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289" w:rsidRPr="00365321" w:rsidRDefault="00812289" w:rsidP="00812289">
      <w:pPr>
        <w:contextualSpacing/>
        <w:jc w:val="center"/>
        <w:rPr>
          <w:b/>
          <w:sz w:val="28"/>
          <w:szCs w:val="28"/>
        </w:rPr>
      </w:pPr>
      <w:r w:rsidRPr="00365321">
        <w:rPr>
          <w:b/>
          <w:sz w:val="28"/>
          <w:szCs w:val="28"/>
        </w:rPr>
        <w:t>Автономная некоммерческая организация высшего образования</w:t>
      </w:r>
    </w:p>
    <w:p w:rsidR="00812289" w:rsidRPr="00365321" w:rsidRDefault="00812289" w:rsidP="00812289">
      <w:pPr>
        <w:contextualSpacing/>
        <w:jc w:val="center"/>
        <w:rPr>
          <w:b/>
          <w:sz w:val="28"/>
          <w:szCs w:val="28"/>
        </w:rPr>
      </w:pPr>
      <w:r w:rsidRPr="00365321">
        <w:rPr>
          <w:b/>
          <w:sz w:val="28"/>
          <w:szCs w:val="28"/>
        </w:rPr>
        <w:t>«Открытый университет экономики, управления и права»</w:t>
      </w:r>
    </w:p>
    <w:p w:rsidR="00812289" w:rsidRPr="00365321" w:rsidRDefault="00812289" w:rsidP="00812289">
      <w:pPr>
        <w:contextualSpacing/>
        <w:jc w:val="center"/>
        <w:rPr>
          <w:sz w:val="28"/>
          <w:szCs w:val="28"/>
        </w:rPr>
      </w:pPr>
      <w:r w:rsidRPr="00365321">
        <w:rPr>
          <w:b/>
          <w:sz w:val="28"/>
          <w:szCs w:val="28"/>
        </w:rPr>
        <w:t>(АНО ВО ОУЭП)</w:t>
      </w:r>
    </w:p>
    <w:p w:rsidR="00812289" w:rsidRPr="00365321" w:rsidRDefault="00812289" w:rsidP="00812289">
      <w:pPr>
        <w:tabs>
          <w:tab w:val="left" w:pos="900"/>
          <w:tab w:val="left" w:pos="1080"/>
        </w:tabs>
        <w:suppressAutoHyphens/>
        <w:ind w:firstLine="709"/>
        <w:contextualSpacing/>
        <w:jc w:val="both"/>
        <w:rPr>
          <w:b/>
          <w:sz w:val="20"/>
        </w:rPr>
      </w:pPr>
    </w:p>
    <w:p w:rsidR="00812289" w:rsidRPr="00365321" w:rsidRDefault="00812289" w:rsidP="00812289">
      <w:pPr>
        <w:tabs>
          <w:tab w:val="left" w:pos="900"/>
          <w:tab w:val="left" w:pos="1080"/>
        </w:tabs>
        <w:suppressAutoHyphens/>
        <w:ind w:firstLine="709"/>
        <w:contextualSpacing/>
        <w:jc w:val="right"/>
        <w:rPr>
          <w:b/>
          <w:sz w:val="20"/>
        </w:rPr>
      </w:pPr>
    </w:p>
    <w:p w:rsidR="00812289" w:rsidRPr="00664516" w:rsidRDefault="00812289" w:rsidP="00812289">
      <w:pPr>
        <w:tabs>
          <w:tab w:val="left" w:pos="900"/>
          <w:tab w:val="left" w:pos="1080"/>
        </w:tabs>
        <w:suppressAutoHyphens/>
        <w:ind w:firstLine="709"/>
        <w:contextualSpacing/>
        <w:jc w:val="right"/>
        <w:rPr>
          <w:b/>
          <w:sz w:val="20"/>
        </w:rPr>
      </w:pPr>
      <w:r w:rsidRPr="00664516">
        <w:rPr>
          <w:b/>
          <w:sz w:val="20"/>
        </w:rPr>
        <w:t>УТВЕРЖДАЮ:</w:t>
      </w:r>
    </w:p>
    <w:p w:rsidR="00812289" w:rsidRPr="00664516" w:rsidRDefault="00812289" w:rsidP="00812289">
      <w:pPr>
        <w:tabs>
          <w:tab w:val="left" w:pos="900"/>
          <w:tab w:val="left" w:pos="1080"/>
        </w:tabs>
        <w:suppressAutoHyphens/>
        <w:ind w:firstLine="709"/>
        <w:contextualSpacing/>
        <w:jc w:val="right"/>
        <w:rPr>
          <w:sz w:val="20"/>
        </w:rPr>
      </w:pPr>
      <w:r w:rsidRPr="00664516">
        <w:rPr>
          <w:sz w:val="20"/>
        </w:rPr>
        <w:t>Ректор АНО ВО ОУЭП, Фокина В.Н.</w:t>
      </w:r>
    </w:p>
    <w:p w:rsidR="00812289" w:rsidRPr="00664516" w:rsidRDefault="00812289" w:rsidP="00812289">
      <w:pPr>
        <w:tabs>
          <w:tab w:val="left" w:pos="900"/>
          <w:tab w:val="left" w:pos="1080"/>
        </w:tabs>
        <w:suppressAutoHyphens/>
        <w:ind w:firstLine="709"/>
        <w:contextualSpacing/>
        <w:jc w:val="right"/>
        <w:rPr>
          <w:b/>
          <w:sz w:val="20"/>
        </w:rPr>
      </w:pPr>
    </w:p>
    <w:p w:rsidR="00812289" w:rsidRPr="00664516" w:rsidRDefault="00812289" w:rsidP="00812289">
      <w:pPr>
        <w:tabs>
          <w:tab w:val="left" w:pos="900"/>
          <w:tab w:val="left" w:pos="1080"/>
        </w:tabs>
        <w:suppressAutoHyphens/>
        <w:ind w:firstLine="709"/>
        <w:contextualSpacing/>
        <w:jc w:val="right"/>
        <w:rPr>
          <w:b/>
          <w:sz w:val="20"/>
        </w:rPr>
      </w:pPr>
      <w:r w:rsidRPr="00664516">
        <w:rPr>
          <w:b/>
          <w:noProof/>
          <w:sz w:val="20"/>
        </w:rPr>
        <w:drawing>
          <wp:inline distT="0" distB="0" distL="0" distR="0" wp14:anchorId="55DA0FE9" wp14:editId="29A13F2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12289" w:rsidRPr="00664516" w:rsidRDefault="00812289" w:rsidP="00812289">
      <w:pPr>
        <w:tabs>
          <w:tab w:val="left" w:pos="900"/>
          <w:tab w:val="left" w:pos="1080"/>
        </w:tabs>
        <w:suppressAutoHyphens/>
        <w:ind w:firstLine="709"/>
        <w:contextualSpacing/>
        <w:jc w:val="right"/>
        <w:rPr>
          <w:sz w:val="20"/>
        </w:rPr>
      </w:pPr>
      <w:r w:rsidRPr="00664516">
        <w:rPr>
          <w:sz w:val="20"/>
        </w:rPr>
        <w:t>19 апреля 2023 г.</w:t>
      </w:r>
    </w:p>
    <w:p w:rsidR="00812289" w:rsidRPr="00664516" w:rsidRDefault="00812289" w:rsidP="00812289">
      <w:pPr>
        <w:tabs>
          <w:tab w:val="left" w:pos="900"/>
          <w:tab w:val="left" w:pos="1080"/>
        </w:tabs>
        <w:suppressAutoHyphens/>
        <w:ind w:firstLine="709"/>
        <w:contextualSpacing/>
        <w:jc w:val="right"/>
        <w:rPr>
          <w:sz w:val="20"/>
        </w:rPr>
      </w:pPr>
    </w:p>
    <w:p w:rsidR="00812289" w:rsidRPr="00664516" w:rsidRDefault="00812289" w:rsidP="00812289">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812289" w:rsidRPr="00664516" w:rsidRDefault="00812289" w:rsidP="00812289">
      <w:pPr>
        <w:tabs>
          <w:tab w:val="left" w:pos="900"/>
          <w:tab w:val="left" w:pos="1080"/>
        </w:tabs>
        <w:suppressAutoHyphens/>
        <w:ind w:firstLine="709"/>
        <w:contextualSpacing/>
        <w:jc w:val="right"/>
        <w:rPr>
          <w:sz w:val="20"/>
        </w:rPr>
      </w:pPr>
      <w:r w:rsidRPr="00664516">
        <w:rPr>
          <w:sz w:val="20"/>
        </w:rPr>
        <w:t xml:space="preserve">Протокол N 9 от 19.04.2023 </w:t>
      </w:r>
    </w:p>
    <w:p w:rsidR="00812289" w:rsidRPr="00C96620" w:rsidRDefault="00812289" w:rsidP="00812289">
      <w:pPr>
        <w:tabs>
          <w:tab w:val="left" w:pos="900"/>
          <w:tab w:val="left" w:pos="1080"/>
        </w:tabs>
        <w:suppressAutoHyphens/>
        <w:ind w:firstLine="709"/>
        <w:contextualSpacing/>
        <w:jc w:val="right"/>
        <w:rPr>
          <w:sz w:val="20"/>
        </w:rPr>
      </w:pPr>
    </w:p>
    <w:p w:rsidR="00812289" w:rsidRPr="00637460" w:rsidRDefault="00812289" w:rsidP="00812289">
      <w:pPr>
        <w:widowControl/>
        <w:tabs>
          <w:tab w:val="left" w:pos="900"/>
          <w:tab w:val="left" w:pos="1080"/>
        </w:tabs>
        <w:suppressAutoHyphens/>
        <w:snapToGrid/>
        <w:spacing w:before="0" w:after="0"/>
        <w:ind w:firstLine="709"/>
        <w:contextualSpacing/>
        <w:jc w:val="right"/>
        <w:rPr>
          <w:color w:val="000000" w:themeColor="text1"/>
          <w:sz w:val="20"/>
        </w:rPr>
      </w:pPr>
    </w:p>
    <w:p w:rsidR="00812289" w:rsidRPr="00637460" w:rsidRDefault="00812289" w:rsidP="00812289">
      <w:pPr>
        <w:widowControl/>
        <w:tabs>
          <w:tab w:val="left" w:pos="900"/>
          <w:tab w:val="left" w:pos="1080"/>
        </w:tabs>
        <w:suppressAutoHyphens/>
        <w:snapToGrid/>
        <w:spacing w:before="0" w:after="0"/>
        <w:ind w:firstLine="709"/>
        <w:contextualSpacing/>
        <w:jc w:val="center"/>
        <w:rPr>
          <w:color w:val="000000" w:themeColor="text1"/>
          <w:sz w:val="20"/>
        </w:rPr>
      </w:pPr>
    </w:p>
    <w:p w:rsidR="00650B00" w:rsidRPr="00637460" w:rsidRDefault="00650B00" w:rsidP="00650B00">
      <w:pPr>
        <w:widowControl/>
        <w:tabs>
          <w:tab w:val="left" w:pos="900"/>
          <w:tab w:val="left" w:pos="1080"/>
        </w:tabs>
        <w:suppressAutoHyphens/>
        <w:snapToGrid/>
        <w:spacing w:before="0" w:after="0"/>
        <w:ind w:firstLine="709"/>
        <w:jc w:val="right"/>
        <w:rPr>
          <w:color w:val="000000" w:themeColor="text1"/>
          <w:sz w:val="20"/>
        </w:rPr>
      </w:pPr>
    </w:p>
    <w:p w:rsidR="00650B00" w:rsidRPr="00637460" w:rsidRDefault="00650B00" w:rsidP="00650B00">
      <w:pPr>
        <w:widowControl/>
        <w:tabs>
          <w:tab w:val="left" w:pos="900"/>
          <w:tab w:val="left" w:pos="1080"/>
        </w:tabs>
        <w:suppressAutoHyphens/>
        <w:snapToGrid/>
        <w:spacing w:before="0" w:after="0"/>
        <w:ind w:firstLine="709"/>
        <w:jc w:val="center"/>
        <w:rPr>
          <w:color w:val="000000" w:themeColor="text1"/>
          <w:sz w:val="20"/>
        </w:rPr>
      </w:pPr>
    </w:p>
    <w:p w:rsidR="00650B00" w:rsidRPr="00637460" w:rsidRDefault="00650B00" w:rsidP="00650B00">
      <w:pPr>
        <w:widowControl/>
        <w:tabs>
          <w:tab w:val="left" w:pos="900"/>
          <w:tab w:val="left" w:pos="1080"/>
        </w:tabs>
        <w:suppressAutoHyphens/>
        <w:snapToGrid/>
        <w:spacing w:before="0" w:after="0"/>
        <w:ind w:firstLine="709"/>
        <w:jc w:val="center"/>
        <w:rPr>
          <w:b/>
          <w:color w:val="000000" w:themeColor="text1"/>
          <w:szCs w:val="24"/>
        </w:rPr>
      </w:pPr>
      <w:r w:rsidRPr="00637460">
        <w:rPr>
          <w:b/>
          <w:color w:val="000000" w:themeColor="text1"/>
          <w:szCs w:val="24"/>
        </w:rPr>
        <w:t>РАБОЧАЯ ПРОГРАММА</w:t>
      </w:r>
    </w:p>
    <w:p w:rsidR="00650B00" w:rsidRPr="00637460" w:rsidRDefault="00650B00" w:rsidP="00650B00">
      <w:pPr>
        <w:widowControl/>
        <w:tabs>
          <w:tab w:val="left" w:pos="900"/>
          <w:tab w:val="left" w:pos="1080"/>
        </w:tabs>
        <w:suppressAutoHyphens/>
        <w:snapToGrid/>
        <w:spacing w:before="0" w:after="0"/>
        <w:ind w:firstLine="709"/>
        <w:jc w:val="center"/>
        <w:rPr>
          <w:b/>
          <w:color w:val="000000" w:themeColor="text1"/>
          <w:szCs w:val="24"/>
        </w:rPr>
      </w:pPr>
    </w:p>
    <w:p w:rsidR="00650B00" w:rsidRPr="00637460" w:rsidRDefault="00650B00" w:rsidP="00650B00">
      <w:pPr>
        <w:widowControl/>
        <w:tabs>
          <w:tab w:val="left" w:pos="900"/>
          <w:tab w:val="left" w:pos="1080"/>
        </w:tabs>
        <w:suppressAutoHyphens/>
        <w:snapToGrid/>
        <w:spacing w:before="0" w:after="0"/>
        <w:ind w:firstLine="709"/>
        <w:jc w:val="center"/>
        <w:rPr>
          <w:b/>
          <w:color w:val="000000" w:themeColor="text1"/>
          <w:szCs w:val="24"/>
        </w:rPr>
      </w:pPr>
      <w:r w:rsidRPr="00637460">
        <w:rPr>
          <w:b/>
          <w:color w:val="000000" w:themeColor="text1"/>
          <w:szCs w:val="24"/>
        </w:rPr>
        <w:t>по дисциплине</w:t>
      </w:r>
    </w:p>
    <w:p w:rsidR="00650B00" w:rsidRPr="00637460" w:rsidRDefault="00650B00" w:rsidP="00650B00">
      <w:pPr>
        <w:widowControl/>
        <w:tabs>
          <w:tab w:val="left" w:pos="900"/>
          <w:tab w:val="left" w:pos="1080"/>
        </w:tabs>
        <w:suppressAutoHyphens/>
        <w:snapToGrid/>
        <w:spacing w:before="0" w:after="0"/>
        <w:ind w:firstLine="709"/>
        <w:jc w:val="center"/>
        <w:rPr>
          <w:b/>
          <w:color w:val="000000" w:themeColor="text1"/>
          <w:szCs w:val="24"/>
        </w:rPr>
      </w:pPr>
    </w:p>
    <w:p w:rsidR="00650B00" w:rsidRPr="00637460" w:rsidRDefault="00650B00" w:rsidP="00650B00">
      <w:pPr>
        <w:widowControl/>
        <w:tabs>
          <w:tab w:val="left" w:pos="900"/>
          <w:tab w:val="left" w:pos="1080"/>
        </w:tabs>
        <w:suppressAutoHyphens/>
        <w:snapToGrid/>
        <w:spacing w:before="0" w:after="0"/>
        <w:ind w:firstLine="709"/>
        <w:rPr>
          <w:color w:val="000000" w:themeColor="text1"/>
          <w:szCs w:val="24"/>
        </w:rPr>
      </w:pPr>
      <w:r w:rsidRPr="00637460">
        <w:rPr>
          <w:color w:val="000000" w:themeColor="text1"/>
          <w:szCs w:val="24"/>
        </w:rPr>
        <w:t xml:space="preserve">Наименование дисциплины Б1.В.03 </w:t>
      </w:r>
      <w:r w:rsidRPr="00637460">
        <w:rPr>
          <w:bCs/>
          <w:color w:val="000000" w:themeColor="text1"/>
          <w:spacing w:val="4"/>
          <w:szCs w:val="24"/>
        </w:rPr>
        <w:t>«</w:t>
      </w:r>
      <w:r w:rsidRPr="00637460">
        <w:rPr>
          <w:color w:val="000000" w:themeColor="text1"/>
          <w:szCs w:val="24"/>
        </w:rPr>
        <w:t>Страхование бизнеса»</w:t>
      </w:r>
    </w:p>
    <w:p w:rsidR="00650B00" w:rsidRPr="00637460" w:rsidRDefault="00650B00" w:rsidP="00650B00">
      <w:pPr>
        <w:widowControl/>
        <w:tabs>
          <w:tab w:val="left" w:pos="900"/>
          <w:tab w:val="left" w:pos="1080"/>
        </w:tabs>
        <w:suppressAutoHyphens/>
        <w:snapToGrid/>
        <w:spacing w:before="0" w:after="0"/>
        <w:ind w:firstLine="709"/>
        <w:rPr>
          <w:color w:val="000000" w:themeColor="text1"/>
          <w:szCs w:val="24"/>
        </w:rPr>
      </w:pPr>
      <w:r w:rsidRPr="00637460">
        <w:rPr>
          <w:color w:val="000000" w:themeColor="text1"/>
          <w:szCs w:val="24"/>
        </w:rPr>
        <w:t>Образовательная программа направления подготовки 38.03.01 «Экономика», направленность (профиль): Финансы и кредит</w:t>
      </w:r>
    </w:p>
    <w:p w:rsidR="00650B00" w:rsidRPr="00637460" w:rsidRDefault="00650B00" w:rsidP="00650B00">
      <w:pPr>
        <w:widowControl/>
        <w:tabs>
          <w:tab w:val="left" w:pos="900"/>
          <w:tab w:val="left" w:pos="1080"/>
        </w:tabs>
        <w:suppressAutoHyphens/>
        <w:snapToGrid/>
        <w:spacing w:before="0" w:after="0"/>
        <w:ind w:firstLine="709"/>
        <w:rPr>
          <w:b/>
          <w:color w:val="000000" w:themeColor="text1"/>
          <w:szCs w:val="24"/>
        </w:rPr>
      </w:pPr>
    </w:p>
    <w:p w:rsidR="00650B00" w:rsidRPr="00637460" w:rsidRDefault="00650B00" w:rsidP="00650B00">
      <w:pPr>
        <w:widowControl/>
        <w:tabs>
          <w:tab w:val="left" w:pos="900"/>
          <w:tab w:val="left" w:pos="1080"/>
        </w:tabs>
        <w:suppressAutoHyphens/>
        <w:snapToGrid/>
        <w:spacing w:before="0" w:after="0"/>
        <w:ind w:firstLine="709"/>
        <w:jc w:val="right"/>
        <w:rPr>
          <w:color w:val="000000" w:themeColor="text1"/>
          <w:sz w:val="20"/>
        </w:rPr>
      </w:pPr>
    </w:p>
    <w:p w:rsidR="00650B00" w:rsidRPr="00637460" w:rsidRDefault="00650B00" w:rsidP="00650B00">
      <w:pPr>
        <w:widowControl/>
        <w:tabs>
          <w:tab w:val="left" w:pos="900"/>
          <w:tab w:val="left" w:pos="1080"/>
        </w:tabs>
        <w:suppressAutoHyphens/>
        <w:snapToGrid/>
        <w:spacing w:before="0" w:after="0"/>
        <w:ind w:firstLine="709"/>
        <w:jc w:val="right"/>
        <w:rPr>
          <w:color w:val="000000" w:themeColor="text1"/>
          <w:sz w:val="20"/>
        </w:rPr>
      </w:pPr>
    </w:p>
    <w:p w:rsidR="00650B00" w:rsidRPr="00637460" w:rsidRDefault="00650B00" w:rsidP="00650B00">
      <w:pPr>
        <w:widowControl/>
        <w:tabs>
          <w:tab w:val="left" w:pos="900"/>
          <w:tab w:val="left" w:pos="1080"/>
        </w:tabs>
        <w:suppressAutoHyphens/>
        <w:snapToGrid/>
        <w:spacing w:before="0" w:after="0"/>
        <w:ind w:firstLine="709"/>
        <w:jc w:val="right"/>
        <w:rPr>
          <w:color w:val="000000" w:themeColor="text1"/>
          <w:sz w:val="20"/>
        </w:rPr>
      </w:pPr>
    </w:p>
    <w:p w:rsidR="00650B00" w:rsidRPr="00637460" w:rsidRDefault="00650B00" w:rsidP="00650B00">
      <w:pPr>
        <w:widowControl/>
        <w:tabs>
          <w:tab w:val="left" w:pos="900"/>
          <w:tab w:val="left" w:pos="1080"/>
        </w:tabs>
        <w:suppressAutoHyphens/>
        <w:snapToGrid/>
        <w:spacing w:before="0" w:after="0"/>
        <w:ind w:firstLine="709"/>
        <w:jc w:val="right"/>
        <w:rPr>
          <w:color w:val="000000" w:themeColor="text1"/>
          <w:sz w:val="20"/>
        </w:rPr>
      </w:pPr>
    </w:p>
    <w:p w:rsidR="00650B00" w:rsidRPr="00637460" w:rsidRDefault="00650B00" w:rsidP="00650B00">
      <w:pPr>
        <w:widowControl/>
        <w:tabs>
          <w:tab w:val="left" w:pos="900"/>
          <w:tab w:val="left" w:pos="1080"/>
        </w:tabs>
        <w:suppressAutoHyphens/>
        <w:snapToGrid/>
        <w:spacing w:before="0" w:after="0"/>
        <w:ind w:firstLine="709"/>
        <w:jc w:val="right"/>
        <w:rPr>
          <w:color w:val="000000" w:themeColor="text1"/>
          <w:sz w:val="20"/>
        </w:rPr>
      </w:pPr>
    </w:p>
    <w:p w:rsidR="00650B00" w:rsidRPr="00637460" w:rsidRDefault="00650B00" w:rsidP="00650B00">
      <w:pPr>
        <w:widowControl/>
        <w:tabs>
          <w:tab w:val="left" w:pos="900"/>
          <w:tab w:val="left" w:pos="1080"/>
        </w:tabs>
        <w:suppressAutoHyphens/>
        <w:snapToGrid/>
        <w:spacing w:before="0" w:after="0"/>
        <w:ind w:firstLine="709"/>
        <w:jc w:val="right"/>
        <w:rPr>
          <w:color w:val="000000" w:themeColor="text1"/>
          <w:sz w:val="20"/>
        </w:rPr>
      </w:pPr>
    </w:p>
    <w:p w:rsidR="00650B00" w:rsidRPr="00637460" w:rsidRDefault="00650B00" w:rsidP="00650B00">
      <w:pPr>
        <w:widowControl/>
        <w:tabs>
          <w:tab w:val="left" w:pos="900"/>
          <w:tab w:val="left" w:pos="1080"/>
        </w:tabs>
        <w:suppressAutoHyphens/>
        <w:snapToGrid/>
        <w:spacing w:before="0" w:after="0"/>
        <w:ind w:firstLine="709"/>
        <w:jc w:val="right"/>
        <w:rPr>
          <w:color w:val="000000" w:themeColor="text1"/>
          <w:sz w:val="20"/>
        </w:rPr>
      </w:pPr>
      <w:r w:rsidRPr="00637460">
        <w:rPr>
          <w:color w:val="000000" w:themeColor="text1"/>
          <w:sz w:val="20"/>
        </w:rPr>
        <w:t xml:space="preserve"> </w:t>
      </w:r>
    </w:p>
    <w:p w:rsidR="00650B00" w:rsidRPr="00637460" w:rsidRDefault="00812289" w:rsidP="00650B00">
      <w:pPr>
        <w:widowControl/>
        <w:snapToGrid/>
        <w:spacing w:before="0" w:after="0"/>
        <w:jc w:val="right"/>
        <w:rPr>
          <w:color w:val="000000" w:themeColor="text1"/>
          <w:sz w:val="20"/>
        </w:rPr>
      </w:pPr>
      <w:r>
        <w:rPr>
          <w:color w:val="000000" w:themeColor="text1"/>
          <w:sz w:val="20"/>
        </w:rPr>
        <w:t xml:space="preserve"> </w:t>
      </w:r>
    </w:p>
    <w:p w:rsidR="00650B00" w:rsidRPr="00637460" w:rsidRDefault="00650B00" w:rsidP="00650B00">
      <w:pPr>
        <w:widowControl/>
        <w:tabs>
          <w:tab w:val="left" w:pos="900"/>
          <w:tab w:val="left" w:pos="1080"/>
        </w:tabs>
        <w:suppressAutoHyphens/>
        <w:snapToGrid/>
        <w:spacing w:before="0" w:after="0"/>
        <w:ind w:firstLine="709"/>
        <w:jc w:val="right"/>
        <w:rPr>
          <w:color w:val="000000" w:themeColor="text1"/>
          <w:sz w:val="20"/>
        </w:rPr>
      </w:pPr>
    </w:p>
    <w:p w:rsidR="00650B00" w:rsidRPr="00637460" w:rsidRDefault="00650B00" w:rsidP="00650B00">
      <w:pPr>
        <w:widowControl/>
        <w:tabs>
          <w:tab w:val="left" w:pos="900"/>
          <w:tab w:val="left" w:pos="1080"/>
        </w:tabs>
        <w:suppressAutoHyphens/>
        <w:snapToGrid/>
        <w:spacing w:before="0" w:after="0"/>
        <w:ind w:firstLine="709"/>
        <w:rPr>
          <w:color w:val="000000" w:themeColor="text1"/>
          <w:sz w:val="20"/>
        </w:rPr>
      </w:pPr>
    </w:p>
    <w:p w:rsidR="00650B00" w:rsidRPr="00637460" w:rsidRDefault="00650B00" w:rsidP="00650B00">
      <w:pPr>
        <w:widowControl/>
        <w:tabs>
          <w:tab w:val="left" w:pos="900"/>
          <w:tab w:val="left" w:pos="1080"/>
        </w:tabs>
        <w:suppressAutoHyphens/>
        <w:snapToGrid/>
        <w:spacing w:before="0" w:after="0"/>
        <w:ind w:firstLine="709"/>
        <w:rPr>
          <w:color w:val="000000" w:themeColor="text1"/>
          <w:sz w:val="20"/>
        </w:rPr>
      </w:pPr>
    </w:p>
    <w:p w:rsidR="00650B00" w:rsidRPr="00637460" w:rsidRDefault="00650B00" w:rsidP="00650B00">
      <w:pPr>
        <w:widowControl/>
        <w:tabs>
          <w:tab w:val="left" w:pos="900"/>
          <w:tab w:val="left" w:pos="1080"/>
        </w:tabs>
        <w:suppressAutoHyphens/>
        <w:snapToGrid/>
        <w:spacing w:before="0" w:after="0"/>
        <w:ind w:firstLine="709"/>
        <w:rPr>
          <w:color w:val="000000" w:themeColor="text1"/>
          <w:szCs w:val="24"/>
        </w:rPr>
      </w:pPr>
    </w:p>
    <w:p w:rsidR="00650B00" w:rsidRPr="00637460" w:rsidRDefault="00650B00" w:rsidP="00650B00">
      <w:pPr>
        <w:widowControl/>
        <w:tabs>
          <w:tab w:val="left" w:pos="900"/>
          <w:tab w:val="left" w:pos="1080"/>
        </w:tabs>
        <w:suppressAutoHyphens/>
        <w:snapToGrid/>
        <w:spacing w:before="0" w:after="0"/>
        <w:ind w:firstLine="709"/>
        <w:rPr>
          <w:color w:val="000000" w:themeColor="text1"/>
          <w:szCs w:val="24"/>
          <w:u w:val="single"/>
        </w:rPr>
      </w:pPr>
      <w:r w:rsidRPr="00637460">
        <w:rPr>
          <w:color w:val="000000" w:themeColor="text1"/>
          <w:szCs w:val="24"/>
        </w:rPr>
        <w:t>Квалификация - бакалавр</w:t>
      </w:r>
    </w:p>
    <w:p w:rsidR="00650B00" w:rsidRPr="00637460" w:rsidRDefault="00650B00" w:rsidP="00650B00">
      <w:pPr>
        <w:widowControl/>
        <w:tabs>
          <w:tab w:val="left" w:pos="900"/>
          <w:tab w:val="left" w:pos="1080"/>
        </w:tabs>
        <w:suppressAutoHyphens/>
        <w:snapToGrid/>
        <w:spacing w:before="0" w:after="0"/>
        <w:ind w:firstLine="709"/>
        <w:rPr>
          <w:color w:val="000000" w:themeColor="text1"/>
          <w:sz w:val="20"/>
          <w:u w:val="single"/>
        </w:rPr>
      </w:pPr>
    </w:p>
    <w:p w:rsidR="00650B00" w:rsidRPr="00637460" w:rsidRDefault="00650B00" w:rsidP="00650B00">
      <w:pPr>
        <w:widowControl/>
        <w:tabs>
          <w:tab w:val="left" w:pos="900"/>
          <w:tab w:val="left" w:pos="1080"/>
        </w:tabs>
        <w:suppressAutoHyphens/>
        <w:snapToGrid/>
        <w:spacing w:before="0" w:after="0"/>
        <w:ind w:firstLine="709"/>
        <w:rPr>
          <w:color w:val="000000" w:themeColor="text1"/>
          <w:sz w:val="20"/>
          <w:u w:val="single"/>
        </w:rPr>
      </w:pPr>
    </w:p>
    <w:p w:rsidR="00650B00" w:rsidRPr="00637460" w:rsidRDefault="00650B00" w:rsidP="00650B00">
      <w:pPr>
        <w:widowControl/>
        <w:snapToGrid/>
        <w:spacing w:before="0" w:after="0"/>
        <w:ind w:firstLine="680"/>
        <w:rPr>
          <w:b/>
          <w:color w:val="000000" w:themeColor="text1"/>
          <w:sz w:val="20"/>
        </w:rPr>
      </w:pPr>
      <w:r w:rsidRPr="00637460">
        <w:rPr>
          <w:b/>
          <w:color w:val="000000" w:themeColor="text1"/>
          <w:sz w:val="20"/>
        </w:rPr>
        <w:t xml:space="preserve">Разработчик: </w:t>
      </w:r>
    </w:p>
    <w:p w:rsidR="00650B00" w:rsidRPr="00637460" w:rsidRDefault="00650B00" w:rsidP="00650B00">
      <w:pPr>
        <w:widowControl/>
        <w:tabs>
          <w:tab w:val="left" w:pos="900"/>
          <w:tab w:val="left" w:pos="1080"/>
        </w:tabs>
        <w:suppressAutoHyphens/>
        <w:snapToGrid/>
        <w:spacing w:before="0" w:after="0"/>
        <w:ind w:firstLine="709"/>
        <w:rPr>
          <w:color w:val="000000" w:themeColor="text1"/>
          <w:sz w:val="20"/>
          <w:u w:val="single"/>
        </w:rPr>
      </w:pPr>
      <w:r w:rsidRPr="00637460">
        <w:rPr>
          <w:bCs/>
          <w:color w:val="000000" w:themeColor="text1"/>
          <w:sz w:val="20"/>
        </w:rPr>
        <w:t>Данина Т.М., к.э.н., доц.</w:t>
      </w:r>
    </w:p>
    <w:p w:rsidR="00650B00" w:rsidRPr="00637460" w:rsidRDefault="00650B00" w:rsidP="00650B00">
      <w:pPr>
        <w:widowControl/>
        <w:tabs>
          <w:tab w:val="left" w:pos="900"/>
          <w:tab w:val="left" w:pos="1080"/>
        </w:tabs>
        <w:suppressAutoHyphens/>
        <w:snapToGrid/>
        <w:spacing w:before="0" w:after="0"/>
        <w:ind w:firstLine="709"/>
        <w:rPr>
          <w:color w:val="000000" w:themeColor="text1"/>
          <w:sz w:val="20"/>
          <w:u w:val="single"/>
        </w:rPr>
      </w:pPr>
    </w:p>
    <w:p w:rsidR="00650B00" w:rsidRPr="00637460" w:rsidRDefault="00650B00" w:rsidP="00650B00">
      <w:pPr>
        <w:widowControl/>
        <w:tabs>
          <w:tab w:val="left" w:pos="900"/>
          <w:tab w:val="left" w:pos="1080"/>
        </w:tabs>
        <w:suppressAutoHyphens/>
        <w:snapToGrid/>
        <w:spacing w:before="0" w:after="0"/>
        <w:ind w:firstLine="709"/>
        <w:rPr>
          <w:color w:val="000000" w:themeColor="text1"/>
          <w:sz w:val="20"/>
          <w:u w:val="single"/>
        </w:rPr>
      </w:pPr>
    </w:p>
    <w:p w:rsidR="00650B00" w:rsidRPr="00637460" w:rsidRDefault="00650B00" w:rsidP="00650B00">
      <w:pPr>
        <w:widowControl/>
        <w:tabs>
          <w:tab w:val="left" w:pos="900"/>
          <w:tab w:val="left" w:pos="1080"/>
        </w:tabs>
        <w:suppressAutoHyphens/>
        <w:snapToGrid/>
        <w:spacing w:before="0" w:after="0"/>
        <w:ind w:firstLine="709"/>
        <w:rPr>
          <w:color w:val="000000" w:themeColor="text1"/>
          <w:sz w:val="20"/>
          <w:u w:val="single"/>
        </w:rPr>
      </w:pPr>
    </w:p>
    <w:p w:rsidR="00650B00" w:rsidRPr="00637460" w:rsidRDefault="00650B00" w:rsidP="00650B00">
      <w:pPr>
        <w:widowControl/>
        <w:tabs>
          <w:tab w:val="left" w:pos="900"/>
          <w:tab w:val="left" w:pos="1080"/>
        </w:tabs>
        <w:suppressAutoHyphens/>
        <w:snapToGrid/>
        <w:spacing w:before="0" w:after="0"/>
        <w:ind w:firstLine="709"/>
        <w:rPr>
          <w:color w:val="000000" w:themeColor="text1"/>
          <w:sz w:val="20"/>
          <w:u w:val="single"/>
        </w:rPr>
      </w:pPr>
    </w:p>
    <w:p w:rsidR="00650B00" w:rsidRPr="00637460" w:rsidRDefault="00650B00" w:rsidP="00650B00">
      <w:pPr>
        <w:widowControl/>
        <w:tabs>
          <w:tab w:val="left" w:pos="900"/>
          <w:tab w:val="left" w:pos="1080"/>
        </w:tabs>
        <w:suppressAutoHyphens/>
        <w:snapToGrid/>
        <w:spacing w:before="0" w:after="0"/>
        <w:ind w:firstLine="709"/>
        <w:rPr>
          <w:color w:val="000000" w:themeColor="text1"/>
          <w:sz w:val="20"/>
          <w:u w:val="single"/>
        </w:rPr>
      </w:pPr>
    </w:p>
    <w:p w:rsidR="00650B00" w:rsidRPr="00637460" w:rsidRDefault="00650B00" w:rsidP="00650B00">
      <w:pPr>
        <w:widowControl/>
        <w:tabs>
          <w:tab w:val="left" w:pos="900"/>
          <w:tab w:val="left" w:pos="1080"/>
        </w:tabs>
        <w:suppressAutoHyphens/>
        <w:snapToGrid/>
        <w:spacing w:before="0" w:after="0"/>
        <w:ind w:firstLine="709"/>
        <w:rPr>
          <w:color w:val="000000" w:themeColor="text1"/>
          <w:sz w:val="20"/>
          <w:u w:val="single"/>
        </w:rPr>
      </w:pPr>
    </w:p>
    <w:p w:rsidR="00650B00" w:rsidRPr="00637460" w:rsidRDefault="00650B00" w:rsidP="00650B00">
      <w:pPr>
        <w:widowControl/>
        <w:tabs>
          <w:tab w:val="left" w:pos="900"/>
          <w:tab w:val="left" w:pos="1080"/>
        </w:tabs>
        <w:suppressAutoHyphens/>
        <w:snapToGrid/>
        <w:spacing w:before="0" w:after="0"/>
        <w:ind w:firstLine="709"/>
        <w:rPr>
          <w:color w:val="000000" w:themeColor="text1"/>
          <w:sz w:val="20"/>
          <w:u w:val="single"/>
        </w:rPr>
      </w:pPr>
    </w:p>
    <w:p w:rsidR="00650B00" w:rsidRPr="00637460" w:rsidRDefault="00650B00" w:rsidP="00650B00">
      <w:pPr>
        <w:widowControl/>
        <w:tabs>
          <w:tab w:val="left" w:pos="900"/>
          <w:tab w:val="left" w:pos="1080"/>
        </w:tabs>
        <w:suppressAutoHyphens/>
        <w:snapToGrid/>
        <w:spacing w:before="0" w:after="0"/>
        <w:ind w:firstLine="709"/>
        <w:rPr>
          <w:color w:val="000000" w:themeColor="text1"/>
          <w:sz w:val="20"/>
          <w:u w:val="single"/>
        </w:rPr>
      </w:pPr>
    </w:p>
    <w:p w:rsidR="00650B00" w:rsidRPr="00637460" w:rsidRDefault="00650B00" w:rsidP="00650B00">
      <w:pPr>
        <w:widowControl/>
        <w:tabs>
          <w:tab w:val="left" w:pos="900"/>
          <w:tab w:val="left" w:pos="1080"/>
        </w:tabs>
        <w:suppressAutoHyphens/>
        <w:snapToGrid/>
        <w:spacing w:before="0" w:after="0"/>
        <w:ind w:firstLine="709"/>
        <w:rPr>
          <w:color w:val="000000" w:themeColor="text1"/>
          <w:sz w:val="20"/>
          <w:u w:val="single"/>
        </w:rPr>
      </w:pPr>
    </w:p>
    <w:p w:rsidR="00650B00" w:rsidRPr="00637460" w:rsidRDefault="00650B00" w:rsidP="00650B00">
      <w:pPr>
        <w:pStyle w:val="10"/>
        <w:tabs>
          <w:tab w:val="right" w:leader="dot" w:pos="9600"/>
        </w:tabs>
        <w:ind w:firstLine="709"/>
        <w:jc w:val="center"/>
        <w:rPr>
          <w:rFonts w:ascii="Times New Roman" w:hAnsi="Times New Roman"/>
          <w:color w:val="000000" w:themeColor="text1"/>
        </w:rPr>
      </w:pPr>
      <w:r w:rsidRPr="00637460">
        <w:rPr>
          <w:rFonts w:ascii="Times New Roman" w:hAnsi="Times New Roman"/>
          <w:color w:val="000000" w:themeColor="text1"/>
        </w:rPr>
        <w:t>Москва 20</w:t>
      </w:r>
      <w:r w:rsidR="007206CD">
        <w:rPr>
          <w:rFonts w:ascii="Times New Roman" w:hAnsi="Times New Roman"/>
          <w:color w:val="000000" w:themeColor="text1"/>
        </w:rPr>
        <w:t>2</w:t>
      </w:r>
      <w:r w:rsidR="00812289">
        <w:rPr>
          <w:rFonts w:ascii="Times New Roman" w:hAnsi="Times New Roman"/>
          <w:color w:val="000000" w:themeColor="text1"/>
        </w:rPr>
        <w:t>3</w:t>
      </w:r>
      <w:bookmarkStart w:id="0" w:name="_GoBack"/>
      <w:bookmarkEnd w:id="0"/>
    </w:p>
    <w:p w:rsidR="00650B00" w:rsidRPr="00637460" w:rsidRDefault="00650B00" w:rsidP="00650B00">
      <w:pPr>
        <w:pStyle w:val="10"/>
        <w:tabs>
          <w:tab w:val="right" w:leader="dot" w:pos="9600"/>
        </w:tabs>
        <w:ind w:firstLine="567"/>
        <w:jc w:val="left"/>
        <w:rPr>
          <w:rFonts w:ascii="Times New Roman" w:hAnsi="Times New Roman"/>
          <w:b/>
          <w:color w:val="000000" w:themeColor="text1"/>
        </w:rPr>
      </w:pPr>
      <w:r w:rsidRPr="00637460">
        <w:rPr>
          <w:rFonts w:ascii="Times New Roman" w:hAnsi="Times New Roman"/>
          <w:color w:val="000000" w:themeColor="text1"/>
        </w:rPr>
        <w:br w:type="page"/>
      </w:r>
      <w:r w:rsidRPr="00637460">
        <w:rPr>
          <w:rFonts w:ascii="Times New Roman" w:hAnsi="Times New Roman"/>
          <w:b/>
          <w:color w:val="000000" w:themeColor="text1"/>
        </w:rPr>
        <w:lastRenderedPageBreak/>
        <w:t>1. Цели и задачи дисциплины</w:t>
      </w:r>
    </w:p>
    <w:p w:rsidR="00650B00" w:rsidRPr="00637460" w:rsidRDefault="00650B00" w:rsidP="00650B00">
      <w:pPr>
        <w:widowControl/>
        <w:snapToGrid/>
        <w:spacing w:before="0" w:after="0"/>
        <w:ind w:firstLine="567"/>
        <w:jc w:val="both"/>
        <w:rPr>
          <w:color w:val="000000" w:themeColor="text1"/>
          <w:sz w:val="20"/>
        </w:rPr>
      </w:pPr>
      <w:r w:rsidRPr="00637460">
        <w:rPr>
          <w:b/>
          <w:bCs/>
          <w:i/>
          <w:color w:val="000000" w:themeColor="text1"/>
          <w:sz w:val="20"/>
        </w:rPr>
        <w:t xml:space="preserve">Цель </w:t>
      </w:r>
      <w:r w:rsidRPr="00637460">
        <w:rPr>
          <w:b/>
          <w:i/>
          <w:color w:val="000000" w:themeColor="text1"/>
          <w:sz w:val="20"/>
        </w:rPr>
        <w:t>дисциплины</w:t>
      </w:r>
      <w:r w:rsidRPr="00637460">
        <w:rPr>
          <w:color w:val="000000" w:themeColor="text1"/>
          <w:sz w:val="20"/>
        </w:rPr>
        <w:t xml:space="preserve"> - формирование у обучающихся необходимых основ знаний о механизме страхования бизнеса, основных принципах страхования, а также о состоянии и тенденциях развития страховой отрасли в России.</w:t>
      </w:r>
    </w:p>
    <w:p w:rsidR="00650B00" w:rsidRPr="00637460" w:rsidRDefault="00650B00" w:rsidP="00650B00">
      <w:pPr>
        <w:widowControl/>
        <w:snapToGrid/>
        <w:spacing w:before="0" w:after="0"/>
        <w:ind w:firstLine="567"/>
        <w:rPr>
          <w:b/>
          <w:i/>
          <w:color w:val="000000" w:themeColor="text1"/>
          <w:sz w:val="20"/>
        </w:rPr>
      </w:pPr>
      <w:r w:rsidRPr="00637460">
        <w:rPr>
          <w:b/>
          <w:i/>
          <w:color w:val="000000" w:themeColor="text1"/>
          <w:sz w:val="20"/>
        </w:rPr>
        <w:t>Задачи дисциплины:</w:t>
      </w:r>
    </w:p>
    <w:p w:rsidR="00650B00" w:rsidRPr="00637460" w:rsidRDefault="00650B00" w:rsidP="00650B00">
      <w:pPr>
        <w:widowControl/>
        <w:snapToGrid/>
        <w:spacing w:before="0" w:after="0"/>
        <w:ind w:firstLine="567"/>
        <w:rPr>
          <w:color w:val="000000" w:themeColor="text1"/>
          <w:sz w:val="20"/>
        </w:rPr>
      </w:pPr>
      <w:r w:rsidRPr="00637460">
        <w:rPr>
          <w:color w:val="000000" w:themeColor="text1"/>
          <w:sz w:val="20"/>
        </w:rPr>
        <w:t>- изучить теоретические основы страхования бизнеса;</w:t>
      </w:r>
    </w:p>
    <w:p w:rsidR="00650B00" w:rsidRPr="00637460" w:rsidRDefault="00650B00" w:rsidP="00650B00">
      <w:pPr>
        <w:widowControl/>
        <w:snapToGrid/>
        <w:spacing w:before="0" w:after="0"/>
        <w:ind w:firstLine="567"/>
        <w:rPr>
          <w:color w:val="000000" w:themeColor="text1"/>
          <w:sz w:val="20"/>
        </w:rPr>
      </w:pPr>
      <w:r w:rsidRPr="00637460">
        <w:rPr>
          <w:color w:val="000000" w:themeColor="text1"/>
          <w:sz w:val="20"/>
        </w:rPr>
        <w:t xml:space="preserve">- овладеть знаниями правовых аспектов страховой деятельности; </w:t>
      </w:r>
    </w:p>
    <w:p w:rsidR="00650B00" w:rsidRPr="00637460" w:rsidRDefault="00650B00" w:rsidP="00650B00">
      <w:pPr>
        <w:widowControl/>
        <w:snapToGrid/>
        <w:spacing w:before="0" w:after="0"/>
        <w:ind w:firstLine="567"/>
        <w:rPr>
          <w:color w:val="000000" w:themeColor="text1"/>
          <w:sz w:val="20"/>
        </w:rPr>
      </w:pPr>
      <w:r w:rsidRPr="00637460">
        <w:rPr>
          <w:color w:val="000000" w:themeColor="text1"/>
          <w:sz w:val="20"/>
        </w:rPr>
        <w:t>- формирование представления об основных видах страхования бизнеса и их особенностях;</w:t>
      </w:r>
    </w:p>
    <w:p w:rsidR="00650B00" w:rsidRPr="00637460" w:rsidRDefault="00650B00" w:rsidP="00650B00">
      <w:pPr>
        <w:widowControl/>
        <w:snapToGrid/>
        <w:spacing w:before="0" w:after="0"/>
        <w:ind w:firstLine="567"/>
        <w:rPr>
          <w:color w:val="000000" w:themeColor="text1"/>
          <w:sz w:val="20"/>
        </w:rPr>
      </w:pPr>
      <w:r w:rsidRPr="00637460">
        <w:rPr>
          <w:color w:val="000000" w:themeColor="text1"/>
          <w:sz w:val="20"/>
        </w:rPr>
        <w:t xml:space="preserve">- рассмотреть порядок заключения и оформления договоров на страховые услуги; </w:t>
      </w:r>
    </w:p>
    <w:p w:rsidR="00650B00" w:rsidRPr="00637460" w:rsidRDefault="00650B00" w:rsidP="00650B00">
      <w:pPr>
        <w:widowControl/>
        <w:snapToGrid/>
        <w:spacing w:before="0" w:after="0"/>
        <w:ind w:firstLine="567"/>
        <w:rPr>
          <w:color w:val="000000" w:themeColor="text1"/>
          <w:sz w:val="20"/>
        </w:rPr>
      </w:pPr>
      <w:r w:rsidRPr="00637460">
        <w:rPr>
          <w:color w:val="000000" w:themeColor="text1"/>
          <w:sz w:val="20"/>
        </w:rPr>
        <w:t xml:space="preserve">- изучить методы оценки рисков и определения причиненного ущерба; </w:t>
      </w:r>
    </w:p>
    <w:p w:rsidR="00650B00" w:rsidRPr="00637460" w:rsidRDefault="00650B00" w:rsidP="00650B00">
      <w:pPr>
        <w:widowControl/>
        <w:snapToGrid/>
        <w:spacing w:before="0" w:after="0"/>
        <w:ind w:firstLine="567"/>
        <w:rPr>
          <w:color w:val="000000" w:themeColor="text1"/>
          <w:sz w:val="20"/>
        </w:rPr>
      </w:pPr>
      <w:r w:rsidRPr="00637460">
        <w:rPr>
          <w:color w:val="000000" w:themeColor="text1"/>
          <w:sz w:val="20"/>
        </w:rPr>
        <w:t xml:space="preserve">- овладеть знаниями построения страховых тарифов и их структуры при различных видах страхования бизнеса; </w:t>
      </w:r>
    </w:p>
    <w:p w:rsidR="00650B00" w:rsidRPr="00637460" w:rsidRDefault="00650B00" w:rsidP="00650B00">
      <w:pPr>
        <w:pStyle w:val="aff8"/>
        <w:tabs>
          <w:tab w:val="left" w:pos="1080"/>
        </w:tabs>
        <w:spacing w:before="0" w:after="0"/>
        <w:ind w:left="0" w:firstLine="567"/>
        <w:jc w:val="both"/>
        <w:rPr>
          <w:b/>
          <w:color w:val="000000" w:themeColor="text1"/>
          <w:sz w:val="20"/>
        </w:rPr>
      </w:pPr>
      <w:r w:rsidRPr="00637460">
        <w:rPr>
          <w:color w:val="000000" w:themeColor="text1"/>
          <w:sz w:val="20"/>
        </w:rPr>
        <w:t>- изучить анализа финансовой устойчивости и платежеспособности страховых компаний.</w:t>
      </w:r>
    </w:p>
    <w:p w:rsidR="00650B00" w:rsidRPr="00637460" w:rsidRDefault="00650B00" w:rsidP="00650B00">
      <w:pPr>
        <w:pStyle w:val="10"/>
        <w:tabs>
          <w:tab w:val="right" w:leader="dot" w:pos="9600"/>
        </w:tabs>
        <w:ind w:firstLine="567"/>
        <w:contextualSpacing/>
        <w:rPr>
          <w:rFonts w:ascii="Times New Roman" w:hAnsi="Times New Roman"/>
          <w:b/>
          <w:color w:val="000000" w:themeColor="text1"/>
        </w:rPr>
      </w:pPr>
    </w:p>
    <w:p w:rsidR="00650B00" w:rsidRPr="00637460" w:rsidRDefault="00650B00" w:rsidP="00650B00">
      <w:pPr>
        <w:pStyle w:val="10"/>
        <w:tabs>
          <w:tab w:val="right" w:leader="dot" w:pos="9600"/>
        </w:tabs>
        <w:ind w:firstLine="567"/>
        <w:contextualSpacing/>
        <w:rPr>
          <w:rFonts w:ascii="Times New Roman" w:hAnsi="Times New Roman"/>
          <w:b/>
          <w:color w:val="000000" w:themeColor="text1"/>
        </w:rPr>
      </w:pPr>
      <w:r w:rsidRPr="00637460">
        <w:rPr>
          <w:rFonts w:ascii="Times New Roman" w:hAnsi="Times New Roman"/>
          <w:b/>
          <w:color w:val="000000" w:themeColor="text1"/>
        </w:rPr>
        <w:t>2. Место дисциплины в структуре ОП</w:t>
      </w:r>
    </w:p>
    <w:p w:rsidR="00650B00" w:rsidRPr="00637460" w:rsidRDefault="00650B00" w:rsidP="00650B00">
      <w:pPr>
        <w:pStyle w:val="af2"/>
        <w:tabs>
          <w:tab w:val="left" w:pos="900"/>
          <w:tab w:val="left" w:pos="1080"/>
        </w:tabs>
        <w:suppressAutoHyphens/>
        <w:ind w:firstLine="709"/>
        <w:jc w:val="both"/>
        <w:rPr>
          <w:rFonts w:ascii="Times New Roman" w:hAnsi="Times New Roman"/>
          <w:color w:val="000000" w:themeColor="text1"/>
        </w:rPr>
      </w:pPr>
      <w:r w:rsidRPr="00637460">
        <w:rPr>
          <w:rFonts w:ascii="Times New Roman" w:hAnsi="Times New Roman"/>
          <w:color w:val="000000" w:themeColor="text1"/>
        </w:rPr>
        <w:t xml:space="preserve">Дисциплина «Страхование бизнеса» относится </w:t>
      </w:r>
      <w:r w:rsidRPr="00637460">
        <w:rPr>
          <w:rFonts w:ascii="Times New Roman" w:hAnsi="Times New Roman"/>
          <w:bCs/>
          <w:color w:val="000000" w:themeColor="text1"/>
        </w:rPr>
        <w:t xml:space="preserve">к дисциплинам части, формируемой участниками образовательных отношений, </w:t>
      </w:r>
      <w:r w:rsidRPr="00637460">
        <w:rPr>
          <w:rFonts w:ascii="Times New Roman" w:hAnsi="Times New Roman"/>
          <w:color w:val="000000" w:themeColor="text1"/>
        </w:rPr>
        <w:t xml:space="preserve">Блока 1.  </w:t>
      </w:r>
    </w:p>
    <w:p w:rsidR="00650B00" w:rsidRPr="00637460" w:rsidRDefault="00650B00" w:rsidP="00650B00">
      <w:pPr>
        <w:pStyle w:val="af2"/>
        <w:tabs>
          <w:tab w:val="left" w:pos="900"/>
          <w:tab w:val="left" w:pos="1080"/>
        </w:tabs>
        <w:suppressAutoHyphens/>
        <w:ind w:firstLine="567"/>
        <w:jc w:val="both"/>
        <w:rPr>
          <w:color w:val="000000" w:themeColor="text1"/>
        </w:rPr>
      </w:pPr>
    </w:p>
    <w:p w:rsidR="00650B00" w:rsidRPr="00637460" w:rsidRDefault="00650B00" w:rsidP="00650B00">
      <w:pPr>
        <w:pStyle w:val="10"/>
        <w:tabs>
          <w:tab w:val="right" w:leader="dot" w:pos="9600"/>
        </w:tabs>
        <w:ind w:firstLine="567"/>
        <w:rPr>
          <w:rFonts w:ascii="Times New Roman" w:hAnsi="Times New Roman"/>
          <w:b/>
          <w:color w:val="000000" w:themeColor="text1"/>
        </w:rPr>
      </w:pPr>
      <w:r w:rsidRPr="00637460">
        <w:rPr>
          <w:rFonts w:ascii="Times New Roman" w:hAnsi="Times New Roman"/>
          <w:b/>
          <w:color w:val="000000" w:themeColor="text1"/>
        </w:rPr>
        <w:t>3. Планируемые результаты обучения по дисциплине</w:t>
      </w:r>
    </w:p>
    <w:p w:rsidR="00650B00" w:rsidRPr="00637460" w:rsidRDefault="00650B00" w:rsidP="00650B00">
      <w:pPr>
        <w:pStyle w:val="afffa"/>
        <w:tabs>
          <w:tab w:val="clear" w:pos="3330"/>
          <w:tab w:val="left" w:pos="900"/>
          <w:tab w:val="left" w:pos="1080"/>
        </w:tabs>
        <w:suppressAutoHyphens/>
        <w:spacing w:line="240" w:lineRule="auto"/>
        <w:ind w:left="0" w:firstLine="567"/>
        <w:contextualSpacing/>
        <w:rPr>
          <w:color w:val="000000" w:themeColor="text1"/>
          <w:sz w:val="20"/>
          <w:szCs w:val="20"/>
        </w:rPr>
      </w:pPr>
      <w:r w:rsidRPr="00637460">
        <w:rPr>
          <w:color w:val="000000" w:themeColor="text1"/>
          <w:sz w:val="20"/>
          <w:szCs w:val="20"/>
        </w:rPr>
        <w:t>В результате изучения дисциплины обучающийся должен освоить</w:t>
      </w:r>
    </w:p>
    <w:p w:rsidR="00650B00" w:rsidRPr="00637460" w:rsidRDefault="00650B00" w:rsidP="00650B00">
      <w:pPr>
        <w:tabs>
          <w:tab w:val="left" w:pos="900"/>
          <w:tab w:val="left" w:pos="1080"/>
        </w:tabs>
        <w:suppressAutoHyphens/>
        <w:overflowPunct w:val="0"/>
        <w:autoSpaceDE w:val="0"/>
        <w:autoSpaceDN w:val="0"/>
        <w:adjustRightInd w:val="0"/>
        <w:spacing w:before="0" w:after="0"/>
        <w:ind w:firstLine="540"/>
        <w:jc w:val="both"/>
        <w:textAlignment w:val="baseline"/>
        <w:rPr>
          <w:i/>
          <w:color w:val="000000" w:themeColor="text1"/>
          <w:sz w:val="20"/>
        </w:rPr>
      </w:pPr>
      <w:r w:rsidRPr="00637460">
        <w:rPr>
          <w:i/>
          <w:color w:val="000000" w:themeColor="text1"/>
          <w:sz w:val="20"/>
        </w:rPr>
        <w:t>профессиональную компетенцию</w:t>
      </w:r>
    </w:p>
    <w:p w:rsidR="00650B00" w:rsidRPr="00637460" w:rsidRDefault="00650B00" w:rsidP="00650B00">
      <w:pPr>
        <w:tabs>
          <w:tab w:val="left" w:pos="900"/>
          <w:tab w:val="left" w:pos="1080"/>
        </w:tabs>
        <w:suppressAutoHyphens/>
        <w:overflowPunct w:val="0"/>
        <w:autoSpaceDE w:val="0"/>
        <w:autoSpaceDN w:val="0"/>
        <w:adjustRightInd w:val="0"/>
        <w:spacing w:before="0" w:after="0"/>
        <w:ind w:firstLine="540"/>
        <w:jc w:val="both"/>
        <w:textAlignment w:val="baseline"/>
        <w:rPr>
          <w:i/>
          <w:color w:val="000000" w:themeColor="text1"/>
          <w:sz w:val="20"/>
        </w:rPr>
      </w:pPr>
      <w:r w:rsidRPr="00637460">
        <w:rPr>
          <w:color w:val="000000" w:themeColor="text1"/>
          <w:sz w:val="20"/>
        </w:rPr>
        <w:t>ПК-1. Способен исследовать современное состояние и выявлять тенденции развития финансового сектора путем анализа финансово-экономической информации с использованием современных методов и информационных технологий, интерпретировать полученные данные для обеспечения эффективной деятельности экономических субъектов.</w:t>
      </w:r>
    </w:p>
    <w:p w:rsidR="00650B00" w:rsidRPr="00637460" w:rsidRDefault="00650B00" w:rsidP="00650B00">
      <w:pPr>
        <w:widowControl/>
        <w:tabs>
          <w:tab w:val="left" w:pos="900"/>
        </w:tabs>
        <w:suppressAutoHyphens/>
        <w:overflowPunct w:val="0"/>
        <w:autoSpaceDE w:val="0"/>
        <w:autoSpaceDN w:val="0"/>
        <w:adjustRightInd w:val="0"/>
        <w:snapToGrid/>
        <w:spacing w:before="0" w:after="0"/>
        <w:ind w:firstLine="709"/>
        <w:jc w:val="both"/>
        <w:textAlignment w:val="baseline"/>
        <w:rPr>
          <w:b/>
          <w:i/>
          <w:color w:val="000000" w:themeColor="text1"/>
          <w:sz w:val="20"/>
        </w:rPr>
      </w:pPr>
    </w:p>
    <w:p w:rsidR="00650B00" w:rsidRPr="00637460" w:rsidRDefault="00650B00" w:rsidP="00650B00">
      <w:pPr>
        <w:tabs>
          <w:tab w:val="left" w:pos="900"/>
        </w:tabs>
        <w:suppressAutoHyphens/>
        <w:spacing w:before="0" w:after="0"/>
        <w:ind w:firstLine="709"/>
        <w:jc w:val="both"/>
        <w:rPr>
          <w:b/>
          <w:i/>
          <w:color w:val="000000" w:themeColor="text1"/>
          <w:sz w:val="20"/>
        </w:rPr>
      </w:pPr>
      <w:r w:rsidRPr="00637460">
        <w:rPr>
          <w:b/>
          <w:i/>
          <w:color w:val="000000" w:themeColor="text1"/>
          <w:sz w:val="20"/>
        </w:rPr>
        <w:t>Результаты освоения дисциплины, установленные индикаторы достижения компетенций</w:t>
      </w:r>
    </w:p>
    <w:p w:rsidR="00650B00" w:rsidRPr="00637460" w:rsidRDefault="00650B00" w:rsidP="00650B00">
      <w:pPr>
        <w:widowControl/>
        <w:tabs>
          <w:tab w:val="left" w:pos="900"/>
          <w:tab w:val="left" w:pos="1080"/>
        </w:tabs>
        <w:suppressAutoHyphens/>
        <w:snapToGrid/>
        <w:spacing w:before="0" w:after="0"/>
        <w:ind w:firstLine="567"/>
        <w:jc w:val="both"/>
        <w:rPr>
          <w:color w:val="000000" w:themeColor="text1"/>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2401"/>
        <w:gridCol w:w="5528"/>
      </w:tblGrid>
      <w:tr w:rsidR="00650B00" w:rsidRPr="00637460" w:rsidTr="009362AE">
        <w:trPr>
          <w:tblHeader/>
        </w:trPr>
        <w:tc>
          <w:tcPr>
            <w:tcW w:w="1960" w:type="dxa"/>
          </w:tcPr>
          <w:p w:rsidR="00650B00" w:rsidRPr="00637460" w:rsidRDefault="00650B00" w:rsidP="00650B00">
            <w:pPr>
              <w:tabs>
                <w:tab w:val="left" w:pos="1080"/>
              </w:tabs>
              <w:spacing w:before="0" w:after="0"/>
              <w:jc w:val="center"/>
              <w:rPr>
                <w:b/>
                <w:color w:val="000000" w:themeColor="text1"/>
                <w:sz w:val="20"/>
              </w:rPr>
            </w:pPr>
            <w:r w:rsidRPr="00637460">
              <w:rPr>
                <w:b/>
                <w:color w:val="000000" w:themeColor="text1"/>
                <w:sz w:val="20"/>
              </w:rPr>
              <w:t xml:space="preserve">Наименование </w:t>
            </w:r>
            <w:r w:rsidRPr="00637460">
              <w:rPr>
                <w:b/>
                <w:color w:val="000000" w:themeColor="text1"/>
                <w:sz w:val="20"/>
              </w:rPr>
              <w:br/>
              <w:t>компетенции</w:t>
            </w:r>
          </w:p>
        </w:tc>
        <w:tc>
          <w:tcPr>
            <w:tcW w:w="2401" w:type="dxa"/>
          </w:tcPr>
          <w:p w:rsidR="00650B00" w:rsidRPr="00637460" w:rsidRDefault="00650B00" w:rsidP="00650B00">
            <w:pPr>
              <w:tabs>
                <w:tab w:val="left" w:pos="234"/>
                <w:tab w:val="left" w:pos="1080"/>
              </w:tabs>
              <w:spacing w:before="0" w:after="0"/>
              <w:jc w:val="center"/>
              <w:rPr>
                <w:b/>
                <w:color w:val="000000" w:themeColor="text1"/>
                <w:sz w:val="20"/>
              </w:rPr>
            </w:pPr>
            <w:r w:rsidRPr="00637460">
              <w:rPr>
                <w:b/>
                <w:color w:val="000000" w:themeColor="text1"/>
                <w:sz w:val="20"/>
              </w:rPr>
              <w:t>Индикаторы достижения компетенции</w:t>
            </w:r>
          </w:p>
        </w:tc>
        <w:tc>
          <w:tcPr>
            <w:tcW w:w="5528" w:type="dxa"/>
          </w:tcPr>
          <w:p w:rsidR="00650B00" w:rsidRPr="00637460" w:rsidRDefault="00650B00" w:rsidP="00650B00">
            <w:pPr>
              <w:tabs>
                <w:tab w:val="left" w:pos="227"/>
                <w:tab w:val="left" w:pos="1080"/>
              </w:tabs>
              <w:spacing w:before="0" w:after="0"/>
              <w:jc w:val="center"/>
              <w:rPr>
                <w:b/>
                <w:color w:val="000000" w:themeColor="text1"/>
                <w:sz w:val="20"/>
              </w:rPr>
            </w:pPr>
            <w:r w:rsidRPr="00637460">
              <w:rPr>
                <w:b/>
                <w:color w:val="000000" w:themeColor="text1"/>
                <w:sz w:val="20"/>
              </w:rPr>
              <w:t xml:space="preserve">Показатели (планируемые) результаты </w:t>
            </w:r>
            <w:r w:rsidRPr="00637460">
              <w:rPr>
                <w:b/>
                <w:color w:val="000000" w:themeColor="text1"/>
                <w:sz w:val="20"/>
              </w:rPr>
              <w:br/>
              <w:t>обучения</w:t>
            </w:r>
          </w:p>
        </w:tc>
      </w:tr>
      <w:tr w:rsidR="00650B00" w:rsidRPr="00637460" w:rsidTr="009362AE">
        <w:tc>
          <w:tcPr>
            <w:tcW w:w="1960" w:type="dxa"/>
            <w:vMerge w:val="restart"/>
          </w:tcPr>
          <w:p w:rsidR="00650B00" w:rsidRPr="00637460" w:rsidRDefault="00650B00" w:rsidP="00650B00">
            <w:pPr>
              <w:tabs>
                <w:tab w:val="left" w:pos="900"/>
              </w:tabs>
              <w:suppressAutoHyphens/>
              <w:spacing w:before="0" w:after="0"/>
              <w:rPr>
                <w:b/>
                <w:color w:val="000000" w:themeColor="text1"/>
                <w:sz w:val="20"/>
              </w:rPr>
            </w:pPr>
            <w:r w:rsidRPr="00637460">
              <w:rPr>
                <w:color w:val="000000" w:themeColor="text1"/>
                <w:sz w:val="20"/>
              </w:rPr>
              <w:t>ПК-1. Способен исследовать современное состояние и выявлять тенденции развития финансового сектора путем анализа финансово-экономической информации с использованием современных методов и информационных технологий, интерпретировать полученные данные для обеспечения эффективной деятельности экономических субъектов</w:t>
            </w:r>
          </w:p>
        </w:tc>
        <w:tc>
          <w:tcPr>
            <w:tcW w:w="2401" w:type="dxa"/>
            <w:vMerge w:val="restart"/>
          </w:tcPr>
          <w:p w:rsidR="00650B00" w:rsidRPr="00637460" w:rsidRDefault="00650B00" w:rsidP="00650B00">
            <w:pPr>
              <w:tabs>
                <w:tab w:val="left" w:pos="1080"/>
              </w:tabs>
              <w:spacing w:before="0" w:after="0"/>
              <w:rPr>
                <w:color w:val="000000" w:themeColor="text1"/>
                <w:sz w:val="20"/>
              </w:rPr>
            </w:pPr>
            <w:r w:rsidRPr="00637460">
              <w:rPr>
                <w:color w:val="000000" w:themeColor="text1"/>
                <w:sz w:val="20"/>
              </w:rPr>
              <w:t>ПК-1.1. Систематизирует, структурирует и анализирует финансово-экономическую информацию, характеризующую современное состояние и тенденции развития финансового сектора</w:t>
            </w:r>
          </w:p>
          <w:p w:rsidR="00650B00" w:rsidRPr="00637460" w:rsidRDefault="00650B00" w:rsidP="00650B00">
            <w:pPr>
              <w:tabs>
                <w:tab w:val="left" w:pos="1080"/>
              </w:tabs>
              <w:spacing w:before="0" w:after="0"/>
              <w:rPr>
                <w:b/>
                <w:color w:val="000000" w:themeColor="text1"/>
                <w:sz w:val="20"/>
                <w:u w:val="single"/>
              </w:rPr>
            </w:pPr>
            <w:r w:rsidRPr="00637460">
              <w:rPr>
                <w:color w:val="000000" w:themeColor="text1"/>
                <w:sz w:val="20"/>
              </w:rPr>
              <w:t>ПК-1.3. Использует полученные данные о состоянии и тенденциях развития финансовых рынков для обеспечения эффективной деятельности экономических субъектов</w:t>
            </w:r>
          </w:p>
        </w:tc>
        <w:tc>
          <w:tcPr>
            <w:tcW w:w="5528" w:type="dxa"/>
          </w:tcPr>
          <w:p w:rsidR="00650B00" w:rsidRPr="00637460" w:rsidRDefault="00650B00" w:rsidP="00650B00">
            <w:pPr>
              <w:tabs>
                <w:tab w:val="left" w:pos="227"/>
                <w:tab w:val="left" w:pos="601"/>
              </w:tabs>
              <w:spacing w:before="0" w:after="0"/>
              <w:rPr>
                <w:b/>
                <w:color w:val="000000" w:themeColor="text1"/>
                <w:sz w:val="20"/>
                <w:u w:val="single"/>
              </w:rPr>
            </w:pPr>
            <w:r w:rsidRPr="00637460">
              <w:rPr>
                <w:b/>
                <w:color w:val="000000" w:themeColor="text1"/>
                <w:sz w:val="20"/>
                <w:u w:val="single"/>
              </w:rPr>
              <w:t>Знать:</w:t>
            </w:r>
          </w:p>
          <w:p w:rsidR="00650B00" w:rsidRPr="00637460" w:rsidRDefault="00650B00" w:rsidP="00650B00">
            <w:pPr>
              <w:widowControl/>
              <w:numPr>
                <w:ilvl w:val="0"/>
                <w:numId w:val="13"/>
              </w:numPr>
              <w:tabs>
                <w:tab w:val="left" w:pos="227"/>
                <w:tab w:val="left" w:pos="427"/>
                <w:tab w:val="left" w:pos="601"/>
              </w:tabs>
              <w:suppressAutoHyphens/>
              <w:snapToGrid/>
              <w:spacing w:before="0" w:after="0"/>
              <w:ind w:left="0" w:firstLine="0"/>
              <w:jc w:val="both"/>
              <w:rPr>
                <w:color w:val="000000" w:themeColor="text1"/>
                <w:sz w:val="20"/>
              </w:rPr>
            </w:pPr>
            <w:r w:rsidRPr="00637460">
              <w:rPr>
                <w:color w:val="000000" w:themeColor="text1"/>
                <w:sz w:val="20"/>
              </w:rPr>
              <w:t xml:space="preserve">закономерности функционирования современного страхового рынка; </w:t>
            </w:r>
          </w:p>
          <w:p w:rsidR="00650B00" w:rsidRPr="00637460" w:rsidRDefault="00650B00" w:rsidP="00650B00">
            <w:pPr>
              <w:widowControl/>
              <w:numPr>
                <w:ilvl w:val="0"/>
                <w:numId w:val="13"/>
              </w:numPr>
              <w:tabs>
                <w:tab w:val="left" w:pos="227"/>
                <w:tab w:val="left" w:pos="427"/>
                <w:tab w:val="left" w:pos="601"/>
              </w:tabs>
              <w:suppressAutoHyphens/>
              <w:snapToGrid/>
              <w:spacing w:before="0" w:after="0"/>
              <w:ind w:left="0" w:firstLine="0"/>
              <w:jc w:val="both"/>
              <w:rPr>
                <w:color w:val="000000" w:themeColor="text1"/>
                <w:sz w:val="20"/>
              </w:rPr>
            </w:pPr>
            <w:r w:rsidRPr="00637460">
              <w:rPr>
                <w:color w:val="000000" w:themeColor="text1"/>
                <w:sz w:val="20"/>
              </w:rPr>
              <w:t xml:space="preserve">основные понятия и положения страхового законодательства; </w:t>
            </w:r>
          </w:p>
          <w:p w:rsidR="00650B00" w:rsidRPr="00637460" w:rsidRDefault="00650B00" w:rsidP="00650B00">
            <w:pPr>
              <w:widowControl/>
              <w:numPr>
                <w:ilvl w:val="0"/>
                <w:numId w:val="13"/>
              </w:numPr>
              <w:tabs>
                <w:tab w:val="left" w:pos="227"/>
                <w:tab w:val="left" w:pos="427"/>
                <w:tab w:val="left" w:pos="601"/>
              </w:tabs>
              <w:suppressAutoHyphens/>
              <w:snapToGrid/>
              <w:spacing w:before="0" w:after="0"/>
              <w:ind w:left="0" w:firstLine="0"/>
              <w:jc w:val="both"/>
              <w:rPr>
                <w:color w:val="000000" w:themeColor="text1"/>
                <w:sz w:val="20"/>
              </w:rPr>
            </w:pPr>
            <w:r w:rsidRPr="00637460">
              <w:rPr>
                <w:color w:val="000000" w:themeColor="text1"/>
                <w:sz w:val="20"/>
              </w:rPr>
              <w:t xml:space="preserve">условия личного и имущественного страхования; </w:t>
            </w:r>
          </w:p>
          <w:p w:rsidR="00650B00" w:rsidRPr="00637460" w:rsidRDefault="00650B00" w:rsidP="00650B00">
            <w:pPr>
              <w:widowControl/>
              <w:numPr>
                <w:ilvl w:val="0"/>
                <w:numId w:val="13"/>
              </w:numPr>
              <w:tabs>
                <w:tab w:val="left" w:pos="227"/>
                <w:tab w:val="left" w:pos="427"/>
                <w:tab w:val="left" w:pos="601"/>
              </w:tabs>
              <w:suppressAutoHyphens/>
              <w:snapToGrid/>
              <w:spacing w:before="0" w:after="0"/>
              <w:ind w:left="0" w:firstLine="0"/>
              <w:jc w:val="both"/>
              <w:rPr>
                <w:color w:val="000000" w:themeColor="text1"/>
                <w:sz w:val="20"/>
              </w:rPr>
            </w:pPr>
            <w:r w:rsidRPr="00637460">
              <w:rPr>
                <w:color w:val="000000" w:themeColor="text1"/>
                <w:sz w:val="20"/>
              </w:rPr>
              <w:t>основы анализа показателей, характеризующих деятельность страховой компании;</w:t>
            </w:r>
          </w:p>
          <w:p w:rsidR="00650B00" w:rsidRPr="00637460" w:rsidRDefault="00650B00" w:rsidP="00650B00">
            <w:pPr>
              <w:widowControl/>
              <w:numPr>
                <w:ilvl w:val="0"/>
                <w:numId w:val="13"/>
              </w:numPr>
              <w:tabs>
                <w:tab w:val="left" w:pos="227"/>
                <w:tab w:val="left" w:pos="427"/>
                <w:tab w:val="left" w:pos="601"/>
              </w:tabs>
              <w:suppressAutoHyphens/>
              <w:snapToGrid/>
              <w:spacing w:before="0" w:after="0"/>
              <w:ind w:left="0" w:firstLine="0"/>
              <w:jc w:val="both"/>
              <w:rPr>
                <w:color w:val="000000" w:themeColor="text1"/>
                <w:sz w:val="20"/>
              </w:rPr>
            </w:pPr>
            <w:r w:rsidRPr="00637460">
              <w:rPr>
                <w:color w:val="000000" w:themeColor="text1"/>
                <w:sz w:val="20"/>
              </w:rPr>
              <w:t>особенности и направления развития страхового рынка России</w:t>
            </w:r>
          </w:p>
        </w:tc>
      </w:tr>
      <w:tr w:rsidR="00650B00" w:rsidRPr="00637460" w:rsidTr="009362AE">
        <w:tc>
          <w:tcPr>
            <w:tcW w:w="1960" w:type="dxa"/>
            <w:vMerge/>
          </w:tcPr>
          <w:p w:rsidR="00650B00" w:rsidRPr="00637460" w:rsidRDefault="00650B00" w:rsidP="00650B00">
            <w:pPr>
              <w:tabs>
                <w:tab w:val="left" w:pos="1080"/>
              </w:tabs>
              <w:spacing w:before="0" w:after="0"/>
              <w:rPr>
                <w:b/>
                <w:color w:val="000000" w:themeColor="text1"/>
                <w:sz w:val="20"/>
              </w:rPr>
            </w:pPr>
          </w:p>
        </w:tc>
        <w:tc>
          <w:tcPr>
            <w:tcW w:w="2401" w:type="dxa"/>
            <w:vMerge/>
          </w:tcPr>
          <w:p w:rsidR="00650B00" w:rsidRPr="00637460" w:rsidRDefault="00650B00" w:rsidP="00650B00">
            <w:pPr>
              <w:tabs>
                <w:tab w:val="left" w:pos="1080"/>
              </w:tabs>
              <w:spacing w:before="0" w:after="0"/>
              <w:rPr>
                <w:b/>
                <w:color w:val="000000" w:themeColor="text1"/>
                <w:sz w:val="20"/>
                <w:u w:val="single"/>
              </w:rPr>
            </w:pPr>
          </w:p>
        </w:tc>
        <w:tc>
          <w:tcPr>
            <w:tcW w:w="5528" w:type="dxa"/>
          </w:tcPr>
          <w:p w:rsidR="00650B00" w:rsidRPr="00637460" w:rsidRDefault="00650B00" w:rsidP="00650B00">
            <w:pPr>
              <w:tabs>
                <w:tab w:val="left" w:pos="227"/>
                <w:tab w:val="left" w:pos="601"/>
              </w:tabs>
              <w:spacing w:before="0" w:after="0"/>
              <w:rPr>
                <w:b/>
                <w:color w:val="000000" w:themeColor="text1"/>
                <w:sz w:val="20"/>
                <w:u w:val="single"/>
              </w:rPr>
            </w:pPr>
            <w:r w:rsidRPr="00637460">
              <w:rPr>
                <w:b/>
                <w:color w:val="000000" w:themeColor="text1"/>
                <w:sz w:val="20"/>
                <w:u w:val="single"/>
              </w:rPr>
              <w:t>Уметь:</w:t>
            </w:r>
          </w:p>
          <w:p w:rsidR="00650B00" w:rsidRPr="00637460" w:rsidRDefault="00650B00" w:rsidP="00650B00">
            <w:pPr>
              <w:widowControl/>
              <w:numPr>
                <w:ilvl w:val="0"/>
                <w:numId w:val="13"/>
              </w:numPr>
              <w:tabs>
                <w:tab w:val="left" w:pos="227"/>
                <w:tab w:val="left" w:pos="601"/>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 xml:space="preserve">анализировать процессы и выявлять проблемы развития страхования бизнеса; </w:t>
            </w:r>
          </w:p>
          <w:p w:rsidR="00650B00" w:rsidRPr="00637460" w:rsidRDefault="00650B00" w:rsidP="00650B00">
            <w:pPr>
              <w:widowControl/>
              <w:numPr>
                <w:ilvl w:val="0"/>
                <w:numId w:val="13"/>
              </w:numPr>
              <w:tabs>
                <w:tab w:val="left" w:pos="227"/>
                <w:tab w:val="left" w:pos="601"/>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использовать в работе нормативные и правовые акты, регламентирующие функционирование страхового бизнеса;</w:t>
            </w:r>
          </w:p>
          <w:p w:rsidR="00650B00" w:rsidRPr="00637460" w:rsidRDefault="00650B00" w:rsidP="00650B00">
            <w:pPr>
              <w:widowControl/>
              <w:numPr>
                <w:ilvl w:val="0"/>
                <w:numId w:val="13"/>
              </w:numPr>
              <w:tabs>
                <w:tab w:val="left" w:pos="227"/>
                <w:tab w:val="left" w:pos="601"/>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рассчитать на основе тарифных ставок суммы страховой премии по различным видам страхования;</w:t>
            </w:r>
          </w:p>
          <w:p w:rsidR="00650B00" w:rsidRPr="00637460" w:rsidRDefault="00650B00" w:rsidP="00650B00">
            <w:pPr>
              <w:widowControl/>
              <w:numPr>
                <w:ilvl w:val="0"/>
                <w:numId w:val="13"/>
              </w:numPr>
              <w:tabs>
                <w:tab w:val="left" w:pos="227"/>
                <w:tab w:val="left" w:pos="601"/>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 xml:space="preserve">рассчитать размеры страхового возмещения при наступлении страховых событий по различны видам страхования; </w:t>
            </w:r>
          </w:p>
          <w:p w:rsidR="00650B00" w:rsidRPr="00637460" w:rsidRDefault="00650B00" w:rsidP="00650B00">
            <w:pPr>
              <w:widowControl/>
              <w:numPr>
                <w:ilvl w:val="0"/>
                <w:numId w:val="13"/>
              </w:numPr>
              <w:tabs>
                <w:tab w:val="left" w:pos="227"/>
                <w:tab w:val="left" w:pos="601"/>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оценки рисков и возможных социально-экономических последствий;</w:t>
            </w:r>
          </w:p>
          <w:p w:rsidR="00650B00" w:rsidRPr="00637460" w:rsidRDefault="00650B00" w:rsidP="00650B00">
            <w:pPr>
              <w:widowControl/>
              <w:numPr>
                <w:ilvl w:val="0"/>
                <w:numId w:val="13"/>
              </w:numPr>
              <w:tabs>
                <w:tab w:val="left" w:pos="227"/>
                <w:tab w:val="left" w:pos="601"/>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 xml:space="preserve">рассчитывать на основе типовых методик и действующей нормативно-правовой базы экономические и социально-экономические показатели; </w:t>
            </w:r>
          </w:p>
          <w:p w:rsidR="00650B00" w:rsidRPr="00637460" w:rsidRDefault="00650B00" w:rsidP="00650B00">
            <w:pPr>
              <w:widowControl/>
              <w:numPr>
                <w:ilvl w:val="0"/>
                <w:numId w:val="13"/>
              </w:numPr>
              <w:tabs>
                <w:tab w:val="left" w:pos="227"/>
                <w:tab w:val="left" w:pos="601"/>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 xml:space="preserve">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w:t>
            </w:r>
            <w:r w:rsidRPr="00637460">
              <w:rPr>
                <w:color w:val="000000" w:themeColor="text1"/>
                <w:sz w:val="20"/>
              </w:rPr>
              <w:lastRenderedPageBreak/>
              <w:t>сведения для принятия управленческих решений</w:t>
            </w:r>
          </w:p>
        </w:tc>
      </w:tr>
      <w:tr w:rsidR="00650B00" w:rsidRPr="00637460" w:rsidTr="009362AE">
        <w:tc>
          <w:tcPr>
            <w:tcW w:w="1960" w:type="dxa"/>
            <w:vMerge/>
          </w:tcPr>
          <w:p w:rsidR="00650B00" w:rsidRPr="00637460" w:rsidRDefault="00650B00" w:rsidP="00650B00">
            <w:pPr>
              <w:tabs>
                <w:tab w:val="left" w:pos="1080"/>
              </w:tabs>
              <w:spacing w:before="0" w:after="0"/>
              <w:rPr>
                <w:b/>
                <w:color w:val="000000" w:themeColor="text1"/>
                <w:sz w:val="20"/>
              </w:rPr>
            </w:pPr>
          </w:p>
        </w:tc>
        <w:tc>
          <w:tcPr>
            <w:tcW w:w="2401" w:type="dxa"/>
            <w:vMerge/>
          </w:tcPr>
          <w:p w:rsidR="00650B00" w:rsidRPr="00637460" w:rsidRDefault="00650B00" w:rsidP="00650B00">
            <w:pPr>
              <w:tabs>
                <w:tab w:val="left" w:pos="1080"/>
              </w:tabs>
              <w:spacing w:before="0" w:after="0"/>
              <w:rPr>
                <w:b/>
                <w:color w:val="000000" w:themeColor="text1"/>
                <w:sz w:val="20"/>
                <w:u w:val="single"/>
              </w:rPr>
            </w:pPr>
          </w:p>
        </w:tc>
        <w:tc>
          <w:tcPr>
            <w:tcW w:w="5528" w:type="dxa"/>
          </w:tcPr>
          <w:p w:rsidR="00650B00" w:rsidRPr="00637460" w:rsidRDefault="00650B00" w:rsidP="00650B00">
            <w:pPr>
              <w:tabs>
                <w:tab w:val="left" w:pos="227"/>
                <w:tab w:val="left" w:pos="601"/>
              </w:tabs>
              <w:spacing w:before="0" w:after="0"/>
              <w:rPr>
                <w:b/>
                <w:color w:val="000000" w:themeColor="text1"/>
                <w:sz w:val="20"/>
                <w:u w:val="single"/>
              </w:rPr>
            </w:pPr>
            <w:r w:rsidRPr="00637460">
              <w:rPr>
                <w:b/>
                <w:color w:val="000000" w:themeColor="text1"/>
                <w:sz w:val="20"/>
                <w:u w:val="single"/>
              </w:rPr>
              <w:t>Владеть:</w:t>
            </w:r>
          </w:p>
          <w:p w:rsidR="00650B00" w:rsidRPr="00637460" w:rsidRDefault="00650B00" w:rsidP="00650B00">
            <w:pPr>
              <w:widowControl/>
              <w:numPr>
                <w:ilvl w:val="0"/>
                <w:numId w:val="13"/>
              </w:numPr>
              <w:tabs>
                <w:tab w:val="left" w:pos="227"/>
                <w:tab w:val="left" w:pos="601"/>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методологией экономического исследования;</w:t>
            </w:r>
          </w:p>
          <w:p w:rsidR="00650B00" w:rsidRPr="00637460" w:rsidRDefault="00650B00" w:rsidP="00650B00">
            <w:pPr>
              <w:widowControl/>
              <w:numPr>
                <w:ilvl w:val="0"/>
                <w:numId w:val="13"/>
              </w:numPr>
              <w:tabs>
                <w:tab w:val="left" w:pos="227"/>
                <w:tab w:val="left" w:pos="601"/>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 xml:space="preserve">современными методами сбора, обработки и анализа экономических и социальных данных; </w:t>
            </w:r>
          </w:p>
          <w:p w:rsidR="00650B00" w:rsidRPr="00637460" w:rsidRDefault="00650B00" w:rsidP="00650B00">
            <w:pPr>
              <w:widowControl/>
              <w:numPr>
                <w:ilvl w:val="0"/>
                <w:numId w:val="13"/>
              </w:numPr>
              <w:tabs>
                <w:tab w:val="left" w:pos="227"/>
                <w:tab w:val="left" w:pos="601"/>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 xml:space="preserve">методикой заключения договора по различным видам страхования бизнеса; </w:t>
            </w:r>
          </w:p>
          <w:p w:rsidR="00650B00" w:rsidRPr="00637460" w:rsidRDefault="00650B00" w:rsidP="00650B00">
            <w:pPr>
              <w:widowControl/>
              <w:numPr>
                <w:ilvl w:val="0"/>
                <w:numId w:val="13"/>
              </w:numPr>
              <w:tabs>
                <w:tab w:val="left" w:pos="227"/>
                <w:tab w:val="left" w:pos="601"/>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методикой определения ущерба в результате наступления страхового случая;</w:t>
            </w:r>
          </w:p>
          <w:p w:rsidR="00650B00" w:rsidRPr="00637460" w:rsidRDefault="00650B00" w:rsidP="00650B00">
            <w:pPr>
              <w:widowControl/>
              <w:numPr>
                <w:ilvl w:val="0"/>
                <w:numId w:val="13"/>
              </w:numPr>
              <w:tabs>
                <w:tab w:val="left" w:pos="227"/>
                <w:tab w:val="left" w:pos="601"/>
              </w:tabs>
              <w:snapToGrid/>
              <w:spacing w:before="0" w:after="0"/>
              <w:ind w:left="0" w:firstLine="0"/>
              <w:rPr>
                <w:b/>
                <w:color w:val="000000" w:themeColor="text1"/>
                <w:sz w:val="20"/>
                <w:u w:val="single"/>
              </w:rPr>
            </w:pPr>
            <w:r w:rsidRPr="00637460">
              <w:rPr>
                <w:color w:val="000000" w:themeColor="text1"/>
                <w:sz w:val="20"/>
              </w:rPr>
              <w:t>методикой проведения различных форм страхования;</w:t>
            </w:r>
          </w:p>
          <w:p w:rsidR="00650B00" w:rsidRPr="00637460" w:rsidRDefault="00650B00" w:rsidP="00650B00">
            <w:pPr>
              <w:widowControl/>
              <w:numPr>
                <w:ilvl w:val="0"/>
                <w:numId w:val="13"/>
              </w:numPr>
              <w:tabs>
                <w:tab w:val="left" w:pos="227"/>
                <w:tab w:val="left" w:pos="601"/>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навыками использования полученных данных о состоянии и тенденциях развития финансовых рынков для обеспечения эффективной деятельности экономических субъектов</w:t>
            </w:r>
          </w:p>
        </w:tc>
      </w:tr>
    </w:tbl>
    <w:p w:rsidR="00650B00" w:rsidRPr="00637460" w:rsidRDefault="00650B00" w:rsidP="00650B00">
      <w:pPr>
        <w:widowControl/>
        <w:tabs>
          <w:tab w:val="left" w:pos="900"/>
          <w:tab w:val="left" w:pos="1080"/>
        </w:tabs>
        <w:suppressAutoHyphens/>
        <w:snapToGrid/>
        <w:spacing w:before="0" w:after="0"/>
        <w:ind w:firstLine="567"/>
        <w:jc w:val="both"/>
        <w:rPr>
          <w:color w:val="000000" w:themeColor="text1"/>
          <w:sz w:val="20"/>
        </w:rPr>
      </w:pPr>
    </w:p>
    <w:p w:rsidR="00650B00" w:rsidRPr="00637460" w:rsidRDefault="00650B00" w:rsidP="00650B00">
      <w:pPr>
        <w:pStyle w:val="10"/>
        <w:tabs>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t xml:space="preserve">4. Объем дисциплины и виды учебной работы </w:t>
      </w:r>
    </w:p>
    <w:p w:rsidR="00650B00" w:rsidRPr="00637460" w:rsidRDefault="00650B00" w:rsidP="00650B00">
      <w:pPr>
        <w:widowControl/>
        <w:snapToGrid/>
        <w:spacing w:before="0" w:after="0"/>
        <w:ind w:firstLine="680"/>
        <w:rPr>
          <w:b/>
          <w:color w:val="000000" w:themeColor="text1"/>
          <w:sz w:val="20"/>
        </w:rPr>
      </w:pPr>
    </w:p>
    <w:p w:rsidR="00650B00" w:rsidRPr="00637460" w:rsidRDefault="00650B00" w:rsidP="00650B00">
      <w:pPr>
        <w:widowControl/>
        <w:snapToGrid/>
        <w:spacing w:before="0" w:after="0"/>
        <w:ind w:firstLine="680"/>
        <w:rPr>
          <w:color w:val="000000" w:themeColor="text1"/>
          <w:sz w:val="20"/>
        </w:rPr>
      </w:pPr>
      <w:r w:rsidRPr="00637460">
        <w:rPr>
          <w:color w:val="000000" w:themeColor="text1"/>
          <w:sz w:val="20"/>
        </w:rPr>
        <w:t>Учебным планом предусматриваются следующие виды работы по дисциплине:</w:t>
      </w:r>
    </w:p>
    <w:p w:rsidR="00650B00" w:rsidRPr="00637460" w:rsidRDefault="00650B00" w:rsidP="00650B00">
      <w:pPr>
        <w:widowControl/>
        <w:snapToGrid/>
        <w:spacing w:before="0" w:after="0"/>
        <w:ind w:firstLine="680"/>
        <w:rPr>
          <w:b/>
          <w:color w:val="000000" w:themeColor="text1"/>
          <w:sz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4537"/>
        <w:gridCol w:w="720"/>
        <w:gridCol w:w="900"/>
        <w:gridCol w:w="720"/>
        <w:gridCol w:w="933"/>
        <w:gridCol w:w="687"/>
        <w:gridCol w:w="900"/>
      </w:tblGrid>
      <w:tr w:rsidR="00650B00" w:rsidRPr="00637460" w:rsidTr="009362AE">
        <w:tc>
          <w:tcPr>
            <w:tcW w:w="889" w:type="dxa"/>
            <w:vMerge w:val="restart"/>
            <w:vAlign w:val="center"/>
          </w:tcPr>
          <w:p w:rsidR="00650B00" w:rsidRPr="00637460" w:rsidRDefault="00650B00" w:rsidP="00650B00">
            <w:pPr>
              <w:pStyle w:val="afff9"/>
              <w:suppressAutoHyphens/>
              <w:snapToGrid w:val="0"/>
              <w:jc w:val="center"/>
              <w:rPr>
                <w:b/>
                <w:color w:val="000000" w:themeColor="text1"/>
                <w:sz w:val="20"/>
                <w:szCs w:val="20"/>
              </w:rPr>
            </w:pPr>
            <w:r w:rsidRPr="00637460">
              <w:rPr>
                <w:b/>
                <w:color w:val="000000" w:themeColor="text1"/>
                <w:sz w:val="20"/>
                <w:szCs w:val="20"/>
              </w:rPr>
              <w:t>№ п/п</w:t>
            </w:r>
          </w:p>
        </w:tc>
        <w:tc>
          <w:tcPr>
            <w:tcW w:w="4537" w:type="dxa"/>
            <w:vMerge w:val="restart"/>
            <w:vAlign w:val="center"/>
          </w:tcPr>
          <w:p w:rsidR="00650B00" w:rsidRPr="00637460" w:rsidRDefault="00650B00" w:rsidP="00650B00">
            <w:pPr>
              <w:pStyle w:val="afff9"/>
              <w:suppressAutoHyphens/>
              <w:snapToGrid w:val="0"/>
              <w:jc w:val="center"/>
              <w:rPr>
                <w:b/>
                <w:color w:val="000000" w:themeColor="text1"/>
                <w:sz w:val="20"/>
                <w:szCs w:val="20"/>
              </w:rPr>
            </w:pPr>
            <w:r w:rsidRPr="00637460">
              <w:rPr>
                <w:b/>
                <w:color w:val="000000" w:themeColor="text1"/>
                <w:sz w:val="20"/>
                <w:szCs w:val="20"/>
              </w:rPr>
              <w:t>Виды учебных занятий</w:t>
            </w:r>
          </w:p>
        </w:tc>
        <w:tc>
          <w:tcPr>
            <w:tcW w:w="4860" w:type="dxa"/>
            <w:gridSpan w:val="6"/>
          </w:tcPr>
          <w:p w:rsidR="00650B00" w:rsidRPr="00637460" w:rsidRDefault="00650B00" w:rsidP="00650B00">
            <w:pPr>
              <w:tabs>
                <w:tab w:val="left" w:pos="900"/>
              </w:tabs>
              <w:spacing w:before="0" w:after="0"/>
              <w:jc w:val="center"/>
              <w:rPr>
                <w:b/>
                <w:color w:val="000000" w:themeColor="text1"/>
                <w:sz w:val="20"/>
              </w:rPr>
            </w:pPr>
            <w:r w:rsidRPr="00637460">
              <w:rPr>
                <w:b/>
                <w:color w:val="000000" w:themeColor="text1"/>
                <w:sz w:val="20"/>
              </w:rPr>
              <w:t xml:space="preserve">Всего часов по формам обучения, </w:t>
            </w:r>
            <w:proofErr w:type="spellStart"/>
            <w:r w:rsidRPr="00637460">
              <w:rPr>
                <w:b/>
                <w:color w:val="000000" w:themeColor="text1"/>
                <w:sz w:val="20"/>
              </w:rPr>
              <w:t>ак</w:t>
            </w:r>
            <w:proofErr w:type="spellEnd"/>
            <w:r w:rsidRPr="00637460">
              <w:rPr>
                <w:b/>
                <w:color w:val="000000" w:themeColor="text1"/>
                <w:sz w:val="20"/>
              </w:rPr>
              <w:t>. ч</w:t>
            </w:r>
          </w:p>
        </w:tc>
      </w:tr>
      <w:tr w:rsidR="00650B00" w:rsidRPr="00637460" w:rsidTr="009362AE">
        <w:tc>
          <w:tcPr>
            <w:tcW w:w="889" w:type="dxa"/>
            <w:vMerge/>
          </w:tcPr>
          <w:p w:rsidR="00650B00" w:rsidRPr="00637460" w:rsidRDefault="00650B00" w:rsidP="00650B00">
            <w:pPr>
              <w:tabs>
                <w:tab w:val="left" w:pos="900"/>
              </w:tabs>
              <w:spacing w:before="0" w:after="0"/>
              <w:rPr>
                <w:b/>
                <w:color w:val="000000" w:themeColor="text1"/>
                <w:sz w:val="20"/>
              </w:rPr>
            </w:pPr>
          </w:p>
        </w:tc>
        <w:tc>
          <w:tcPr>
            <w:tcW w:w="4537" w:type="dxa"/>
            <w:vMerge/>
          </w:tcPr>
          <w:p w:rsidR="00650B00" w:rsidRPr="00637460" w:rsidRDefault="00650B00" w:rsidP="00650B00">
            <w:pPr>
              <w:tabs>
                <w:tab w:val="left" w:pos="900"/>
              </w:tabs>
              <w:spacing w:before="0" w:after="0"/>
              <w:rPr>
                <w:b/>
                <w:color w:val="000000" w:themeColor="text1"/>
                <w:sz w:val="20"/>
              </w:rPr>
            </w:pPr>
          </w:p>
        </w:tc>
        <w:tc>
          <w:tcPr>
            <w:tcW w:w="1620" w:type="dxa"/>
            <w:gridSpan w:val="2"/>
          </w:tcPr>
          <w:p w:rsidR="00650B00" w:rsidRPr="00637460" w:rsidRDefault="00650B00" w:rsidP="00650B00">
            <w:pPr>
              <w:tabs>
                <w:tab w:val="left" w:pos="900"/>
              </w:tabs>
              <w:spacing w:before="0" w:after="0"/>
              <w:jc w:val="center"/>
              <w:rPr>
                <w:b/>
                <w:color w:val="000000" w:themeColor="text1"/>
                <w:sz w:val="20"/>
              </w:rPr>
            </w:pPr>
            <w:r w:rsidRPr="00637460">
              <w:rPr>
                <w:b/>
                <w:color w:val="000000" w:themeColor="text1"/>
                <w:sz w:val="20"/>
              </w:rPr>
              <w:t>Очная</w:t>
            </w:r>
          </w:p>
        </w:tc>
        <w:tc>
          <w:tcPr>
            <w:tcW w:w="1653" w:type="dxa"/>
            <w:gridSpan w:val="2"/>
          </w:tcPr>
          <w:p w:rsidR="00650B00" w:rsidRPr="00637460" w:rsidRDefault="00650B00" w:rsidP="00650B00">
            <w:pPr>
              <w:tabs>
                <w:tab w:val="left" w:pos="900"/>
              </w:tabs>
              <w:spacing w:before="0" w:after="0"/>
              <w:jc w:val="center"/>
              <w:rPr>
                <w:b/>
                <w:color w:val="000000" w:themeColor="text1"/>
                <w:sz w:val="20"/>
              </w:rPr>
            </w:pPr>
            <w:r w:rsidRPr="00637460">
              <w:rPr>
                <w:b/>
                <w:color w:val="000000" w:themeColor="text1"/>
                <w:sz w:val="20"/>
              </w:rPr>
              <w:t>Очно-заочная</w:t>
            </w:r>
          </w:p>
        </w:tc>
        <w:tc>
          <w:tcPr>
            <w:tcW w:w="1587" w:type="dxa"/>
            <w:gridSpan w:val="2"/>
          </w:tcPr>
          <w:p w:rsidR="00650B00" w:rsidRPr="00637460" w:rsidRDefault="00650B00" w:rsidP="00650B00">
            <w:pPr>
              <w:tabs>
                <w:tab w:val="left" w:pos="900"/>
              </w:tabs>
              <w:spacing w:before="0" w:after="0"/>
              <w:jc w:val="center"/>
              <w:rPr>
                <w:b/>
                <w:color w:val="000000" w:themeColor="text1"/>
                <w:sz w:val="20"/>
              </w:rPr>
            </w:pPr>
            <w:r w:rsidRPr="00637460">
              <w:rPr>
                <w:b/>
                <w:color w:val="000000" w:themeColor="text1"/>
                <w:sz w:val="20"/>
              </w:rPr>
              <w:t>Заочная</w:t>
            </w:r>
          </w:p>
        </w:tc>
      </w:tr>
      <w:tr w:rsidR="00650B00" w:rsidRPr="00637460" w:rsidTr="009362AE">
        <w:tc>
          <w:tcPr>
            <w:tcW w:w="889" w:type="dxa"/>
            <w:vMerge/>
          </w:tcPr>
          <w:p w:rsidR="00650B00" w:rsidRPr="00637460" w:rsidRDefault="00650B00" w:rsidP="00650B00">
            <w:pPr>
              <w:tabs>
                <w:tab w:val="left" w:pos="900"/>
              </w:tabs>
              <w:spacing w:before="0" w:after="0"/>
              <w:rPr>
                <w:b/>
                <w:color w:val="000000" w:themeColor="text1"/>
                <w:sz w:val="20"/>
              </w:rPr>
            </w:pPr>
          </w:p>
        </w:tc>
        <w:tc>
          <w:tcPr>
            <w:tcW w:w="4537" w:type="dxa"/>
            <w:vMerge/>
          </w:tcPr>
          <w:p w:rsidR="00650B00" w:rsidRPr="00637460" w:rsidRDefault="00650B00" w:rsidP="00650B00">
            <w:pPr>
              <w:tabs>
                <w:tab w:val="left" w:pos="900"/>
              </w:tabs>
              <w:spacing w:before="0" w:after="0"/>
              <w:rPr>
                <w:b/>
                <w:color w:val="000000" w:themeColor="text1"/>
                <w:sz w:val="20"/>
              </w:rPr>
            </w:pPr>
          </w:p>
        </w:tc>
        <w:tc>
          <w:tcPr>
            <w:tcW w:w="720" w:type="dxa"/>
            <w:vAlign w:val="center"/>
          </w:tcPr>
          <w:p w:rsidR="00650B00" w:rsidRPr="00637460" w:rsidRDefault="00650B00" w:rsidP="00650B00">
            <w:pPr>
              <w:tabs>
                <w:tab w:val="left" w:pos="900"/>
              </w:tabs>
              <w:spacing w:before="0" w:after="0"/>
              <w:jc w:val="center"/>
              <w:rPr>
                <w:b/>
                <w:color w:val="000000" w:themeColor="text1"/>
                <w:sz w:val="20"/>
              </w:rPr>
            </w:pPr>
            <w:r w:rsidRPr="00637460">
              <w:rPr>
                <w:b/>
                <w:color w:val="000000" w:themeColor="text1"/>
                <w:sz w:val="20"/>
              </w:rPr>
              <w:t>всего</w:t>
            </w:r>
          </w:p>
        </w:tc>
        <w:tc>
          <w:tcPr>
            <w:tcW w:w="900" w:type="dxa"/>
            <w:vAlign w:val="center"/>
          </w:tcPr>
          <w:p w:rsidR="00650B00" w:rsidRPr="00637460" w:rsidRDefault="00650B00" w:rsidP="00650B00">
            <w:pPr>
              <w:tabs>
                <w:tab w:val="left" w:pos="900"/>
              </w:tabs>
              <w:spacing w:before="0" w:after="0"/>
              <w:jc w:val="center"/>
              <w:rPr>
                <w:b/>
                <w:color w:val="000000" w:themeColor="text1"/>
                <w:sz w:val="20"/>
              </w:rPr>
            </w:pPr>
            <w:r w:rsidRPr="00637460">
              <w:rPr>
                <w:b/>
                <w:color w:val="000000" w:themeColor="text1"/>
                <w:sz w:val="20"/>
              </w:rPr>
              <w:t>в том числе</w:t>
            </w:r>
          </w:p>
        </w:tc>
        <w:tc>
          <w:tcPr>
            <w:tcW w:w="720" w:type="dxa"/>
            <w:vAlign w:val="center"/>
          </w:tcPr>
          <w:p w:rsidR="00650B00" w:rsidRPr="00637460" w:rsidRDefault="00650B00" w:rsidP="00650B00">
            <w:pPr>
              <w:tabs>
                <w:tab w:val="left" w:pos="900"/>
              </w:tabs>
              <w:spacing w:before="0" w:after="0"/>
              <w:jc w:val="center"/>
              <w:rPr>
                <w:b/>
                <w:color w:val="000000" w:themeColor="text1"/>
                <w:sz w:val="20"/>
              </w:rPr>
            </w:pPr>
            <w:r w:rsidRPr="00637460">
              <w:rPr>
                <w:b/>
                <w:color w:val="000000" w:themeColor="text1"/>
                <w:sz w:val="20"/>
              </w:rPr>
              <w:t>всего</w:t>
            </w:r>
          </w:p>
        </w:tc>
        <w:tc>
          <w:tcPr>
            <w:tcW w:w="933" w:type="dxa"/>
            <w:vAlign w:val="center"/>
          </w:tcPr>
          <w:p w:rsidR="00650B00" w:rsidRPr="00637460" w:rsidRDefault="00650B00" w:rsidP="00650B00">
            <w:pPr>
              <w:tabs>
                <w:tab w:val="left" w:pos="900"/>
              </w:tabs>
              <w:spacing w:before="0" w:after="0"/>
              <w:jc w:val="center"/>
              <w:rPr>
                <w:b/>
                <w:color w:val="000000" w:themeColor="text1"/>
                <w:sz w:val="20"/>
              </w:rPr>
            </w:pPr>
            <w:r w:rsidRPr="00637460">
              <w:rPr>
                <w:b/>
                <w:color w:val="000000" w:themeColor="text1"/>
                <w:sz w:val="20"/>
              </w:rPr>
              <w:t>в том числе</w:t>
            </w:r>
          </w:p>
        </w:tc>
        <w:tc>
          <w:tcPr>
            <w:tcW w:w="687" w:type="dxa"/>
            <w:vAlign w:val="center"/>
          </w:tcPr>
          <w:p w:rsidR="00650B00" w:rsidRPr="00637460" w:rsidRDefault="00650B00" w:rsidP="00650B00">
            <w:pPr>
              <w:tabs>
                <w:tab w:val="left" w:pos="900"/>
              </w:tabs>
              <w:spacing w:before="0" w:after="0"/>
              <w:rPr>
                <w:b/>
                <w:color w:val="000000" w:themeColor="text1"/>
                <w:sz w:val="20"/>
              </w:rPr>
            </w:pPr>
            <w:r w:rsidRPr="00637460">
              <w:rPr>
                <w:b/>
                <w:color w:val="000000" w:themeColor="text1"/>
                <w:sz w:val="20"/>
              </w:rPr>
              <w:t>всего</w:t>
            </w:r>
          </w:p>
        </w:tc>
        <w:tc>
          <w:tcPr>
            <w:tcW w:w="900" w:type="dxa"/>
            <w:vAlign w:val="center"/>
          </w:tcPr>
          <w:p w:rsidR="00650B00" w:rsidRPr="00637460" w:rsidRDefault="00650B00" w:rsidP="00650B00">
            <w:pPr>
              <w:tabs>
                <w:tab w:val="left" w:pos="900"/>
              </w:tabs>
              <w:spacing w:before="0" w:after="0"/>
              <w:jc w:val="center"/>
              <w:rPr>
                <w:b/>
                <w:color w:val="000000" w:themeColor="text1"/>
                <w:sz w:val="20"/>
              </w:rPr>
            </w:pPr>
            <w:r w:rsidRPr="00637460">
              <w:rPr>
                <w:b/>
                <w:color w:val="000000" w:themeColor="text1"/>
                <w:sz w:val="20"/>
              </w:rPr>
              <w:t>в том числе</w:t>
            </w:r>
          </w:p>
        </w:tc>
      </w:tr>
      <w:tr w:rsidR="00733FE3" w:rsidRPr="00637460" w:rsidTr="009362AE">
        <w:tc>
          <w:tcPr>
            <w:tcW w:w="889" w:type="dxa"/>
            <w:vMerge w:val="restart"/>
          </w:tcPr>
          <w:p w:rsidR="00733FE3" w:rsidRPr="00637460" w:rsidRDefault="00733FE3" w:rsidP="00650B00">
            <w:pPr>
              <w:suppressAutoHyphens/>
              <w:spacing w:before="0" w:after="0"/>
              <w:rPr>
                <w:b/>
                <w:color w:val="000000" w:themeColor="text1"/>
                <w:sz w:val="20"/>
              </w:rPr>
            </w:pPr>
            <w:r w:rsidRPr="00637460">
              <w:rPr>
                <w:b/>
                <w:color w:val="000000" w:themeColor="text1"/>
                <w:sz w:val="20"/>
              </w:rPr>
              <w:t>1</w:t>
            </w:r>
          </w:p>
        </w:tc>
        <w:tc>
          <w:tcPr>
            <w:tcW w:w="4537" w:type="dxa"/>
          </w:tcPr>
          <w:p w:rsidR="00733FE3" w:rsidRPr="00637460" w:rsidRDefault="00733FE3" w:rsidP="00650B00">
            <w:pPr>
              <w:suppressAutoHyphens/>
              <w:spacing w:before="0" w:after="0"/>
              <w:rPr>
                <w:b/>
                <w:color w:val="000000" w:themeColor="text1"/>
                <w:sz w:val="20"/>
              </w:rPr>
            </w:pPr>
            <w:r w:rsidRPr="00637460">
              <w:rPr>
                <w:b/>
                <w:color w:val="000000" w:themeColor="text1"/>
                <w:sz w:val="20"/>
              </w:rPr>
              <w:t>Контактная работа (объем работы обучающихся во взаимодействии с преподавателем) (всего)</w:t>
            </w:r>
          </w:p>
        </w:tc>
        <w:tc>
          <w:tcPr>
            <w:tcW w:w="720" w:type="dxa"/>
          </w:tcPr>
          <w:p w:rsidR="00733FE3" w:rsidRPr="00637460" w:rsidRDefault="00733FE3" w:rsidP="009362AE">
            <w:pPr>
              <w:tabs>
                <w:tab w:val="left" w:pos="900"/>
              </w:tabs>
              <w:spacing w:before="0" w:after="0"/>
              <w:jc w:val="center"/>
              <w:rPr>
                <w:b/>
                <w:color w:val="000000" w:themeColor="text1"/>
                <w:sz w:val="20"/>
              </w:rPr>
            </w:pPr>
            <w:r w:rsidRPr="00637460">
              <w:rPr>
                <w:b/>
                <w:color w:val="000000" w:themeColor="text1"/>
                <w:sz w:val="20"/>
              </w:rPr>
              <w:t>18,2</w:t>
            </w:r>
          </w:p>
        </w:tc>
        <w:tc>
          <w:tcPr>
            <w:tcW w:w="900" w:type="dxa"/>
          </w:tcPr>
          <w:p w:rsidR="00733FE3" w:rsidRPr="00637460" w:rsidRDefault="00733FE3" w:rsidP="009362AE">
            <w:pPr>
              <w:tabs>
                <w:tab w:val="left" w:pos="900"/>
              </w:tabs>
              <w:spacing w:before="0" w:after="0"/>
              <w:jc w:val="center"/>
              <w:rPr>
                <w:b/>
                <w:color w:val="000000" w:themeColor="text1"/>
                <w:sz w:val="20"/>
              </w:rPr>
            </w:pPr>
          </w:p>
        </w:tc>
        <w:tc>
          <w:tcPr>
            <w:tcW w:w="720" w:type="dxa"/>
          </w:tcPr>
          <w:p w:rsidR="00733FE3" w:rsidRPr="00637460" w:rsidRDefault="00733FE3" w:rsidP="00650B00">
            <w:pPr>
              <w:tabs>
                <w:tab w:val="left" w:pos="900"/>
              </w:tabs>
              <w:spacing w:before="0" w:after="0"/>
              <w:jc w:val="center"/>
              <w:rPr>
                <w:b/>
                <w:color w:val="000000" w:themeColor="text1"/>
                <w:sz w:val="20"/>
              </w:rPr>
            </w:pPr>
            <w:r w:rsidRPr="00637460">
              <w:rPr>
                <w:b/>
                <w:color w:val="000000" w:themeColor="text1"/>
                <w:sz w:val="20"/>
              </w:rPr>
              <w:t>18,2</w:t>
            </w:r>
          </w:p>
        </w:tc>
        <w:tc>
          <w:tcPr>
            <w:tcW w:w="933" w:type="dxa"/>
          </w:tcPr>
          <w:p w:rsidR="00733FE3" w:rsidRPr="00637460" w:rsidRDefault="00733FE3" w:rsidP="00650B00">
            <w:pPr>
              <w:tabs>
                <w:tab w:val="left" w:pos="900"/>
              </w:tabs>
              <w:spacing w:before="0" w:after="0"/>
              <w:jc w:val="center"/>
              <w:rPr>
                <w:b/>
                <w:color w:val="000000" w:themeColor="text1"/>
                <w:sz w:val="20"/>
              </w:rPr>
            </w:pPr>
          </w:p>
        </w:tc>
        <w:tc>
          <w:tcPr>
            <w:tcW w:w="687" w:type="dxa"/>
          </w:tcPr>
          <w:p w:rsidR="00733FE3" w:rsidRPr="00637460" w:rsidRDefault="00733FE3" w:rsidP="00650B00">
            <w:pPr>
              <w:pStyle w:val="afff9"/>
              <w:suppressAutoHyphens/>
              <w:snapToGrid w:val="0"/>
              <w:jc w:val="center"/>
              <w:rPr>
                <w:b/>
                <w:color w:val="000000" w:themeColor="text1"/>
                <w:sz w:val="20"/>
                <w:szCs w:val="20"/>
              </w:rPr>
            </w:pPr>
            <w:r w:rsidRPr="00637460">
              <w:rPr>
                <w:b/>
                <w:color w:val="000000" w:themeColor="text1"/>
                <w:sz w:val="20"/>
                <w:szCs w:val="20"/>
                <w:lang w:val="en-US"/>
              </w:rPr>
              <w:t>10</w:t>
            </w:r>
            <w:r w:rsidRPr="00637460">
              <w:rPr>
                <w:b/>
                <w:color w:val="000000" w:themeColor="text1"/>
                <w:sz w:val="20"/>
                <w:szCs w:val="20"/>
              </w:rPr>
              <w:t>,2</w:t>
            </w:r>
          </w:p>
        </w:tc>
        <w:tc>
          <w:tcPr>
            <w:tcW w:w="900" w:type="dxa"/>
          </w:tcPr>
          <w:p w:rsidR="00733FE3" w:rsidRPr="00637460" w:rsidRDefault="00733FE3" w:rsidP="00650B00">
            <w:pPr>
              <w:pStyle w:val="afff9"/>
              <w:suppressAutoHyphens/>
              <w:snapToGrid w:val="0"/>
              <w:jc w:val="center"/>
              <w:rPr>
                <w:b/>
                <w:color w:val="000000" w:themeColor="text1"/>
                <w:sz w:val="20"/>
                <w:szCs w:val="20"/>
              </w:rPr>
            </w:pPr>
          </w:p>
        </w:tc>
      </w:tr>
      <w:tr w:rsidR="00733FE3" w:rsidRPr="00637460" w:rsidTr="009362AE">
        <w:tc>
          <w:tcPr>
            <w:tcW w:w="889" w:type="dxa"/>
            <w:vMerge/>
          </w:tcPr>
          <w:p w:rsidR="00733FE3" w:rsidRPr="00637460" w:rsidRDefault="00733FE3" w:rsidP="00650B00">
            <w:pPr>
              <w:suppressAutoHyphens/>
              <w:spacing w:before="0" w:after="0"/>
              <w:rPr>
                <w:b/>
                <w:color w:val="000000" w:themeColor="text1"/>
                <w:sz w:val="20"/>
              </w:rPr>
            </w:pPr>
          </w:p>
        </w:tc>
        <w:tc>
          <w:tcPr>
            <w:tcW w:w="4537" w:type="dxa"/>
          </w:tcPr>
          <w:p w:rsidR="00733FE3" w:rsidRPr="00637460" w:rsidRDefault="00733FE3" w:rsidP="00650B00">
            <w:pPr>
              <w:suppressAutoHyphens/>
              <w:spacing w:before="0" w:after="0"/>
              <w:rPr>
                <w:b/>
                <w:i/>
                <w:color w:val="000000" w:themeColor="text1"/>
                <w:sz w:val="20"/>
              </w:rPr>
            </w:pPr>
            <w:r w:rsidRPr="00637460">
              <w:rPr>
                <w:i/>
                <w:color w:val="000000" w:themeColor="text1"/>
                <w:sz w:val="20"/>
              </w:rPr>
              <w:t>В том числе в форме практической подготовки</w:t>
            </w:r>
          </w:p>
        </w:tc>
        <w:tc>
          <w:tcPr>
            <w:tcW w:w="720" w:type="dxa"/>
          </w:tcPr>
          <w:p w:rsidR="00733FE3" w:rsidRPr="00637460" w:rsidRDefault="00733FE3" w:rsidP="009362AE">
            <w:pPr>
              <w:tabs>
                <w:tab w:val="left" w:pos="900"/>
              </w:tabs>
              <w:spacing w:before="0" w:after="0"/>
              <w:jc w:val="center"/>
              <w:rPr>
                <w:b/>
                <w:color w:val="000000" w:themeColor="text1"/>
                <w:sz w:val="20"/>
              </w:rPr>
            </w:pPr>
          </w:p>
        </w:tc>
        <w:tc>
          <w:tcPr>
            <w:tcW w:w="900" w:type="dxa"/>
          </w:tcPr>
          <w:p w:rsidR="00733FE3" w:rsidRPr="00637460" w:rsidRDefault="00733FE3" w:rsidP="009362AE">
            <w:pPr>
              <w:tabs>
                <w:tab w:val="left" w:pos="900"/>
              </w:tabs>
              <w:spacing w:before="0" w:after="0"/>
              <w:jc w:val="center"/>
              <w:rPr>
                <w:i/>
                <w:color w:val="000000" w:themeColor="text1"/>
                <w:sz w:val="20"/>
              </w:rPr>
            </w:pPr>
            <w:r w:rsidRPr="00637460">
              <w:rPr>
                <w:i/>
                <w:color w:val="000000" w:themeColor="text1"/>
                <w:sz w:val="20"/>
              </w:rPr>
              <w:t>4</w:t>
            </w:r>
          </w:p>
        </w:tc>
        <w:tc>
          <w:tcPr>
            <w:tcW w:w="720" w:type="dxa"/>
          </w:tcPr>
          <w:p w:rsidR="00733FE3" w:rsidRPr="00637460" w:rsidRDefault="00733FE3" w:rsidP="00650B00">
            <w:pPr>
              <w:tabs>
                <w:tab w:val="left" w:pos="900"/>
              </w:tabs>
              <w:spacing w:before="0" w:after="0"/>
              <w:jc w:val="center"/>
              <w:rPr>
                <w:b/>
                <w:color w:val="000000" w:themeColor="text1"/>
                <w:sz w:val="20"/>
              </w:rPr>
            </w:pPr>
          </w:p>
        </w:tc>
        <w:tc>
          <w:tcPr>
            <w:tcW w:w="933" w:type="dxa"/>
          </w:tcPr>
          <w:p w:rsidR="00733FE3" w:rsidRPr="00637460" w:rsidRDefault="00733FE3" w:rsidP="00650B00">
            <w:pPr>
              <w:tabs>
                <w:tab w:val="left" w:pos="900"/>
              </w:tabs>
              <w:spacing w:before="0" w:after="0"/>
              <w:jc w:val="center"/>
              <w:rPr>
                <w:i/>
                <w:color w:val="000000" w:themeColor="text1"/>
                <w:sz w:val="20"/>
              </w:rPr>
            </w:pPr>
            <w:r w:rsidRPr="00637460">
              <w:rPr>
                <w:i/>
                <w:color w:val="000000" w:themeColor="text1"/>
                <w:sz w:val="20"/>
              </w:rPr>
              <w:t>4</w:t>
            </w:r>
          </w:p>
        </w:tc>
        <w:tc>
          <w:tcPr>
            <w:tcW w:w="687" w:type="dxa"/>
          </w:tcPr>
          <w:p w:rsidR="00733FE3" w:rsidRPr="00637460" w:rsidRDefault="00733FE3" w:rsidP="00650B00">
            <w:pPr>
              <w:pStyle w:val="afff9"/>
              <w:suppressAutoHyphens/>
              <w:snapToGrid w:val="0"/>
              <w:jc w:val="center"/>
              <w:rPr>
                <w:i/>
                <w:color w:val="000000" w:themeColor="text1"/>
                <w:sz w:val="20"/>
                <w:szCs w:val="20"/>
              </w:rPr>
            </w:pPr>
          </w:p>
        </w:tc>
        <w:tc>
          <w:tcPr>
            <w:tcW w:w="900" w:type="dxa"/>
          </w:tcPr>
          <w:p w:rsidR="00733FE3" w:rsidRPr="00637460" w:rsidRDefault="00733FE3" w:rsidP="00650B00">
            <w:pPr>
              <w:pStyle w:val="afff9"/>
              <w:suppressAutoHyphens/>
              <w:snapToGrid w:val="0"/>
              <w:jc w:val="center"/>
              <w:rPr>
                <w:i/>
                <w:color w:val="000000" w:themeColor="text1"/>
                <w:sz w:val="20"/>
                <w:szCs w:val="20"/>
              </w:rPr>
            </w:pPr>
            <w:r w:rsidRPr="00637460">
              <w:rPr>
                <w:i/>
                <w:color w:val="000000" w:themeColor="text1"/>
                <w:sz w:val="20"/>
                <w:szCs w:val="20"/>
              </w:rPr>
              <w:t>2</w:t>
            </w:r>
          </w:p>
        </w:tc>
      </w:tr>
      <w:tr w:rsidR="00733FE3" w:rsidRPr="00637460" w:rsidTr="009362AE">
        <w:tc>
          <w:tcPr>
            <w:tcW w:w="889" w:type="dxa"/>
          </w:tcPr>
          <w:p w:rsidR="00733FE3" w:rsidRPr="00637460" w:rsidRDefault="00733FE3" w:rsidP="00650B00">
            <w:pPr>
              <w:suppressAutoHyphens/>
              <w:spacing w:before="0" w:after="0"/>
              <w:rPr>
                <w:color w:val="000000" w:themeColor="text1"/>
                <w:sz w:val="20"/>
              </w:rPr>
            </w:pPr>
            <w:r w:rsidRPr="00637460">
              <w:rPr>
                <w:color w:val="000000" w:themeColor="text1"/>
                <w:sz w:val="20"/>
              </w:rPr>
              <w:t>1.1</w:t>
            </w:r>
          </w:p>
        </w:tc>
        <w:tc>
          <w:tcPr>
            <w:tcW w:w="4537" w:type="dxa"/>
          </w:tcPr>
          <w:p w:rsidR="00733FE3" w:rsidRPr="00637460" w:rsidRDefault="00733FE3" w:rsidP="00650B00">
            <w:pPr>
              <w:suppressAutoHyphens/>
              <w:spacing w:before="0" w:after="0"/>
              <w:rPr>
                <w:color w:val="000000" w:themeColor="text1"/>
                <w:sz w:val="20"/>
              </w:rPr>
            </w:pPr>
            <w:r w:rsidRPr="00637460">
              <w:rPr>
                <w:color w:val="000000" w:themeColor="text1"/>
                <w:sz w:val="20"/>
              </w:rPr>
              <w:t>занятия лекционного типа (лекции)</w:t>
            </w:r>
          </w:p>
        </w:tc>
        <w:tc>
          <w:tcPr>
            <w:tcW w:w="720" w:type="dxa"/>
            <w:vAlign w:val="center"/>
          </w:tcPr>
          <w:p w:rsidR="00733FE3" w:rsidRPr="00637460" w:rsidRDefault="00733FE3" w:rsidP="009362AE">
            <w:pPr>
              <w:tabs>
                <w:tab w:val="left" w:pos="900"/>
              </w:tabs>
              <w:spacing w:before="0" w:after="0"/>
              <w:jc w:val="center"/>
              <w:rPr>
                <w:color w:val="000000" w:themeColor="text1"/>
                <w:sz w:val="20"/>
              </w:rPr>
            </w:pPr>
            <w:r w:rsidRPr="00637460">
              <w:rPr>
                <w:color w:val="000000" w:themeColor="text1"/>
                <w:sz w:val="20"/>
              </w:rPr>
              <w:t>4</w:t>
            </w:r>
          </w:p>
        </w:tc>
        <w:tc>
          <w:tcPr>
            <w:tcW w:w="900" w:type="dxa"/>
          </w:tcPr>
          <w:p w:rsidR="00733FE3" w:rsidRPr="00637460" w:rsidRDefault="00733FE3" w:rsidP="009362AE">
            <w:pPr>
              <w:tabs>
                <w:tab w:val="left" w:pos="900"/>
              </w:tabs>
              <w:spacing w:before="0" w:after="0"/>
              <w:jc w:val="center"/>
              <w:rPr>
                <w:b/>
                <w:color w:val="000000" w:themeColor="text1"/>
                <w:sz w:val="20"/>
              </w:rPr>
            </w:pPr>
          </w:p>
        </w:tc>
        <w:tc>
          <w:tcPr>
            <w:tcW w:w="720" w:type="dxa"/>
            <w:vAlign w:val="center"/>
          </w:tcPr>
          <w:p w:rsidR="00733FE3" w:rsidRPr="00637460" w:rsidRDefault="00733FE3" w:rsidP="00650B00">
            <w:pPr>
              <w:tabs>
                <w:tab w:val="left" w:pos="900"/>
              </w:tabs>
              <w:spacing w:before="0" w:after="0"/>
              <w:jc w:val="center"/>
              <w:rPr>
                <w:color w:val="000000" w:themeColor="text1"/>
                <w:sz w:val="20"/>
              </w:rPr>
            </w:pPr>
            <w:r w:rsidRPr="00637460">
              <w:rPr>
                <w:color w:val="000000" w:themeColor="text1"/>
                <w:sz w:val="20"/>
              </w:rPr>
              <w:t>4</w:t>
            </w:r>
          </w:p>
        </w:tc>
        <w:tc>
          <w:tcPr>
            <w:tcW w:w="933" w:type="dxa"/>
          </w:tcPr>
          <w:p w:rsidR="00733FE3" w:rsidRPr="00637460" w:rsidRDefault="00733FE3" w:rsidP="00650B00">
            <w:pPr>
              <w:tabs>
                <w:tab w:val="left" w:pos="900"/>
              </w:tabs>
              <w:spacing w:before="0" w:after="0"/>
              <w:jc w:val="center"/>
              <w:rPr>
                <w:b/>
                <w:color w:val="000000" w:themeColor="text1"/>
                <w:sz w:val="20"/>
              </w:rPr>
            </w:pPr>
          </w:p>
        </w:tc>
        <w:tc>
          <w:tcPr>
            <w:tcW w:w="687" w:type="dxa"/>
          </w:tcPr>
          <w:p w:rsidR="00733FE3" w:rsidRPr="00637460" w:rsidRDefault="00733FE3" w:rsidP="00650B00">
            <w:pPr>
              <w:pStyle w:val="afff9"/>
              <w:suppressAutoHyphens/>
              <w:snapToGrid w:val="0"/>
              <w:jc w:val="center"/>
              <w:rPr>
                <w:color w:val="000000" w:themeColor="text1"/>
                <w:sz w:val="20"/>
                <w:szCs w:val="20"/>
              </w:rPr>
            </w:pPr>
            <w:r w:rsidRPr="00637460">
              <w:rPr>
                <w:color w:val="000000" w:themeColor="text1"/>
                <w:sz w:val="20"/>
                <w:szCs w:val="20"/>
              </w:rPr>
              <w:t>2</w:t>
            </w:r>
          </w:p>
        </w:tc>
        <w:tc>
          <w:tcPr>
            <w:tcW w:w="900" w:type="dxa"/>
          </w:tcPr>
          <w:p w:rsidR="00733FE3" w:rsidRPr="00637460" w:rsidRDefault="00733FE3" w:rsidP="00650B00">
            <w:pPr>
              <w:pStyle w:val="afff9"/>
              <w:suppressAutoHyphens/>
              <w:snapToGrid w:val="0"/>
              <w:jc w:val="center"/>
              <w:rPr>
                <w:color w:val="000000" w:themeColor="text1"/>
                <w:sz w:val="20"/>
                <w:szCs w:val="20"/>
              </w:rPr>
            </w:pPr>
          </w:p>
        </w:tc>
      </w:tr>
      <w:tr w:rsidR="00733FE3" w:rsidRPr="00637460" w:rsidTr="009362AE">
        <w:tc>
          <w:tcPr>
            <w:tcW w:w="889" w:type="dxa"/>
          </w:tcPr>
          <w:p w:rsidR="00733FE3" w:rsidRPr="00637460" w:rsidRDefault="00733FE3" w:rsidP="00650B00">
            <w:pPr>
              <w:suppressAutoHyphens/>
              <w:spacing w:before="0" w:after="0"/>
              <w:rPr>
                <w:color w:val="000000" w:themeColor="text1"/>
                <w:sz w:val="20"/>
              </w:rPr>
            </w:pPr>
            <w:r w:rsidRPr="00637460">
              <w:rPr>
                <w:color w:val="000000" w:themeColor="text1"/>
                <w:sz w:val="20"/>
              </w:rPr>
              <w:t>1.2</w:t>
            </w:r>
          </w:p>
        </w:tc>
        <w:tc>
          <w:tcPr>
            <w:tcW w:w="4537" w:type="dxa"/>
          </w:tcPr>
          <w:p w:rsidR="00733FE3" w:rsidRPr="00637460" w:rsidRDefault="00733FE3" w:rsidP="00650B00">
            <w:pPr>
              <w:suppressAutoHyphens/>
              <w:spacing w:before="0" w:after="0"/>
              <w:rPr>
                <w:rFonts w:eastAsia="Times New Roman"/>
                <w:color w:val="000000" w:themeColor="text1"/>
                <w:sz w:val="20"/>
              </w:rPr>
            </w:pPr>
            <w:r w:rsidRPr="00637460">
              <w:rPr>
                <w:color w:val="000000" w:themeColor="text1"/>
                <w:sz w:val="20"/>
              </w:rPr>
              <w:t xml:space="preserve">занятия семинарского типа (практические)*, </w:t>
            </w:r>
          </w:p>
          <w:p w:rsidR="00733FE3" w:rsidRPr="00637460" w:rsidRDefault="00733FE3" w:rsidP="00650B00">
            <w:pPr>
              <w:suppressAutoHyphens/>
              <w:spacing w:before="0" w:after="0"/>
              <w:rPr>
                <w:color w:val="000000" w:themeColor="text1"/>
                <w:sz w:val="20"/>
              </w:rPr>
            </w:pPr>
            <w:r w:rsidRPr="00637460">
              <w:rPr>
                <w:color w:val="000000" w:themeColor="text1"/>
                <w:sz w:val="20"/>
              </w:rPr>
              <w:t xml:space="preserve">в том числе: </w:t>
            </w:r>
          </w:p>
        </w:tc>
        <w:tc>
          <w:tcPr>
            <w:tcW w:w="720" w:type="dxa"/>
            <w:vAlign w:val="center"/>
          </w:tcPr>
          <w:p w:rsidR="00733FE3" w:rsidRPr="00637460" w:rsidRDefault="00733FE3" w:rsidP="009362AE">
            <w:pPr>
              <w:tabs>
                <w:tab w:val="left" w:pos="900"/>
              </w:tabs>
              <w:spacing w:before="0" w:after="0"/>
              <w:jc w:val="center"/>
              <w:rPr>
                <w:color w:val="000000" w:themeColor="text1"/>
                <w:sz w:val="20"/>
              </w:rPr>
            </w:pPr>
            <w:r w:rsidRPr="00637460">
              <w:rPr>
                <w:color w:val="000000" w:themeColor="text1"/>
                <w:sz w:val="20"/>
              </w:rPr>
              <w:t>12</w:t>
            </w:r>
          </w:p>
        </w:tc>
        <w:tc>
          <w:tcPr>
            <w:tcW w:w="900" w:type="dxa"/>
          </w:tcPr>
          <w:p w:rsidR="00733FE3" w:rsidRPr="00637460" w:rsidRDefault="00733FE3" w:rsidP="009362AE">
            <w:pPr>
              <w:tabs>
                <w:tab w:val="left" w:pos="900"/>
              </w:tabs>
              <w:spacing w:before="0" w:after="0"/>
              <w:jc w:val="center"/>
              <w:rPr>
                <w:b/>
                <w:color w:val="000000" w:themeColor="text1"/>
                <w:sz w:val="20"/>
              </w:rPr>
            </w:pPr>
          </w:p>
        </w:tc>
        <w:tc>
          <w:tcPr>
            <w:tcW w:w="720" w:type="dxa"/>
            <w:vAlign w:val="center"/>
          </w:tcPr>
          <w:p w:rsidR="00733FE3" w:rsidRPr="00637460" w:rsidRDefault="00733FE3" w:rsidP="00650B00">
            <w:pPr>
              <w:tabs>
                <w:tab w:val="left" w:pos="900"/>
              </w:tabs>
              <w:spacing w:before="0" w:after="0"/>
              <w:jc w:val="center"/>
              <w:rPr>
                <w:color w:val="000000" w:themeColor="text1"/>
                <w:sz w:val="20"/>
              </w:rPr>
            </w:pPr>
            <w:r w:rsidRPr="00637460">
              <w:rPr>
                <w:color w:val="000000" w:themeColor="text1"/>
                <w:sz w:val="20"/>
              </w:rPr>
              <w:t>12</w:t>
            </w:r>
          </w:p>
        </w:tc>
        <w:tc>
          <w:tcPr>
            <w:tcW w:w="933" w:type="dxa"/>
          </w:tcPr>
          <w:p w:rsidR="00733FE3" w:rsidRPr="00637460" w:rsidRDefault="00733FE3" w:rsidP="00650B00">
            <w:pPr>
              <w:tabs>
                <w:tab w:val="left" w:pos="900"/>
              </w:tabs>
              <w:spacing w:before="0" w:after="0"/>
              <w:jc w:val="center"/>
              <w:rPr>
                <w:b/>
                <w:color w:val="000000" w:themeColor="text1"/>
                <w:sz w:val="20"/>
              </w:rPr>
            </w:pPr>
          </w:p>
        </w:tc>
        <w:tc>
          <w:tcPr>
            <w:tcW w:w="687" w:type="dxa"/>
          </w:tcPr>
          <w:p w:rsidR="00733FE3" w:rsidRPr="00637460" w:rsidRDefault="00733FE3" w:rsidP="00650B00">
            <w:pPr>
              <w:pStyle w:val="afff9"/>
              <w:suppressAutoHyphens/>
              <w:snapToGrid w:val="0"/>
              <w:jc w:val="center"/>
              <w:rPr>
                <w:color w:val="000000" w:themeColor="text1"/>
                <w:sz w:val="20"/>
                <w:szCs w:val="20"/>
                <w:lang w:val="en-US"/>
              </w:rPr>
            </w:pPr>
            <w:r w:rsidRPr="00637460">
              <w:rPr>
                <w:color w:val="000000" w:themeColor="text1"/>
                <w:sz w:val="20"/>
                <w:szCs w:val="20"/>
                <w:lang w:val="en-US"/>
              </w:rPr>
              <w:t>6</w:t>
            </w:r>
          </w:p>
        </w:tc>
        <w:tc>
          <w:tcPr>
            <w:tcW w:w="900" w:type="dxa"/>
          </w:tcPr>
          <w:p w:rsidR="00733FE3" w:rsidRPr="00637460" w:rsidRDefault="00733FE3" w:rsidP="00650B00">
            <w:pPr>
              <w:pStyle w:val="afff9"/>
              <w:suppressAutoHyphens/>
              <w:snapToGrid w:val="0"/>
              <w:jc w:val="center"/>
              <w:rPr>
                <w:color w:val="000000" w:themeColor="text1"/>
                <w:sz w:val="20"/>
                <w:szCs w:val="20"/>
              </w:rPr>
            </w:pPr>
          </w:p>
        </w:tc>
      </w:tr>
      <w:tr w:rsidR="00733FE3" w:rsidRPr="00637460" w:rsidTr="009362AE">
        <w:tc>
          <w:tcPr>
            <w:tcW w:w="889" w:type="dxa"/>
            <w:vMerge w:val="restart"/>
          </w:tcPr>
          <w:p w:rsidR="00733FE3" w:rsidRPr="00637460" w:rsidRDefault="00733FE3" w:rsidP="00650B00">
            <w:pPr>
              <w:suppressAutoHyphens/>
              <w:spacing w:before="0" w:after="0"/>
              <w:rPr>
                <w:color w:val="000000" w:themeColor="text1"/>
                <w:sz w:val="20"/>
              </w:rPr>
            </w:pPr>
            <w:r w:rsidRPr="00637460">
              <w:rPr>
                <w:color w:val="000000" w:themeColor="text1"/>
                <w:sz w:val="20"/>
              </w:rPr>
              <w:t>1.2.1</w:t>
            </w:r>
          </w:p>
        </w:tc>
        <w:tc>
          <w:tcPr>
            <w:tcW w:w="4537" w:type="dxa"/>
          </w:tcPr>
          <w:p w:rsidR="00733FE3" w:rsidRPr="00637460" w:rsidRDefault="00733FE3" w:rsidP="00650B00">
            <w:pPr>
              <w:suppressAutoHyphens/>
              <w:spacing w:before="0" w:after="0"/>
              <w:rPr>
                <w:rFonts w:eastAsia="Times New Roman"/>
                <w:color w:val="000000" w:themeColor="text1"/>
                <w:sz w:val="20"/>
              </w:rPr>
            </w:pPr>
            <w:r w:rsidRPr="00637460">
              <w:rPr>
                <w:color w:val="000000" w:themeColor="text1"/>
                <w:sz w:val="20"/>
              </w:rPr>
              <w:t xml:space="preserve">семинар-дискуссия, </w:t>
            </w:r>
          </w:p>
          <w:p w:rsidR="00733FE3" w:rsidRPr="00637460" w:rsidRDefault="00733FE3" w:rsidP="00650B00">
            <w:pPr>
              <w:suppressAutoHyphens/>
              <w:spacing w:before="0" w:after="0"/>
              <w:rPr>
                <w:color w:val="000000" w:themeColor="text1"/>
                <w:sz w:val="20"/>
              </w:rPr>
            </w:pPr>
            <w:r w:rsidRPr="00637460">
              <w:rPr>
                <w:color w:val="000000" w:themeColor="text1"/>
                <w:sz w:val="20"/>
              </w:rPr>
              <w:t>практические занятия</w:t>
            </w:r>
          </w:p>
        </w:tc>
        <w:tc>
          <w:tcPr>
            <w:tcW w:w="720" w:type="dxa"/>
          </w:tcPr>
          <w:p w:rsidR="00733FE3" w:rsidRPr="00637460" w:rsidRDefault="00733FE3" w:rsidP="009362AE">
            <w:pPr>
              <w:tabs>
                <w:tab w:val="left" w:pos="900"/>
              </w:tabs>
              <w:spacing w:before="0" w:after="0"/>
              <w:jc w:val="center"/>
              <w:rPr>
                <w:color w:val="000000" w:themeColor="text1"/>
                <w:sz w:val="20"/>
              </w:rPr>
            </w:pPr>
          </w:p>
        </w:tc>
        <w:tc>
          <w:tcPr>
            <w:tcW w:w="900" w:type="dxa"/>
          </w:tcPr>
          <w:p w:rsidR="00733FE3" w:rsidRPr="00637460" w:rsidRDefault="00733FE3" w:rsidP="009362AE">
            <w:pPr>
              <w:pStyle w:val="afff9"/>
              <w:suppressAutoHyphens/>
              <w:snapToGrid w:val="0"/>
              <w:jc w:val="center"/>
              <w:rPr>
                <w:color w:val="000000" w:themeColor="text1"/>
                <w:sz w:val="20"/>
                <w:szCs w:val="20"/>
              </w:rPr>
            </w:pPr>
            <w:r w:rsidRPr="00637460">
              <w:rPr>
                <w:color w:val="000000" w:themeColor="text1"/>
                <w:sz w:val="20"/>
                <w:szCs w:val="20"/>
              </w:rPr>
              <w:t>-</w:t>
            </w:r>
          </w:p>
          <w:p w:rsidR="00733FE3" w:rsidRPr="00637460" w:rsidRDefault="00733FE3" w:rsidP="009362AE">
            <w:pPr>
              <w:tabs>
                <w:tab w:val="left" w:pos="900"/>
              </w:tabs>
              <w:spacing w:before="0" w:after="0"/>
              <w:jc w:val="center"/>
              <w:rPr>
                <w:b/>
                <w:color w:val="000000" w:themeColor="text1"/>
                <w:sz w:val="20"/>
              </w:rPr>
            </w:pPr>
            <w:r w:rsidRPr="00637460">
              <w:rPr>
                <w:color w:val="000000" w:themeColor="text1"/>
                <w:sz w:val="20"/>
              </w:rPr>
              <w:t>12</w:t>
            </w:r>
          </w:p>
        </w:tc>
        <w:tc>
          <w:tcPr>
            <w:tcW w:w="720" w:type="dxa"/>
          </w:tcPr>
          <w:p w:rsidR="00733FE3" w:rsidRPr="00637460" w:rsidRDefault="00733FE3" w:rsidP="00650B00">
            <w:pPr>
              <w:tabs>
                <w:tab w:val="left" w:pos="900"/>
              </w:tabs>
              <w:spacing w:before="0" w:after="0"/>
              <w:jc w:val="center"/>
              <w:rPr>
                <w:color w:val="000000" w:themeColor="text1"/>
                <w:sz w:val="20"/>
              </w:rPr>
            </w:pPr>
          </w:p>
        </w:tc>
        <w:tc>
          <w:tcPr>
            <w:tcW w:w="933" w:type="dxa"/>
          </w:tcPr>
          <w:p w:rsidR="00733FE3" w:rsidRPr="00637460" w:rsidRDefault="00733FE3" w:rsidP="00650B00">
            <w:pPr>
              <w:pStyle w:val="afff9"/>
              <w:suppressAutoHyphens/>
              <w:snapToGrid w:val="0"/>
              <w:jc w:val="center"/>
              <w:rPr>
                <w:color w:val="000000" w:themeColor="text1"/>
                <w:sz w:val="20"/>
                <w:szCs w:val="20"/>
              </w:rPr>
            </w:pPr>
            <w:r w:rsidRPr="00637460">
              <w:rPr>
                <w:color w:val="000000" w:themeColor="text1"/>
                <w:sz w:val="20"/>
                <w:szCs w:val="20"/>
              </w:rPr>
              <w:t>-</w:t>
            </w:r>
          </w:p>
          <w:p w:rsidR="00733FE3" w:rsidRPr="00637460" w:rsidRDefault="00733FE3" w:rsidP="00650B00">
            <w:pPr>
              <w:tabs>
                <w:tab w:val="left" w:pos="900"/>
              </w:tabs>
              <w:spacing w:before="0" w:after="0"/>
              <w:jc w:val="center"/>
              <w:rPr>
                <w:b/>
                <w:color w:val="000000" w:themeColor="text1"/>
                <w:sz w:val="20"/>
              </w:rPr>
            </w:pPr>
            <w:r w:rsidRPr="00637460">
              <w:rPr>
                <w:color w:val="000000" w:themeColor="text1"/>
                <w:sz w:val="20"/>
              </w:rPr>
              <w:t>12</w:t>
            </w:r>
          </w:p>
        </w:tc>
        <w:tc>
          <w:tcPr>
            <w:tcW w:w="687" w:type="dxa"/>
          </w:tcPr>
          <w:p w:rsidR="00733FE3" w:rsidRPr="00637460" w:rsidRDefault="00733FE3" w:rsidP="00650B00">
            <w:pPr>
              <w:pStyle w:val="afff9"/>
              <w:suppressAutoHyphens/>
              <w:snapToGrid w:val="0"/>
              <w:jc w:val="center"/>
              <w:rPr>
                <w:color w:val="000000" w:themeColor="text1"/>
                <w:sz w:val="20"/>
                <w:szCs w:val="20"/>
              </w:rPr>
            </w:pPr>
          </w:p>
          <w:p w:rsidR="00733FE3" w:rsidRPr="00637460" w:rsidRDefault="00733FE3" w:rsidP="00650B00">
            <w:pPr>
              <w:pStyle w:val="afff9"/>
              <w:suppressAutoHyphens/>
              <w:snapToGrid w:val="0"/>
              <w:jc w:val="center"/>
              <w:rPr>
                <w:color w:val="000000" w:themeColor="text1"/>
                <w:sz w:val="20"/>
                <w:szCs w:val="20"/>
              </w:rPr>
            </w:pPr>
          </w:p>
        </w:tc>
        <w:tc>
          <w:tcPr>
            <w:tcW w:w="900" w:type="dxa"/>
          </w:tcPr>
          <w:p w:rsidR="00733FE3" w:rsidRPr="00637460" w:rsidRDefault="00733FE3" w:rsidP="00650B00">
            <w:pPr>
              <w:pStyle w:val="afff9"/>
              <w:suppressAutoHyphens/>
              <w:snapToGrid w:val="0"/>
              <w:jc w:val="center"/>
              <w:rPr>
                <w:color w:val="000000" w:themeColor="text1"/>
                <w:sz w:val="20"/>
                <w:szCs w:val="20"/>
              </w:rPr>
            </w:pPr>
            <w:r w:rsidRPr="00637460">
              <w:rPr>
                <w:color w:val="000000" w:themeColor="text1"/>
                <w:sz w:val="20"/>
                <w:szCs w:val="20"/>
              </w:rPr>
              <w:t>-</w:t>
            </w:r>
          </w:p>
          <w:p w:rsidR="00733FE3" w:rsidRPr="00637460" w:rsidRDefault="00733FE3" w:rsidP="00650B00">
            <w:pPr>
              <w:pStyle w:val="afff9"/>
              <w:suppressAutoHyphens/>
              <w:snapToGrid w:val="0"/>
              <w:jc w:val="center"/>
              <w:rPr>
                <w:color w:val="000000" w:themeColor="text1"/>
                <w:sz w:val="20"/>
                <w:szCs w:val="20"/>
                <w:lang w:val="en-US"/>
              </w:rPr>
            </w:pPr>
            <w:r w:rsidRPr="00637460">
              <w:rPr>
                <w:color w:val="000000" w:themeColor="text1"/>
                <w:sz w:val="20"/>
                <w:szCs w:val="20"/>
                <w:lang w:val="en-US"/>
              </w:rPr>
              <w:t>6</w:t>
            </w:r>
          </w:p>
        </w:tc>
      </w:tr>
      <w:tr w:rsidR="00733FE3" w:rsidRPr="00637460" w:rsidTr="009362AE">
        <w:tc>
          <w:tcPr>
            <w:tcW w:w="889" w:type="dxa"/>
            <w:vMerge/>
          </w:tcPr>
          <w:p w:rsidR="00733FE3" w:rsidRPr="00637460" w:rsidRDefault="00733FE3" w:rsidP="00650B00">
            <w:pPr>
              <w:suppressAutoHyphens/>
              <w:spacing w:before="0" w:after="0"/>
              <w:rPr>
                <w:color w:val="000000" w:themeColor="text1"/>
                <w:sz w:val="20"/>
              </w:rPr>
            </w:pPr>
          </w:p>
        </w:tc>
        <w:tc>
          <w:tcPr>
            <w:tcW w:w="4537" w:type="dxa"/>
          </w:tcPr>
          <w:p w:rsidR="00733FE3" w:rsidRPr="00637460" w:rsidRDefault="00733FE3" w:rsidP="00650B00">
            <w:pPr>
              <w:suppressAutoHyphens/>
              <w:spacing w:before="0" w:after="0"/>
              <w:rPr>
                <w:i/>
                <w:color w:val="000000" w:themeColor="text1"/>
                <w:sz w:val="20"/>
              </w:rPr>
            </w:pPr>
            <w:r w:rsidRPr="00637460">
              <w:rPr>
                <w:i/>
                <w:color w:val="000000" w:themeColor="text1"/>
                <w:sz w:val="20"/>
              </w:rPr>
              <w:t>в форме практической подготовки</w:t>
            </w:r>
          </w:p>
        </w:tc>
        <w:tc>
          <w:tcPr>
            <w:tcW w:w="720" w:type="dxa"/>
            <w:vAlign w:val="center"/>
          </w:tcPr>
          <w:p w:rsidR="00733FE3" w:rsidRPr="00637460" w:rsidRDefault="00733FE3" w:rsidP="009362AE">
            <w:pPr>
              <w:tabs>
                <w:tab w:val="left" w:pos="900"/>
              </w:tabs>
              <w:spacing w:before="0" w:after="0"/>
              <w:jc w:val="center"/>
              <w:rPr>
                <w:b/>
                <w:color w:val="000000" w:themeColor="text1"/>
                <w:sz w:val="20"/>
              </w:rPr>
            </w:pPr>
          </w:p>
        </w:tc>
        <w:tc>
          <w:tcPr>
            <w:tcW w:w="900" w:type="dxa"/>
          </w:tcPr>
          <w:p w:rsidR="00733FE3" w:rsidRPr="00637460" w:rsidRDefault="00733FE3" w:rsidP="009362AE">
            <w:pPr>
              <w:tabs>
                <w:tab w:val="left" w:pos="900"/>
              </w:tabs>
              <w:spacing w:before="0" w:after="0"/>
              <w:jc w:val="center"/>
              <w:rPr>
                <w:i/>
                <w:color w:val="000000" w:themeColor="text1"/>
                <w:sz w:val="20"/>
              </w:rPr>
            </w:pPr>
            <w:r w:rsidRPr="00637460">
              <w:rPr>
                <w:i/>
                <w:color w:val="000000" w:themeColor="text1"/>
                <w:sz w:val="20"/>
              </w:rPr>
              <w:t>4</w:t>
            </w:r>
          </w:p>
        </w:tc>
        <w:tc>
          <w:tcPr>
            <w:tcW w:w="720" w:type="dxa"/>
            <w:vAlign w:val="center"/>
          </w:tcPr>
          <w:p w:rsidR="00733FE3" w:rsidRPr="00637460" w:rsidRDefault="00733FE3" w:rsidP="00650B00">
            <w:pPr>
              <w:tabs>
                <w:tab w:val="left" w:pos="900"/>
              </w:tabs>
              <w:spacing w:before="0" w:after="0"/>
              <w:jc w:val="center"/>
              <w:rPr>
                <w:b/>
                <w:color w:val="000000" w:themeColor="text1"/>
                <w:sz w:val="20"/>
              </w:rPr>
            </w:pPr>
          </w:p>
        </w:tc>
        <w:tc>
          <w:tcPr>
            <w:tcW w:w="933" w:type="dxa"/>
          </w:tcPr>
          <w:p w:rsidR="00733FE3" w:rsidRPr="00637460" w:rsidRDefault="00733FE3" w:rsidP="00650B00">
            <w:pPr>
              <w:tabs>
                <w:tab w:val="left" w:pos="900"/>
              </w:tabs>
              <w:spacing w:before="0" w:after="0"/>
              <w:jc w:val="center"/>
              <w:rPr>
                <w:i/>
                <w:color w:val="000000" w:themeColor="text1"/>
                <w:sz w:val="20"/>
              </w:rPr>
            </w:pPr>
            <w:r w:rsidRPr="00637460">
              <w:rPr>
                <w:i/>
                <w:color w:val="000000" w:themeColor="text1"/>
                <w:sz w:val="20"/>
              </w:rPr>
              <w:t>4</w:t>
            </w:r>
          </w:p>
        </w:tc>
        <w:tc>
          <w:tcPr>
            <w:tcW w:w="687" w:type="dxa"/>
          </w:tcPr>
          <w:p w:rsidR="00733FE3" w:rsidRPr="00637460" w:rsidRDefault="00733FE3" w:rsidP="00650B00">
            <w:pPr>
              <w:pStyle w:val="afff9"/>
              <w:suppressAutoHyphens/>
              <w:snapToGrid w:val="0"/>
              <w:jc w:val="center"/>
              <w:rPr>
                <w:i/>
                <w:color w:val="000000" w:themeColor="text1"/>
                <w:sz w:val="20"/>
                <w:szCs w:val="20"/>
              </w:rPr>
            </w:pPr>
          </w:p>
        </w:tc>
        <w:tc>
          <w:tcPr>
            <w:tcW w:w="900" w:type="dxa"/>
          </w:tcPr>
          <w:p w:rsidR="00733FE3" w:rsidRPr="00637460" w:rsidRDefault="00733FE3" w:rsidP="00650B00">
            <w:pPr>
              <w:pStyle w:val="afff9"/>
              <w:suppressAutoHyphens/>
              <w:snapToGrid w:val="0"/>
              <w:jc w:val="center"/>
              <w:rPr>
                <w:i/>
                <w:color w:val="000000" w:themeColor="text1"/>
                <w:sz w:val="20"/>
                <w:szCs w:val="20"/>
              </w:rPr>
            </w:pPr>
            <w:r w:rsidRPr="00637460">
              <w:rPr>
                <w:i/>
                <w:color w:val="000000" w:themeColor="text1"/>
                <w:sz w:val="20"/>
                <w:szCs w:val="20"/>
              </w:rPr>
              <w:t>2</w:t>
            </w:r>
          </w:p>
        </w:tc>
      </w:tr>
      <w:tr w:rsidR="00733FE3" w:rsidRPr="00637460" w:rsidTr="009362AE">
        <w:tc>
          <w:tcPr>
            <w:tcW w:w="889" w:type="dxa"/>
          </w:tcPr>
          <w:p w:rsidR="00733FE3" w:rsidRPr="00637460" w:rsidRDefault="00733FE3" w:rsidP="00650B00">
            <w:pPr>
              <w:suppressAutoHyphens/>
              <w:spacing w:before="0" w:after="0"/>
              <w:rPr>
                <w:color w:val="000000" w:themeColor="text1"/>
                <w:sz w:val="20"/>
              </w:rPr>
            </w:pPr>
            <w:r w:rsidRPr="00637460">
              <w:rPr>
                <w:color w:val="000000" w:themeColor="text1"/>
                <w:sz w:val="20"/>
              </w:rPr>
              <w:t>1.2.2</w:t>
            </w:r>
          </w:p>
        </w:tc>
        <w:tc>
          <w:tcPr>
            <w:tcW w:w="4537" w:type="dxa"/>
          </w:tcPr>
          <w:p w:rsidR="00733FE3" w:rsidRPr="00637460" w:rsidRDefault="00733FE3" w:rsidP="00650B00">
            <w:pPr>
              <w:suppressAutoHyphens/>
              <w:spacing w:before="0" w:after="0"/>
              <w:rPr>
                <w:color w:val="000000" w:themeColor="text1"/>
                <w:sz w:val="20"/>
              </w:rPr>
            </w:pPr>
            <w:r w:rsidRPr="00637460">
              <w:rPr>
                <w:color w:val="000000" w:themeColor="text1"/>
                <w:sz w:val="20"/>
              </w:rPr>
              <w:t>занятия семинарского типа: лабораторные работы  (лабораторные практикумы)</w:t>
            </w:r>
          </w:p>
        </w:tc>
        <w:tc>
          <w:tcPr>
            <w:tcW w:w="720" w:type="dxa"/>
          </w:tcPr>
          <w:p w:rsidR="00733FE3" w:rsidRPr="00637460" w:rsidRDefault="00733FE3" w:rsidP="009362AE">
            <w:pPr>
              <w:suppressAutoHyphens/>
              <w:spacing w:before="0" w:after="0"/>
              <w:jc w:val="center"/>
              <w:rPr>
                <w:color w:val="000000" w:themeColor="text1"/>
                <w:sz w:val="20"/>
              </w:rPr>
            </w:pPr>
            <w:r w:rsidRPr="00637460">
              <w:rPr>
                <w:color w:val="000000" w:themeColor="text1"/>
                <w:sz w:val="20"/>
              </w:rPr>
              <w:t>-</w:t>
            </w:r>
          </w:p>
        </w:tc>
        <w:tc>
          <w:tcPr>
            <w:tcW w:w="900" w:type="dxa"/>
          </w:tcPr>
          <w:p w:rsidR="00733FE3" w:rsidRPr="00637460" w:rsidRDefault="00733FE3" w:rsidP="009362AE">
            <w:pPr>
              <w:tabs>
                <w:tab w:val="left" w:pos="900"/>
              </w:tabs>
              <w:spacing w:before="0" w:after="0"/>
              <w:jc w:val="center"/>
              <w:rPr>
                <w:b/>
                <w:color w:val="000000" w:themeColor="text1"/>
                <w:sz w:val="20"/>
              </w:rPr>
            </w:pPr>
          </w:p>
        </w:tc>
        <w:tc>
          <w:tcPr>
            <w:tcW w:w="720" w:type="dxa"/>
          </w:tcPr>
          <w:p w:rsidR="00733FE3" w:rsidRPr="00637460" w:rsidRDefault="00733FE3" w:rsidP="00650B00">
            <w:pPr>
              <w:suppressAutoHyphens/>
              <w:spacing w:before="0" w:after="0"/>
              <w:jc w:val="center"/>
              <w:rPr>
                <w:color w:val="000000" w:themeColor="text1"/>
                <w:sz w:val="20"/>
              </w:rPr>
            </w:pPr>
            <w:r w:rsidRPr="00637460">
              <w:rPr>
                <w:color w:val="000000" w:themeColor="text1"/>
                <w:sz w:val="20"/>
              </w:rPr>
              <w:t>-</w:t>
            </w:r>
          </w:p>
        </w:tc>
        <w:tc>
          <w:tcPr>
            <w:tcW w:w="933" w:type="dxa"/>
          </w:tcPr>
          <w:p w:rsidR="00733FE3" w:rsidRPr="00637460" w:rsidRDefault="00733FE3" w:rsidP="00650B00">
            <w:pPr>
              <w:tabs>
                <w:tab w:val="left" w:pos="900"/>
              </w:tabs>
              <w:spacing w:before="0" w:after="0"/>
              <w:jc w:val="center"/>
              <w:rPr>
                <w:b/>
                <w:color w:val="000000" w:themeColor="text1"/>
                <w:sz w:val="20"/>
              </w:rPr>
            </w:pPr>
          </w:p>
        </w:tc>
        <w:tc>
          <w:tcPr>
            <w:tcW w:w="687" w:type="dxa"/>
          </w:tcPr>
          <w:p w:rsidR="00733FE3" w:rsidRPr="00637460" w:rsidRDefault="00733FE3" w:rsidP="00650B00">
            <w:pPr>
              <w:pStyle w:val="afff9"/>
              <w:suppressAutoHyphens/>
              <w:snapToGrid w:val="0"/>
              <w:jc w:val="center"/>
              <w:rPr>
                <w:color w:val="000000" w:themeColor="text1"/>
                <w:sz w:val="20"/>
                <w:szCs w:val="20"/>
              </w:rPr>
            </w:pPr>
            <w:r w:rsidRPr="00637460">
              <w:rPr>
                <w:color w:val="000000" w:themeColor="text1"/>
                <w:sz w:val="20"/>
                <w:szCs w:val="20"/>
              </w:rPr>
              <w:t>-</w:t>
            </w:r>
          </w:p>
        </w:tc>
        <w:tc>
          <w:tcPr>
            <w:tcW w:w="900" w:type="dxa"/>
          </w:tcPr>
          <w:p w:rsidR="00733FE3" w:rsidRPr="00637460" w:rsidRDefault="00733FE3" w:rsidP="00650B00">
            <w:pPr>
              <w:pStyle w:val="afff9"/>
              <w:suppressAutoHyphens/>
              <w:snapToGrid w:val="0"/>
              <w:jc w:val="center"/>
              <w:rPr>
                <w:color w:val="000000" w:themeColor="text1"/>
                <w:sz w:val="20"/>
                <w:szCs w:val="20"/>
              </w:rPr>
            </w:pPr>
          </w:p>
        </w:tc>
      </w:tr>
      <w:tr w:rsidR="00733FE3" w:rsidRPr="00637460" w:rsidTr="009362AE">
        <w:tc>
          <w:tcPr>
            <w:tcW w:w="889" w:type="dxa"/>
          </w:tcPr>
          <w:p w:rsidR="00733FE3" w:rsidRPr="00637460" w:rsidRDefault="00733FE3" w:rsidP="00650B00">
            <w:pPr>
              <w:suppressAutoHyphens/>
              <w:spacing w:before="0" w:after="0"/>
              <w:rPr>
                <w:color w:val="000000" w:themeColor="text1"/>
                <w:sz w:val="20"/>
              </w:rPr>
            </w:pPr>
            <w:r w:rsidRPr="00637460">
              <w:rPr>
                <w:color w:val="000000" w:themeColor="text1"/>
                <w:sz w:val="20"/>
              </w:rPr>
              <w:t>1.2.3</w:t>
            </w:r>
          </w:p>
        </w:tc>
        <w:tc>
          <w:tcPr>
            <w:tcW w:w="4537" w:type="dxa"/>
          </w:tcPr>
          <w:p w:rsidR="00733FE3" w:rsidRPr="00637460" w:rsidRDefault="00733FE3" w:rsidP="00650B00">
            <w:pPr>
              <w:suppressAutoHyphens/>
              <w:spacing w:before="0" w:after="0"/>
              <w:rPr>
                <w:color w:val="000000" w:themeColor="text1"/>
                <w:sz w:val="20"/>
              </w:rPr>
            </w:pPr>
            <w:r w:rsidRPr="00637460">
              <w:rPr>
                <w:color w:val="000000" w:themeColor="text1"/>
                <w:sz w:val="20"/>
              </w:rPr>
              <w:t xml:space="preserve">курсовое проектирование (выполнение курсовой работы) </w:t>
            </w:r>
          </w:p>
        </w:tc>
        <w:tc>
          <w:tcPr>
            <w:tcW w:w="720" w:type="dxa"/>
          </w:tcPr>
          <w:p w:rsidR="00733FE3" w:rsidRPr="00637460" w:rsidRDefault="00733FE3" w:rsidP="009362AE">
            <w:pPr>
              <w:suppressAutoHyphens/>
              <w:spacing w:before="0" w:after="0"/>
              <w:jc w:val="center"/>
              <w:rPr>
                <w:color w:val="000000" w:themeColor="text1"/>
                <w:sz w:val="20"/>
              </w:rPr>
            </w:pPr>
            <w:r w:rsidRPr="00637460">
              <w:rPr>
                <w:color w:val="000000" w:themeColor="text1"/>
                <w:sz w:val="20"/>
              </w:rPr>
              <w:t>-</w:t>
            </w:r>
          </w:p>
          <w:p w:rsidR="00733FE3" w:rsidRPr="00637460" w:rsidRDefault="00733FE3" w:rsidP="009362AE">
            <w:pPr>
              <w:pStyle w:val="afff9"/>
              <w:suppressAutoHyphens/>
              <w:snapToGrid w:val="0"/>
              <w:jc w:val="center"/>
              <w:rPr>
                <w:color w:val="000000" w:themeColor="text1"/>
                <w:sz w:val="20"/>
                <w:szCs w:val="20"/>
              </w:rPr>
            </w:pPr>
          </w:p>
        </w:tc>
        <w:tc>
          <w:tcPr>
            <w:tcW w:w="900" w:type="dxa"/>
          </w:tcPr>
          <w:p w:rsidR="00733FE3" w:rsidRPr="00637460" w:rsidRDefault="00733FE3" w:rsidP="009362AE">
            <w:pPr>
              <w:tabs>
                <w:tab w:val="left" w:pos="900"/>
              </w:tabs>
              <w:spacing w:before="0" w:after="0"/>
              <w:jc w:val="center"/>
              <w:rPr>
                <w:b/>
                <w:color w:val="000000" w:themeColor="text1"/>
                <w:sz w:val="20"/>
              </w:rPr>
            </w:pPr>
          </w:p>
        </w:tc>
        <w:tc>
          <w:tcPr>
            <w:tcW w:w="720" w:type="dxa"/>
          </w:tcPr>
          <w:p w:rsidR="00733FE3" w:rsidRPr="00637460" w:rsidRDefault="00733FE3" w:rsidP="00650B00">
            <w:pPr>
              <w:suppressAutoHyphens/>
              <w:spacing w:before="0" w:after="0"/>
              <w:jc w:val="center"/>
              <w:rPr>
                <w:color w:val="000000" w:themeColor="text1"/>
                <w:sz w:val="20"/>
              </w:rPr>
            </w:pPr>
            <w:r w:rsidRPr="00637460">
              <w:rPr>
                <w:color w:val="000000" w:themeColor="text1"/>
                <w:sz w:val="20"/>
              </w:rPr>
              <w:t>-</w:t>
            </w:r>
          </w:p>
          <w:p w:rsidR="00733FE3" w:rsidRPr="00637460" w:rsidRDefault="00733FE3" w:rsidP="00650B00">
            <w:pPr>
              <w:pStyle w:val="afff9"/>
              <w:suppressAutoHyphens/>
              <w:snapToGrid w:val="0"/>
              <w:jc w:val="center"/>
              <w:rPr>
                <w:color w:val="000000" w:themeColor="text1"/>
                <w:sz w:val="20"/>
                <w:szCs w:val="20"/>
              </w:rPr>
            </w:pPr>
          </w:p>
        </w:tc>
        <w:tc>
          <w:tcPr>
            <w:tcW w:w="933" w:type="dxa"/>
          </w:tcPr>
          <w:p w:rsidR="00733FE3" w:rsidRPr="00637460" w:rsidRDefault="00733FE3" w:rsidP="00650B00">
            <w:pPr>
              <w:tabs>
                <w:tab w:val="left" w:pos="900"/>
              </w:tabs>
              <w:spacing w:before="0" w:after="0"/>
              <w:jc w:val="center"/>
              <w:rPr>
                <w:b/>
                <w:color w:val="000000" w:themeColor="text1"/>
                <w:sz w:val="20"/>
              </w:rPr>
            </w:pPr>
          </w:p>
        </w:tc>
        <w:tc>
          <w:tcPr>
            <w:tcW w:w="687" w:type="dxa"/>
          </w:tcPr>
          <w:p w:rsidR="00733FE3" w:rsidRPr="00637460" w:rsidRDefault="00733FE3" w:rsidP="00650B00">
            <w:pPr>
              <w:suppressAutoHyphens/>
              <w:spacing w:before="0" w:after="0"/>
              <w:jc w:val="center"/>
              <w:rPr>
                <w:color w:val="000000" w:themeColor="text1"/>
                <w:sz w:val="20"/>
              </w:rPr>
            </w:pPr>
            <w:r w:rsidRPr="00637460">
              <w:rPr>
                <w:color w:val="000000" w:themeColor="text1"/>
                <w:sz w:val="20"/>
              </w:rPr>
              <w:t>-</w:t>
            </w:r>
          </w:p>
          <w:p w:rsidR="00733FE3" w:rsidRPr="00637460" w:rsidRDefault="00733FE3" w:rsidP="00650B00">
            <w:pPr>
              <w:suppressAutoHyphens/>
              <w:spacing w:before="0" w:after="0"/>
              <w:jc w:val="center"/>
              <w:rPr>
                <w:color w:val="000000" w:themeColor="text1"/>
                <w:sz w:val="20"/>
              </w:rPr>
            </w:pPr>
          </w:p>
        </w:tc>
        <w:tc>
          <w:tcPr>
            <w:tcW w:w="900" w:type="dxa"/>
          </w:tcPr>
          <w:p w:rsidR="00733FE3" w:rsidRPr="00637460" w:rsidRDefault="00733FE3" w:rsidP="00650B00">
            <w:pPr>
              <w:suppressAutoHyphens/>
              <w:spacing w:before="0" w:after="0"/>
              <w:jc w:val="center"/>
              <w:rPr>
                <w:color w:val="000000" w:themeColor="text1"/>
                <w:sz w:val="20"/>
              </w:rPr>
            </w:pPr>
          </w:p>
        </w:tc>
      </w:tr>
      <w:tr w:rsidR="00733FE3" w:rsidRPr="00637460" w:rsidTr="009362AE">
        <w:tc>
          <w:tcPr>
            <w:tcW w:w="889" w:type="dxa"/>
          </w:tcPr>
          <w:p w:rsidR="00733FE3" w:rsidRPr="00637460" w:rsidRDefault="00733FE3" w:rsidP="00650B00">
            <w:pPr>
              <w:suppressAutoHyphens/>
              <w:spacing w:before="0" w:after="0"/>
              <w:rPr>
                <w:color w:val="000000" w:themeColor="text1"/>
                <w:sz w:val="20"/>
              </w:rPr>
            </w:pPr>
            <w:r w:rsidRPr="00637460">
              <w:rPr>
                <w:color w:val="000000" w:themeColor="text1"/>
                <w:sz w:val="20"/>
              </w:rPr>
              <w:t>1.3</w:t>
            </w:r>
          </w:p>
        </w:tc>
        <w:tc>
          <w:tcPr>
            <w:tcW w:w="4537" w:type="dxa"/>
          </w:tcPr>
          <w:p w:rsidR="00733FE3" w:rsidRPr="00637460" w:rsidRDefault="00733FE3" w:rsidP="00650B00">
            <w:pPr>
              <w:suppressAutoHyphens/>
              <w:spacing w:before="0" w:after="0"/>
              <w:rPr>
                <w:color w:val="000000" w:themeColor="text1"/>
                <w:sz w:val="20"/>
              </w:rPr>
            </w:pPr>
            <w:r w:rsidRPr="00637460">
              <w:rPr>
                <w:color w:val="000000" w:themeColor="text1"/>
                <w:sz w:val="20"/>
              </w:rPr>
              <w:t>контроль промежуточной аттестации и оценивание ее результатов, в том числе:</w:t>
            </w:r>
          </w:p>
        </w:tc>
        <w:tc>
          <w:tcPr>
            <w:tcW w:w="720" w:type="dxa"/>
          </w:tcPr>
          <w:p w:rsidR="00733FE3" w:rsidRPr="00637460" w:rsidRDefault="00733FE3" w:rsidP="009362AE">
            <w:pPr>
              <w:tabs>
                <w:tab w:val="left" w:pos="900"/>
              </w:tabs>
              <w:spacing w:before="0" w:after="0"/>
              <w:jc w:val="center"/>
              <w:rPr>
                <w:color w:val="000000" w:themeColor="text1"/>
                <w:sz w:val="20"/>
              </w:rPr>
            </w:pPr>
            <w:r w:rsidRPr="00637460">
              <w:rPr>
                <w:color w:val="000000" w:themeColor="text1"/>
                <w:sz w:val="20"/>
              </w:rPr>
              <w:t>2,2</w:t>
            </w:r>
          </w:p>
        </w:tc>
        <w:tc>
          <w:tcPr>
            <w:tcW w:w="900" w:type="dxa"/>
          </w:tcPr>
          <w:p w:rsidR="00733FE3" w:rsidRPr="00637460" w:rsidRDefault="00733FE3" w:rsidP="009362AE">
            <w:pPr>
              <w:tabs>
                <w:tab w:val="left" w:pos="900"/>
              </w:tabs>
              <w:spacing w:before="0" w:after="0"/>
              <w:jc w:val="center"/>
              <w:rPr>
                <w:b/>
                <w:color w:val="000000" w:themeColor="text1"/>
                <w:sz w:val="20"/>
              </w:rPr>
            </w:pPr>
          </w:p>
        </w:tc>
        <w:tc>
          <w:tcPr>
            <w:tcW w:w="720" w:type="dxa"/>
          </w:tcPr>
          <w:p w:rsidR="00733FE3" w:rsidRPr="00637460" w:rsidRDefault="00733FE3" w:rsidP="00650B00">
            <w:pPr>
              <w:tabs>
                <w:tab w:val="left" w:pos="900"/>
              </w:tabs>
              <w:spacing w:before="0" w:after="0"/>
              <w:jc w:val="center"/>
              <w:rPr>
                <w:color w:val="000000" w:themeColor="text1"/>
                <w:sz w:val="20"/>
              </w:rPr>
            </w:pPr>
            <w:r w:rsidRPr="00637460">
              <w:rPr>
                <w:color w:val="000000" w:themeColor="text1"/>
                <w:sz w:val="20"/>
              </w:rPr>
              <w:t>2,2</w:t>
            </w:r>
          </w:p>
        </w:tc>
        <w:tc>
          <w:tcPr>
            <w:tcW w:w="933" w:type="dxa"/>
          </w:tcPr>
          <w:p w:rsidR="00733FE3" w:rsidRPr="00637460" w:rsidRDefault="00733FE3" w:rsidP="00650B00">
            <w:pPr>
              <w:tabs>
                <w:tab w:val="left" w:pos="900"/>
              </w:tabs>
              <w:spacing w:before="0" w:after="0"/>
              <w:jc w:val="center"/>
              <w:rPr>
                <w:b/>
                <w:color w:val="000000" w:themeColor="text1"/>
                <w:sz w:val="20"/>
              </w:rPr>
            </w:pPr>
          </w:p>
        </w:tc>
        <w:tc>
          <w:tcPr>
            <w:tcW w:w="687" w:type="dxa"/>
          </w:tcPr>
          <w:p w:rsidR="00733FE3" w:rsidRPr="00637460" w:rsidRDefault="00733FE3" w:rsidP="00650B00">
            <w:pPr>
              <w:suppressAutoHyphens/>
              <w:spacing w:before="0" w:after="0"/>
              <w:jc w:val="center"/>
              <w:rPr>
                <w:color w:val="000000" w:themeColor="text1"/>
                <w:sz w:val="20"/>
              </w:rPr>
            </w:pPr>
            <w:r w:rsidRPr="00637460">
              <w:rPr>
                <w:color w:val="000000" w:themeColor="text1"/>
                <w:sz w:val="20"/>
              </w:rPr>
              <w:t>2,2</w:t>
            </w:r>
          </w:p>
        </w:tc>
        <w:tc>
          <w:tcPr>
            <w:tcW w:w="900" w:type="dxa"/>
          </w:tcPr>
          <w:p w:rsidR="00733FE3" w:rsidRPr="00637460" w:rsidRDefault="00733FE3" w:rsidP="00650B00">
            <w:pPr>
              <w:suppressAutoHyphens/>
              <w:spacing w:before="0" w:after="0"/>
              <w:jc w:val="center"/>
              <w:rPr>
                <w:color w:val="000000" w:themeColor="text1"/>
                <w:sz w:val="20"/>
              </w:rPr>
            </w:pPr>
          </w:p>
        </w:tc>
      </w:tr>
      <w:tr w:rsidR="00733FE3" w:rsidRPr="00637460" w:rsidTr="009362AE">
        <w:tc>
          <w:tcPr>
            <w:tcW w:w="889" w:type="dxa"/>
          </w:tcPr>
          <w:p w:rsidR="00733FE3" w:rsidRPr="00637460" w:rsidRDefault="00733FE3" w:rsidP="00650B00">
            <w:pPr>
              <w:suppressAutoHyphens/>
              <w:spacing w:before="0" w:after="0"/>
              <w:rPr>
                <w:color w:val="000000" w:themeColor="text1"/>
                <w:sz w:val="20"/>
              </w:rPr>
            </w:pPr>
            <w:r w:rsidRPr="00637460">
              <w:rPr>
                <w:color w:val="000000" w:themeColor="text1"/>
                <w:sz w:val="20"/>
              </w:rPr>
              <w:t>1.3.1</w:t>
            </w:r>
          </w:p>
        </w:tc>
        <w:tc>
          <w:tcPr>
            <w:tcW w:w="4537" w:type="dxa"/>
          </w:tcPr>
          <w:p w:rsidR="00733FE3" w:rsidRPr="00637460" w:rsidRDefault="00733FE3" w:rsidP="00650B00">
            <w:pPr>
              <w:suppressAutoHyphens/>
              <w:spacing w:before="0" w:after="0"/>
              <w:rPr>
                <w:color w:val="000000" w:themeColor="text1"/>
                <w:sz w:val="20"/>
              </w:rPr>
            </w:pPr>
            <w:r w:rsidRPr="00637460">
              <w:rPr>
                <w:color w:val="000000" w:themeColor="text1"/>
                <w:sz w:val="20"/>
              </w:rPr>
              <w:t xml:space="preserve">консультации групповые </w:t>
            </w:r>
          </w:p>
        </w:tc>
        <w:tc>
          <w:tcPr>
            <w:tcW w:w="720" w:type="dxa"/>
            <w:vAlign w:val="center"/>
          </w:tcPr>
          <w:p w:rsidR="00733FE3" w:rsidRPr="00637460" w:rsidRDefault="00733FE3" w:rsidP="009362AE">
            <w:pPr>
              <w:tabs>
                <w:tab w:val="left" w:pos="900"/>
              </w:tabs>
              <w:spacing w:before="0" w:after="0"/>
              <w:jc w:val="center"/>
              <w:rPr>
                <w:b/>
                <w:color w:val="000000" w:themeColor="text1"/>
                <w:sz w:val="20"/>
              </w:rPr>
            </w:pPr>
          </w:p>
        </w:tc>
        <w:tc>
          <w:tcPr>
            <w:tcW w:w="900" w:type="dxa"/>
          </w:tcPr>
          <w:p w:rsidR="00733FE3" w:rsidRPr="00637460" w:rsidRDefault="00733FE3" w:rsidP="009362AE">
            <w:pPr>
              <w:suppressAutoHyphens/>
              <w:spacing w:before="0" w:after="0"/>
              <w:jc w:val="center"/>
              <w:rPr>
                <w:color w:val="000000" w:themeColor="text1"/>
                <w:sz w:val="20"/>
              </w:rPr>
            </w:pPr>
            <w:r w:rsidRPr="00637460">
              <w:rPr>
                <w:color w:val="000000" w:themeColor="text1"/>
                <w:sz w:val="20"/>
              </w:rPr>
              <w:t>2</w:t>
            </w:r>
          </w:p>
        </w:tc>
        <w:tc>
          <w:tcPr>
            <w:tcW w:w="720" w:type="dxa"/>
            <w:vAlign w:val="center"/>
          </w:tcPr>
          <w:p w:rsidR="00733FE3" w:rsidRPr="00637460" w:rsidRDefault="00733FE3" w:rsidP="00650B00">
            <w:pPr>
              <w:tabs>
                <w:tab w:val="left" w:pos="900"/>
              </w:tabs>
              <w:spacing w:before="0" w:after="0"/>
              <w:jc w:val="center"/>
              <w:rPr>
                <w:b/>
                <w:color w:val="000000" w:themeColor="text1"/>
                <w:sz w:val="20"/>
              </w:rPr>
            </w:pPr>
          </w:p>
        </w:tc>
        <w:tc>
          <w:tcPr>
            <w:tcW w:w="933" w:type="dxa"/>
          </w:tcPr>
          <w:p w:rsidR="00733FE3" w:rsidRPr="00637460" w:rsidRDefault="00733FE3" w:rsidP="00650B00">
            <w:pPr>
              <w:suppressAutoHyphens/>
              <w:spacing w:before="0" w:after="0"/>
              <w:jc w:val="center"/>
              <w:rPr>
                <w:color w:val="000000" w:themeColor="text1"/>
                <w:sz w:val="20"/>
              </w:rPr>
            </w:pPr>
            <w:r w:rsidRPr="00637460">
              <w:rPr>
                <w:color w:val="000000" w:themeColor="text1"/>
                <w:sz w:val="20"/>
              </w:rPr>
              <w:t>2</w:t>
            </w:r>
          </w:p>
        </w:tc>
        <w:tc>
          <w:tcPr>
            <w:tcW w:w="687" w:type="dxa"/>
          </w:tcPr>
          <w:p w:rsidR="00733FE3" w:rsidRPr="00637460" w:rsidRDefault="00733FE3" w:rsidP="00650B00">
            <w:pPr>
              <w:suppressAutoHyphens/>
              <w:spacing w:before="0" w:after="0"/>
              <w:jc w:val="center"/>
              <w:rPr>
                <w:color w:val="000000" w:themeColor="text1"/>
                <w:sz w:val="20"/>
              </w:rPr>
            </w:pPr>
          </w:p>
        </w:tc>
        <w:tc>
          <w:tcPr>
            <w:tcW w:w="900" w:type="dxa"/>
          </w:tcPr>
          <w:p w:rsidR="00733FE3" w:rsidRPr="00637460" w:rsidRDefault="00733FE3" w:rsidP="00650B00">
            <w:pPr>
              <w:suppressAutoHyphens/>
              <w:spacing w:before="0" w:after="0"/>
              <w:jc w:val="center"/>
              <w:rPr>
                <w:color w:val="000000" w:themeColor="text1"/>
                <w:sz w:val="20"/>
              </w:rPr>
            </w:pPr>
            <w:r w:rsidRPr="00637460">
              <w:rPr>
                <w:color w:val="000000" w:themeColor="text1"/>
                <w:sz w:val="20"/>
              </w:rPr>
              <w:t>2</w:t>
            </w:r>
          </w:p>
        </w:tc>
      </w:tr>
      <w:tr w:rsidR="00733FE3" w:rsidRPr="00637460" w:rsidTr="009362AE">
        <w:tc>
          <w:tcPr>
            <w:tcW w:w="889" w:type="dxa"/>
          </w:tcPr>
          <w:p w:rsidR="00733FE3" w:rsidRPr="00637460" w:rsidRDefault="00733FE3" w:rsidP="00650B00">
            <w:pPr>
              <w:suppressAutoHyphens/>
              <w:spacing w:before="0" w:after="0"/>
              <w:rPr>
                <w:color w:val="000000" w:themeColor="text1"/>
                <w:sz w:val="20"/>
              </w:rPr>
            </w:pPr>
            <w:r w:rsidRPr="00637460">
              <w:rPr>
                <w:color w:val="000000" w:themeColor="text1"/>
                <w:sz w:val="20"/>
              </w:rPr>
              <w:t>1.3.2</w:t>
            </w:r>
          </w:p>
        </w:tc>
        <w:tc>
          <w:tcPr>
            <w:tcW w:w="4537" w:type="dxa"/>
          </w:tcPr>
          <w:p w:rsidR="00733FE3" w:rsidRPr="00637460" w:rsidRDefault="00733FE3" w:rsidP="00650B00">
            <w:pPr>
              <w:suppressAutoHyphens/>
              <w:spacing w:before="0" w:after="0"/>
              <w:rPr>
                <w:color w:val="000000" w:themeColor="text1"/>
                <w:sz w:val="20"/>
              </w:rPr>
            </w:pPr>
            <w:r w:rsidRPr="00637460">
              <w:rPr>
                <w:color w:val="000000" w:themeColor="text1"/>
                <w:sz w:val="20"/>
              </w:rPr>
              <w:t xml:space="preserve">прохождение промежуточной аттестации </w:t>
            </w:r>
          </w:p>
        </w:tc>
        <w:tc>
          <w:tcPr>
            <w:tcW w:w="720" w:type="dxa"/>
            <w:vAlign w:val="center"/>
          </w:tcPr>
          <w:p w:rsidR="00733FE3" w:rsidRPr="00637460" w:rsidRDefault="00733FE3" w:rsidP="009362AE">
            <w:pPr>
              <w:tabs>
                <w:tab w:val="left" w:pos="900"/>
              </w:tabs>
              <w:spacing w:before="0" w:after="0"/>
              <w:jc w:val="center"/>
              <w:rPr>
                <w:b/>
                <w:color w:val="000000" w:themeColor="text1"/>
                <w:sz w:val="20"/>
              </w:rPr>
            </w:pPr>
          </w:p>
        </w:tc>
        <w:tc>
          <w:tcPr>
            <w:tcW w:w="900" w:type="dxa"/>
          </w:tcPr>
          <w:p w:rsidR="00733FE3" w:rsidRPr="00637460" w:rsidRDefault="00733FE3" w:rsidP="009362AE">
            <w:pPr>
              <w:suppressAutoHyphens/>
              <w:spacing w:before="0" w:after="0"/>
              <w:jc w:val="center"/>
              <w:rPr>
                <w:color w:val="000000" w:themeColor="text1"/>
                <w:sz w:val="20"/>
              </w:rPr>
            </w:pPr>
            <w:r w:rsidRPr="00637460">
              <w:rPr>
                <w:color w:val="000000" w:themeColor="text1"/>
                <w:sz w:val="20"/>
              </w:rPr>
              <w:t>0,2</w:t>
            </w:r>
          </w:p>
        </w:tc>
        <w:tc>
          <w:tcPr>
            <w:tcW w:w="720" w:type="dxa"/>
            <w:vAlign w:val="center"/>
          </w:tcPr>
          <w:p w:rsidR="00733FE3" w:rsidRPr="00637460" w:rsidRDefault="00733FE3" w:rsidP="00650B00">
            <w:pPr>
              <w:tabs>
                <w:tab w:val="left" w:pos="900"/>
              </w:tabs>
              <w:spacing w:before="0" w:after="0"/>
              <w:jc w:val="center"/>
              <w:rPr>
                <w:b/>
                <w:color w:val="000000" w:themeColor="text1"/>
                <w:sz w:val="20"/>
              </w:rPr>
            </w:pPr>
          </w:p>
        </w:tc>
        <w:tc>
          <w:tcPr>
            <w:tcW w:w="933" w:type="dxa"/>
          </w:tcPr>
          <w:p w:rsidR="00733FE3" w:rsidRPr="00637460" w:rsidRDefault="00733FE3" w:rsidP="00650B00">
            <w:pPr>
              <w:suppressAutoHyphens/>
              <w:spacing w:before="0" w:after="0"/>
              <w:jc w:val="center"/>
              <w:rPr>
                <w:color w:val="000000" w:themeColor="text1"/>
                <w:sz w:val="20"/>
              </w:rPr>
            </w:pPr>
            <w:r w:rsidRPr="00637460">
              <w:rPr>
                <w:color w:val="000000" w:themeColor="text1"/>
                <w:sz w:val="20"/>
              </w:rPr>
              <w:t>0,2</w:t>
            </w:r>
          </w:p>
        </w:tc>
        <w:tc>
          <w:tcPr>
            <w:tcW w:w="687" w:type="dxa"/>
          </w:tcPr>
          <w:p w:rsidR="00733FE3" w:rsidRPr="00637460" w:rsidRDefault="00733FE3" w:rsidP="00650B00">
            <w:pPr>
              <w:suppressAutoHyphens/>
              <w:spacing w:before="0" w:after="0"/>
              <w:jc w:val="center"/>
              <w:rPr>
                <w:color w:val="000000" w:themeColor="text1"/>
                <w:sz w:val="20"/>
              </w:rPr>
            </w:pPr>
          </w:p>
        </w:tc>
        <w:tc>
          <w:tcPr>
            <w:tcW w:w="900" w:type="dxa"/>
          </w:tcPr>
          <w:p w:rsidR="00733FE3" w:rsidRPr="00637460" w:rsidRDefault="00733FE3" w:rsidP="00650B00">
            <w:pPr>
              <w:suppressAutoHyphens/>
              <w:spacing w:before="0" w:after="0"/>
              <w:jc w:val="center"/>
              <w:rPr>
                <w:color w:val="000000" w:themeColor="text1"/>
                <w:sz w:val="20"/>
              </w:rPr>
            </w:pPr>
            <w:r w:rsidRPr="00637460">
              <w:rPr>
                <w:color w:val="000000" w:themeColor="text1"/>
                <w:sz w:val="20"/>
              </w:rPr>
              <w:t>0,2</w:t>
            </w:r>
          </w:p>
        </w:tc>
      </w:tr>
      <w:tr w:rsidR="00733FE3" w:rsidRPr="00637460" w:rsidTr="009362AE">
        <w:tc>
          <w:tcPr>
            <w:tcW w:w="889" w:type="dxa"/>
          </w:tcPr>
          <w:p w:rsidR="00733FE3" w:rsidRPr="00637460" w:rsidRDefault="00733FE3" w:rsidP="00650B00">
            <w:pPr>
              <w:suppressAutoHyphens/>
              <w:spacing w:before="0" w:after="0"/>
              <w:rPr>
                <w:color w:val="000000" w:themeColor="text1"/>
                <w:sz w:val="20"/>
              </w:rPr>
            </w:pPr>
            <w:r w:rsidRPr="00637460">
              <w:rPr>
                <w:b/>
                <w:color w:val="000000" w:themeColor="text1"/>
                <w:sz w:val="20"/>
              </w:rPr>
              <w:t>2</w:t>
            </w:r>
          </w:p>
        </w:tc>
        <w:tc>
          <w:tcPr>
            <w:tcW w:w="4537" w:type="dxa"/>
          </w:tcPr>
          <w:p w:rsidR="00733FE3" w:rsidRPr="00637460" w:rsidRDefault="00733FE3" w:rsidP="00650B00">
            <w:pPr>
              <w:suppressAutoHyphens/>
              <w:spacing w:before="0" w:after="0"/>
              <w:rPr>
                <w:color w:val="000000" w:themeColor="text1"/>
                <w:sz w:val="20"/>
              </w:rPr>
            </w:pPr>
            <w:r w:rsidRPr="00637460">
              <w:rPr>
                <w:b/>
                <w:color w:val="000000" w:themeColor="text1"/>
                <w:sz w:val="20"/>
              </w:rPr>
              <w:t>Самостоятельная работа (всего)</w:t>
            </w:r>
          </w:p>
        </w:tc>
        <w:tc>
          <w:tcPr>
            <w:tcW w:w="720" w:type="dxa"/>
            <w:vAlign w:val="center"/>
          </w:tcPr>
          <w:p w:rsidR="00733FE3" w:rsidRPr="00637460" w:rsidRDefault="00733FE3" w:rsidP="009362AE">
            <w:pPr>
              <w:tabs>
                <w:tab w:val="left" w:pos="900"/>
              </w:tabs>
              <w:spacing w:before="0" w:after="0"/>
              <w:jc w:val="center"/>
              <w:rPr>
                <w:b/>
                <w:color w:val="000000" w:themeColor="text1"/>
                <w:sz w:val="20"/>
              </w:rPr>
            </w:pPr>
            <w:r w:rsidRPr="00637460">
              <w:rPr>
                <w:b/>
                <w:color w:val="000000" w:themeColor="text1"/>
                <w:sz w:val="20"/>
              </w:rPr>
              <w:t>110</w:t>
            </w:r>
          </w:p>
        </w:tc>
        <w:tc>
          <w:tcPr>
            <w:tcW w:w="900" w:type="dxa"/>
          </w:tcPr>
          <w:p w:rsidR="00733FE3" w:rsidRPr="00637460" w:rsidRDefault="00733FE3" w:rsidP="009362AE">
            <w:pPr>
              <w:tabs>
                <w:tab w:val="left" w:pos="900"/>
              </w:tabs>
              <w:spacing w:before="0" w:after="0"/>
              <w:jc w:val="center"/>
              <w:rPr>
                <w:b/>
                <w:color w:val="000000" w:themeColor="text1"/>
                <w:sz w:val="20"/>
              </w:rPr>
            </w:pPr>
          </w:p>
        </w:tc>
        <w:tc>
          <w:tcPr>
            <w:tcW w:w="720" w:type="dxa"/>
            <w:vAlign w:val="center"/>
          </w:tcPr>
          <w:p w:rsidR="00733FE3" w:rsidRPr="00637460" w:rsidRDefault="00733FE3" w:rsidP="00650B00">
            <w:pPr>
              <w:tabs>
                <w:tab w:val="left" w:pos="900"/>
              </w:tabs>
              <w:spacing w:before="0" w:after="0"/>
              <w:jc w:val="center"/>
              <w:rPr>
                <w:b/>
                <w:color w:val="000000" w:themeColor="text1"/>
                <w:sz w:val="20"/>
              </w:rPr>
            </w:pPr>
            <w:r w:rsidRPr="00637460">
              <w:rPr>
                <w:b/>
                <w:color w:val="000000" w:themeColor="text1"/>
                <w:sz w:val="20"/>
              </w:rPr>
              <w:t>110</w:t>
            </w:r>
          </w:p>
        </w:tc>
        <w:tc>
          <w:tcPr>
            <w:tcW w:w="933" w:type="dxa"/>
          </w:tcPr>
          <w:p w:rsidR="00733FE3" w:rsidRPr="00637460" w:rsidRDefault="00733FE3" w:rsidP="00650B00">
            <w:pPr>
              <w:tabs>
                <w:tab w:val="left" w:pos="900"/>
              </w:tabs>
              <w:spacing w:before="0" w:after="0"/>
              <w:jc w:val="center"/>
              <w:rPr>
                <w:b/>
                <w:color w:val="000000" w:themeColor="text1"/>
                <w:sz w:val="20"/>
              </w:rPr>
            </w:pPr>
          </w:p>
        </w:tc>
        <w:tc>
          <w:tcPr>
            <w:tcW w:w="687" w:type="dxa"/>
          </w:tcPr>
          <w:p w:rsidR="00733FE3" w:rsidRPr="00637460" w:rsidRDefault="00733FE3" w:rsidP="00650B00">
            <w:pPr>
              <w:suppressAutoHyphens/>
              <w:spacing w:before="0" w:after="0"/>
              <w:jc w:val="center"/>
              <w:rPr>
                <w:color w:val="000000" w:themeColor="text1"/>
                <w:sz w:val="20"/>
                <w:lang w:val="en-US"/>
              </w:rPr>
            </w:pPr>
            <w:r w:rsidRPr="00637460">
              <w:rPr>
                <w:color w:val="000000" w:themeColor="text1"/>
                <w:sz w:val="20"/>
                <w:lang w:val="en-US"/>
              </w:rPr>
              <w:t>127</w:t>
            </w:r>
          </w:p>
        </w:tc>
        <w:tc>
          <w:tcPr>
            <w:tcW w:w="900" w:type="dxa"/>
          </w:tcPr>
          <w:p w:rsidR="00733FE3" w:rsidRPr="00637460" w:rsidRDefault="00733FE3" w:rsidP="00650B00">
            <w:pPr>
              <w:suppressAutoHyphens/>
              <w:spacing w:before="0" w:after="0"/>
              <w:jc w:val="center"/>
              <w:rPr>
                <w:color w:val="000000" w:themeColor="text1"/>
                <w:sz w:val="20"/>
              </w:rPr>
            </w:pPr>
          </w:p>
        </w:tc>
      </w:tr>
      <w:tr w:rsidR="00733FE3" w:rsidRPr="00637460" w:rsidTr="009362AE">
        <w:tc>
          <w:tcPr>
            <w:tcW w:w="889" w:type="dxa"/>
          </w:tcPr>
          <w:p w:rsidR="00733FE3" w:rsidRPr="00637460" w:rsidRDefault="00733FE3" w:rsidP="00650B00">
            <w:pPr>
              <w:tabs>
                <w:tab w:val="center" w:pos="4677"/>
                <w:tab w:val="right" w:pos="9355"/>
              </w:tabs>
              <w:suppressAutoHyphens/>
              <w:spacing w:before="0" w:after="0"/>
              <w:rPr>
                <w:b/>
                <w:color w:val="000000" w:themeColor="text1"/>
                <w:sz w:val="20"/>
              </w:rPr>
            </w:pPr>
            <w:r w:rsidRPr="00637460">
              <w:rPr>
                <w:color w:val="000000" w:themeColor="text1"/>
                <w:sz w:val="20"/>
              </w:rPr>
              <w:t>2.1</w:t>
            </w:r>
          </w:p>
        </w:tc>
        <w:tc>
          <w:tcPr>
            <w:tcW w:w="4537" w:type="dxa"/>
          </w:tcPr>
          <w:p w:rsidR="00733FE3" w:rsidRPr="00637460" w:rsidRDefault="00733FE3" w:rsidP="00650B00">
            <w:pPr>
              <w:tabs>
                <w:tab w:val="center" w:pos="4677"/>
                <w:tab w:val="right" w:pos="9355"/>
              </w:tabs>
              <w:suppressAutoHyphens/>
              <w:spacing w:before="0" w:after="0"/>
              <w:rPr>
                <w:color w:val="000000" w:themeColor="text1"/>
                <w:sz w:val="20"/>
              </w:rPr>
            </w:pPr>
            <w:r w:rsidRPr="00146C56">
              <w:rPr>
                <w:sz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733FE3" w:rsidRPr="00637460" w:rsidRDefault="00733FE3" w:rsidP="009362AE">
            <w:pPr>
              <w:tabs>
                <w:tab w:val="left" w:pos="900"/>
              </w:tabs>
              <w:spacing w:before="0" w:after="0"/>
              <w:jc w:val="center"/>
              <w:rPr>
                <w:color w:val="000000" w:themeColor="text1"/>
                <w:sz w:val="20"/>
              </w:rPr>
            </w:pPr>
            <w:r w:rsidRPr="00637460">
              <w:rPr>
                <w:color w:val="000000" w:themeColor="text1"/>
                <w:sz w:val="20"/>
              </w:rPr>
              <w:t>110</w:t>
            </w:r>
          </w:p>
        </w:tc>
        <w:tc>
          <w:tcPr>
            <w:tcW w:w="900" w:type="dxa"/>
          </w:tcPr>
          <w:p w:rsidR="00733FE3" w:rsidRPr="00637460" w:rsidRDefault="00733FE3" w:rsidP="009362AE">
            <w:pPr>
              <w:tabs>
                <w:tab w:val="left" w:pos="900"/>
              </w:tabs>
              <w:spacing w:before="0" w:after="0"/>
              <w:jc w:val="center"/>
              <w:rPr>
                <w:b/>
                <w:color w:val="000000" w:themeColor="text1"/>
                <w:sz w:val="20"/>
              </w:rPr>
            </w:pPr>
          </w:p>
        </w:tc>
        <w:tc>
          <w:tcPr>
            <w:tcW w:w="720" w:type="dxa"/>
          </w:tcPr>
          <w:p w:rsidR="00733FE3" w:rsidRPr="00637460" w:rsidRDefault="00733FE3" w:rsidP="00650B00">
            <w:pPr>
              <w:tabs>
                <w:tab w:val="left" w:pos="900"/>
              </w:tabs>
              <w:spacing w:before="0" w:after="0"/>
              <w:jc w:val="center"/>
              <w:rPr>
                <w:color w:val="000000" w:themeColor="text1"/>
                <w:sz w:val="20"/>
              </w:rPr>
            </w:pPr>
            <w:r w:rsidRPr="00637460">
              <w:rPr>
                <w:color w:val="000000" w:themeColor="text1"/>
                <w:sz w:val="20"/>
              </w:rPr>
              <w:t>110</w:t>
            </w:r>
          </w:p>
        </w:tc>
        <w:tc>
          <w:tcPr>
            <w:tcW w:w="933" w:type="dxa"/>
          </w:tcPr>
          <w:p w:rsidR="00733FE3" w:rsidRPr="00637460" w:rsidRDefault="00733FE3" w:rsidP="00650B00">
            <w:pPr>
              <w:tabs>
                <w:tab w:val="left" w:pos="900"/>
              </w:tabs>
              <w:spacing w:before="0" w:after="0"/>
              <w:jc w:val="center"/>
              <w:rPr>
                <w:b/>
                <w:color w:val="000000" w:themeColor="text1"/>
                <w:sz w:val="20"/>
              </w:rPr>
            </w:pPr>
          </w:p>
        </w:tc>
        <w:tc>
          <w:tcPr>
            <w:tcW w:w="687" w:type="dxa"/>
          </w:tcPr>
          <w:p w:rsidR="00733FE3" w:rsidRPr="00637460" w:rsidRDefault="00733FE3" w:rsidP="00650B00">
            <w:pPr>
              <w:pStyle w:val="afff9"/>
              <w:suppressAutoHyphens/>
              <w:snapToGrid w:val="0"/>
              <w:jc w:val="center"/>
              <w:rPr>
                <w:b/>
                <w:color w:val="000000" w:themeColor="text1"/>
                <w:sz w:val="20"/>
                <w:szCs w:val="20"/>
                <w:lang w:val="en-US"/>
              </w:rPr>
            </w:pPr>
            <w:r w:rsidRPr="00637460">
              <w:rPr>
                <w:b/>
                <w:color w:val="000000" w:themeColor="text1"/>
                <w:sz w:val="20"/>
                <w:szCs w:val="20"/>
                <w:lang w:val="en-US"/>
              </w:rPr>
              <w:t>127</w:t>
            </w:r>
          </w:p>
        </w:tc>
        <w:tc>
          <w:tcPr>
            <w:tcW w:w="900" w:type="dxa"/>
          </w:tcPr>
          <w:p w:rsidR="00733FE3" w:rsidRPr="00637460" w:rsidRDefault="00733FE3" w:rsidP="00650B00">
            <w:pPr>
              <w:pStyle w:val="afff9"/>
              <w:suppressAutoHyphens/>
              <w:snapToGrid w:val="0"/>
              <w:jc w:val="center"/>
              <w:rPr>
                <w:b/>
                <w:color w:val="000000" w:themeColor="text1"/>
                <w:sz w:val="20"/>
                <w:szCs w:val="20"/>
              </w:rPr>
            </w:pPr>
          </w:p>
        </w:tc>
      </w:tr>
      <w:tr w:rsidR="00733FE3" w:rsidRPr="00637460" w:rsidTr="009362AE">
        <w:tc>
          <w:tcPr>
            <w:tcW w:w="889" w:type="dxa"/>
          </w:tcPr>
          <w:p w:rsidR="00733FE3" w:rsidRPr="00637460" w:rsidRDefault="00733FE3" w:rsidP="00650B00">
            <w:pPr>
              <w:suppressAutoHyphens/>
              <w:spacing w:before="0" w:after="0"/>
              <w:rPr>
                <w:color w:val="000000" w:themeColor="text1"/>
                <w:sz w:val="20"/>
              </w:rPr>
            </w:pPr>
            <w:r w:rsidRPr="00637460">
              <w:rPr>
                <w:color w:val="000000" w:themeColor="text1"/>
                <w:sz w:val="20"/>
              </w:rPr>
              <w:t>2.2</w:t>
            </w:r>
          </w:p>
        </w:tc>
        <w:tc>
          <w:tcPr>
            <w:tcW w:w="4537" w:type="dxa"/>
          </w:tcPr>
          <w:p w:rsidR="00733FE3" w:rsidRPr="00637460" w:rsidRDefault="00733FE3" w:rsidP="00650B00">
            <w:pPr>
              <w:suppressAutoHyphens/>
              <w:spacing w:before="0" w:after="0"/>
              <w:rPr>
                <w:color w:val="000000" w:themeColor="text1"/>
                <w:sz w:val="20"/>
              </w:rPr>
            </w:pPr>
            <w:r w:rsidRPr="00637460">
              <w:rPr>
                <w:color w:val="000000" w:themeColor="text1"/>
                <w:sz w:val="20"/>
              </w:rPr>
              <w:t>самостоятельная работа при подготовке к промежуточной аттестации</w:t>
            </w:r>
          </w:p>
        </w:tc>
        <w:tc>
          <w:tcPr>
            <w:tcW w:w="720" w:type="dxa"/>
            <w:vAlign w:val="center"/>
          </w:tcPr>
          <w:p w:rsidR="00733FE3" w:rsidRPr="00637460" w:rsidRDefault="00733FE3" w:rsidP="009362AE">
            <w:pPr>
              <w:pStyle w:val="afff9"/>
              <w:suppressAutoHyphens/>
              <w:snapToGrid w:val="0"/>
              <w:jc w:val="center"/>
              <w:rPr>
                <w:b/>
                <w:color w:val="000000" w:themeColor="text1"/>
                <w:sz w:val="20"/>
                <w:szCs w:val="20"/>
              </w:rPr>
            </w:pPr>
            <w:r w:rsidRPr="00637460">
              <w:rPr>
                <w:b/>
                <w:color w:val="000000" w:themeColor="text1"/>
                <w:sz w:val="20"/>
                <w:szCs w:val="20"/>
              </w:rPr>
              <w:t>15,8</w:t>
            </w:r>
          </w:p>
          <w:p w:rsidR="00733FE3" w:rsidRPr="00637460" w:rsidRDefault="00733FE3" w:rsidP="009362AE">
            <w:pPr>
              <w:tabs>
                <w:tab w:val="left" w:pos="900"/>
              </w:tabs>
              <w:spacing w:before="0" w:after="0"/>
              <w:jc w:val="center"/>
              <w:rPr>
                <w:b/>
                <w:color w:val="000000" w:themeColor="text1"/>
                <w:sz w:val="20"/>
              </w:rPr>
            </w:pPr>
          </w:p>
        </w:tc>
        <w:tc>
          <w:tcPr>
            <w:tcW w:w="900" w:type="dxa"/>
            <w:vAlign w:val="center"/>
          </w:tcPr>
          <w:p w:rsidR="00733FE3" w:rsidRPr="00637460" w:rsidRDefault="00733FE3" w:rsidP="009362AE">
            <w:pPr>
              <w:tabs>
                <w:tab w:val="left" w:pos="900"/>
              </w:tabs>
              <w:spacing w:before="0" w:after="0"/>
              <w:jc w:val="center"/>
              <w:rPr>
                <w:b/>
                <w:color w:val="000000" w:themeColor="text1"/>
                <w:sz w:val="20"/>
              </w:rPr>
            </w:pPr>
          </w:p>
        </w:tc>
        <w:tc>
          <w:tcPr>
            <w:tcW w:w="720" w:type="dxa"/>
            <w:vAlign w:val="center"/>
          </w:tcPr>
          <w:p w:rsidR="00733FE3" w:rsidRPr="00637460" w:rsidRDefault="00733FE3" w:rsidP="00650B00">
            <w:pPr>
              <w:pStyle w:val="afff9"/>
              <w:suppressAutoHyphens/>
              <w:snapToGrid w:val="0"/>
              <w:jc w:val="center"/>
              <w:rPr>
                <w:b/>
                <w:color w:val="000000" w:themeColor="text1"/>
                <w:sz w:val="20"/>
                <w:szCs w:val="20"/>
              </w:rPr>
            </w:pPr>
            <w:r w:rsidRPr="00637460">
              <w:rPr>
                <w:b/>
                <w:color w:val="000000" w:themeColor="text1"/>
                <w:sz w:val="20"/>
                <w:szCs w:val="20"/>
              </w:rPr>
              <w:t>15,8</w:t>
            </w:r>
          </w:p>
          <w:p w:rsidR="00733FE3" w:rsidRPr="00637460" w:rsidRDefault="00733FE3" w:rsidP="00650B00">
            <w:pPr>
              <w:tabs>
                <w:tab w:val="left" w:pos="900"/>
              </w:tabs>
              <w:spacing w:before="0" w:after="0"/>
              <w:jc w:val="center"/>
              <w:rPr>
                <w:b/>
                <w:color w:val="000000" w:themeColor="text1"/>
                <w:sz w:val="20"/>
              </w:rPr>
            </w:pPr>
          </w:p>
        </w:tc>
        <w:tc>
          <w:tcPr>
            <w:tcW w:w="933" w:type="dxa"/>
            <w:vAlign w:val="center"/>
          </w:tcPr>
          <w:p w:rsidR="00733FE3" w:rsidRPr="00637460" w:rsidRDefault="00733FE3" w:rsidP="00650B00">
            <w:pPr>
              <w:tabs>
                <w:tab w:val="left" w:pos="900"/>
              </w:tabs>
              <w:spacing w:before="0" w:after="0"/>
              <w:jc w:val="center"/>
              <w:rPr>
                <w:b/>
                <w:color w:val="000000" w:themeColor="text1"/>
                <w:sz w:val="20"/>
              </w:rPr>
            </w:pPr>
          </w:p>
        </w:tc>
        <w:tc>
          <w:tcPr>
            <w:tcW w:w="687" w:type="dxa"/>
          </w:tcPr>
          <w:p w:rsidR="00733FE3" w:rsidRPr="00637460" w:rsidRDefault="00733FE3" w:rsidP="00650B00">
            <w:pPr>
              <w:pStyle w:val="afff9"/>
              <w:suppressAutoHyphens/>
              <w:snapToGrid w:val="0"/>
              <w:jc w:val="center"/>
              <w:rPr>
                <w:color w:val="000000" w:themeColor="text1"/>
                <w:sz w:val="20"/>
                <w:szCs w:val="20"/>
              </w:rPr>
            </w:pPr>
            <w:r w:rsidRPr="00637460">
              <w:rPr>
                <w:b/>
                <w:color w:val="000000" w:themeColor="text1"/>
                <w:sz w:val="20"/>
                <w:szCs w:val="20"/>
              </w:rPr>
              <w:t>6,8</w:t>
            </w:r>
          </w:p>
        </w:tc>
        <w:tc>
          <w:tcPr>
            <w:tcW w:w="900" w:type="dxa"/>
          </w:tcPr>
          <w:p w:rsidR="00733FE3" w:rsidRPr="00637460" w:rsidRDefault="00733FE3" w:rsidP="00650B00">
            <w:pPr>
              <w:pStyle w:val="afff9"/>
              <w:suppressAutoHyphens/>
              <w:snapToGrid w:val="0"/>
              <w:jc w:val="center"/>
              <w:rPr>
                <w:b/>
                <w:color w:val="000000" w:themeColor="text1"/>
                <w:sz w:val="20"/>
                <w:szCs w:val="20"/>
              </w:rPr>
            </w:pPr>
          </w:p>
        </w:tc>
      </w:tr>
      <w:tr w:rsidR="00733FE3" w:rsidRPr="00637460" w:rsidTr="009362AE">
        <w:tc>
          <w:tcPr>
            <w:tcW w:w="889" w:type="dxa"/>
            <w:vMerge w:val="restart"/>
          </w:tcPr>
          <w:p w:rsidR="00733FE3" w:rsidRPr="00637460" w:rsidRDefault="00733FE3" w:rsidP="00650B00">
            <w:pPr>
              <w:suppressAutoHyphens/>
              <w:spacing w:before="0" w:after="0"/>
              <w:rPr>
                <w:b/>
                <w:color w:val="000000" w:themeColor="text1"/>
                <w:sz w:val="20"/>
              </w:rPr>
            </w:pPr>
            <w:r w:rsidRPr="00637460">
              <w:rPr>
                <w:b/>
                <w:color w:val="000000" w:themeColor="text1"/>
                <w:sz w:val="20"/>
              </w:rPr>
              <w:t>3</w:t>
            </w:r>
          </w:p>
        </w:tc>
        <w:tc>
          <w:tcPr>
            <w:tcW w:w="4537" w:type="dxa"/>
            <w:vMerge w:val="restart"/>
          </w:tcPr>
          <w:p w:rsidR="00733FE3" w:rsidRPr="00637460" w:rsidRDefault="00733FE3" w:rsidP="00650B00">
            <w:pPr>
              <w:suppressAutoHyphens/>
              <w:spacing w:before="0" w:after="0"/>
              <w:rPr>
                <w:color w:val="000000" w:themeColor="text1"/>
                <w:sz w:val="20"/>
              </w:rPr>
            </w:pPr>
            <w:r w:rsidRPr="00637460">
              <w:rPr>
                <w:b/>
                <w:color w:val="000000" w:themeColor="text1"/>
                <w:sz w:val="20"/>
              </w:rPr>
              <w:t>Общая трудоемкость</w:t>
            </w:r>
            <w:r w:rsidRPr="00637460">
              <w:rPr>
                <w:color w:val="000000" w:themeColor="text1"/>
                <w:sz w:val="20"/>
              </w:rPr>
              <w:t xml:space="preserve">                                   часы</w:t>
            </w:r>
          </w:p>
          <w:p w:rsidR="00733FE3" w:rsidRPr="00637460" w:rsidRDefault="00733FE3" w:rsidP="00650B00">
            <w:pPr>
              <w:suppressAutoHyphens/>
              <w:spacing w:before="0" w:after="0"/>
              <w:rPr>
                <w:color w:val="000000" w:themeColor="text1"/>
                <w:sz w:val="20"/>
              </w:rPr>
            </w:pPr>
            <w:r w:rsidRPr="00637460">
              <w:rPr>
                <w:b/>
                <w:color w:val="000000" w:themeColor="text1"/>
                <w:sz w:val="20"/>
              </w:rPr>
              <w:t>дисциплины</w:t>
            </w:r>
            <w:r w:rsidRPr="00637460">
              <w:rPr>
                <w:color w:val="000000" w:themeColor="text1"/>
                <w:sz w:val="20"/>
              </w:rPr>
              <w:t xml:space="preserve">                           зачетные единицы</w:t>
            </w:r>
          </w:p>
          <w:p w:rsidR="00733FE3" w:rsidRPr="00637460" w:rsidRDefault="00733FE3" w:rsidP="00650B00">
            <w:pPr>
              <w:suppressAutoHyphens/>
              <w:spacing w:before="0" w:after="0"/>
              <w:rPr>
                <w:color w:val="000000" w:themeColor="text1"/>
                <w:sz w:val="20"/>
              </w:rPr>
            </w:pPr>
            <w:r w:rsidRPr="00637460">
              <w:rPr>
                <w:color w:val="000000" w:themeColor="text1"/>
                <w:sz w:val="20"/>
              </w:rPr>
              <w:t>форма промежуточной аттестации</w:t>
            </w:r>
          </w:p>
        </w:tc>
        <w:tc>
          <w:tcPr>
            <w:tcW w:w="720" w:type="dxa"/>
            <w:vAlign w:val="center"/>
          </w:tcPr>
          <w:p w:rsidR="00733FE3" w:rsidRPr="00637460" w:rsidRDefault="00733FE3" w:rsidP="009362AE">
            <w:pPr>
              <w:tabs>
                <w:tab w:val="left" w:pos="900"/>
              </w:tabs>
              <w:spacing w:before="0" w:after="0"/>
              <w:jc w:val="center"/>
              <w:rPr>
                <w:b/>
                <w:color w:val="000000" w:themeColor="text1"/>
                <w:sz w:val="20"/>
              </w:rPr>
            </w:pPr>
            <w:r w:rsidRPr="00637460">
              <w:rPr>
                <w:b/>
                <w:color w:val="000000" w:themeColor="text1"/>
                <w:sz w:val="20"/>
              </w:rPr>
              <w:t>144</w:t>
            </w:r>
          </w:p>
        </w:tc>
        <w:tc>
          <w:tcPr>
            <w:tcW w:w="900" w:type="dxa"/>
            <w:vAlign w:val="center"/>
          </w:tcPr>
          <w:p w:rsidR="00733FE3" w:rsidRPr="00637460" w:rsidRDefault="00733FE3" w:rsidP="009362AE">
            <w:pPr>
              <w:tabs>
                <w:tab w:val="left" w:pos="900"/>
              </w:tabs>
              <w:spacing w:before="0" w:after="0"/>
              <w:jc w:val="center"/>
              <w:rPr>
                <w:b/>
                <w:color w:val="000000" w:themeColor="text1"/>
                <w:sz w:val="20"/>
              </w:rPr>
            </w:pPr>
          </w:p>
        </w:tc>
        <w:tc>
          <w:tcPr>
            <w:tcW w:w="720" w:type="dxa"/>
            <w:vAlign w:val="center"/>
          </w:tcPr>
          <w:p w:rsidR="00733FE3" w:rsidRPr="00637460" w:rsidRDefault="00733FE3" w:rsidP="00650B00">
            <w:pPr>
              <w:tabs>
                <w:tab w:val="left" w:pos="900"/>
              </w:tabs>
              <w:spacing w:before="0" w:after="0"/>
              <w:jc w:val="center"/>
              <w:rPr>
                <w:b/>
                <w:color w:val="000000" w:themeColor="text1"/>
                <w:sz w:val="20"/>
              </w:rPr>
            </w:pPr>
            <w:r w:rsidRPr="00637460">
              <w:rPr>
                <w:b/>
                <w:color w:val="000000" w:themeColor="text1"/>
                <w:sz w:val="20"/>
              </w:rPr>
              <w:t>144</w:t>
            </w:r>
          </w:p>
        </w:tc>
        <w:tc>
          <w:tcPr>
            <w:tcW w:w="933" w:type="dxa"/>
            <w:vAlign w:val="center"/>
          </w:tcPr>
          <w:p w:rsidR="00733FE3" w:rsidRPr="00637460" w:rsidRDefault="00733FE3" w:rsidP="00650B00">
            <w:pPr>
              <w:tabs>
                <w:tab w:val="left" w:pos="900"/>
              </w:tabs>
              <w:spacing w:before="0" w:after="0"/>
              <w:jc w:val="center"/>
              <w:rPr>
                <w:b/>
                <w:color w:val="000000" w:themeColor="text1"/>
                <w:sz w:val="20"/>
              </w:rPr>
            </w:pPr>
          </w:p>
        </w:tc>
        <w:tc>
          <w:tcPr>
            <w:tcW w:w="687" w:type="dxa"/>
            <w:vAlign w:val="center"/>
          </w:tcPr>
          <w:p w:rsidR="00733FE3" w:rsidRPr="00637460" w:rsidRDefault="00733FE3" w:rsidP="00650B00">
            <w:pPr>
              <w:tabs>
                <w:tab w:val="left" w:pos="900"/>
              </w:tabs>
              <w:spacing w:before="0" w:after="0"/>
              <w:jc w:val="center"/>
              <w:rPr>
                <w:b/>
                <w:color w:val="000000" w:themeColor="text1"/>
                <w:sz w:val="20"/>
              </w:rPr>
            </w:pPr>
            <w:r w:rsidRPr="00637460">
              <w:rPr>
                <w:b/>
                <w:color w:val="000000" w:themeColor="text1"/>
                <w:sz w:val="20"/>
              </w:rPr>
              <w:t>144</w:t>
            </w:r>
          </w:p>
        </w:tc>
        <w:tc>
          <w:tcPr>
            <w:tcW w:w="900" w:type="dxa"/>
            <w:vAlign w:val="center"/>
          </w:tcPr>
          <w:p w:rsidR="00733FE3" w:rsidRPr="00637460" w:rsidRDefault="00733FE3" w:rsidP="00650B00">
            <w:pPr>
              <w:tabs>
                <w:tab w:val="left" w:pos="900"/>
              </w:tabs>
              <w:spacing w:before="0" w:after="0"/>
              <w:jc w:val="center"/>
              <w:rPr>
                <w:b/>
                <w:color w:val="000000" w:themeColor="text1"/>
                <w:sz w:val="20"/>
              </w:rPr>
            </w:pPr>
          </w:p>
        </w:tc>
      </w:tr>
      <w:tr w:rsidR="00733FE3" w:rsidRPr="00637460" w:rsidTr="009362AE">
        <w:tc>
          <w:tcPr>
            <w:tcW w:w="889" w:type="dxa"/>
            <w:vMerge/>
          </w:tcPr>
          <w:p w:rsidR="00733FE3" w:rsidRPr="00637460" w:rsidRDefault="00733FE3" w:rsidP="00650B00">
            <w:pPr>
              <w:suppressAutoHyphens/>
              <w:spacing w:before="0" w:after="0"/>
              <w:rPr>
                <w:b/>
                <w:color w:val="000000" w:themeColor="text1"/>
                <w:sz w:val="20"/>
              </w:rPr>
            </w:pPr>
          </w:p>
        </w:tc>
        <w:tc>
          <w:tcPr>
            <w:tcW w:w="4537" w:type="dxa"/>
            <w:vMerge/>
          </w:tcPr>
          <w:p w:rsidR="00733FE3" w:rsidRPr="00637460" w:rsidRDefault="00733FE3" w:rsidP="00650B00">
            <w:pPr>
              <w:suppressAutoHyphens/>
              <w:spacing w:before="0" w:after="0"/>
              <w:rPr>
                <w:b/>
                <w:color w:val="000000" w:themeColor="text1"/>
                <w:sz w:val="20"/>
              </w:rPr>
            </w:pPr>
          </w:p>
        </w:tc>
        <w:tc>
          <w:tcPr>
            <w:tcW w:w="720" w:type="dxa"/>
            <w:vAlign w:val="center"/>
          </w:tcPr>
          <w:p w:rsidR="00733FE3" w:rsidRPr="00637460" w:rsidRDefault="00733FE3" w:rsidP="009362AE">
            <w:pPr>
              <w:tabs>
                <w:tab w:val="left" w:pos="900"/>
              </w:tabs>
              <w:spacing w:before="0" w:after="0"/>
              <w:jc w:val="center"/>
              <w:rPr>
                <w:color w:val="000000" w:themeColor="text1"/>
                <w:sz w:val="20"/>
              </w:rPr>
            </w:pPr>
            <w:r w:rsidRPr="00637460">
              <w:rPr>
                <w:color w:val="000000" w:themeColor="text1"/>
                <w:sz w:val="20"/>
              </w:rPr>
              <w:t>4</w:t>
            </w:r>
          </w:p>
        </w:tc>
        <w:tc>
          <w:tcPr>
            <w:tcW w:w="900" w:type="dxa"/>
            <w:vAlign w:val="center"/>
          </w:tcPr>
          <w:p w:rsidR="00733FE3" w:rsidRPr="00637460" w:rsidRDefault="00733FE3" w:rsidP="009362AE">
            <w:pPr>
              <w:tabs>
                <w:tab w:val="left" w:pos="900"/>
              </w:tabs>
              <w:spacing w:before="0" w:after="0"/>
              <w:jc w:val="center"/>
              <w:rPr>
                <w:color w:val="000000" w:themeColor="text1"/>
                <w:sz w:val="20"/>
              </w:rPr>
            </w:pPr>
          </w:p>
        </w:tc>
        <w:tc>
          <w:tcPr>
            <w:tcW w:w="720" w:type="dxa"/>
            <w:vAlign w:val="center"/>
          </w:tcPr>
          <w:p w:rsidR="00733FE3" w:rsidRPr="00637460" w:rsidRDefault="00733FE3" w:rsidP="00650B00">
            <w:pPr>
              <w:tabs>
                <w:tab w:val="left" w:pos="900"/>
              </w:tabs>
              <w:spacing w:before="0" w:after="0"/>
              <w:jc w:val="center"/>
              <w:rPr>
                <w:color w:val="000000" w:themeColor="text1"/>
                <w:sz w:val="20"/>
              </w:rPr>
            </w:pPr>
            <w:r w:rsidRPr="00637460">
              <w:rPr>
                <w:color w:val="000000" w:themeColor="text1"/>
                <w:sz w:val="20"/>
              </w:rPr>
              <w:t>4</w:t>
            </w:r>
          </w:p>
        </w:tc>
        <w:tc>
          <w:tcPr>
            <w:tcW w:w="933" w:type="dxa"/>
            <w:vAlign w:val="center"/>
          </w:tcPr>
          <w:p w:rsidR="00733FE3" w:rsidRPr="00637460" w:rsidRDefault="00733FE3" w:rsidP="00650B00">
            <w:pPr>
              <w:tabs>
                <w:tab w:val="left" w:pos="900"/>
              </w:tabs>
              <w:spacing w:before="0" w:after="0"/>
              <w:jc w:val="center"/>
              <w:rPr>
                <w:color w:val="000000" w:themeColor="text1"/>
                <w:sz w:val="20"/>
              </w:rPr>
            </w:pPr>
          </w:p>
        </w:tc>
        <w:tc>
          <w:tcPr>
            <w:tcW w:w="687" w:type="dxa"/>
            <w:vAlign w:val="center"/>
          </w:tcPr>
          <w:p w:rsidR="00733FE3" w:rsidRPr="00637460" w:rsidRDefault="00733FE3" w:rsidP="00650B00">
            <w:pPr>
              <w:tabs>
                <w:tab w:val="left" w:pos="900"/>
              </w:tabs>
              <w:spacing w:before="0" w:after="0"/>
              <w:jc w:val="center"/>
              <w:rPr>
                <w:color w:val="000000" w:themeColor="text1"/>
                <w:sz w:val="20"/>
              </w:rPr>
            </w:pPr>
            <w:r w:rsidRPr="00637460">
              <w:rPr>
                <w:color w:val="000000" w:themeColor="text1"/>
                <w:sz w:val="20"/>
              </w:rPr>
              <w:t>4</w:t>
            </w:r>
          </w:p>
        </w:tc>
        <w:tc>
          <w:tcPr>
            <w:tcW w:w="900" w:type="dxa"/>
            <w:vAlign w:val="center"/>
          </w:tcPr>
          <w:p w:rsidR="00733FE3" w:rsidRPr="00637460" w:rsidRDefault="00733FE3" w:rsidP="00650B00">
            <w:pPr>
              <w:tabs>
                <w:tab w:val="left" w:pos="900"/>
              </w:tabs>
              <w:spacing w:before="0" w:after="0"/>
              <w:jc w:val="center"/>
              <w:rPr>
                <w:b/>
                <w:color w:val="000000" w:themeColor="text1"/>
                <w:sz w:val="20"/>
              </w:rPr>
            </w:pPr>
          </w:p>
        </w:tc>
      </w:tr>
      <w:tr w:rsidR="00650B00" w:rsidRPr="00637460" w:rsidTr="009362AE">
        <w:tc>
          <w:tcPr>
            <w:tcW w:w="889" w:type="dxa"/>
            <w:vMerge/>
          </w:tcPr>
          <w:p w:rsidR="00650B00" w:rsidRPr="00637460" w:rsidRDefault="00650B00" w:rsidP="00650B00">
            <w:pPr>
              <w:suppressAutoHyphens/>
              <w:spacing w:before="0" w:after="0"/>
              <w:rPr>
                <w:b/>
                <w:color w:val="000000" w:themeColor="text1"/>
                <w:sz w:val="20"/>
              </w:rPr>
            </w:pPr>
          </w:p>
        </w:tc>
        <w:tc>
          <w:tcPr>
            <w:tcW w:w="4537" w:type="dxa"/>
            <w:vMerge/>
          </w:tcPr>
          <w:p w:rsidR="00650B00" w:rsidRPr="00637460" w:rsidRDefault="00650B00" w:rsidP="00650B00">
            <w:pPr>
              <w:suppressAutoHyphens/>
              <w:spacing w:before="0" w:after="0"/>
              <w:rPr>
                <w:b/>
                <w:color w:val="000000" w:themeColor="text1"/>
                <w:sz w:val="20"/>
              </w:rPr>
            </w:pPr>
          </w:p>
        </w:tc>
        <w:tc>
          <w:tcPr>
            <w:tcW w:w="4860" w:type="dxa"/>
            <w:gridSpan w:val="6"/>
            <w:vAlign w:val="center"/>
          </w:tcPr>
          <w:p w:rsidR="00650B00" w:rsidRPr="00637460" w:rsidRDefault="00650B00" w:rsidP="00650B00">
            <w:pPr>
              <w:tabs>
                <w:tab w:val="left" w:pos="900"/>
              </w:tabs>
              <w:spacing w:before="0" w:after="0"/>
              <w:jc w:val="center"/>
              <w:rPr>
                <w:color w:val="000000" w:themeColor="text1"/>
                <w:sz w:val="20"/>
              </w:rPr>
            </w:pPr>
            <w:r w:rsidRPr="00637460">
              <w:rPr>
                <w:color w:val="000000" w:themeColor="text1"/>
                <w:sz w:val="20"/>
              </w:rPr>
              <w:t>экзамен</w:t>
            </w:r>
          </w:p>
        </w:tc>
      </w:tr>
    </w:tbl>
    <w:p w:rsidR="00733FE3" w:rsidRDefault="00733FE3" w:rsidP="00650B00">
      <w:pPr>
        <w:spacing w:before="0" w:after="0"/>
        <w:rPr>
          <w:color w:val="000000" w:themeColor="text1"/>
          <w:sz w:val="20"/>
        </w:rPr>
      </w:pPr>
    </w:p>
    <w:p w:rsidR="00650B00" w:rsidRPr="00637460" w:rsidRDefault="00650B00" w:rsidP="00650B00">
      <w:pPr>
        <w:spacing w:before="0" w:after="0"/>
        <w:rPr>
          <w:color w:val="000000" w:themeColor="text1"/>
          <w:sz w:val="20"/>
        </w:rPr>
      </w:pPr>
      <w:r w:rsidRPr="00637460">
        <w:rPr>
          <w:color w:val="000000" w:themeColor="text1"/>
          <w:sz w:val="20"/>
        </w:rPr>
        <w:t>*</w:t>
      </w:r>
    </w:p>
    <w:p w:rsidR="00650B00" w:rsidRPr="00637460" w:rsidRDefault="00650B00" w:rsidP="00650B00">
      <w:pPr>
        <w:spacing w:before="0" w:after="0"/>
        <w:rPr>
          <w:color w:val="000000" w:themeColor="text1"/>
          <w:sz w:val="20"/>
        </w:rPr>
      </w:pPr>
      <w:r w:rsidRPr="00637460">
        <w:rPr>
          <w:color w:val="000000" w:themeColor="text1"/>
          <w:sz w:val="20"/>
        </w:rPr>
        <w:t>Семинар – семинар-дискуссия</w:t>
      </w:r>
    </w:p>
    <w:p w:rsidR="00650B00" w:rsidRPr="00637460" w:rsidRDefault="00650B00" w:rsidP="00650B00">
      <w:pPr>
        <w:spacing w:before="0" w:after="0"/>
        <w:rPr>
          <w:color w:val="000000" w:themeColor="text1"/>
          <w:sz w:val="20"/>
        </w:rPr>
      </w:pPr>
      <w:r w:rsidRPr="00637460">
        <w:rPr>
          <w:color w:val="000000" w:themeColor="text1"/>
          <w:sz w:val="20"/>
        </w:rPr>
        <w:t xml:space="preserve">ГТ - практическое занятие - </w:t>
      </w:r>
      <w:proofErr w:type="spellStart"/>
      <w:r w:rsidRPr="00637460">
        <w:rPr>
          <w:color w:val="000000" w:themeColor="text1"/>
          <w:sz w:val="20"/>
        </w:rPr>
        <w:t>глоссарный</w:t>
      </w:r>
      <w:proofErr w:type="spellEnd"/>
      <w:r w:rsidRPr="00637460">
        <w:rPr>
          <w:color w:val="000000" w:themeColor="text1"/>
          <w:sz w:val="20"/>
        </w:rPr>
        <w:t xml:space="preserve"> тренинг</w:t>
      </w:r>
    </w:p>
    <w:p w:rsidR="00650B00" w:rsidRPr="00637460" w:rsidRDefault="00650B00" w:rsidP="00650B00">
      <w:pPr>
        <w:spacing w:before="0" w:after="0"/>
        <w:rPr>
          <w:color w:val="000000" w:themeColor="text1"/>
          <w:sz w:val="20"/>
        </w:rPr>
      </w:pPr>
      <w:r w:rsidRPr="00637460">
        <w:rPr>
          <w:color w:val="000000" w:themeColor="text1"/>
          <w:sz w:val="20"/>
        </w:rPr>
        <w:t xml:space="preserve">ТТ - практическое занятие - тест-тренинг </w:t>
      </w:r>
    </w:p>
    <w:p w:rsidR="00650B00" w:rsidRPr="00637460" w:rsidRDefault="00650B00" w:rsidP="00650B00">
      <w:pPr>
        <w:spacing w:before="0" w:after="0"/>
        <w:rPr>
          <w:color w:val="000000" w:themeColor="text1"/>
          <w:sz w:val="20"/>
        </w:rPr>
      </w:pPr>
      <w:r w:rsidRPr="00637460">
        <w:rPr>
          <w:color w:val="000000" w:themeColor="text1"/>
          <w:sz w:val="20"/>
        </w:rPr>
        <w:t xml:space="preserve">ПЗТ - практическое занятие - </w:t>
      </w:r>
      <w:proofErr w:type="spellStart"/>
      <w:r w:rsidRPr="00637460">
        <w:rPr>
          <w:color w:val="000000" w:themeColor="text1"/>
          <w:sz w:val="20"/>
        </w:rPr>
        <w:t>позетовое</w:t>
      </w:r>
      <w:proofErr w:type="spellEnd"/>
      <w:r w:rsidRPr="00637460">
        <w:rPr>
          <w:color w:val="000000" w:themeColor="text1"/>
          <w:sz w:val="20"/>
        </w:rPr>
        <w:t xml:space="preserve"> тестирование </w:t>
      </w:r>
    </w:p>
    <w:p w:rsidR="00650B00" w:rsidRPr="00637460" w:rsidRDefault="00650B00" w:rsidP="00650B00">
      <w:pPr>
        <w:spacing w:before="0" w:after="0"/>
        <w:rPr>
          <w:color w:val="000000" w:themeColor="text1"/>
          <w:sz w:val="20"/>
        </w:rPr>
      </w:pPr>
      <w:r w:rsidRPr="00637460">
        <w:rPr>
          <w:color w:val="000000" w:themeColor="text1"/>
          <w:sz w:val="20"/>
        </w:rPr>
        <w:lastRenderedPageBreak/>
        <w:t>ЛС - практическое занятие - логическая схема</w:t>
      </w:r>
    </w:p>
    <w:p w:rsidR="00650B00" w:rsidRPr="00637460" w:rsidRDefault="00650B00" w:rsidP="00650B00">
      <w:pPr>
        <w:spacing w:before="0" w:after="0"/>
        <w:rPr>
          <w:color w:val="000000" w:themeColor="text1"/>
          <w:sz w:val="20"/>
        </w:rPr>
      </w:pPr>
      <w:r w:rsidRPr="00637460">
        <w:rPr>
          <w:color w:val="000000" w:themeColor="text1"/>
          <w:sz w:val="20"/>
        </w:rPr>
        <w:t>УД - семинар-обсуждение устного доклада</w:t>
      </w:r>
    </w:p>
    <w:p w:rsidR="00650B00" w:rsidRPr="00637460" w:rsidRDefault="00650B00" w:rsidP="00650B00">
      <w:pPr>
        <w:spacing w:before="0" w:after="0"/>
        <w:rPr>
          <w:color w:val="000000" w:themeColor="text1"/>
          <w:sz w:val="20"/>
        </w:rPr>
      </w:pPr>
      <w:r w:rsidRPr="00637460">
        <w:rPr>
          <w:color w:val="000000" w:themeColor="text1"/>
          <w:sz w:val="20"/>
        </w:rPr>
        <w:t xml:space="preserve">РФ – семинар-обсуждение реферата </w:t>
      </w:r>
    </w:p>
    <w:p w:rsidR="00650B00" w:rsidRPr="00637460" w:rsidRDefault="00650B00" w:rsidP="00650B00">
      <w:pPr>
        <w:spacing w:before="0" w:after="0"/>
        <w:rPr>
          <w:color w:val="000000" w:themeColor="text1"/>
          <w:sz w:val="20"/>
        </w:rPr>
      </w:pPr>
      <w:proofErr w:type="spellStart"/>
      <w:r w:rsidRPr="00637460">
        <w:rPr>
          <w:color w:val="000000" w:themeColor="text1"/>
          <w:sz w:val="20"/>
        </w:rPr>
        <w:t>Асессмент</w:t>
      </w:r>
      <w:proofErr w:type="spellEnd"/>
      <w:r w:rsidRPr="00637460">
        <w:rPr>
          <w:color w:val="000000" w:themeColor="text1"/>
          <w:sz w:val="20"/>
        </w:rPr>
        <w:t xml:space="preserve"> реферата - семинар-</w:t>
      </w:r>
      <w:proofErr w:type="spellStart"/>
      <w:r w:rsidRPr="00637460">
        <w:rPr>
          <w:color w:val="000000" w:themeColor="text1"/>
          <w:sz w:val="20"/>
        </w:rPr>
        <w:t>асессмент</w:t>
      </w:r>
      <w:proofErr w:type="spellEnd"/>
      <w:r w:rsidRPr="00637460">
        <w:rPr>
          <w:color w:val="000000" w:themeColor="text1"/>
          <w:sz w:val="20"/>
        </w:rPr>
        <w:t xml:space="preserve"> реферата</w:t>
      </w:r>
    </w:p>
    <w:p w:rsidR="00650B00" w:rsidRPr="00637460" w:rsidRDefault="00650B00" w:rsidP="00650B00">
      <w:pPr>
        <w:spacing w:before="0" w:after="0"/>
        <w:rPr>
          <w:color w:val="000000" w:themeColor="text1"/>
          <w:sz w:val="20"/>
        </w:rPr>
      </w:pPr>
      <w:r w:rsidRPr="00637460">
        <w:rPr>
          <w:color w:val="000000" w:themeColor="text1"/>
          <w:sz w:val="20"/>
        </w:rPr>
        <w:t xml:space="preserve">ВБ - </w:t>
      </w:r>
      <w:proofErr w:type="spellStart"/>
      <w:r w:rsidRPr="00637460">
        <w:rPr>
          <w:color w:val="000000" w:themeColor="text1"/>
          <w:sz w:val="20"/>
        </w:rPr>
        <w:t>вебинар</w:t>
      </w:r>
      <w:proofErr w:type="spellEnd"/>
      <w:r w:rsidRPr="00637460">
        <w:rPr>
          <w:color w:val="000000" w:themeColor="text1"/>
          <w:sz w:val="20"/>
        </w:rPr>
        <w:t xml:space="preserve"> </w:t>
      </w:r>
    </w:p>
    <w:p w:rsidR="00650B00" w:rsidRPr="00637460" w:rsidRDefault="00650B00" w:rsidP="00650B00">
      <w:pPr>
        <w:spacing w:before="0" w:after="0"/>
        <w:rPr>
          <w:color w:val="000000" w:themeColor="text1"/>
          <w:sz w:val="20"/>
        </w:rPr>
      </w:pPr>
      <w:r w:rsidRPr="00637460">
        <w:rPr>
          <w:color w:val="000000" w:themeColor="text1"/>
          <w:sz w:val="20"/>
        </w:rPr>
        <w:t xml:space="preserve">УЭ - семинар-обсуждение устного эссе </w:t>
      </w:r>
    </w:p>
    <w:p w:rsidR="00650B00" w:rsidRPr="00637460" w:rsidRDefault="00650B00" w:rsidP="00650B00">
      <w:pPr>
        <w:spacing w:before="0" w:after="0"/>
        <w:rPr>
          <w:color w:val="000000" w:themeColor="text1"/>
          <w:sz w:val="20"/>
        </w:rPr>
      </w:pPr>
      <w:r w:rsidRPr="00637460">
        <w:rPr>
          <w:color w:val="000000" w:themeColor="text1"/>
          <w:sz w:val="20"/>
        </w:rPr>
        <w:t xml:space="preserve">АЛТ - практическое занятие - алгоритмический тренинг  </w:t>
      </w:r>
    </w:p>
    <w:p w:rsidR="00650B00" w:rsidRPr="00637460" w:rsidRDefault="00650B00" w:rsidP="00650B00">
      <w:pPr>
        <w:pStyle w:val="10"/>
        <w:tabs>
          <w:tab w:val="right" w:leader="dot" w:pos="9600"/>
        </w:tabs>
        <w:rPr>
          <w:rFonts w:ascii="Times New Roman" w:hAnsi="Times New Roman"/>
          <w:color w:val="000000" w:themeColor="text1"/>
        </w:rPr>
      </w:pPr>
      <w:r w:rsidRPr="00637460">
        <w:rPr>
          <w:rFonts w:ascii="Times New Roman" w:hAnsi="Times New Roman"/>
          <w:color w:val="000000" w:themeColor="text1"/>
        </w:rPr>
        <w:tab/>
      </w:r>
      <w:r w:rsidRPr="00637460">
        <w:rPr>
          <w:rFonts w:ascii="Times New Roman" w:hAnsi="Times New Roman"/>
          <w:color w:val="000000" w:themeColor="text1"/>
        </w:rPr>
        <w:tab/>
      </w:r>
    </w:p>
    <w:p w:rsidR="00650B00" w:rsidRPr="00637460" w:rsidRDefault="00650B00" w:rsidP="00650B00">
      <w:pPr>
        <w:pStyle w:val="10"/>
        <w:tabs>
          <w:tab w:val="right" w:leader="dot" w:pos="9600"/>
        </w:tabs>
        <w:rPr>
          <w:rFonts w:ascii="Times New Roman" w:hAnsi="Times New Roman"/>
          <w:b/>
          <w:color w:val="000000" w:themeColor="text1"/>
        </w:rPr>
      </w:pPr>
      <w:r w:rsidRPr="00637460">
        <w:rPr>
          <w:rFonts w:ascii="Times New Roman" w:hAnsi="Times New Roman"/>
          <w:color w:val="000000" w:themeColor="text1"/>
        </w:rPr>
        <w:tab/>
      </w:r>
      <w:r w:rsidRPr="00637460">
        <w:rPr>
          <w:rFonts w:ascii="Times New Roman" w:hAnsi="Times New Roman"/>
          <w:color w:val="000000" w:themeColor="text1"/>
        </w:rPr>
        <w:tab/>
      </w:r>
      <w:r w:rsidRPr="00637460">
        <w:rPr>
          <w:rFonts w:ascii="Times New Roman" w:hAnsi="Times New Roman"/>
          <w:b/>
          <w:color w:val="000000" w:themeColor="text1"/>
        </w:rPr>
        <w:t>5. Содержание дисциплины</w:t>
      </w:r>
    </w:p>
    <w:p w:rsidR="00650B00" w:rsidRPr="00637460" w:rsidRDefault="00650B00" w:rsidP="00650B00">
      <w:pPr>
        <w:widowControl/>
        <w:snapToGrid/>
        <w:spacing w:before="0" w:after="0"/>
        <w:ind w:firstLine="680"/>
        <w:rPr>
          <w:b/>
          <w:color w:val="000000" w:themeColor="text1"/>
          <w:sz w:val="20"/>
        </w:rPr>
      </w:pPr>
      <w:r w:rsidRPr="00637460">
        <w:rPr>
          <w:b/>
          <w:color w:val="000000" w:themeColor="text1"/>
          <w:sz w:val="20"/>
        </w:rPr>
        <w:t>5.1. Содержание разделов и тем</w:t>
      </w:r>
    </w:p>
    <w:p w:rsidR="00650B00" w:rsidRPr="00637460" w:rsidRDefault="00650B00" w:rsidP="00650B00">
      <w:pPr>
        <w:widowControl/>
        <w:snapToGrid/>
        <w:spacing w:before="0" w:after="0"/>
        <w:ind w:firstLine="680"/>
        <w:rPr>
          <w:b/>
          <w:color w:val="000000" w:themeColor="text1"/>
          <w:sz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095"/>
        <w:gridCol w:w="7167"/>
      </w:tblGrid>
      <w:tr w:rsidR="00650B00" w:rsidRPr="00637460" w:rsidTr="009362AE">
        <w:trPr>
          <w:tblHeader/>
        </w:trPr>
        <w:tc>
          <w:tcPr>
            <w:tcW w:w="277" w:type="pct"/>
            <w:vAlign w:val="center"/>
          </w:tcPr>
          <w:p w:rsidR="00650B00" w:rsidRPr="00637460" w:rsidRDefault="00650B00" w:rsidP="00650B00">
            <w:pPr>
              <w:widowControl/>
              <w:suppressAutoHyphens/>
              <w:snapToGrid/>
              <w:spacing w:before="0" w:after="0"/>
              <w:contextualSpacing/>
              <w:jc w:val="center"/>
              <w:rPr>
                <w:color w:val="000000" w:themeColor="text1"/>
                <w:sz w:val="20"/>
              </w:rPr>
            </w:pPr>
            <w:r w:rsidRPr="00637460">
              <w:rPr>
                <w:color w:val="000000" w:themeColor="text1"/>
                <w:sz w:val="20"/>
              </w:rPr>
              <w:t>№ п/п</w:t>
            </w:r>
          </w:p>
        </w:tc>
        <w:tc>
          <w:tcPr>
            <w:tcW w:w="1011" w:type="pct"/>
            <w:vAlign w:val="center"/>
          </w:tcPr>
          <w:p w:rsidR="00650B00" w:rsidRPr="00637460" w:rsidRDefault="00650B00" w:rsidP="00650B00">
            <w:pPr>
              <w:widowControl/>
              <w:suppressAutoHyphens/>
              <w:snapToGrid/>
              <w:spacing w:before="0" w:after="0"/>
              <w:contextualSpacing/>
              <w:jc w:val="center"/>
              <w:rPr>
                <w:color w:val="000000" w:themeColor="text1"/>
                <w:sz w:val="20"/>
              </w:rPr>
            </w:pPr>
            <w:r w:rsidRPr="00637460">
              <w:rPr>
                <w:color w:val="000000" w:themeColor="text1"/>
                <w:sz w:val="20"/>
              </w:rPr>
              <w:t>Наименование раздела дисциплины</w:t>
            </w:r>
          </w:p>
        </w:tc>
        <w:tc>
          <w:tcPr>
            <w:tcW w:w="3712" w:type="pct"/>
            <w:vAlign w:val="center"/>
          </w:tcPr>
          <w:p w:rsidR="00650B00" w:rsidRPr="00637460" w:rsidRDefault="00650B00" w:rsidP="00650B00">
            <w:pPr>
              <w:widowControl/>
              <w:suppressAutoHyphens/>
              <w:snapToGrid/>
              <w:spacing w:before="0" w:after="0"/>
              <w:contextualSpacing/>
              <w:jc w:val="center"/>
              <w:rPr>
                <w:bCs/>
                <w:color w:val="000000" w:themeColor="text1"/>
                <w:sz w:val="20"/>
              </w:rPr>
            </w:pPr>
            <w:r w:rsidRPr="00637460">
              <w:rPr>
                <w:bCs/>
                <w:color w:val="000000" w:themeColor="text1"/>
                <w:sz w:val="20"/>
              </w:rPr>
              <w:t xml:space="preserve">Содержание раздела дисциплины </w:t>
            </w:r>
          </w:p>
        </w:tc>
      </w:tr>
      <w:tr w:rsidR="00650B00" w:rsidRPr="00637460" w:rsidTr="009362AE">
        <w:trPr>
          <w:trHeight w:val="6615"/>
        </w:trPr>
        <w:tc>
          <w:tcPr>
            <w:tcW w:w="277" w:type="pct"/>
          </w:tcPr>
          <w:p w:rsidR="00650B00" w:rsidRPr="00637460" w:rsidRDefault="00650B00" w:rsidP="00650B00">
            <w:pPr>
              <w:widowControl/>
              <w:suppressAutoHyphens/>
              <w:snapToGrid/>
              <w:spacing w:before="0" w:after="0"/>
              <w:contextualSpacing/>
              <w:jc w:val="center"/>
              <w:rPr>
                <w:color w:val="000000" w:themeColor="text1"/>
                <w:sz w:val="20"/>
              </w:rPr>
            </w:pPr>
            <w:r w:rsidRPr="00637460">
              <w:rPr>
                <w:color w:val="000000" w:themeColor="text1"/>
                <w:sz w:val="20"/>
              </w:rPr>
              <w:t>1</w:t>
            </w:r>
          </w:p>
        </w:tc>
        <w:tc>
          <w:tcPr>
            <w:tcW w:w="1011" w:type="pct"/>
          </w:tcPr>
          <w:p w:rsidR="00650B00" w:rsidRPr="00637460" w:rsidRDefault="00650B00" w:rsidP="00650B00">
            <w:pPr>
              <w:widowControl/>
              <w:shd w:val="clear" w:color="auto" w:fill="FFFFFF"/>
              <w:tabs>
                <w:tab w:val="left" w:pos="643"/>
                <w:tab w:val="left" w:leader="dot" w:pos="6034"/>
              </w:tabs>
              <w:autoSpaceDE w:val="0"/>
              <w:autoSpaceDN w:val="0"/>
              <w:adjustRightInd w:val="0"/>
              <w:snapToGrid/>
              <w:spacing w:before="0" w:after="0"/>
              <w:contextualSpacing/>
              <w:jc w:val="both"/>
              <w:rPr>
                <w:color w:val="000000" w:themeColor="text1"/>
                <w:sz w:val="20"/>
              </w:rPr>
            </w:pPr>
            <w:r w:rsidRPr="00637460">
              <w:rPr>
                <w:color w:val="000000" w:themeColor="text1"/>
                <w:sz w:val="20"/>
              </w:rPr>
              <w:t>Страхование бизнеса, его роль в рыночной экономике</w:t>
            </w:r>
          </w:p>
        </w:tc>
        <w:tc>
          <w:tcPr>
            <w:tcW w:w="3712" w:type="pct"/>
          </w:tcPr>
          <w:p w:rsidR="00650B00" w:rsidRPr="00637460" w:rsidRDefault="00650B00" w:rsidP="00650B00">
            <w:pPr>
              <w:widowControl/>
              <w:snapToGrid/>
              <w:spacing w:before="0" w:after="0"/>
              <w:contextualSpacing/>
              <w:jc w:val="both"/>
              <w:rPr>
                <w:color w:val="000000" w:themeColor="text1"/>
                <w:sz w:val="20"/>
              </w:rPr>
            </w:pPr>
            <w:r w:rsidRPr="00637460">
              <w:rPr>
                <w:b/>
                <w:bCs/>
                <w:color w:val="000000" w:themeColor="text1"/>
                <w:sz w:val="20"/>
              </w:rPr>
              <w:t>Сущность страхования</w:t>
            </w:r>
            <w:r w:rsidRPr="00637460">
              <w:rPr>
                <w:color w:val="000000" w:themeColor="text1"/>
                <w:sz w:val="20"/>
              </w:rPr>
              <w:t>: Основные понятия; возникновение и основные этапы развития страхования; классификации в страховании, формы проведения страхования, задачи и цели страхования. Роль страхования, его функции в современной экономике. Виды страхования.</w:t>
            </w:r>
          </w:p>
          <w:p w:rsidR="00650B00" w:rsidRPr="00637460" w:rsidRDefault="00650B00" w:rsidP="00650B00">
            <w:pPr>
              <w:widowControl/>
              <w:snapToGrid/>
              <w:spacing w:before="0" w:after="0"/>
              <w:contextualSpacing/>
              <w:jc w:val="both"/>
              <w:rPr>
                <w:color w:val="000000" w:themeColor="text1"/>
                <w:sz w:val="20"/>
              </w:rPr>
            </w:pPr>
            <w:r w:rsidRPr="00637460">
              <w:rPr>
                <w:b/>
                <w:bCs/>
                <w:color w:val="000000" w:themeColor="text1"/>
                <w:sz w:val="20"/>
              </w:rPr>
              <w:t>Нормативно-правовое регулирования страхования</w:t>
            </w:r>
            <w:r w:rsidRPr="00637460">
              <w:rPr>
                <w:color w:val="000000" w:themeColor="text1"/>
                <w:sz w:val="20"/>
              </w:rPr>
              <w:t>: Правовое регулирование страховой деятельности. Соотношение экономической и юридической сущности страхования бизнеса. Государственный страховой надзор. Лицензирование страховой деятельности в Российской Федерации. Характеристика нормативных актов, регулирующих страховую деятельность: нормы Гражданского кодекса Российской Федерации; нормы административного права; нормы финансового права. Общие принципы государственного регулирования в страховании. Понятие государственного регулирования в страховании. Необходимость государственного надзора за деятельностью страховщиков. Функции страхового надзора. Предварительный контроль за деятельностью страховщиков; порядок получения лицензий. Текущий контроль за страховой деятельностью, санкции, применяемые к страховщикам. Ведомственные акты и нормативные документы страхового надзора. Порядок заключения и оформления договора страхования, права и обязанности сторон, существенные условия договора страхования, порядок вступления договора в силу, порядок оформления договора. Условия договора страхования. Права и обязанности сторон в период действия договора. Взаимоотношения сторон при наступлении страхового случая. Порядок прекращения договоров и признания их недействительными.</w:t>
            </w:r>
          </w:p>
          <w:p w:rsidR="00650B00" w:rsidRPr="00637460" w:rsidRDefault="00650B00" w:rsidP="00650B00">
            <w:pPr>
              <w:widowControl/>
              <w:snapToGrid/>
              <w:spacing w:before="0" w:after="0"/>
              <w:contextualSpacing/>
              <w:jc w:val="both"/>
              <w:rPr>
                <w:color w:val="000000" w:themeColor="text1"/>
                <w:sz w:val="20"/>
              </w:rPr>
            </w:pPr>
            <w:r w:rsidRPr="00637460">
              <w:rPr>
                <w:b/>
                <w:bCs/>
                <w:color w:val="000000" w:themeColor="text1"/>
                <w:sz w:val="20"/>
              </w:rPr>
              <w:t>Классификация и особенности отдельных видов страхования</w:t>
            </w:r>
            <w:r w:rsidRPr="00637460">
              <w:rPr>
                <w:color w:val="000000" w:themeColor="text1"/>
                <w:sz w:val="20"/>
              </w:rPr>
              <w:t xml:space="preserve"> Основные принципы классификации страхования. Классификация по объектам страхования, по характеру страховых рисков, по группам страхователей, по срокам проведения страховых операций, по числу застрахованных лиц, по порядку заключения договоров, по форме страховой ответственности, по перечню объектов страхования, по отраслям и </w:t>
            </w:r>
            <w:proofErr w:type="spellStart"/>
            <w:r w:rsidRPr="00637460">
              <w:rPr>
                <w:color w:val="000000" w:themeColor="text1"/>
                <w:sz w:val="20"/>
              </w:rPr>
              <w:t>подотраслям</w:t>
            </w:r>
            <w:proofErr w:type="spellEnd"/>
            <w:r w:rsidRPr="00637460">
              <w:rPr>
                <w:color w:val="000000" w:themeColor="text1"/>
                <w:sz w:val="20"/>
              </w:rPr>
              <w:t xml:space="preserve"> и другие. Личное страхование. Имущественное страхование. Страхование ответственности. Перестрахование. Особенности медицинского страхования в России и за рубежом. Формы проведения страхования бизнеса, принципы их функционирования и особенности. Государственное обязательное страхование. Добровольная форма проведения страхования бизнеса; сфера применения и порядок осуществления</w:t>
            </w:r>
          </w:p>
        </w:tc>
      </w:tr>
      <w:tr w:rsidR="00650B00" w:rsidRPr="00637460" w:rsidTr="009362AE">
        <w:tc>
          <w:tcPr>
            <w:tcW w:w="277" w:type="pct"/>
          </w:tcPr>
          <w:p w:rsidR="00650B00" w:rsidRPr="00637460" w:rsidRDefault="00650B00" w:rsidP="00650B00">
            <w:pPr>
              <w:widowControl/>
              <w:suppressAutoHyphens/>
              <w:snapToGrid/>
              <w:spacing w:before="0" w:after="0"/>
              <w:contextualSpacing/>
              <w:jc w:val="center"/>
              <w:rPr>
                <w:color w:val="000000" w:themeColor="text1"/>
                <w:sz w:val="20"/>
              </w:rPr>
            </w:pPr>
            <w:r w:rsidRPr="00637460">
              <w:rPr>
                <w:color w:val="000000" w:themeColor="text1"/>
                <w:sz w:val="20"/>
              </w:rPr>
              <w:t>2</w:t>
            </w:r>
          </w:p>
        </w:tc>
        <w:tc>
          <w:tcPr>
            <w:tcW w:w="1011" w:type="pct"/>
          </w:tcPr>
          <w:p w:rsidR="00650B00" w:rsidRPr="00637460" w:rsidRDefault="00650B00" w:rsidP="00650B00">
            <w:pPr>
              <w:widowControl/>
              <w:shd w:val="clear" w:color="auto" w:fill="FFFFFF"/>
              <w:tabs>
                <w:tab w:val="left" w:pos="643"/>
                <w:tab w:val="left" w:leader="dot" w:pos="6034"/>
              </w:tabs>
              <w:autoSpaceDE w:val="0"/>
              <w:autoSpaceDN w:val="0"/>
              <w:adjustRightInd w:val="0"/>
              <w:snapToGrid/>
              <w:spacing w:before="0" w:after="0"/>
              <w:contextualSpacing/>
              <w:jc w:val="both"/>
              <w:rPr>
                <w:color w:val="000000" w:themeColor="text1"/>
                <w:sz w:val="20"/>
              </w:rPr>
            </w:pPr>
            <w:r w:rsidRPr="00637460">
              <w:rPr>
                <w:color w:val="000000" w:themeColor="text1"/>
                <w:sz w:val="20"/>
              </w:rPr>
              <w:t>Основы экономики страховой организации</w:t>
            </w:r>
          </w:p>
        </w:tc>
        <w:tc>
          <w:tcPr>
            <w:tcW w:w="3712" w:type="pct"/>
          </w:tcPr>
          <w:p w:rsidR="00650B00" w:rsidRPr="00637460" w:rsidRDefault="00650B00" w:rsidP="00650B00">
            <w:pPr>
              <w:widowControl/>
              <w:snapToGrid/>
              <w:spacing w:before="0" w:after="0"/>
              <w:contextualSpacing/>
              <w:jc w:val="both"/>
              <w:rPr>
                <w:color w:val="000000" w:themeColor="text1"/>
                <w:sz w:val="20"/>
              </w:rPr>
            </w:pPr>
            <w:r w:rsidRPr="00637460">
              <w:rPr>
                <w:b/>
                <w:bCs/>
                <w:color w:val="000000" w:themeColor="text1"/>
                <w:sz w:val="20"/>
              </w:rPr>
              <w:t xml:space="preserve">Экономика страховой деятельности: </w:t>
            </w:r>
            <w:r w:rsidRPr="00637460">
              <w:rPr>
                <w:color w:val="000000" w:themeColor="text1"/>
                <w:sz w:val="20"/>
              </w:rPr>
              <w:t>Теоретические основы построения страховых тарифов. Методика построения тарифов по рисковым видам страхования. Особенности организации финансов страховщика. Финансовая устойчивость страховщика и факторы ее обеспечения. Страховые резервы: понятие, структура. Государственное регулирование размещения страховых резервов. Платежеспособность страховой компании. Методики оценки платежеспособности страховщиков. Методика оценки платежеспособности в странах ЕС и США. Понятие маржи платежеспособности. Состав доходов страховой компании. Состав расходов страховой компании. Порядок формирования финансовых результатов деятельности страховщиков. Прибыль страховой компании, ее источники и назначение. Оценка финансового состояния страховых компаний. Налогообложение в страховании.</w:t>
            </w:r>
          </w:p>
          <w:p w:rsidR="00650B00" w:rsidRPr="00637460" w:rsidRDefault="00650B00" w:rsidP="00650B00">
            <w:pPr>
              <w:widowControl/>
              <w:snapToGrid/>
              <w:spacing w:before="0" w:after="0"/>
              <w:contextualSpacing/>
              <w:jc w:val="both"/>
              <w:rPr>
                <w:color w:val="000000" w:themeColor="text1"/>
                <w:sz w:val="20"/>
              </w:rPr>
            </w:pPr>
            <w:r w:rsidRPr="00637460">
              <w:rPr>
                <w:b/>
                <w:bCs/>
                <w:color w:val="000000" w:themeColor="text1"/>
                <w:sz w:val="20"/>
              </w:rPr>
              <w:t>Финансы страховой организации</w:t>
            </w:r>
            <w:r w:rsidRPr="00637460">
              <w:rPr>
                <w:color w:val="000000" w:themeColor="text1"/>
                <w:sz w:val="20"/>
              </w:rPr>
              <w:t xml:space="preserve">: Риски страховой организации и финансовые источники их покрытия; Брутто-премия и ее структура; Баланс страховой компании; Факторы формирования финансовых ресурсов; Формирование финансового результата страховой организации; Доходы </w:t>
            </w:r>
            <w:r w:rsidRPr="00637460">
              <w:rPr>
                <w:color w:val="000000" w:themeColor="text1"/>
                <w:sz w:val="20"/>
              </w:rPr>
              <w:lastRenderedPageBreak/>
              <w:t>страховой организации; Расходы страховой организации; Финансовый результат страховой организации; Показатели финансовой деятельности страховой организации; Цикл актуарного управления</w:t>
            </w:r>
          </w:p>
          <w:p w:rsidR="00650B00" w:rsidRPr="00637460" w:rsidRDefault="00650B00" w:rsidP="00650B00">
            <w:pPr>
              <w:widowControl/>
              <w:snapToGrid/>
              <w:spacing w:before="0" w:after="0"/>
              <w:contextualSpacing/>
              <w:jc w:val="both"/>
              <w:rPr>
                <w:color w:val="000000" w:themeColor="text1"/>
                <w:sz w:val="20"/>
              </w:rPr>
            </w:pPr>
            <w:r w:rsidRPr="00637460">
              <w:rPr>
                <w:b/>
                <w:bCs/>
                <w:color w:val="000000" w:themeColor="text1"/>
                <w:sz w:val="20"/>
              </w:rPr>
              <w:t>Финансовая устойчивость и платежеспособность страховой организации</w:t>
            </w:r>
            <w:r w:rsidRPr="00637460">
              <w:rPr>
                <w:color w:val="000000" w:themeColor="text1"/>
                <w:sz w:val="20"/>
              </w:rPr>
              <w:t>: Общая характеристика финансовой устойчивости и платежеспособности страховой организации. Оценка платежеспособности страховой организации. Методы оценки платежеспособности страховой организации. Бюджетирование финансовой деятельности страховой организации. Общая характеристика бюджетирования и его основные этапы. Особенности составления проекта бюджета страховой организации.</w:t>
            </w:r>
          </w:p>
        </w:tc>
      </w:tr>
      <w:tr w:rsidR="00650B00" w:rsidRPr="00637460" w:rsidTr="009362AE">
        <w:tc>
          <w:tcPr>
            <w:tcW w:w="277" w:type="pct"/>
          </w:tcPr>
          <w:p w:rsidR="00650B00" w:rsidRPr="00637460" w:rsidRDefault="00650B00" w:rsidP="00650B00">
            <w:pPr>
              <w:widowControl/>
              <w:suppressAutoHyphens/>
              <w:snapToGrid/>
              <w:spacing w:before="0" w:after="0"/>
              <w:contextualSpacing/>
              <w:jc w:val="center"/>
              <w:rPr>
                <w:color w:val="000000" w:themeColor="text1"/>
                <w:sz w:val="20"/>
              </w:rPr>
            </w:pPr>
            <w:r w:rsidRPr="00637460">
              <w:rPr>
                <w:color w:val="000000" w:themeColor="text1"/>
                <w:sz w:val="20"/>
              </w:rPr>
              <w:lastRenderedPageBreak/>
              <w:t>3</w:t>
            </w:r>
          </w:p>
        </w:tc>
        <w:tc>
          <w:tcPr>
            <w:tcW w:w="1011" w:type="pct"/>
          </w:tcPr>
          <w:p w:rsidR="00650B00" w:rsidRPr="00637460" w:rsidRDefault="00650B00" w:rsidP="00650B00">
            <w:pPr>
              <w:widowControl/>
              <w:shd w:val="clear" w:color="auto" w:fill="FFFFFF"/>
              <w:tabs>
                <w:tab w:val="left" w:pos="643"/>
                <w:tab w:val="left" w:leader="dot" w:pos="6034"/>
              </w:tabs>
              <w:autoSpaceDE w:val="0"/>
              <w:autoSpaceDN w:val="0"/>
              <w:adjustRightInd w:val="0"/>
              <w:snapToGrid/>
              <w:spacing w:before="0" w:after="0"/>
              <w:contextualSpacing/>
              <w:jc w:val="both"/>
              <w:rPr>
                <w:color w:val="000000" w:themeColor="text1"/>
                <w:sz w:val="20"/>
              </w:rPr>
            </w:pPr>
            <w:r w:rsidRPr="00637460">
              <w:rPr>
                <w:color w:val="000000" w:themeColor="text1"/>
                <w:sz w:val="20"/>
              </w:rPr>
              <w:t>Страховой рынок и страховое предпринимательство</w:t>
            </w:r>
          </w:p>
        </w:tc>
        <w:tc>
          <w:tcPr>
            <w:tcW w:w="3712" w:type="pct"/>
          </w:tcPr>
          <w:p w:rsidR="00650B00" w:rsidRPr="00637460" w:rsidRDefault="00650B00" w:rsidP="00650B00">
            <w:pPr>
              <w:widowControl/>
              <w:snapToGrid/>
              <w:spacing w:before="0" w:after="0"/>
              <w:contextualSpacing/>
              <w:jc w:val="both"/>
              <w:rPr>
                <w:color w:val="000000" w:themeColor="text1"/>
                <w:sz w:val="20"/>
              </w:rPr>
            </w:pPr>
            <w:r w:rsidRPr="00637460">
              <w:rPr>
                <w:b/>
                <w:bCs/>
                <w:color w:val="000000" w:themeColor="text1"/>
                <w:sz w:val="20"/>
              </w:rPr>
              <w:t xml:space="preserve">Страховой рынок как состояние страховой системы: </w:t>
            </w:r>
            <w:r w:rsidRPr="00637460">
              <w:rPr>
                <w:color w:val="000000" w:themeColor="text1"/>
                <w:sz w:val="20"/>
              </w:rPr>
              <w:t xml:space="preserve">Емкость страхового рынка и прочие показатели. Субъекты страхового рынка (продавцы и покупатели страховых услуг) и их взаимодействие. Характеристика «страховой услуги» как товара страхового рынка. Классификация в страховании: основания и принципы. Классификация страховых услуг по объектам страхования в соответствии с Гражданским кодексом РФ  и законом «Об организации страхового дела в РФ». Отрасли страхования (юридический и экономический подход). Личное страхование, имущественное страхование и страхование ответственности: краткая характеристика отраслей, </w:t>
            </w:r>
            <w:proofErr w:type="spellStart"/>
            <w:r w:rsidRPr="00637460">
              <w:rPr>
                <w:color w:val="000000" w:themeColor="text1"/>
                <w:sz w:val="20"/>
              </w:rPr>
              <w:t>подотраслей</w:t>
            </w:r>
            <w:proofErr w:type="spellEnd"/>
            <w:r w:rsidRPr="00637460">
              <w:rPr>
                <w:color w:val="000000" w:themeColor="text1"/>
                <w:sz w:val="20"/>
              </w:rPr>
              <w:t xml:space="preserve"> и видов страхования. Назначение отраслевой классификации. Формы проведения страхования: обязательное и добровольное страхование. Содержание и значение обязательного страхования. Виды обязательного страхования: обязательное государственное социальное страхование, обязательное государственное страхование, прочее обязательное страхование. Понятие «вмененного» в обязанность страхования.</w:t>
            </w:r>
          </w:p>
          <w:p w:rsidR="00650B00" w:rsidRPr="00637460" w:rsidRDefault="00650B00" w:rsidP="00650B00">
            <w:pPr>
              <w:widowControl/>
              <w:snapToGrid/>
              <w:spacing w:before="0" w:after="0"/>
              <w:contextualSpacing/>
              <w:jc w:val="both"/>
              <w:rPr>
                <w:color w:val="000000" w:themeColor="text1"/>
                <w:sz w:val="20"/>
              </w:rPr>
            </w:pPr>
            <w:r w:rsidRPr="00637460">
              <w:rPr>
                <w:b/>
                <w:bCs/>
                <w:color w:val="000000" w:themeColor="text1"/>
                <w:sz w:val="20"/>
              </w:rPr>
              <w:t>Профессиональные участники страхового рынка:</w:t>
            </w:r>
            <w:r w:rsidRPr="00637460">
              <w:rPr>
                <w:color w:val="000000" w:themeColor="text1"/>
                <w:sz w:val="20"/>
              </w:rPr>
              <w:t xml:space="preserve"> Характеристика профессиональных участников страхового рынка. Организационные основы страховой деятельности. Классификации страховщиков (по принадлежности, специализации, месту регистрации). Организационно-правовые формы страховых организаций. Особенности функционирования акционерных, </w:t>
            </w:r>
            <w:proofErr w:type="spellStart"/>
            <w:r w:rsidRPr="00637460">
              <w:rPr>
                <w:color w:val="000000" w:themeColor="text1"/>
                <w:sz w:val="20"/>
              </w:rPr>
              <w:t>кэптивных</w:t>
            </w:r>
            <w:proofErr w:type="spellEnd"/>
            <w:r w:rsidRPr="00637460">
              <w:rPr>
                <w:color w:val="000000" w:themeColor="text1"/>
                <w:sz w:val="20"/>
              </w:rPr>
              <w:t xml:space="preserve">, оффшорных, взаимных, государственных страховых организаций. Организационная структура страховой организации. Экономическая работа в страховой компании. Характеристика основных бизнес- процессов страховщика. Характеристика страховых посредников. Статус и функции страхового агента. Типы страховых агентов и агентских сетей. Статус и функции страхового брокера. Функции актуариев, </w:t>
            </w:r>
            <w:proofErr w:type="spellStart"/>
            <w:r w:rsidRPr="00637460">
              <w:rPr>
                <w:color w:val="000000" w:themeColor="text1"/>
                <w:sz w:val="20"/>
              </w:rPr>
              <w:t>аджастеров</w:t>
            </w:r>
            <w:proofErr w:type="spellEnd"/>
            <w:r w:rsidRPr="00637460">
              <w:rPr>
                <w:color w:val="000000" w:themeColor="text1"/>
                <w:sz w:val="20"/>
              </w:rPr>
              <w:t>, сюрвейеров. Страховой пул. Профессиональные союзы и объединения на страховом рынке</w:t>
            </w:r>
          </w:p>
        </w:tc>
      </w:tr>
      <w:tr w:rsidR="00650B00" w:rsidRPr="00637460" w:rsidTr="009362AE">
        <w:tc>
          <w:tcPr>
            <w:tcW w:w="277" w:type="pct"/>
          </w:tcPr>
          <w:p w:rsidR="00650B00" w:rsidRPr="00637460" w:rsidRDefault="00650B00" w:rsidP="00650B00">
            <w:pPr>
              <w:widowControl/>
              <w:suppressAutoHyphens/>
              <w:snapToGrid/>
              <w:spacing w:before="0" w:after="0"/>
              <w:contextualSpacing/>
              <w:jc w:val="center"/>
              <w:rPr>
                <w:color w:val="000000" w:themeColor="text1"/>
                <w:sz w:val="20"/>
              </w:rPr>
            </w:pPr>
            <w:r w:rsidRPr="00637460">
              <w:rPr>
                <w:color w:val="000000" w:themeColor="text1"/>
                <w:sz w:val="20"/>
              </w:rPr>
              <w:t>4</w:t>
            </w:r>
          </w:p>
        </w:tc>
        <w:tc>
          <w:tcPr>
            <w:tcW w:w="1011" w:type="pct"/>
          </w:tcPr>
          <w:p w:rsidR="00650B00" w:rsidRPr="00637460" w:rsidRDefault="00650B00" w:rsidP="00650B00">
            <w:pPr>
              <w:widowControl/>
              <w:shd w:val="clear" w:color="auto" w:fill="FFFFFF"/>
              <w:tabs>
                <w:tab w:val="left" w:pos="643"/>
                <w:tab w:val="left" w:leader="dot" w:pos="6034"/>
              </w:tabs>
              <w:autoSpaceDE w:val="0"/>
              <w:autoSpaceDN w:val="0"/>
              <w:adjustRightInd w:val="0"/>
              <w:snapToGrid/>
              <w:spacing w:before="0" w:after="0"/>
              <w:contextualSpacing/>
              <w:jc w:val="both"/>
              <w:rPr>
                <w:color w:val="000000" w:themeColor="text1"/>
                <w:sz w:val="20"/>
              </w:rPr>
            </w:pPr>
            <w:r w:rsidRPr="00637460">
              <w:rPr>
                <w:color w:val="000000" w:themeColor="text1"/>
                <w:sz w:val="20"/>
              </w:rPr>
              <w:t>Особенности и характерные черты видов страхования</w:t>
            </w:r>
          </w:p>
        </w:tc>
        <w:tc>
          <w:tcPr>
            <w:tcW w:w="3712" w:type="pct"/>
          </w:tcPr>
          <w:p w:rsidR="00650B00" w:rsidRPr="00637460" w:rsidRDefault="00650B00" w:rsidP="00650B00">
            <w:pPr>
              <w:widowControl/>
              <w:snapToGrid/>
              <w:spacing w:before="0" w:after="0"/>
              <w:contextualSpacing/>
              <w:jc w:val="both"/>
              <w:rPr>
                <w:b/>
                <w:bCs/>
                <w:color w:val="000000" w:themeColor="text1"/>
                <w:sz w:val="20"/>
              </w:rPr>
            </w:pPr>
            <w:r w:rsidRPr="00637460">
              <w:rPr>
                <w:i/>
                <w:iCs/>
                <w:color w:val="000000" w:themeColor="text1"/>
                <w:sz w:val="21"/>
                <w:szCs w:val="21"/>
                <w:shd w:val="clear" w:color="auto" w:fill="F7F7F5"/>
              </w:rPr>
              <w:t xml:space="preserve"> </w:t>
            </w:r>
            <w:r w:rsidRPr="00637460">
              <w:rPr>
                <w:color w:val="000000" w:themeColor="text1"/>
                <w:sz w:val="20"/>
                <w:shd w:val="clear" w:color="auto" w:fill="F7F7F5"/>
              </w:rPr>
              <w:t>Виды имущественного страхования. Черты, подвиды. Виды страхования ответственности. Характеристики, подвиды. Виды личного страхования. Особенности, подвиды.</w:t>
            </w:r>
          </w:p>
        </w:tc>
      </w:tr>
    </w:tbl>
    <w:p w:rsidR="00650B00" w:rsidRPr="00637460" w:rsidRDefault="00650B00" w:rsidP="00650B00">
      <w:pPr>
        <w:widowControl/>
        <w:snapToGrid/>
        <w:spacing w:before="0" w:after="0"/>
        <w:jc w:val="center"/>
        <w:rPr>
          <w:color w:val="000000" w:themeColor="text1"/>
          <w:szCs w:val="24"/>
        </w:rPr>
      </w:pPr>
    </w:p>
    <w:p w:rsidR="00650B00" w:rsidRPr="00637460" w:rsidRDefault="00650B00" w:rsidP="00650B00">
      <w:pPr>
        <w:widowControl/>
        <w:tabs>
          <w:tab w:val="left" w:pos="851"/>
          <w:tab w:val="left" w:pos="993"/>
        </w:tabs>
        <w:suppressAutoHyphens/>
        <w:snapToGrid/>
        <w:spacing w:before="0" w:after="0"/>
        <w:ind w:firstLine="720"/>
        <w:jc w:val="both"/>
        <w:rPr>
          <w:b/>
          <w:color w:val="000000" w:themeColor="text1"/>
          <w:sz w:val="20"/>
        </w:rPr>
      </w:pPr>
      <w:r w:rsidRPr="00637460">
        <w:rPr>
          <w:b/>
          <w:color w:val="000000" w:themeColor="text1"/>
          <w:sz w:val="20"/>
        </w:rPr>
        <w:t>5.2 Занятия лекционного и семинарского типа</w:t>
      </w:r>
    </w:p>
    <w:p w:rsidR="00650B00" w:rsidRPr="00637460" w:rsidRDefault="00650B00" w:rsidP="00650B00">
      <w:pPr>
        <w:widowControl/>
        <w:tabs>
          <w:tab w:val="left" w:pos="851"/>
          <w:tab w:val="left" w:pos="993"/>
        </w:tabs>
        <w:snapToGrid/>
        <w:spacing w:before="0" w:after="0"/>
        <w:ind w:firstLine="720"/>
        <w:jc w:val="both"/>
        <w:rPr>
          <w:b/>
          <w:color w:val="000000" w:themeColor="text1"/>
          <w:sz w:val="20"/>
        </w:rPr>
      </w:pPr>
      <w:r w:rsidRPr="00637460">
        <w:rPr>
          <w:b/>
          <w:color w:val="000000" w:themeColor="text1"/>
          <w:sz w:val="20"/>
        </w:rPr>
        <w:t>5.2.1 Темы лекций</w:t>
      </w:r>
    </w:p>
    <w:p w:rsidR="00650B00" w:rsidRPr="00637460" w:rsidRDefault="00650B00" w:rsidP="00650B00">
      <w:pPr>
        <w:widowControl/>
        <w:tabs>
          <w:tab w:val="left" w:pos="851"/>
          <w:tab w:val="left" w:pos="993"/>
        </w:tabs>
        <w:snapToGrid/>
        <w:spacing w:before="0" w:after="0"/>
        <w:ind w:firstLine="720"/>
        <w:jc w:val="both"/>
        <w:rPr>
          <w:b/>
          <w:color w:val="000000" w:themeColor="text1"/>
          <w:sz w:val="20"/>
        </w:rPr>
      </w:pPr>
      <w:r w:rsidRPr="00637460">
        <w:rPr>
          <w:b/>
          <w:color w:val="000000" w:themeColor="text1"/>
          <w:sz w:val="20"/>
        </w:rPr>
        <w:t>Раздел 1 Страхование бизнеса, его роль в рыночной экономике</w:t>
      </w:r>
    </w:p>
    <w:p w:rsidR="00650B00" w:rsidRPr="00637460" w:rsidRDefault="00650B00" w:rsidP="00650B00">
      <w:pPr>
        <w:pStyle w:val="afffc"/>
        <w:numPr>
          <w:ilvl w:val="0"/>
          <w:numId w:val="14"/>
        </w:numPr>
        <w:tabs>
          <w:tab w:val="left" w:pos="851"/>
          <w:tab w:val="left" w:pos="993"/>
        </w:tabs>
        <w:spacing w:after="0" w:line="240" w:lineRule="auto"/>
        <w:ind w:left="0" w:firstLine="720"/>
        <w:jc w:val="both"/>
        <w:rPr>
          <w:rFonts w:ascii="Times New Roman" w:hAnsi="Times New Roman"/>
          <w:color w:val="000000" w:themeColor="text1"/>
        </w:rPr>
      </w:pPr>
      <w:r w:rsidRPr="00637460">
        <w:rPr>
          <w:rFonts w:ascii="Times New Roman" w:hAnsi="Times New Roman"/>
          <w:color w:val="000000" w:themeColor="text1"/>
        </w:rPr>
        <w:t xml:space="preserve">Общая характеристика страхования. Нормативно-правовое регулирование. </w:t>
      </w:r>
    </w:p>
    <w:p w:rsidR="00650B00" w:rsidRPr="00637460" w:rsidRDefault="00650B00" w:rsidP="00650B00">
      <w:pPr>
        <w:widowControl/>
        <w:tabs>
          <w:tab w:val="left" w:pos="851"/>
          <w:tab w:val="left" w:pos="993"/>
        </w:tabs>
        <w:snapToGrid/>
        <w:spacing w:before="0" w:after="0"/>
        <w:ind w:firstLine="720"/>
        <w:jc w:val="both"/>
        <w:rPr>
          <w:b/>
          <w:color w:val="000000" w:themeColor="text1"/>
          <w:sz w:val="20"/>
        </w:rPr>
      </w:pPr>
    </w:p>
    <w:p w:rsidR="00650B00" w:rsidRPr="00637460" w:rsidRDefault="00650B00" w:rsidP="00650B00">
      <w:pPr>
        <w:widowControl/>
        <w:tabs>
          <w:tab w:val="left" w:pos="851"/>
          <w:tab w:val="left" w:pos="993"/>
        </w:tabs>
        <w:snapToGrid/>
        <w:spacing w:before="0" w:after="0"/>
        <w:ind w:firstLine="720"/>
        <w:jc w:val="both"/>
        <w:rPr>
          <w:b/>
          <w:bCs/>
          <w:color w:val="000000" w:themeColor="text1"/>
          <w:sz w:val="20"/>
        </w:rPr>
      </w:pPr>
      <w:r w:rsidRPr="00637460">
        <w:rPr>
          <w:b/>
          <w:bCs/>
          <w:color w:val="000000" w:themeColor="text1"/>
          <w:sz w:val="20"/>
        </w:rPr>
        <w:t>Раздел 2 Основы экономики страховой организации</w:t>
      </w:r>
    </w:p>
    <w:p w:rsidR="00650B00" w:rsidRPr="00637460" w:rsidRDefault="00650B00" w:rsidP="00650B00">
      <w:pPr>
        <w:pStyle w:val="afffc"/>
        <w:numPr>
          <w:ilvl w:val="0"/>
          <w:numId w:val="15"/>
        </w:numPr>
        <w:tabs>
          <w:tab w:val="left" w:pos="851"/>
          <w:tab w:val="left" w:pos="993"/>
        </w:tabs>
        <w:spacing w:after="0" w:line="240" w:lineRule="auto"/>
        <w:ind w:left="0" w:firstLine="720"/>
        <w:jc w:val="both"/>
        <w:rPr>
          <w:rFonts w:ascii="Times New Roman" w:hAnsi="Times New Roman"/>
          <w:bCs/>
          <w:color w:val="000000" w:themeColor="text1"/>
        </w:rPr>
      </w:pPr>
      <w:r w:rsidRPr="00637460">
        <w:rPr>
          <w:rFonts w:ascii="Times New Roman" w:hAnsi="Times New Roman"/>
          <w:bCs/>
          <w:color w:val="000000" w:themeColor="text1"/>
        </w:rPr>
        <w:t>Экономика страховой деятельности</w:t>
      </w:r>
    </w:p>
    <w:p w:rsidR="00650B00" w:rsidRPr="00637460" w:rsidRDefault="00650B00" w:rsidP="00650B00">
      <w:pPr>
        <w:pStyle w:val="afffc"/>
        <w:numPr>
          <w:ilvl w:val="0"/>
          <w:numId w:val="15"/>
        </w:numPr>
        <w:tabs>
          <w:tab w:val="left" w:pos="851"/>
          <w:tab w:val="left" w:pos="993"/>
        </w:tabs>
        <w:spacing w:after="0" w:line="240" w:lineRule="auto"/>
        <w:ind w:left="0" w:firstLine="720"/>
        <w:jc w:val="both"/>
        <w:rPr>
          <w:rFonts w:ascii="Times New Roman" w:hAnsi="Times New Roman"/>
          <w:bCs/>
          <w:color w:val="000000" w:themeColor="text1"/>
        </w:rPr>
      </w:pPr>
      <w:r w:rsidRPr="00637460">
        <w:rPr>
          <w:rFonts w:ascii="Times New Roman" w:hAnsi="Times New Roman"/>
          <w:bCs/>
          <w:color w:val="000000" w:themeColor="text1"/>
        </w:rPr>
        <w:t>Финансы страховой организации. Финансовая устойчивость и платежеспособность</w:t>
      </w:r>
    </w:p>
    <w:p w:rsidR="00650B00" w:rsidRPr="00637460" w:rsidRDefault="00650B00" w:rsidP="00650B00">
      <w:pPr>
        <w:widowControl/>
        <w:tabs>
          <w:tab w:val="left" w:pos="851"/>
          <w:tab w:val="left" w:pos="993"/>
        </w:tabs>
        <w:snapToGrid/>
        <w:spacing w:before="0" w:after="0"/>
        <w:ind w:firstLine="720"/>
        <w:jc w:val="both"/>
        <w:rPr>
          <w:b/>
          <w:bCs/>
          <w:color w:val="000000" w:themeColor="text1"/>
          <w:sz w:val="20"/>
        </w:rPr>
      </w:pPr>
    </w:p>
    <w:p w:rsidR="00650B00" w:rsidRPr="00637460" w:rsidRDefault="00650B00" w:rsidP="00650B00">
      <w:pPr>
        <w:widowControl/>
        <w:tabs>
          <w:tab w:val="left" w:pos="851"/>
          <w:tab w:val="left" w:pos="993"/>
        </w:tabs>
        <w:snapToGrid/>
        <w:spacing w:before="0" w:after="0"/>
        <w:ind w:firstLine="720"/>
        <w:jc w:val="both"/>
        <w:rPr>
          <w:b/>
          <w:bCs/>
          <w:color w:val="000000" w:themeColor="text1"/>
          <w:sz w:val="20"/>
        </w:rPr>
      </w:pPr>
      <w:r w:rsidRPr="00637460">
        <w:rPr>
          <w:b/>
          <w:bCs/>
          <w:color w:val="000000" w:themeColor="text1"/>
          <w:sz w:val="20"/>
        </w:rPr>
        <w:t xml:space="preserve">Раздел 3 </w:t>
      </w:r>
      <w:r w:rsidRPr="00637460">
        <w:rPr>
          <w:b/>
          <w:color w:val="000000" w:themeColor="text1"/>
          <w:sz w:val="20"/>
        </w:rPr>
        <w:t>Страховой рынок и страховое предпринимательство</w:t>
      </w:r>
    </w:p>
    <w:p w:rsidR="00650B00" w:rsidRPr="00637460" w:rsidRDefault="00650B00" w:rsidP="00650B00">
      <w:pPr>
        <w:pStyle w:val="afffc"/>
        <w:numPr>
          <w:ilvl w:val="0"/>
          <w:numId w:val="16"/>
        </w:numPr>
        <w:tabs>
          <w:tab w:val="left" w:pos="851"/>
          <w:tab w:val="left" w:pos="993"/>
        </w:tabs>
        <w:spacing w:after="0" w:line="240" w:lineRule="auto"/>
        <w:ind w:left="0" w:firstLine="720"/>
        <w:jc w:val="both"/>
        <w:rPr>
          <w:rFonts w:ascii="Times New Roman" w:hAnsi="Times New Roman"/>
          <w:bCs/>
          <w:color w:val="000000" w:themeColor="text1"/>
        </w:rPr>
      </w:pPr>
      <w:r w:rsidRPr="00637460">
        <w:rPr>
          <w:rFonts w:ascii="Times New Roman" w:hAnsi="Times New Roman"/>
          <w:color w:val="000000" w:themeColor="text1"/>
        </w:rPr>
        <w:t xml:space="preserve"> Страховой рынок как состояние страховой системы. Профессиональные участники страхового рынка</w:t>
      </w:r>
    </w:p>
    <w:p w:rsidR="00650B00" w:rsidRPr="00637460" w:rsidRDefault="00650B00" w:rsidP="00650B00">
      <w:pPr>
        <w:widowControl/>
        <w:tabs>
          <w:tab w:val="left" w:pos="851"/>
          <w:tab w:val="left" w:pos="993"/>
        </w:tabs>
        <w:suppressAutoHyphens/>
        <w:snapToGrid/>
        <w:spacing w:before="0" w:after="0"/>
        <w:ind w:firstLine="720"/>
        <w:jc w:val="both"/>
        <w:rPr>
          <w:b/>
          <w:color w:val="000000" w:themeColor="text1"/>
          <w:sz w:val="20"/>
        </w:rPr>
      </w:pPr>
    </w:p>
    <w:p w:rsidR="00650B00" w:rsidRPr="00637460" w:rsidRDefault="00650B00" w:rsidP="00650B00">
      <w:pPr>
        <w:tabs>
          <w:tab w:val="left" w:pos="851"/>
          <w:tab w:val="left" w:pos="993"/>
        </w:tabs>
        <w:spacing w:before="0" w:after="0"/>
        <w:ind w:firstLine="720"/>
        <w:jc w:val="both"/>
        <w:rPr>
          <w:b/>
          <w:bCs/>
          <w:color w:val="000000" w:themeColor="text1"/>
          <w:sz w:val="20"/>
        </w:rPr>
      </w:pPr>
      <w:r w:rsidRPr="00637460">
        <w:rPr>
          <w:b/>
          <w:bCs/>
          <w:color w:val="000000" w:themeColor="text1"/>
          <w:sz w:val="20"/>
        </w:rPr>
        <w:t>Раздел 4 Особенности и характерные черты видов страхования</w:t>
      </w:r>
    </w:p>
    <w:p w:rsidR="00650B00" w:rsidRPr="00637460" w:rsidRDefault="00650B00" w:rsidP="00650B00">
      <w:pPr>
        <w:widowControl/>
        <w:numPr>
          <w:ilvl w:val="0"/>
          <w:numId w:val="17"/>
        </w:numPr>
        <w:tabs>
          <w:tab w:val="left" w:pos="851"/>
          <w:tab w:val="left" w:pos="993"/>
        </w:tabs>
        <w:snapToGrid/>
        <w:spacing w:before="0" w:after="0"/>
        <w:jc w:val="both"/>
        <w:rPr>
          <w:color w:val="000000" w:themeColor="text1"/>
          <w:sz w:val="20"/>
        </w:rPr>
      </w:pPr>
      <w:r w:rsidRPr="00637460">
        <w:rPr>
          <w:color w:val="000000" w:themeColor="text1"/>
          <w:sz w:val="20"/>
        </w:rPr>
        <w:t>Виды имущественного страхования</w:t>
      </w:r>
    </w:p>
    <w:p w:rsidR="00650B00" w:rsidRPr="00637460" w:rsidRDefault="00650B00" w:rsidP="00650B00">
      <w:pPr>
        <w:widowControl/>
        <w:numPr>
          <w:ilvl w:val="0"/>
          <w:numId w:val="17"/>
        </w:numPr>
        <w:tabs>
          <w:tab w:val="left" w:pos="851"/>
          <w:tab w:val="left" w:pos="993"/>
        </w:tabs>
        <w:snapToGrid/>
        <w:spacing w:before="0" w:after="0"/>
        <w:jc w:val="both"/>
        <w:rPr>
          <w:color w:val="000000" w:themeColor="text1"/>
          <w:sz w:val="20"/>
        </w:rPr>
      </w:pPr>
      <w:r w:rsidRPr="00637460">
        <w:rPr>
          <w:color w:val="000000" w:themeColor="text1"/>
          <w:sz w:val="20"/>
          <w:shd w:val="clear" w:color="auto" w:fill="F7F7F5"/>
        </w:rPr>
        <w:t xml:space="preserve">Виды страхования ответственности. Виды личного страхования. </w:t>
      </w:r>
    </w:p>
    <w:p w:rsidR="00650B00" w:rsidRPr="00637460" w:rsidRDefault="00650B00" w:rsidP="00650B00">
      <w:pPr>
        <w:widowControl/>
        <w:tabs>
          <w:tab w:val="left" w:pos="851"/>
          <w:tab w:val="left" w:pos="993"/>
        </w:tabs>
        <w:suppressAutoHyphens/>
        <w:snapToGrid/>
        <w:spacing w:before="0" w:after="0"/>
        <w:ind w:firstLine="720"/>
        <w:jc w:val="both"/>
        <w:rPr>
          <w:b/>
          <w:color w:val="000000" w:themeColor="text1"/>
          <w:sz w:val="20"/>
        </w:rPr>
      </w:pPr>
    </w:p>
    <w:p w:rsidR="00650B00" w:rsidRPr="00637460" w:rsidRDefault="00650B00" w:rsidP="00650B00">
      <w:pPr>
        <w:widowControl/>
        <w:tabs>
          <w:tab w:val="left" w:pos="851"/>
          <w:tab w:val="left" w:pos="993"/>
        </w:tabs>
        <w:suppressAutoHyphens/>
        <w:snapToGrid/>
        <w:spacing w:before="0" w:after="0"/>
        <w:ind w:firstLine="720"/>
        <w:jc w:val="both"/>
        <w:rPr>
          <w:b/>
          <w:color w:val="000000" w:themeColor="text1"/>
          <w:sz w:val="20"/>
        </w:rPr>
      </w:pPr>
      <w:r w:rsidRPr="00637460">
        <w:rPr>
          <w:b/>
          <w:color w:val="000000" w:themeColor="text1"/>
          <w:sz w:val="20"/>
        </w:rPr>
        <w:t>5.2.2 Вопросы для обсуждения на семинарах и практических занятиях</w:t>
      </w:r>
    </w:p>
    <w:p w:rsidR="00650B00" w:rsidRPr="00637460" w:rsidRDefault="00650B00" w:rsidP="00650B00">
      <w:pPr>
        <w:widowControl/>
        <w:tabs>
          <w:tab w:val="left" w:pos="851"/>
          <w:tab w:val="left" w:pos="993"/>
        </w:tabs>
        <w:snapToGrid/>
        <w:spacing w:before="0" w:after="0"/>
        <w:ind w:firstLine="720"/>
        <w:jc w:val="both"/>
        <w:rPr>
          <w:b/>
          <w:color w:val="000000" w:themeColor="text1"/>
          <w:sz w:val="20"/>
        </w:rPr>
      </w:pPr>
      <w:r w:rsidRPr="00637460">
        <w:rPr>
          <w:b/>
          <w:color w:val="000000" w:themeColor="text1"/>
          <w:sz w:val="20"/>
        </w:rPr>
        <w:t>Раздел 1 Страхование бизнеса, его роль в рыночной экономике</w:t>
      </w:r>
    </w:p>
    <w:p w:rsidR="00650B00" w:rsidRPr="00637460" w:rsidRDefault="00650B00" w:rsidP="00650B00">
      <w:pPr>
        <w:pStyle w:val="afffc"/>
        <w:numPr>
          <w:ilvl w:val="0"/>
          <w:numId w:val="18"/>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lastRenderedPageBreak/>
        <w:t xml:space="preserve">Основные понятия и термины в страховании. </w:t>
      </w:r>
    </w:p>
    <w:p w:rsidR="00650B00" w:rsidRPr="00637460" w:rsidRDefault="00650B00" w:rsidP="00650B00">
      <w:pPr>
        <w:pStyle w:val="afffc"/>
        <w:numPr>
          <w:ilvl w:val="0"/>
          <w:numId w:val="18"/>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 xml:space="preserve"> Страховая терминология. </w:t>
      </w:r>
    </w:p>
    <w:p w:rsidR="00650B00" w:rsidRPr="00637460" w:rsidRDefault="00650B00" w:rsidP="00650B00">
      <w:pPr>
        <w:pStyle w:val="afffc"/>
        <w:numPr>
          <w:ilvl w:val="0"/>
          <w:numId w:val="18"/>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Основные этапы развития страхового дела в России.</w:t>
      </w:r>
    </w:p>
    <w:p w:rsidR="00650B00" w:rsidRPr="00637460" w:rsidRDefault="00650B00" w:rsidP="00650B00">
      <w:pPr>
        <w:pStyle w:val="afffc"/>
        <w:numPr>
          <w:ilvl w:val="0"/>
          <w:numId w:val="18"/>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Место и роль страхования в современной экономике.</w:t>
      </w:r>
    </w:p>
    <w:p w:rsidR="00650B00" w:rsidRPr="00637460" w:rsidRDefault="00650B00" w:rsidP="00650B00">
      <w:pPr>
        <w:pStyle w:val="afffc"/>
        <w:numPr>
          <w:ilvl w:val="0"/>
          <w:numId w:val="18"/>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Преобразование страхового дела в советской России.</w:t>
      </w:r>
    </w:p>
    <w:p w:rsidR="00650B00" w:rsidRPr="00637460" w:rsidRDefault="00650B00" w:rsidP="00650B00">
      <w:pPr>
        <w:pStyle w:val="afffc"/>
        <w:numPr>
          <w:ilvl w:val="0"/>
          <w:numId w:val="18"/>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 xml:space="preserve"> Понятия и термины, выражающие наиболее общие условия страхования.</w:t>
      </w:r>
    </w:p>
    <w:p w:rsidR="00650B00" w:rsidRPr="00637460" w:rsidRDefault="00650B00" w:rsidP="00650B00">
      <w:pPr>
        <w:pStyle w:val="afffc"/>
        <w:numPr>
          <w:ilvl w:val="0"/>
          <w:numId w:val="18"/>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Экономическая сущность страхования.</w:t>
      </w:r>
    </w:p>
    <w:p w:rsidR="00650B00" w:rsidRPr="00637460" w:rsidRDefault="00650B00" w:rsidP="00650B00">
      <w:pPr>
        <w:pStyle w:val="afffc"/>
        <w:numPr>
          <w:ilvl w:val="0"/>
          <w:numId w:val="18"/>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Понятие страхового фонда.</w:t>
      </w:r>
    </w:p>
    <w:p w:rsidR="00650B00" w:rsidRPr="00637460" w:rsidRDefault="00650B00" w:rsidP="00650B00">
      <w:pPr>
        <w:pStyle w:val="afffc"/>
        <w:numPr>
          <w:ilvl w:val="0"/>
          <w:numId w:val="18"/>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 xml:space="preserve">Принципы классификации страхования. </w:t>
      </w:r>
    </w:p>
    <w:p w:rsidR="00650B00" w:rsidRPr="00637460" w:rsidRDefault="00650B00" w:rsidP="00650B00">
      <w:pPr>
        <w:pStyle w:val="afffc"/>
        <w:numPr>
          <w:ilvl w:val="0"/>
          <w:numId w:val="18"/>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 xml:space="preserve"> Смысл терминов «</w:t>
      </w:r>
      <w:proofErr w:type="spellStart"/>
      <w:r w:rsidRPr="00637460">
        <w:rPr>
          <w:rFonts w:ascii="Times New Roman" w:hAnsi="Times New Roman"/>
          <w:color w:val="000000" w:themeColor="text1"/>
        </w:rPr>
        <w:t>андеррайтинг</w:t>
      </w:r>
      <w:proofErr w:type="spellEnd"/>
      <w:r w:rsidRPr="00637460">
        <w:rPr>
          <w:rFonts w:ascii="Times New Roman" w:hAnsi="Times New Roman"/>
          <w:color w:val="000000" w:themeColor="text1"/>
        </w:rPr>
        <w:t>», «селекция рисков», «страховой портфель», «страховое поле».</w:t>
      </w:r>
    </w:p>
    <w:p w:rsidR="00650B00" w:rsidRPr="00637460" w:rsidRDefault="00650B00" w:rsidP="00650B00">
      <w:pPr>
        <w:pStyle w:val="afffc"/>
        <w:numPr>
          <w:ilvl w:val="0"/>
          <w:numId w:val="18"/>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 xml:space="preserve"> Функции страхования.</w:t>
      </w:r>
    </w:p>
    <w:p w:rsidR="00650B00" w:rsidRPr="00637460" w:rsidRDefault="00650B00" w:rsidP="00650B00">
      <w:pPr>
        <w:pStyle w:val="afffc"/>
        <w:numPr>
          <w:ilvl w:val="0"/>
          <w:numId w:val="18"/>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Классификация страхования (по форме организации, по форме проведения, по объектам (отраслям) страхования).</w:t>
      </w:r>
    </w:p>
    <w:p w:rsidR="00650B00" w:rsidRPr="00637460" w:rsidRDefault="00650B00" w:rsidP="00650B00">
      <w:pPr>
        <w:pStyle w:val="afffc"/>
        <w:numPr>
          <w:ilvl w:val="0"/>
          <w:numId w:val="18"/>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Понятие, структура и принципы страхового рынка.</w:t>
      </w:r>
    </w:p>
    <w:p w:rsidR="00650B00" w:rsidRPr="00637460" w:rsidRDefault="00650B00" w:rsidP="00650B00">
      <w:pPr>
        <w:pStyle w:val="afffc"/>
        <w:numPr>
          <w:ilvl w:val="0"/>
          <w:numId w:val="18"/>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Цели государственного регулирования и надзора за страховой деятельностью в условиях рыночной экономики. Закон Российской Федерации “Об организации страхового дела в Российской Федерации”, и другие источники права о страховом надзоре.</w:t>
      </w:r>
    </w:p>
    <w:p w:rsidR="00650B00" w:rsidRPr="00637460" w:rsidRDefault="00650B00" w:rsidP="00650B00">
      <w:pPr>
        <w:pStyle w:val="afffc"/>
        <w:numPr>
          <w:ilvl w:val="0"/>
          <w:numId w:val="18"/>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Суть политики протекционизма на страховом рынке России.</w:t>
      </w:r>
    </w:p>
    <w:p w:rsidR="00650B00" w:rsidRPr="00637460" w:rsidRDefault="00650B00" w:rsidP="00650B00">
      <w:pPr>
        <w:pStyle w:val="afffc"/>
        <w:tabs>
          <w:tab w:val="left" w:pos="851"/>
          <w:tab w:val="left" w:pos="993"/>
        </w:tabs>
        <w:spacing w:after="0" w:line="240" w:lineRule="auto"/>
        <w:ind w:left="0" w:firstLine="720"/>
        <w:jc w:val="both"/>
        <w:rPr>
          <w:rFonts w:ascii="Times New Roman" w:hAnsi="Times New Roman"/>
          <w:b/>
          <w:color w:val="000000" w:themeColor="text1"/>
        </w:rPr>
      </w:pPr>
    </w:p>
    <w:p w:rsidR="00650B00" w:rsidRPr="00637460" w:rsidRDefault="00650B00" w:rsidP="00650B00">
      <w:pPr>
        <w:widowControl/>
        <w:tabs>
          <w:tab w:val="left" w:pos="851"/>
          <w:tab w:val="left" w:pos="993"/>
        </w:tabs>
        <w:snapToGrid/>
        <w:spacing w:before="0" w:after="0"/>
        <w:ind w:firstLine="720"/>
        <w:jc w:val="both"/>
        <w:rPr>
          <w:b/>
          <w:bCs/>
          <w:color w:val="000000" w:themeColor="text1"/>
          <w:sz w:val="20"/>
        </w:rPr>
      </w:pPr>
      <w:r w:rsidRPr="00637460">
        <w:rPr>
          <w:b/>
          <w:color w:val="000000" w:themeColor="text1"/>
          <w:sz w:val="20"/>
        </w:rPr>
        <w:t xml:space="preserve">Раздел 2 </w:t>
      </w:r>
      <w:r w:rsidRPr="00637460">
        <w:rPr>
          <w:b/>
          <w:bCs/>
          <w:color w:val="000000" w:themeColor="text1"/>
          <w:sz w:val="20"/>
        </w:rPr>
        <w:t>Основы экономики страховой организации</w:t>
      </w:r>
    </w:p>
    <w:p w:rsidR="00650B00" w:rsidRPr="00637460" w:rsidRDefault="00650B00" w:rsidP="00650B00">
      <w:pPr>
        <w:pStyle w:val="afffc"/>
        <w:numPr>
          <w:ilvl w:val="0"/>
          <w:numId w:val="19"/>
        </w:numPr>
        <w:tabs>
          <w:tab w:val="left" w:pos="851"/>
          <w:tab w:val="left" w:pos="993"/>
        </w:tabs>
        <w:spacing w:after="0" w:line="240" w:lineRule="auto"/>
        <w:ind w:left="0" w:firstLine="720"/>
        <w:jc w:val="both"/>
        <w:rPr>
          <w:rFonts w:ascii="Times New Roman" w:hAnsi="Times New Roman"/>
          <w:color w:val="000000" w:themeColor="text1"/>
        </w:rPr>
      </w:pPr>
      <w:r w:rsidRPr="00637460">
        <w:rPr>
          <w:rFonts w:ascii="Times New Roman" w:hAnsi="Times New Roman"/>
          <w:color w:val="000000" w:themeColor="text1"/>
        </w:rPr>
        <w:t xml:space="preserve">Страховая услуга. </w:t>
      </w:r>
    </w:p>
    <w:p w:rsidR="00650B00" w:rsidRPr="00637460" w:rsidRDefault="00650B00" w:rsidP="00650B00">
      <w:pPr>
        <w:pStyle w:val="afffc"/>
        <w:numPr>
          <w:ilvl w:val="0"/>
          <w:numId w:val="19"/>
        </w:numPr>
        <w:tabs>
          <w:tab w:val="left" w:pos="851"/>
          <w:tab w:val="left" w:pos="993"/>
        </w:tabs>
        <w:spacing w:after="0" w:line="240" w:lineRule="auto"/>
        <w:ind w:left="0" w:firstLine="720"/>
        <w:jc w:val="both"/>
        <w:rPr>
          <w:rFonts w:ascii="Times New Roman" w:hAnsi="Times New Roman"/>
          <w:color w:val="000000" w:themeColor="text1"/>
        </w:rPr>
      </w:pPr>
      <w:r w:rsidRPr="00637460">
        <w:rPr>
          <w:rFonts w:ascii="Times New Roman" w:hAnsi="Times New Roman"/>
          <w:color w:val="000000" w:themeColor="text1"/>
        </w:rPr>
        <w:t xml:space="preserve">Продавцы и покупатели страховых услуг. </w:t>
      </w:r>
    </w:p>
    <w:p w:rsidR="00650B00" w:rsidRPr="00637460" w:rsidRDefault="00650B00" w:rsidP="00650B00">
      <w:pPr>
        <w:pStyle w:val="afffc"/>
        <w:numPr>
          <w:ilvl w:val="0"/>
          <w:numId w:val="19"/>
        </w:numPr>
        <w:tabs>
          <w:tab w:val="left" w:pos="851"/>
          <w:tab w:val="left" w:pos="993"/>
        </w:tabs>
        <w:spacing w:after="0" w:line="240" w:lineRule="auto"/>
        <w:ind w:left="0" w:firstLine="720"/>
        <w:jc w:val="both"/>
        <w:rPr>
          <w:rFonts w:ascii="Times New Roman" w:hAnsi="Times New Roman"/>
          <w:color w:val="000000" w:themeColor="text1"/>
        </w:rPr>
      </w:pPr>
      <w:r w:rsidRPr="00637460">
        <w:rPr>
          <w:rFonts w:ascii="Times New Roman" w:hAnsi="Times New Roman"/>
          <w:color w:val="000000" w:themeColor="text1"/>
        </w:rPr>
        <w:t xml:space="preserve">Страховые посредники. </w:t>
      </w:r>
    </w:p>
    <w:p w:rsidR="00650B00" w:rsidRPr="00637460" w:rsidRDefault="00650B00" w:rsidP="00650B00">
      <w:pPr>
        <w:pStyle w:val="afffc"/>
        <w:numPr>
          <w:ilvl w:val="0"/>
          <w:numId w:val="19"/>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Современное состояние страхового рынка России.</w:t>
      </w:r>
    </w:p>
    <w:p w:rsidR="00650B00" w:rsidRPr="00637460" w:rsidRDefault="00650B00" w:rsidP="00650B00">
      <w:pPr>
        <w:pStyle w:val="afffc"/>
        <w:numPr>
          <w:ilvl w:val="0"/>
          <w:numId w:val="19"/>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 xml:space="preserve">Доходы, расходы, прибыль страховщика. </w:t>
      </w:r>
    </w:p>
    <w:p w:rsidR="00650B00" w:rsidRPr="00637460" w:rsidRDefault="00650B00" w:rsidP="00650B00">
      <w:pPr>
        <w:pStyle w:val="afffc"/>
        <w:numPr>
          <w:ilvl w:val="0"/>
          <w:numId w:val="19"/>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 xml:space="preserve">Финансовая устойчивость и платежеспособность страховщиков. </w:t>
      </w:r>
    </w:p>
    <w:p w:rsidR="00650B00" w:rsidRPr="00637460" w:rsidRDefault="00650B00" w:rsidP="00650B00">
      <w:pPr>
        <w:pStyle w:val="afffc"/>
        <w:numPr>
          <w:ilvl w:val="0"/>
          <w:numId w:val="19"/>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 xml:space="preserve">Инвестиционная политика страховой компании. </w:t>
      </w:r>
    </w:p>
    <w:p w:rsidR="00650B00" w:rsidRPr="00637460" w:rsidRDefault="00650B00" w:rsidP="00650B00">
      <w:pPr>
        <w:pStyle w:val="afffc"/>
        <w:numPr>
          <w:ilvl w:val="0"/>
          <w:numId w:val="19"/>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Система налогообложения страховой деятельности.</w:t>
      </w:r>
    </w:p>
    <w:p w:rsidR="00650B00" w:rsidRPr="00637460" w:rsidRDefault="00650B00" w:rsidP="00650B00">
      <w:pPr>
        <w:pStyle w:val="afffc"/>
        <w:numPr>
          <w:ilvl w:val="0"/>
          <w:numId w:val="19"/>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Конкуренция и конкурентоспособность страховой компании.</w:t>
      </w:r>
    </w:p>
    <w:p w:rsidR="00650B00" w:rsidRPr="00637460" w:rsidRDefault="00650B00" w:rsidP="00650B00">
      <w:pPr>
        <w:pStyle w:val="afffc"/>
        <w:numPr>
          <w:ilvl w:val="0"/>
          <w:numId w:val="19"/>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Общие и отличительные признаки финансовых и страховых отношений.</w:t>
      </w:r>
    </w:p>
    <w:p w:rsidR="00650B00" w:rsidRPr="00637460" w:rsidRDefault="00650B00" w:rsidP="00650B00">
      <w:pPr>
        <w:pStyle w:val="afffc"/>
        <w:numPr>
          <w:ilvl w:val="0"/>
          <w:numId w:val="19"/>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 xml:space="preserve">Отличия обязательного и вмененного страхования. </w:t>
      </w:r>
    </w:p>
    <w:p w:rsidR="00650B00" w:rsidRPr="00637460" w:rsidRDefault="00650B00" w:rsidP="00650B00">
      <w:pPr>
        <w:pStyle w:val="afffc"/>
        <w:numPr>
          <w:ilvl w:val="0"/>
          <w:numId w:val="19"/>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Виды страхования в России, относящие к обязательным в силу закона.</w:t>
      </w:r>
    </w:p>
    <w:p w:rsidR="00650B00" w:rsidRPr="00637460" w:rsidRDefault="00650B00" w:rsidP="00650B00">
      <w:pPr>
        <w:pStyle w:val="afffc"/>
        <w:numPr>
          <w:ilvl w:val="0"/>
          <w:numId w:val="19"/>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Основные отличия деятельности страховых агентов от деятельности страховых брокеров.</w:t>
      </w:r>
    </w:p>
    <w:p w:rsidR="00650B00" w:rsidRPr="00637460" w:rsidRDefault="00650B00" w:rsidP="00650B00">
      <w:pPr>
        <w:pStyle w:val="afffc"/>
        <w:numPr>
          <w:ilvl w:val="0"/>
          <w:numId w:val="19"/>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Особенности калькуляции цены в страховании.</w:t>
      </w:r>
    </w:p>
    <w:p w:rsidR="00650B00" w:rsidRPr="00637460" w:rsidRDefault="00650B00" w:rsidP="00650B00">
      <w:pPr>
        <w:pStyle w:val="afffc"/>
        <w:numPr>
          <w:ilvl w:val="0"/>
          <w:numId w:val="19"/>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 xml:space="preserve"> Показатель «убыточность страховой суммы».</w:t>
      </w:r>
    </w:p>
    <w:p w:rsidR="00650B00" w:rsidRPr="00637460" w:rsidRDefault="00650B00" w:rsidP="00650B00">
      <w:pPr>
        <w:widowControl/>
        <w:tabs>
          <w:tab w:val="left" w:pos="851"/>
          <w:tab w:val="left" w:pos="993"/>
        </w:tabs>
        <w:snapToGrid/>
        <w:spacing w:before="0" w:after="0"/>
        <w:ind w:firstLine="720"/>
        <w:jc w:val="both"/>
        <w:rPr>
          <w:b/>
          <w:color w:val="000000" w:themeColor="text1"/>
          <w:sz w:val="20"/>
        </w:rPr>
      </w:pPr>
    </w:p>
    <w:p w:rsidR="00650B00" w:rsidRPr="00637460" w:rsidRDefault="00650B00" w:rsidP="00650B00">
      <w:pPr>
        <w:widowControl/>
        <w:tabs>
          <w:tab w:val="left" w:pos="851"/>
          <w:tab w:val="left" w:pos="993"/>
        </w:tabs>
        <w:snapToGrid/>
        <w:spacing w:before="0" w:after="0"/>
        <w:ind w:firstLine="720"/>
        <w:jc w:val="both"/>
        <w:rPr>
          <w:b/>
          <w:bCs/>
          <w:color w:val="000000" w:themeColor="text1"/>
          <w:sz w:val="20"/>
        </w:rPr>
      </w:pPr>
      <w:r w:rsidRPr="00637460">
        <w:rPr>
          <w:b/>
          <w:color w:val="000000" w:themeColor="text1"/>
          <w:sz w:val="20"/>
        </w:rPr>
        <w:t>Раздел 3</w:t>
      </w:r>
      <w:r w:rsidRPr="00637460">
        <w:rPr>
          <w:b/>
          <w:bCs/>
          <w:color w:val="000000" w:themeColor="text1"/>
          <w:sz w:val="20"/>
        </w:rPr>
        <w:t xml:space="preserve"> </w:t>
      </w:r>
      <w:r w:rsidRPr="00637460">
        <w:rPr>
          <w:b/>
          <w:color w:val="000000" w:themeColor="text1"/>
          <w:sz w:val="20"/>
        </w:rPr>
        <w:t>Страховой рынок и страховое предпринимательство</w:t>
      </w:r>
    </w:p>
    <w:p w:rsidR="00650B00" w:rsidRPr="00637460" w:rsidRDefault="00650B00" w:rsidP="00650B00">
      <w:pPr>
        <w:pStyle w:val="afffc"/>
        <w:numPr>
          <w:ilvl w:val="0"/>
          <w:numId w:val="20"/>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Показатели страховой статистики.</w:t>
      </w:r>
    </w:p>
    <w:p w:rsidR="00650B00" w:rsidRPr="00637460" w:rsidRDefault="00650B00" w:rsidP="00650B00">
      <w:pPr>
        <w:pStyle w:val="afffc"/>
        <w:numPr>
          <w:ilvl w:val="0"/>
          <w:numId w:val="20"/>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 xml:space="preserve">Государственный надзор за страховой деятельностью. </w:t>
      </w:r>
    </w:p>
    <w:p w:rsidR="00650B00" w:rsidRPr="00637460" w:rsidRDefault="00650B00" w:rsidP="00650B00">
      <w:pPr>
        <w:pStyle w:val="afffc"/>
        <w:numPr>
          <w:ilvl w:val="0"/>
          <w:numId w:val="20"/>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Регистрация и лицензирование страховых компаний.</w:t>
      </w:r>
    </w:p>
    <w:p w:rsidR="00650B00" w:rsidRPr="00637460" w:rsidRDefault="00650B00" w:rsidP="00650B00">
      <w:pPr>
        <w:pStyle w:val="afffc"/>
        <w:numPr>
          <w:ilvl w:val="0"/>
          <w:numId w:val="20"/>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 xml:space="preserve">Лицензирование страховой деятельности. </w:t>
      </w:r>
    </w:p>
    <w:p w:rsidR="00650B00" w:rsidRPr="00637460" w:rsidRDefault="00650B00" w:rsidP="00650B00">
      <w:pPr>
        <w:pStyle w:val="afffc"/>
        <w:numPr>
          <w:ilvl w:val="0"/>
          <w:numId w:val="20"/>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Содержание и методы страхового надзора</w:t>
      </w:r>
    </w:p>
    <w:p w:rsidR="00650B00" w:rsidRPr="00637460" w:rsidRDefault="00650B00" w:rsidP="00650B00">
      <w:pPr>
        <w:pStyle w:val="afffc"/>
        <w:numPr>
          <w:ilvl w:val="0"/>
          <w:numId w:val="20"/>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Осуществление надзора за страховой деятельностью.</w:t>
      </w:r>
    </w:p>
    <w:p w:rsidR="00650B00" w:rsidRPr="00637460" w:rsidRDefault="00650B00" w:rsidP="00650B00">
      <w:pPr>
        <w:pStyle w:val="afffc"/>
        <w:numPr>
          <w:ilvl w:val="0"/>
          <w:numId w:val="20"/>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 xml:space="preserve">Страховой рынок: понятие и структура. </w:t>
      </w:r>
    </w:p>
    <w:p w:rsidR="00650B00" w:rsidRPr="00637460" w:rsidRDefault="00650B00" w:rsidP="00650B00">
      <w:pPr>
        <w:pStyle w:val="afffc"/>
        <w:numPr>
          <w:ilvl w:val="0"/>
          <w:numId w:val="20"/>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Государственное регулирование страховой деятельности</w:t>
      </w:r>
    </w:p>
    <w:p w:rsidR="00650B00" w:rsidRPr="00637460" w:rsidRDefault="00650B00" w:rsidP="00650B00">
      <w:pPr>
        <w:pStyle w:val="afffc"/>
        <w:numPr>
          <w:ilvl w:val="0"/>
          <w:numId w:val="20"/>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 xml:space="preserve">Конкуренция и конкурентоспособность страховой компании. </w:t>
      </w:r>
    </w:p>
    <w:p w:rsidR="00650B00" w:rsidRPr="00637460" w:rsidRDefault="00650B00" w:rsidP="00650B00">
      <w:pPr>
        <w:pStyle w:val="afffc"/>
        <w:numPr>
          <w:ilvl w:val="0"/>
          <w:numId w:val="20"/>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Особенности страхования имущественных интересов.</w:t>
      </w:r>
    </w:p>
    <w:p w:rsidR="00650B00" w:rsidRPr="00637460" w:rsidRDefault="00650B00" w:rsidP="00650B00">
      <w:pPr>
        <w:pStyle w:val="afffc"/>
        <w:numPr>
          <w:ilvl w:val="0"/>
          <w:numId w:val="20"/>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Формы и методы государственного регулирования страхового рынка.</w:t>
      </w:r>
    </w:p>
    <w:p w:rsidR="00650B00" w:rsidRPr="00637460" w:rsidRDefault="00650B00" w:rsidP="00650B00">
      <w:pPr>
        <w:pStyle w:val="afffc"/>
        <w:numPr>
          <w:ilvl w:val="0"/>
          <w:numId w:val="20"/>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Определение «фактической» и «нормативной» маржи платежеспособности страховщика.'</w:t>
      </w:r>
    </w:p>
    <w:p w:rsidR="00650B00" w:rsidRPr="00637460" w:rsidRDefault="00650B00" w:rsidP="00650B00">
      <w:pPr>
        <w:pStyle w:val="afffc"/>
        <w:numPr>
          <w:ilvl w:val="0"/>
          <w:numId w:val="20"/>
        </w:numPr>
        <w:tabs>
          <w:tab w:val="left" w:pos="851"/>
          <w:tab w:val="left" w:pos="993"/>
        </w:tabs>
        <w:spacing w:after="0" w:line="240" w:lineRule="auto"/>
        <w:ind w:left="0" w:firstLine="720"/>
        <w:jc w:val="both"/>
        <w:rPr>
          <w:rFonts w:ascii="Times New Roman" w:hAnsi="Times New Roman"/>
          <w:b/>
          <w:color w:val="000000" w:themeColor="text1"/>
        </w:rPr>
      </w:pPr>
      <w:r w:rsidRPr="00637460">
        <w:rPr>
          <w:rFonts w:ascii="Times New Roman" w:hAnsi="Times New Roman"/>
          <w:color w:val="000000" w:themeColor="text1"/>
        </w:rPr>
        <w:t>Признаки страховой услуги как товара страхового рынка.</w:t>
      </w:r>
    </w:p>
    <w:p w:rsidR="00650B00" w:rsidRPr="00637460" w:rsidRDefault="00650B00" w:rsidP="00650B00">
      <w:pPr>
        <w:pStyle w:val="afffc"/>
        <w:numPr>
          <w:ilvl w:val="0"/>
          <w:numId w:val="20"/>
        </w:numPr>
        <w:tabs>
          <w:tab w:val="left" w:pos="851"/>
          <w:tab w:val="left" w:pos="993"/>
        </w:tabs>
        <w:spacing w:after="0" w:line="240" w:lineRule="auto"/>
        <w:ind w:left="0" w:firstLine="720"/>
        <w:jc w:val="both"/>
        <w:rPr>
          <w:rFonts w:ascii="Times New Roman" w:hAnsi="Times New Roman"/>
          <w:bCs/>
          <w:color w:val="000000" w:themeColor="text1"/>
        </w:rPr>
      </w:pPr>
      <w:r w:rsidRPr="00637460">
        <w:rPr>
          <w:rFonts w:ascii="Times New Roman" w:hAnsi="Times New Roman"/>
          <w:bCs/>
          <w:color w:val="000000" w:themeColor="text1"/>
        </w:rPr>
        <w:t>Применение франшизы</w:t>
      </w:r>
    </w:p>
    <w:p w:rsidR="00650B00" w:rsidRPr="00637460" w:rsidRDefault="00650B00" w:rsidP="00650B00">
      <w:pPr>
        <w:pStyle w:val="afffc"/>
        <w:numPr>
          <w:ilvl w:val="0"/>
          <w:numId w:val="20"/>
        </w:numPr>
        <w:tabs>
          <w:tab w:val="left" w:pos="851"/>
          <w:tab w:val="left" w:pos="993"/>
        </w:tabs>
        <w:spacing w:after="0" w:line="240" w:lineRule="auto"/>
        <w:ind w:left="0" w:firstLine="720"/>
        <w:jc w:val="both"/>
        <w:rPr>
          <w:rFonts w:ascii="Times New Roman" w:hAnsi="Times New Roman"/>
          <w:bCs/>
          <w:color w:val="000000" w:themeColor="text1"/>
        </w:rPr>
      </w:pPr>
      <w:r w:rsidRPr="00637460">
        <w:rPr>
          <w:rFonts w:ascii="Times New Roman" w:hAnsi="Times New Roman"/>
          <w:bCs/>
          <w:color w:val="000000" w:themeColor="text1"/>
        </w:rPr>
        <w:t>Обязательное и добровольное страхование</w:t>
      </w:r>
    </w:p>
    <w:p w:rsidR="00650B00" w:rsidRPr="00637460" w:rsidRDefault="00650B00" w:rsidP="00650B00">
      <w:pPr>
        <w:widowControl/>
        <w:snapToGrid/>
        <w:spacing w:before="0" w:after="0"/>
        <w:ind w:firstLine="680"/>
        <w:rPr>
          <w:b/>
          <w:color w:val="000000" w:themeColor="text1"/>
          <w:sz w:val="20"/>
        </w:rPr>
      </w:pPr>
    </w:p>
    <w:p w:rsidR="00650B00" w:rsidRPr="00637460" w:rsidRDefault="00650B00" w:rsidP="00650B00">
      <w:pPr>
        <w:tabs>
          <w:tab w:val="left" w:pos="851"/>
          <w:tab w:val="left" w:pos="993"/>
        </w:tabs>
        <w:spacing w:before="0" w:after="0"/>
        <w:ind w:firstLine="720"/>
        <w:jc w:val="both"/>
        <w:rPr>
          <w:b/>
          <w:bCs/>
          <w:color w:val="000000" w:themeColor="text1"/>
          <w:sz w:val="20"/>
        </w:rPr>
      </w:pPr>
      <w:r w:rsidRPr="00637460">
        <w:rPr>
          <w:b/>
          <w:bCs/>
          <w:color w:val="000000" w:themeColor="text1"/>
          <w:sz w:val="20"/>
        </w:rPr>
        <w:t>Раздел 4 Особенности и характерные черты видов страхования</w:t>
      </w:r>
    </w:p>
    <w:p w:rsidR="00650B00" w:rsidRPr="00637460" w:rsidRDefault="00650B00" w:rsidP="00650B00">
      <w:pPr>
        <w:widowControl/>
        <w:numPr>
          <w:ilvl w:val="0"/>
          <w:numId w:val="21"/>
        </w:numPr>
        <w:tabs>
          <w:tab w:val="left" w:pos="851"/>
          <w:tab w:val="left" w:pos="993"/>
        </w:tabs>
        <w:snapToGrid/>
        <w:spacing w:before="0" w:after="0"/>
        <w:jc w:val="both"/>
        <w:rPr>
          <w:bCs/>
          <w:color w:val="000000" w:themeColor="text1"/>
          <w:sz w:val="20"/>
        </w:rPr>
      </w:pPr>
      <w:r w:rsidRPr="00637460">
        <w:rPr>
          <w:bCs/>
          <w:color w:val="000000" w:themeColor="text1"/>
          <w:sz w:val="20"/>
        </w:rPr>
        <w:t>Существенные условия имущественного страхования, их ранжирование</w:t>
      </w:r>
    </w:p>
    <w:p w:rsidR="00650B00" w:rsidRPr="00637460" w:rsidRDefault="00650B00" w:rsidP="00650B00">
      <w:pPr>
        <w:widowControl/>
        <w:numPr>
          <w:ilvl w:val="0"/>
          <w:numId w:val="21"/>
        </w:numPr>
        <w:tabs>
          <w:tab w:val="left" w:pos="851"/>
          <w:tab w:val="left" w:pos="993"/>
        </w:tabs>
        <w:snapToGrid/>
        <w:spacing w:before="0" w:after="0"/>
        <w:jc w:val="both"/>
        <w:rPr>
          <w:bCs/>
          <w:color w:val="000000" w:themeColor="text1"/>
          <w:sz w:val="20"/>
        </w:rPr>
      </w:pPr>
      <w:r w:rsidRPr="00637460">
        <w:rPr>
          <w:bCs/>
          <w:color w:val="000000" w:themeColor="text1"/>
          <w:sz w:val="20"/>
        </w:rPr>
        <w:t>Страхование государственного имущества</w:t>
      </w:r>
    </w:p>
    <w:p w:rsidR="00650B00" w:rsidRPr="00637460" w:rsidRDefault="00650B00" w:rsidP="00650B00">
      <w:pPr>
        <w:widowControl/>
        <w:numPr>
          <w:ilvl w:val="0"/>
          <w:numId w:val="21"/>
        </w:numPr>
        <w:tabs>
          <w:tab w:val="left" w:pos="851"/>
          <w:tab w:val="left" w:pos="993"/>
        </w:tabs>
        <w:snapToGrid/>
        <w:spacing w:before="0" w:after="0"/>
        <w:jc w:val="both"/>
        <w:rPr>
          <w:bCs/>
          <w:color w:val="000000" w:themeColor="text1"/>
          <w:sz w:val="20"/>
        </w:rPr>
      </w:pPr>
      <w:r w:rsidRPr="00637460">
        <w:rPr>
          <w:bCs/>
          <w:color w:val="000000" w:themeColor="text1"/>
          <w:sz w:val="20"/>
        </w:rPr>
        <w:t>Страхование имущества граждан</w:t>
      </w:r>
    </w:p>
    <w:p w:rsidR="00650B00" w:rsidRPr="00637460" w:rsidRDefault="00650B00" w:rsidP="00650B00">
      <w:pPr>
        <w:widowControl/>
        <w:numPr>
          <w:ilvl w:val="0"/>
          <w:numId w:val="21"/>
        </w:numPr>
        <w:tabs>
          <w:tab w:val="left" w:pos="851"/>
          <w:tab w:val="left" w:pos="993"/>
        </w:tabs>
        <w:snapToGrid/>
        <w:spacing w:before="0" w:after="0"/>
        <w:jc w:val="both"/>
        <w:rPr>
          <w:bCs/>
          <w:color w:val="000000" w:themeColor="text1"/>
          <w:sz w:val="20"/>
        </w:rPr>
      </w:pPr>
      <w:r w:rsidRPr="00637460">
        <w:rPr>
          <w:bCs/>
          <w:color w:val="000000" w:themeColor="text1"/>
          <w:sz w:val="20"/>
        </w:rPr>
        <w:t>Понятие и виды страхования ответственности</w:t>
      </w:r>
    </w:p>
    <w:p w:rsidR="00650B00" w:rsidRPr="00637460" w:rsidRDefault="00650B00" w:rsidP="00650B00">
      <w:pPr>
        <w:widowControl/>
        <w:numPr>
          <w:ilvl w:val="0"/>
          <w:numId w:val="21"/>
        </w:numPr>
        <w:tabs>
          <w:tab w:val="left" w:pos="851"/>
          <w:tab w:val="left" w:pos="993"/>
        </w:tabs>
        <w:snapToGrid/>
        <w:spacing w:before="0" w:after="0"/>
        <w:jc w:val="both"/>
        <w:rPr>
          <w:bCs/>
          <w:color w:val="000000" w:themeColor="text1"/>
          <w:sz w:val="20"/>
        </w:rPr>
      </w:pPr>
      <w:r w:rsidRPr="00637460">
        <w:rPr>
          <w:bCs/>
          <w:color w:val="000000" w:themeColor="text1"/>
          <w:sz w:val="20"/>
        </w:rPr>
        <w:t>Особенности добровольного страхования</w:t>
      </w:r>
    </w:p>
    <w:p w:rsidR="00650B00" w:rsidRPr="00637460" w:rsidRDefault="00650B00" w:rsidP="00650B00">
      <w:pPr>
        <w:widowControl/>
        <w:numPr>
          <w:ilvl w:val="0"/>
          <w:numId w:val="21"/>
        </w:numPr>
        <w:tabs>
          <w:tab w:val="left" w:pos="851"/>
          <w:tab w:val="left" w:pos="993"/>
        </w:tabs>
        <w:snapToGrid/>
        <w:spacing w:before="0" w:after="0"/>
        <w:jc w:val="both"/>
        <w:rPr>
          <w:bCs/>
          <w:color w:val="000000" w:themeColor="text1"/>
          <w:sz w:val="20"/>
        </w:rPr>
      </w:pPr>
      <w:r w:rsidRPr="00637460">
        <w:rPr>
          <w:bCs/>
          <w:color w:val="000000" w:themeColor="text1"/>
          <w:sz w:val="20"/>
        </w:rPr>
        <w:t>Характеристики основных видов ответственности</w:t>
      </w:r>
    </w:p>
    <w:p w:rsidR="00650B00" w:rsidRPr="00637460" w:rsidRDefault="00650B00" w:rsidP="00650B00">
      <w:pPr>
        <w:widowControl/>
        <w:numPr>
          <w:ilvl w:val="0"/>
          <w:numId w:val="21"/>
        </w:numPr>
        <w:tabs>
          <w:tab w:val="left" w:pos="851"/>
          <w:tab w:val="left" w:pos="993"/>
        </w:tabs>
        <w:snapToGrid/>
        <w:spacing w:before="0" w:after="0"/>
        <w:jc w:val="both"/>
        <w:rPr>
          <w:bCs/>
          <w:color w:val="000000" w:themeColor="text1"/>
          <w:sz w:val="20"/>
        </w:rPr>
      </w:pPr>
      <w:r w:rsidRPr="00637460">
        <w:rPr>
          <w:bCs/>
          <w:color w:val="000000" w:themeColor="text1"/>
          <w:sz w:val="20"/>
        </w:rPr>
        <w:t>Обязательные виды страхования ответственности в России</w:t>
      </w:r>
    </w:p>
    <w:p w:rsidR="00650B00" w:rsidRPr="00637460" w:rsidRDefault="00650B00" w:rsidP="00650B00">
      <w:pPr>
        <w:widowControl/>
        <w:numPr>
          <w:ilvl w:val="0"/>
          <w:numId w:val="21"/>
        </w:numPr>
        <w:tabs>
          <w:tab w:val="left" w:pos="851"/>
          <w:tab w:val="left" w:pos="993"/>
        </w:tabs>
        <w:snapToGrid/>
        <w:spacing w:before="0" w:after="0"/>
        <w:jc w:val="both"/>
        <w:rPr>
          <w:bCs/>
          <w:color w:val="000000" w:themeColor="text1"/>
          <w:sz w:val="20"/>
        </w:rPr>
      </w:pPr>
      <w:r w:rsidRPr="00637460">
        <w:rPr>
          <w:bCs/>
          <w:color w:val="000000" w:themeColor="text1"/>
          <w:sz w:val="20"/>
        </w:rPr>
        <w:t>Разновидности страховых рисков</w:t>
      </w:r>
    </w:p>
    <w:p w:rsidR="00650B00" w:rsidRPr="00637460" w:rsidRDefault="00650B00" w:rsidP="00650B00">
      <w:pPr>
        <w:widowControl/>
        <w:numPr>
          <w:ilvl w:val="0"/>
          <w:numId w:val="21"/>
        </w:numPr>
        <w:tabs>
          <w:tab w:val="left" w:pos="851"/>
          <w:tab w:val="left" w:pos="993"/>
        </w:tabs>
        <w:snapToGrid/>
        <w:spacing w:before="0" w:after="0"/>
        <w:jc w:val="both"/>
        <w:rPr>
          <w:bCs/>
          <w:color w:val="000000" w:themeColor="text1"/>
          <w:sz w:val="20"/>
        </w:rPr>
      </w:pPr>
      <w:r w:rsidRPr="00637460">
        <w:rPr>
          <w:bCs/>
          <w:color w:val="000000" w:themeColor="text1"/>
          <w:sz w:val="20"/>
        </w:rPr>
        <w:t>Цели перестрахования</w:t>
      </w:r>
    </w:p>
    <w:p w:rsidR="00650B00" w:rsidRPr="00637460" w:rsidRDefault="00650B00" w:rsidP="00650B00">
      <w:pPr>
        <w:widowControl/>
        <w:numPr>
          <w:ilvl w:val="0"/>
          <w:numId w:val="21"/>
        </w:numPr>
        <w:tabs>
          <w:tab w:val="left" w:pos="851"/>
          <w:tab w:val="left" w:pos="993"/>
        </w:tabs>
        <w:snapToGrid/>
        <w:spacing w:before="0" w:after="0"/>
        <w:jc w:val="both"/>
        <w:rPr>
          <w:bCs/>
          <w:color w:val="000000" w:themeColor="text1"/>
          <w:sz w:val="20"/>
        </w:rPr>
      </w:pPr>
      <w:r w:rsidRPr="00637460">
        <w:rPr>
          <w:bCs/>
          <w:color w:val="000000" w:themeColor="text1"/>
          <w:sz w:val="20"/>
        </w:rPr>
        <w:lastRenderedPageBreak/>
        <w:t xml:space="preserve"> Основные виды личного страхования</w:t>
      </w:r>
    </w:p>
    <w:p w:rsidR="00650B00" w:rsidRPr="00637460" w:rsidRDefault="00650B00" w:rsidP="00650B00">
      <w:pPr>
        <w:widowControl/>
        <w:numPr>
          <w:ilvl w:val="0"/>
          <w:numId w:val="21"/>
        </w:numPr>
        <w:tabs>
          <w:tab w:val="left" w:pos="851"/>
          <w:tab w:val="left" w:pos="993"/>
        </w:tabs>
        <w:snapToGrid/>
        <w:spacing w:before="0" w:after="0"/>
        <w:jc w:val="both"/>
        <w:rPr>
          <w:bCs/>
          <w:color w:val="000000" w:themeColor="text1"/>
          <w:sz w:val="20"/>
        </w:rPr>
      </w:pPr>
      <w:r w:rsidRPr="00637460">
        <w:rPr>
          <w:bCs/>
          <w:color w:val="000000" w:themeColor="text1"/>
          <w:sz w:val="20"/>
        </w:rPr>
        <w:t>Основные виды страхования ответственности</w:t>
      </w:r>
    </w:p>
    <w:p w:rsidR="00650B00" w:rsidRPr="00637460" w:rsidRDefault="00650B00" w:rsidP="00650B00">
      <w:pPr>
        <w:widowControl/>
        <w:numPr>
          <w:ilvl w:val="0"/>
          <w:numId w:val="21"/>
        </w:numPr>
        <w:tabs>
          <w:tab w:val="left" w:pos="851"/>
          <w:tab w:val="left" w:pos="993"/>
        </w:tabs>
        <w:snapToGrid/>
        <w:spacing w:before="0" w:after="0"/>
        <w:jc w:val="both"/>
        <w:rPr>
          <w:bCs/>
          <w:color w:val="000000" w:themeColor="text1"/>
          <w:sz w:val="20"/>
        </w:rPr>
      </w:pPr>
      <w:r w:rsidRPr="00637460">
        <w:rPr>
          <w:color w:val="000000" w:themeColor="text1"/>
          <w:sz w:val="20"/>
          <w:shd w:val="clear" w:color="auto" w:fill="FFFFFF"/>
        </w:rPr>
        <w:t>Цели, условия и содержание страхования от несчастных случаев</w:t>
      </w:r>
    </w:p>
    <w:p w:rsidR="00650B00" w:rsidRPr="00637460" w:rsidRDefault="00650B00" w:rsidP="00650B00">
      <w:pPr>
        <w:widowControl/>
        <w:numPr>
          <w:ilvl w:val="0"/>
          <w:numId w:val="21"/>
        </w:numPr>
        <w:tabs>
          <w:tab w:val="left" w:pos="851"/>
          <w:tab w:val="left" w:pos="993"/>
        </w:tabs>
        <w:snapToGrid/>
        <w:spacing w:before="0" w:after="0"/>
        <w:jc w:val="both"/>
        <w:rPr>
          <w:bCs/>
          <w:color w:val="000000" w:themeColor="text1"/>
          <w:sz w:val="20"/>
        </w:rPr>
      </w:pPr>
      <w:r w:rsidRPr="00637460">
        <w:rPr>
          <w:color w:val="000000" w:themeColor="text1"/>
          <w:sz w:val="20"/>
          <w:shd w:val="clear" w:color="auto" w:fill="FFFFFF"/>
        </w:rPr>
        <w:t>Виды личного страхования</w:t>
      </w:r>
    </w:p>
    <w:p w:rsidR="00650B00" w:rsidRPr="00637460" w:rsidRDefault="00650B00" w:rsidP="00650B00">
      <w:pPr>
        <w:spacing w:before="0" w:after="0"/>
        <w:ind w:firstLine="680"/>
        <w:contextualSpacing/>
        <w:rPr>
          <w:b/>
          <w:color w:val="000000" w:themeColor="text1"/>
          <w:sz w:val="20"/>
        </w:rPr>
      </w:pPr>
    </w:p>
    <w:p w:rsidR="00650B00" w:rsidRPr="00637460" w:rsidRDefault="00650B00" w:rsidP="00650B00">
      <w:pPr>
        <w:spacing w:before="0" w:after="0"/>
        <w:ind w:firstLine="680"/>
        <w:rPr>
          <w:b/>
          <w:color w:val="000000" w:themeColor="text1"/>
          <w:sz w:val="20"/>
        </w:rPr>
      </w:pPr>
      <w:r w:rsidRPr="00637460">
        <w:rPr>
          <w:b/>
          <w:color w:val="000000" w:themeColor="text1"/>
          <w:sz w:val="20"/>
        </w:rPr>
        <w:br w:type="page"/>
      </w:r>
      <w:r w:rsidRPr="00637460">
        <w:rPr>
          <w:b/>
          <w:color w:val="000000" w:themeColor="text1"/>
          <w:sz w:val="20"/>
        </w:rPr>
        <w:lastRenderedPageBreak/>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733FE3">
        <w:rPr>
          <w:b/>
          <w:color w:val="000000" w:themeColor="text1"/>
          <w:sz w:val="20"/>
        </w:rPr>
        <w:t xml:space="preserve">очной, </w:t>
      </w:r>
      <w:r w:rsidRPr="00637460">
        <w:rPr>
          <w:b/>
          <w:color w:val="000000" w:themeColor="text1"/>
          <w:sz w:val="20"/>
        </w:rPr>
        <w:t>очно-заочной форме</w:t>
      </w:r>
    </w:p>
    <w:p w:rsidR="00650B00" w:rsidRPr="00637460" w:rsidRDefault="00650B00" w:rsidP="00650B00">
      <w:pPr>
        <w:spacing w:before="0" w:after="0"/>
        <w:ind w:firstLine="680"/>
        <w:rPr>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816"/>
        <w:gridCol w:w="2558"/>
        <w:gridCol w:w="1015"/>
        <w:gridCol w:w="1525"/>
      </w:tblGrid>
      <w:tr w:rsidR="00650B00" w:rsidRPr="00637460" w:rsidTr="009362AE">
        <w:trPr>
          <w:trHeight w:val="190"/>
          <w:tblHead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rFonts w:eastAsia="Times New Roman"/>
                <w:b/>
                <w:color w:val="000000" w:themeColor="text1"/>
                <w:sz w:val="20"/>
              </w:rPr>
            </w:pPr>
            <w:r w:rsidRPr="00637460">
              <w:rPr>
                <w:b/>
                <w:color w:val="000000" w:themeColor="text1"/>
                <w:sz w:val="20"/>
              </w:rPr>
              <w:t>Виды контактной</w:t>
            </w:r>
          </w:p>
          <w:p w:rsidR="00650B00" w:rsidRPr="00637460" w:rsidRDefault="00650B00" w:rsidP="00650B00">
            <w:pPr>
              <w:spacing w:before="0" w:after="0"/>
              <w:jc w:val="center"/>
              <w:rPr>
                <w:b/>
                <w:color w:val="000000" w:themeColor="text1"/>
                <w:sz w:val="20"/>
              </w:rPr>
            </w:pPr>
            <w:r w:rsidRPr="00637460">
              <w:rPr>
                <w:b/>
                <w:color w:val="000000" w:themeColor="text1"/>
                <w:sz w:val="20"/>
              </w:rPr>
              <w:t xml:space="preserve">работы </w:t>
            </w:r>
          </w:p>
        </w:tc>
        <w:tc>
          <w:tcPr>
            <w:tcW w:w="0" w:type="auto"/>
            <w:gridSpan w:val="2"/>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jc w:val="center"/>
              <w:rPr>
                <w:b/>
                <w:color w:val="000000" w:themeColor="text1"/>
                <w:sz w:val="20"/>
              </w:rPr>
            </w:pPr>
            <w:r w:rsidRPr="00637460">
              <w:rPr>
                <w:b/>
                <w:color w:val="000000" w:themeColor="text1"/>
                <w:sz w:val="20"/>
              </w:rPr>
              <w:t xml:space="preserve">Образовательные технологии </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rFonts w:eastAsia="Times New Roman"/>
                <w:b/>
                <w:color w:val="000000" w:themeColor="text1"/>
                <w:sz w:val="20"/>
              </w:rPr>
            </w:pPr>
            <w:r w:rsidRPr="00637460">
              <w:rPr>
                <w:b/>
                <w:color w:val="000000" w:themeColor="text1"/>
                <w:sz w:val="20"/>
              </w:rPr>
              <w:t xml:space="preserve">Контактная работа </w:t>
            </w:r>
          </w:p>
          <w:p w:rsidR="00650B00" w:rsidRPr="00637460" w:rsidRDefault="00650B00" w:rsidP="00650B00">
            <w:pPr>
              <w:spacing w:before="0" w:after="0"/>
              <w:jc w:val="center"/>
              <w:rPr>
                <w:b/>
                <w:color w:val="000000" w:themeColor="text1"/>
                <w:sz w:val="20"/>
              </w:rPr>
            </w:pPr>
          </w:p>
        </w:tc>
      </w:tr>
      <w:tr w:rsidR="00650B00" w:rsidRPr="00637460" w:rsidTr="009362AE">
        <w:trPr>
          <w:trHeight w:val="577"/>
          <w:tblHeader/>
        </w:trPr>
        <w:tc>
          <w:tcPr>
            <w:tcW w:w="0" w:type="auto"/>
            <w:vMerge/>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rPr>
                <w:b/>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jc w:val="center"/>
              <w:rPr>
                <w:b/>
                <w:color w:val="000000" w:themeColor="text1"/>
                <w:sz w:val="20"/>
              </w:rPr>
            </w:pPr>
            <w:r w:rsidRPr="00637460">
              <w:rPr>
                <w:b/>
                <w:color w:val="000000" w:themeColor="text1"/>
                <w:sz w:val="20"/>
              </w:rPr>
              <w:t>Объем занятий, проводимых путем непосредственного взаимодействия педагогического работника с обучающимися (</w:t>
            </w:r>
            <w:proofErr w:type="spellStart"/>
            <w:r w:rsidRPr="00637460">
              <w:rPr>
                <w:b/>
                <w:color w:val="000000" w:themeColor="text1"/>
                <w:sz w:val="20"/>
              </w:rPr>
              <w:t>ак.ч</w:t>
            </w:r>
            <w:proofErr w:type="spellEnd"/>
            <w:r w:rsidRPr="00637460">
              <w:rPr>
                <w:b/>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jc w:val="center"/>
              <w:rPr>
                <w:b/>
                <w:color w:val="000000" w:themeColor="text1"/>
                <w:sz w:val="20"/>
              </w:rPr>
            </w:pPr>
            <w:r w:rsidRPr="00637460">
              <w:rPr>
                <w:b/>
                <w:color w:val="000000" w:themeColor="text1"/>
                <w:sz w:val="20"/>
              </w:rPr>
              <w:t>Объем занятий с применением электронного обучения, дистанционных образовательных технологий (</w:t>
            </w:r>
            <w:proofErr w:type="spellStart"/>
            <w:r w:rsidRPr="00637460">
              <w:rPr>
                <w:b/>
                <w:color w:val="000000" w:themeColor="text1"/>
                <w:sz w:val="20"/>
              </w:rPr>
              <w:t>ак.ч</w:t>
            </w:r>
            <w:proofErr w:type="spellEnd"/>
            <w:r w:rsidRPr="00637460">
              <w:rPr>
                <w:b/>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b/>
                <w:color w:val="000000" w:themeColor="text1"/>
                <w:sz w:val="20"/>
              </w:rPr>
              <w:t xml:space="preserve">(всего </w:t>
            </w:r>
            <w:proofErr w:type="spellStart"/>
            <w:r w:rsidRPr="00637460">
              <w:rPr>
                <w:b/>
                <w:color w:val="000000" w:themeColor="text1"/>
                <w:sz w:val="20"/>
              </w:rPr>
              <w:t>ак.ч</w:t>
            </w:r>
            <w:proofErr w:type="spellEnd"/>
            <w:r w:rsidRPr="00637460">
              <w:rPr>
                <w:b/>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rFonts w:eastAsia="Times New Roman"/>
                <w:b/>
                <w:color w:val="000000" w:themeColor="text1"/>
                <w:sz w:val="20"/>
              </w:rPr>
            </w:pPr>
            <w:r w:rsidRPr="00637460">
              <w:rPr>
                <w:b/>
                <w:color w:val="000000" w:themeColor="text1"/>
                <w:sz w:val="20"/>
              </w:rPr>
              <w:t>в том числе в форме практической подготовки</w:t>
            </w:r>
          </w:p>
          <w:p w:rsidR="00650B00" w:rsidRPr="00637460" w:rsidRDefault="00650B00" w:rsidP="00650B00">
            <w:pPr>
              <w:spacing w:before="0" w:after="0"/>
              <w:jc w:val="center"/>
              <w:rPr>
                <w:color w:val="000000" w:themeColor="text1"/>
                <w:sz w:val="20"/>
              </w:rPr>
            </w:pPr>
            <w:r w:rsidRPr="00637460">
              <w:rPr>
                <w:b/>
                <w:color w:val="000000" w:themeColor="text1"/>
                <w:sz w:val="20"/>
              </w:rPr>
              <w:t xml:space="preserve">( </w:t>
            </w:r>
            <w:proofErr w:type="spellStart"/>
            <w:r w:rsidRPr="00637460">
              <w:rPr>
                <w:b/>
                <w:color w:val="000000" w:themeColor="text1"/>
                <w:sz w:val="20"/>
              </w:rPr>
              <w:t>ак.ч</w:t>
            </w:r>
            <w:proofErr w:type="spellEnd"/>
            <w:r w:rsidRPr="00637460">
              <w:rPr>
                <w:b/>
                <w:color w:val="000000" w:themeColor="text1"/>
                <w:sz w:val="20"/>
              </w:rPr>
              <w:t>.)</w:t>
            </w:r>
          </w:p>
        </w:tc>
      </w:tr>
      <w:tr w:rsidR="00650B00" w:rsidRPr="00637460" w:rsidTr="009362AE">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rPr>
                <w:b/>
                <w:color w:val="000000" w:themeColor="text1"/>
                <w:sz w:val="20"/>
              </w:rPr>
            </w:pPr>
            <w:r w:rsidRPr="00637460">
              <w:rPr>
                <w:b/>
                <w:color w:val="000000" w:themeColor="text1"/>
                <w:sz w:val="20"/>
              </w:rPr>
              <w:t>Лекционного типа (лекции)</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4</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i/>
                <w:color w:val="000000" w:themeColor="text1"/>
                <w:sz w:val="20"/>
              </w:rPr>
            </w:pPr>
            <w:r w:rsidRPr="00637460">
              <w:rPr>
                <w:i/>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b/>
                <w:color w:val="000000" w:themeColor="text1"/>
                <w:sz w:val="20"/>
              </w:rPr>
            </w:pPr>
            <w:r w:rsidRPr="00637460">
              <w:rPr>
                <w:b/>
                <w:color w:val="000000" w:themeColor="text1"/>
                <w:sz w:val="20"/>
              </w:rPr>
              <w:t>4</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b/>
                <w:color w:val="000000" w:themeColor="text1"/>
                <w:sz w:val="20"/>
              </w:rPr>
            </w:pPr>
            <w:r w:rsidRPr="00637460">
              <w:rPr>
                <w:b/>
                <w:color w:val="000000" w:themeColor="text1"/>
                <w:sz w:val="20"/>
              </w:rPr>
              <w:t>-</w:t>
            </w:r>
          </w:p>
        </w:tc>
      </w:tr>
      <w:tr w:rsidR="00650B00" w:rsidRPr="00637460" w:rsidTr="009362AE">
        <w:trPr>
          <w:trHeight w:val="337"/>
        </w:trPr>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rPr>
                <w:rFonts w:eastAsia="Times New Roman"/>
                <w:b/>
                <w:color w:val="000000" w:themeColor="text1"/>
                <w:sz w:val="20"/>
              </w:rPr>
            </w:pPr>
            <w:r w:rsidRPr="00637460">
              <w:rPr>
                <w:b/>
                <w:color w:val="000000" w:themeColor="text1"/>
                <w:sz w:val="20"/>
              </w:rPr>
              <w:t>Семинарского типа</w:t>
            </w:r>
          </w:p>
          <w:p w:rsidR="00650B00" w:rsidRPr="00637460" w:rsidRDefault="00650B00" w:rsidP="00650B00">
            <w:pPr>
              <w:spacing w:before="0" w:after="0"/>
              <w:rPr>
                <w:color w:val="000000" w:themeColor="text1"/>
                <w:sz w:val="20"/>
              </w:rPr>
            </w:pPr>
            <w:r w:rsidRPr="00637460">
              <w:rPr>
                <w:b/>
                <w:color w:val="000000" w:themeColor="text1"/>
                <w:sz w:val="20"/>
              </w:rPr>
              <w:t>(семинар)</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r>
      <w:tr w:rsidR="00650B00" w:rsidRPr="00637460" w:rsidTr="009362AE">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rPr>
                <w:rFonts w:eastAsia="Times New Roman"/>
                <w:b/>
                <w:color w:val="000000" w:themeColor="text1"/>
                <w:sz w:val="20"/>
              </w:rPr>
            </w:pPr>
            <w:r w:rsidRPr="00637460">
              <w:rPr>
                <w:b/>
                <w:color w:val="000000" w:themeColor="text1"/>
                <w:sz w:val="20"/>
              </w:rPr>
              <w:t>Семинарского типа</w:t>
            </w:r>
          </w:p>
          <w:p w:rsidR="00650B00" w:rsidRPr="00637460" w:rsidRDefault="00650B00" w:rsidP="00650B00">
            <w:pPr>
              <w:spacing w:before="0" w:after="0"/>
              <w:rPr>
                <w:color w:val="000000" w:themeColor="text1"/>
                <w:sz w:val="20"/>
              </w:rPr>
            </w:pPr>
            <w:r w:rsidRPr="00637460">
              <w:rPr>
                <w:b/>
                <w:color w:val="000000" w:themeColor="text1"/>
                <w:sz w:val="20"/>
              </w:rPr>
              <w:t>(практические занятия)</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12</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b/>
                <w:color w:val="000000" w:themeColor="text1"/>
                <w:sz w:val="20"/>
              </w:rPr>
            </w:pPr>
            <w:r w:rsidRPr="00637460">
              <w:rPr>
                <w:b/>
                <w:color w:val="000000" w:themeColor="text1"/>
                <w:sz w:val="20"/>
              </w:rPr>
              <w:t>12</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b/>
                <w:color w:val="000000" w:themeColor="text1"/>
                <w:sz w:val="20"/>
              </w:rPr>
            </w:pPr>
            <w:r w:rsidRPr="00637460">
              <w:rPr>
                <w:b/>
                <w:color w:val="000000" w:themeColor="text1"/>
                <w:sz w:val="20"/>
              </w:rPr>
              <w:t>-</w:t>
            </w:r>
          </w:p>
        </w:tc>
      </w:tr>
      <w:tr w:rsidR="00650B00" w:rsidRPr="00637460" w:rsidTr="009362AE">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rPr>
                <w:i/>
                <w:color w:val="000000" w:themeColor="text1"/>
                <w:sz w:val="20"/>
              </w:rPr>
            </w:pPr>
            <w:r w:rsidRPr="00637460">
              <w:rPr>
                <w:i/>
                <w:color w:val="000000" w:themeColor="text1"/>
                <w:sz w:val="20"/>
              </w:rPr>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4</w:t>
            </w:r>
          </w:p>
        </w:tc>
      </w:tr>
      <w:tr w:rsidR="00650B00" w:rsidRPr="00637460" w:rsidTr="009362AE">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rPr>
                <w:rFonts w:eastAsia="Times New Roman"/>
                <w:b/>
                <w:color w:val="000000" w:themeColor="text1"/>
                <w:sz w:val="20"/>
              </w:rPr>
            </w:pPr>
            <w:r w:rsidRPr="00637460">
              <w:rPr>
                <w:b/>
                <w:color w:val="000000" w:themeColor="text1"/>
                <w:sz w:val="20"/>
              </w:rPr>
              <w:t>Семинарского типа</w:t>
            </w:r>
          </w:p>
          <w:p w:rsidR="00650B00" w:rsidRPr="00637460" w:rsidRDefault="00650B00" w:rsidP="00650B00">
            <w:pPr>
              <w:spacing w:before="0" w:after="0"/>
              <w:rPr>
                <w:color w:val="000000" w:themeColor="text1"/>
                <w:sz w:val="20"/>
              </w:rPr>
            </w:pPr>
            <w:r w:rsidRPr="00637460">
              <w:rPr>
                <w:b/>
                <w:color w:val="000000" w:themeColor="text1"/>
                <w:sz w:val="20"/>
              </w:rPr>
              <w:t>(курсовое проектирование (работа))</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r>
      <w:tr w:rsidR="00650B00" w:rsidRPr="00637460" w:rsidTr="009362AE">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rPr>
                <w:rFonts w:eastAsia="Times New Roman"/>
                <w:b/>
                <w:color w:val="000000" w:themeColor="text1"/>
                <w:sz w:val="20"/>
              </w:rPr>
            </w:pPr>
            <w:r w:rsidRPr="00637460">
              <w:rPr>
                <w:b/>
                <w:color w:val="000000" w:themeColor="text1"/>
                <w:sz w:val="20"/>
              </w:rPr>
              <w:t>Семинарского типа</w:t>
            </w:r>
          </w:p>
          <w:p w:rsidR="00650B00" w:rsidRPr="00637460" w:rsidRDefault="00650B00" w:rsidP="00650B00">
            <w:pPr>
              <w:spacing w:before="0" w:after="0"/>
              <w:rPr>
                <w:color w:val="000000" w:themeColor="text1"/>
                <w:sz w:val="20"/>
              </w:rPr>
            </w:pPr>
            <w:r w:rsidRPr="00637460">
              <w:rPr>
                <w:b/>
                <w:color w:val="000000" w:themeColor="text1"/>
                <w:sz w:val="20"/>
              </w:rPr>
              <w:t>(лабораторные работы)</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r>
      <w:tr w:rsidR="00650B00" w:rsidRPr="00637460" w:rsidTr="009362AE">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rPr>
                <w:i/>
                <w:color w:val="000000" w:themeColor="text1"/>
                <w:sz w:val="20"/>
              </w:rPr>
            </w:pPr>
            <w:r w:rsidRPr="00637460">
              <w:rPr>
                <w:i/>
                <w:color w:val="000000" w:themeColor="text1"/>
                <w:sz w:val="20"/>
              </w:rPr>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r>
      <w:tr w:rsidR="00650B00" w:rsidRPr="00637460" w:rsidTr="009362AE">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rPr>
                <w:b/>
                <w:color w:val="000000" w:themeColor="text1"/>
                <w:sz w:val="20"/>
              </w:rPr>
            </w:pPr>
            <w:r w:rsidRPr="00637460">
              <w:rPr>
                <w:b/>
                <w:color w:val="000000" w:themeColor="text1"/>
                <w:sz w:val="20"/>
              </w:rPr>
              <w:t>Промежуточная аттестация (экзамен)</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2,2</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b/>
                <w:color w:val="000000" w:themeColor="text1"/>
                <w:sz w:val="20"/>
              </w:rPr>
            </w:pPr>
            <w:r w:rsidRPr="00637460">
              <w:rPr>
                <w:b/>
                <w:color w:val="000000" w:themeColor="text1"/>
                <w:sz w:val="20"/>
              </w:rPr>
              <w:t>2,2</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b/>
                <w:color w:val="000000" w:themeColor="text1"/>
                <w:sz w:val="20"/>
              </w:rPr>
            </w:pPr>
            <w:r w:rsidRPr="00637460">
              <w:rPr>
                <w:b/>
                <w:color w:val="000000" w:themeColor="text1"/>
                <w:sz w:val="20"/>
              </w:rPr>
              <w:t>-</w:t>
            </w:r>
          </w:p>
        </w:tc>
      </w:tr>
      <w:tr w:rsidR="00650B00" w:rsidRPr="00637460" w:rsidTr="009362AE">
        <w:trPr>
          <w:trHeight w:val="160"/>
        </w:trPr>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 xml:space="preserve">Итого </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6,2</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12</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b/>
                <w:color w:val="000000" w:themeColor="text1"/>
                <w:sz w:val="20"/>
              </w:rPr>
            </w:pPr>
            <w:r w:rsidRPr="00637460">
              <w:rPr>
                <w:b/>
                <w:color w:val="000000" w:themeColor="text1"/>
                <w:sz w:val="20"/>
              </w:rPr>
              <w:t>18,2</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b/>
                <w:color w:val="000000" w:themeColor="text1"/>
                <w:sz w:val="20"/>
              </w:rPr>
            </w:pPr>
            <w:r w:rsidRPr="00637460">
              <w:rPr>
                <w:b/>
                <w:color w:val="000000" w:themeColor="text1"/>
                <w:sz w:val="20"/>
              </w:rPr>
              <w:t>4</w:t>
            </w:r>
          </w:p>
        </w:tc>
      </w:tr>
    </w:tbl>
    <w:p w:rsidR="00650B00" w:rsidRPr="00637460" w:rsidRDefault="00650B00" w:rsidP="00650B00">
      <w:pPr>
        <w:spacing w:before="0" w:after="0"/>
        <w:ind w:firstLine="680"/>
        <w:rPr>
          <w:i/>
          <w:color w:val="000000" w:themeColor="text1"/>
          <w:sz w:val="20"/>
        </w:rPr>
      </w:pPr>
    </w:p>
    <w:p w:rsidR="00650B00" w:rsidRPr="00637460" w:rsidRDefault="00650B00" w:rsidP="00650B00">
      <w:pPr>
        <w:spacing w:before="0" w:after="0"/>
        <w:ind w:firstLine="680"/>
        <w:rPr>
          <w:i/>
          <w:color w:val="000000" w:themeColor="text1"/>
          <w:sz w:val="20"/>
        </w:rPr>
      </w:pPr>
      <w:r w:rsidRPr="00637460">
        <w:rPr>
          <w:i/>
          <w:color w:val="000000" w:themeColor="text1"/>
          <w:sz w:val="20"/>
        </w:rPr>
        <w:t xml:space="preserve">Соотношение объема занятий, проводимых  путем непосредственного взаимодействия педагогического работника с обучающимися по </w:t>
      </w:r>
      <w:r w:rsidR="00733FE3">
        <w:rPr>
          <w:i/>
          <w:color w:val="000000" w:themeColor="text1"/>
          <w:sz w:val="20"/>
        </w:rPr>
        <w:t xml:space="preserve">очной, </w:t>
      </w:r>
      <w:r w:rsidRPr="00637460">
        <w:rPr>
          <w:i/>
          <w:color w:val="000000" w:themeColor="text1"/>
          <w:sz w:val="20"/>
        </w:rPr>
        <w:t>очно-заочной форме – 34%</w:t>
      </w:r>
    </w:p>
    <w:p w:rsidR="00650B00" w:rsidRPr="00637460" w:rsidRDefault="00650B00" w:rsidP="00650B00">
      <w:pPr>
        <w:spacing w:before="0" w:after="0"/>
        <w:ind w:firstLine="680"/>
        <w:rPr>
          <w:b/>
          <w:color w:val="000000" w:themeColor="text1"/>
          <w:sz w:val="20"/>
        </w:rPr>
      </w:pPr>
    </w:p>
    <w:p w:rsidR="00650B00" w:rsidRPr="00637460" w:rsidRDefault="00650B00" w:rsidP="00650B00">
      <w:pPr>
        <w:spacing w:before="0" w:after="0"/>
        <w:ind w:firstLine="680"/>
        <w:rPr>
          <w:b/>
          <w:color w:val="000000" w:themeColor="text1"/>
          <w:sz w:val="20"/>
        </w:rPr>
      </w:pPr>
      <w:r w:rsidRPr="00637460">
        <w:rPr>
          <w:b/>
          <w:color w:val="000000" w:themeColor="text1"/>
          <w:sz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50B00" w:rsidRPr="00637460" w:rsidRDefault="00650B00" w:rsidP="00650B00">
      <w:pPr>
        <w:spacing w:before="0" w:after="0"/>
        <w:ind w:firstLine="680"/>
        <w:rPr>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816"/>
        <w:gridCol w:w="2558"/>
        <w:gridCol w:w="1015"/>
        <w:gridCol w:w="1525"/>
      </w:tblGrid>
      <w:tr w:rsidR="00650B00" w:rsidRPr="00637460" w:rsidTr="009362AE">
        <w:trPr>
          <w:trHeight w:val="190"/>
          <w:tblHead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rFonts w:eastAsia="Times New Roman"/>
                <w:b/>
                <w:color w:val="000000" w:themeColor="text1"/>
                <w:sz w:val="20"/>
              </w:rPr>
            </w:pPr>
            <w:r w:rsidRPr="00637460">
              <w:rPr>
                <w:b/>
                <w:color w:val="000000" w:themeColor="text1"/>
                <w:sz w:val="20"/>
              </w:rPr>
              <w:t>Виды контактной</w:t>
            </w:r>
          </w:p>
          <w:p w:rsidR="00650B00" w:rsidRPr="00637460" w:rsidRDefault="00650B00" w:rsidP="00650B00">
            <w:pPr>
              <w:spacing w:before="0" w:after="0"/>
              <w:jc w:val="center"/>
              <w:rPr>
                <w:b/>
                <w:color w:val="000000" w:themeColor="text1"/>
                <w:sz w:val="20"/>
              </w:rPr>
            </w:pPr>
            <w:r w:rsidRPr="00637460">
              <w:rPr>
                <w:b/>
                <w:color w:val="000000" w:themeColor="text1"/>
                <w:sz w:val="20"/>
              </w:rPr>
              <w:t xml:space="preserve">работы </w:t>
            </w:r>
          </w:p>
        </w:tc>
        <w:tc>
          <w:tcPr>
            <w:tcW w:w="0" w:type="auto"/>
            <w:gridSpan w:val="2"/>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jc w:val="center"/>
              <w:rPr>
                <w:b/>
                <w:color w:val="000000" w:themeColor="text1"/>
                <w:sz w:val="20"/>
              </w:rPr>
            </w:pPr>
            <w:r w:rsidRPr="00637460">
              <w:rPr>
                <w:b/>
                <w:color w:val="000000" w:themeColor="text1"/>
                <w:sz w:val="20"/>
              </w:rPr>
              <w:t xml:space="preserve">Образовательные технологии </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rFonts w:eastAsia="Times New Roman"/>
                <w:b/>
                <w:color w:val="000000" w:themeColor="text1"/>
                <w:sz w:val="20"/>
              </w:rPr>
            </w:pPr>
            <w:r w:rsidRPr="00637460">
              <w:rPr>
                <w:b/>
                <w:color w:val="000000" w:themeColor="text1"/>
                <w:sz w:val="20"/>
              </w:rPr>
              <w:t xml:space="preserve">Контактная работа </w:t>
            </w:r>
          </w:p>
          <w:p w:rsidR="00650B00" w:rsidRPr="00637460" w:rsidRDefault="00650B00" w:rsidP="00650B00">
            <w:pPr>
              <w:spacing w:before="0" w:after="0"/>
              <w:jc w:val="center"/>
              <w:rPr>
                <w:b/>
                <w:color w:val="000000" w:themeColor="text1"/>
                <w:sz w:val="20"/>
              </w:rPr>
            </w:pPr>
          </w:p>
        </w:tc>
      </w:tr>
      <w:tr w:rsidR="00650B00" w:rsidRPr="00637460" w:rsidTr="009362AE">
        <w:trPr>
          <w:trHeight w:val="577"/>
          <w:tblHeader/>
        </w:trPr>
        <w:tc>
          <w:tcPr>
            <w:tcW w:w="0" w:type="auto"/>
            <w:vMerge/>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rPr>
                <w:b/>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jc w:val="center"/>
              <w:rPr>
                <w:b/>
                <w:color w:val="000000" w:themeColor="text1"/>
                <w:sz w:val="20"/>
              </w:rPr>
            </w:pPr>
            <w:r w:rsidRPr="00637460">
              <w:rPr>
                <w:b/>
                <w:color w:val="000000" w:themeColor="text1"/>
                <w:sz w:val="20"/>
              </w:rPr>
              <w:t>Объем занятий, проводимых путем непосредственного взаимодействия педагогического работника с обучающимися (</w:t>
            </w:r>
            <w:proofErr w:type="spellStart"/>
            <w:r w:rsidRPr="00637460">
              <w:rPr>
                <w:b/>
                <w:color w:val="000000" w:themeColor="text1"/>
                <w:sz w:val="20"/>
              </w:rPr>
              <w:t>ак.ч</w:t>
            </w:r>
            <w:proofErr w:type="spellEnd"/>
            <w:r w:rsidRPr="00637460">
              <w:rPr>
                <w:b/>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jc w:val="center"/>
              <w:rPr>
                <w:b/>
                <w:color w:val="000000" w:themeColor="text1"/>
                <w:sz w:val="20"/>
              </w:rPr>
            </w:pPr>
            <w:r w:rsidRPr="00637460">
              <w:rPr>
                <w:b/>
                <w:color w:val="000000" w:themeColor="text1"/>
                <w:sz w:val="20"/>
              </w:rPr>
              <w:t>Объем занятий с применением электронного обучения, дистанционных образовательных технологий (</w:t>
            </w:r>
            <w:proofErr w:type="spellStart"/>
            <w:r w:rsidRPr="00637460">
              <w:rPr>
                <w:b/>
                <w:color w:val="000000" w:themeColor="text1"/>
                <w:sz w:val="20"/>
              </w:rPr>
              <w:t>ак.ч</w:t>
            </w:r>
            <w:proofErr w:type="spellEnd"/>
            <w:r w:rsidRPr="00637460">
              <w:rPr>
                <w:b/>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b/>
                <w:color w:val="000000" w:themeColor="text1"/>
                <w:sz w:val="20"/>
              </w:rPr>
              <w:t xml:space="preserve">(всего </w:t>
            </w:r>
            <w:proofErr w:type="spellStart"/>
            <w:r w:rsidRPr="00637460">
              <w:rPr>
                <w:b/>
                <w:color w:val="000000" w:themeColor="text1"/>
                <w:sz w:val="20"/>
              </w:rPr>
              <w:t>ак.ч</w:t>
            </w:r>
            <w:proofErr w:type="spellEnd"/>
            <w:r w:rsidRPr="00637460">
              <w:rPr>
                <w:b/>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rFonts w:eastAsia="Times New Roman"/>
                <w:b/>
                <w:color w:val="000000" w:themeColor="text1"/>
                <w:sz w:val="20"/>
              </w:rPr>
            </w:pPr>
            <w:r w:rsidRPr="00637460">
              <w:rPr>
                <w:b/>
                <w:color w:val="000000" w:themeColor="text1"/>
                <w:sz w:val="20"/>
              </w:rPr>
              <w:t>в том числе в форме практической подготовки</w:t>
            </w:r>
          </w:p>
          <w:p w:rsidR="00650B00" w:rsidRPr="00637460" w:rsidRDefault="00650B00" w:rsidP="00650B00">
            <w:pPr>
              <w:spacing w:before="0" w:after="0"/>
              <w:jc w:val="center"/>
              <w:rPr>
                <w:color w:val="000000" w:themeColor="text1"/>
                <w:sz w:val="20"/>
              </w:rPr>
            </w:pPr>
            <w:r w:rsidRPr="00637460">
              <w:rPr>
                <w:b/>
                <w:color w:val="000000" w:themeColor="text1"/>
                <w:sz w:val="20"/>
              </w:rPr>
              <w:t xml:space="preserve">( </w:t>
            </w:r>
            <w:proofErr w:type="spellStart"/>
            <w:r w:rsidRPr="00637460">
              <w:rPr>
                <w:b/>
                <w:color w:val="000000" w:themeColor="text1"/>
                <w:sz w:val="20"/>
              </w:rPr>
              <w:t>ак.ч</w:t>
            </w:r>
            <w:proofErr w:type="spellEnd"/>
            <w:r w:rsidRPr="00637460">
              <w:rPr>
                <w:b/>
                <w:color w:val="000000" w:themeColor="text1"/>
                <w:sz w:val="20"/>
              </w:rPr>
              <w:t>.)</w:t>
            </w:r>
          </w:p>
        </w:tc>
      </w:tr>
      <w:tr w:rsidR="00650B00" w:rsidRPr="00637460" w:rsidTr="009362AE">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rPr>
                <w:b/>
                <w:color w:val="000000" w:themeColor="text1"/>
                <w:sz w:val="20"/>
              </w:rPr>
            </w:pPr>
            <w:r w:rsidRPr="00637460">
              <w:rPr>
                <w:b/>
                <w:color w:val="000000" w:themeColor="text1"/>
                <w:sz w:val="20"/>
              </w:rPr>
              <w:t>Лекционного типа (лекции)</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2</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i/>
                <w:color w:val="000000" w:themeColor="text1"/>
                <w:sz w:val="20"/>
              </w:rPr>
            </w:pPr>
            <w:r w:rsidRPr="00637460">
              <w:rPr>
                <w:i/>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b/>
                <w:color w:val="000000" w:themeColor="text1"/>
                <w:sz w:val="20"/>
              </w:rPr>
            </w:pPr>
            <w:r w:rsidRPr="00637460">
              <w:rPr>
                <w:b/>
                <w:color w:val="000000" w:themeColor="text1"/>
                <w:sz w:val="20"/>
              </w:rPr>
              <w:t>2</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b/>
                <w:color w:val="000000" w:themeColor="text1"/>
                <w:sz w:val="20"/>
              </w:rPr>
            </w:pPr>
            <w:r w:rsidRPr="00637460">
              <w:rPr>
                <w:b/>
                <w:color w:val="000000" w:themeColor="text1"/>
                <w:sz w:val="20"/>
              </w:rPr>
              <w:t>-</w:t>
            </w:r>
          </w:p>
        </w:tc>
      </w:tr>
      <w:tr w:rsidR="00650B00" w:rsidRPr="00637460" w:rsidTr="009362AE">
        <w:trPr>
          <w:trHeight w:val="337"/>
        </w:trPr>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rPr>
                <w:rFonts w:eastAsia="Times New Roman"/>
                <w:b/>
                <w:color w:val="000000" w:themeColor="text1"/>
                <w:sz w:val="20"/>
              </w:rPr>
            </w:pPr>
            <w:r w:rsidRPr="00637460">
              <w:rPr>
                <w:b/>
                <w:color w:val="000000" w:themeColor="text1"/>
                <w:sz w:val="20"/>
              </w:rPr>
              <w:t>Семинарского типа</w:t>
            </w:r>
          </w:p>
          <w:p w:rsidR="00650B00" w:rsidRPr="00637460" w:rsidRDefault="00650B00" w:rsidP="00650B00">
            <w:pPr>
              <w:spacing w:before="0" w:after="0"/>
              <w:rPr>
                <w:color w:val="000000" w:themeColor="text1"/>
                <w:sz w:val="20"/>
              </w:rPr>
            </w:pPr>
            <w:r w:rsidRPr="00637460">
              <w:rPr>
                <w:b/>
                <w:color w:val="000000" w:themeColor="text1"/>
                <w:sz w:val="20"/>
              </w:rPr>
              <w:t>(семинар)</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r>
      <w:tr w:rsidR="00650B00" w:rsidRPr="00637460" w:rsidTr="009362AE">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rPr>
                <w:rFonts w:eastAsia="Times New Roman"/>
                <w:b/>
                <w:color w:val="000000" w:themeColor="text1"/>
                <w:sz w:val="20"/>
              </w:rPr>
            </w:pPr>
            <w:r w:rsidRPr="00637460">
              <w:rPr>
                <w:b/>
                <w:color w:val="000000" w:themeColor="text1"/>
                <w:sz w:val="20"/>
              </w:rPr>
              <w:t xml:space="preserve">Семинарского </w:t>
            </w:r>
            <w:r w:rsidRPr="00637460">
              <w:rPr>
                <w:b/>
                <w:color w:val="000000" w:themeColor="text1"/>
                <w:sz w:val="20"/>
              </w:rPr>
              <w:lastRenderedPageBreak/>
              <w:t>типа</w:t>
            </w:r>
          </w:p>
          <w:p w:rsidR="00650B00" w:rsidRPr="00637460" w:rsidRDefault="00650B00" w:rsidP="00650B00">
            <w:pPr>
              <w:spacing w:before="0" w:after="0"/>
              <w:rPr>
                <w:color w:val="000000" w:themeColor="text1"/>
                <w:sz w:val="20"/>
              </w:rPr>
            </w:pPr>
            <w:r w:rsidRPr="00637460">
              <w:rPr>
                <w:b/>
                <w:color w:val="000000" w:themeColor="text1"/>
                <w:sz w:val="20"/>
              </w:rPr>
              <w:t>(практические занятия)</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lastRenderedPageBreak/>
              <w:t>-</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6</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b/>
                <w:color w:val="000000" w:themeColor="text1"/>
                <w:sz w:val="20"/>
              </w:rPr>
            </w:pPr>
            <w:r w:rsidRPr="00637460">
              <w:rPr>
                <w:b/>
                <w:color w:val="000000" w:themeColor="text1"/>
                <w:sz w:val="20"/>
              </w:rPr>
              <w:t>6</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b/>
                <w:color w:val="000000" w:themeColor="text1"/>
                <w:sz w:val="20"/>
              </w:rPr>
            </w:pPr>
            <w:r w:rsidRPr="00637460">
              <w:rPr>
                <w:b/>
                <w:color w:val="000000" w:themeColor="text1"/>
                <w:sz w:val="20"/>
              </w:rPr>
              <w:t>-</w:t>
            </w:r>
          </w:p>
        </w:tc>
      </w:tr>
      <w:tr w:rsidR="00650B00" w:rsidRPr="00637460" w:rsidTr="009362AE">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rPr>
                <w:i/>
                <w:color w:val="000000" w:themeColor="text1"/>
                <w:sz w:val="20"/>
              </w:rPr>
            </w:pPr>
            <w:r w:rsidRPr="00637460">
              <w:rPr>
                <w:i/>
                <w:color w:val="000000" w:themeColor="text1"/>
                <w:sz w:val="20"/>
              </w:rPr>
              <w:lastRenderedPageBreak/>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2</w:t>
            </w:r>
          </w:p>
        </w:tc>
      </w:tr>
      <w:tr w:rsidR="00650B00" w:rsidRPr="00637460" w:rsidTr="009362AE">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rPr>
                <w:rFonts w:eastAsia="Times New Roman"/>
                <w:b/>
                <w:color w:val="000000" w:themeColor="text1"/>
                <w:sz w:val="20"/>
              </w:rPr>
            </w:pPr>
            <w:r w:rsidRPr="00637460">
              <w:rPr>
                <w:b/>
                <w:color w:val="000000" w:themeColor="text1"/>
                <w:sz w:val="20"/>
              </w:rPr>
              <w:t>Семинарского типа</w:t>
            </w:r>
          </w:p>
          <w:p w:rsidR="00650B00" w:rsidRPr="00637460" w:rsidRDefault="00650B00" w:rsidP="00650B00">
            <w:pPr>
              <w:spacing w:before="0" w:after="0"/>
              <w:rPr>
                <w:color w:val="000000" w:themeColor="text1"/>
                <w:sz w:val="20"/>
              </w:rPr>
            </w:pPr>
            <w:r w:rsidRPr="00637460">
              <w:rPr>
                <w:b/>
                <w:color w:val="000000" w:themeColor="text1"/>
                <w:sz w:val="20"/>
              </w:rPr>
              <w:t>(курсовое проектирование (работа))</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r>
      <w:tr w:rsidR="00650B00" w:rsidRPr="00637460" w:rsidTr="009362AE">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rPr>
                <w:rFonts w:eastAsia="Times New Roman"/>
                <w:b/>
                <w:color w:val="000000" w:themeColor="text1"/>
                <w:sz w:val="20"/>
              </w:rPr>
            </w:pPr>
            <w:r w:rsidRPr="00637460">
              <w:rPr>
                <w:b/>
                <w:color w:val="000000" w:themeColor="text1"/>
                <w:sz w:val="20"/>
              </w:rPr>
              <w:t>Семинарского типа</w:t>
            </w:r>
          </w:p>
          <w:p w:rsidR="00650B00" w:rsidRPr="00637460" w:rsidRDefault="00650B00" w:rsidP="00650B00">
            <w:pPr>
              <w:spacing w:before="0" w:after="0"/>
              <w:rPr>
                <w:color w:val="000000" w:themeColor="text1"/>
                <w:sz w:val="20"/>
              </w:rPr>
            </w:pPr>
            <w:r w:rsidRPr="00637460">
              <w:rPr>
                <w:b/>
                <w:color w:val="000000" w:themeColor="text1"/>
                <w:sz w:val="20"/>
              </w:rPr>
              <w:t>(лабораторные работы)</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r>
      <w:tr w:rsidR="00650B00" w:rsidRPr="00637460" w:rsidTr="009362AE">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rPr>
                <w:i/>
                <w:color w:val="000000" w:themeColor="text1"/>
                <w:sz w:val="20"/>
              </w:rPr>
            </w:pPr>
            <w:r w:rsidRPr="00637460">
              <w:rPr>
                <w:i/>
                <w:color w:val="000000" w:themeColor="text1"/>
                <w:sz w:val="20"/>
              </w:rPr>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r>
      <w:tr w:rsidR="00650B00" w:rsidRPr="00637460" w:rsidTr="009362AE">
        <w:tc>
          <w:tcPr>
            <w:tcW w:w="0" w:type="auto"/>
            <w:tcBorders>
              <w:top w:val="single" w:sz="4" w:space="0" w:color="auto"/>
              <w:left w:val="single" w:sz="4" w:space="0" w:color="auto"/>
              <w:bottom w:val="single" w:sz="4" w:space="0" w:color="auto"/>
              <w:right w:val="single" w:sz="4" w:space="0" w:color="auto"/>
            </w:tcBorders>
          </w:tcPr>
          <w:p w:rsidR="00650B00" w:rsidRPr="00637460" w:rsidRDefault="00650B00" w:rsidP="00650B00">
            <w:pPr>
              <w:spacing w:before="0" w:after="0"/>
              <w:rPr>
                <w:b/>
                <w:color w:val="000000" w:themeColor="text1"/>
                <w:sz w:val="20"/>
              </w:rPr>
            </w:pPr>
            <w:r w:rsidRPr="00637460">
              <w:rPr>
                <w:b/>
                <w:color w:val="000000" w:themeColor="text1"/>
                <w:sz w:val="20"/>
              </w:rPr>
              <w:t>Промежуточная аттестация (экзамен)</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2,2</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b/>
                <w:color w:val="000000" w:themeColor="text1"/>
                <w:sz w:val="20"/>
              </w:rPr>
            </w:pPr>
            <w:r w:rsidRPr="00637460">
              <w:rPr>
                <w:b/>
                <w:color w:val="000000" w:themeColor="text1"/>
                <w:sz w:val="20"/>
              </w:rPr>
              <w:t>2,2</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b/>
                <w:color w:val="000000" w:themeColor="text1"/>
                <w:sz w:val="20"/>
              </w:rPr>
            </w:pPr>
            <w:r w:rsidRPr="00637460">
              <w:rPr>
                <w:b/>
                <w:color w:val="000000" w:themeColor="text1"/>
                <w:sz w:val="20"/>
              </w:rPr>
              <w:t>-</w:t>
            </w:r>
          </w:p>
        </w:tc>
      </w:tr>
      <w:tr w:rsidR="00650B00" w:rsidRPr="00637460" w:rsidTr="009362AE">
        <w:trPr>
          <w:trHeight w:val="160"/>
        </w:trPr>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 xml:space="preserve">Итого </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4,2</w:t>
            </w:r>
          </w:p>
        </w:tc>
        <w:tc>
          <w:tcPr>
            <w:tcW w:w="0" w:type="auto"/>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color w:val="000000" w:themeColor="text1"/>
                <w:sz w:val="20"/>
              </w:rPr>
            </w:pPr>
            <w:r w:rsidRPr="00637460">
              <w:rPr>
                <w:color w:val="000000" w:themeColor="text1"/>
                <w:sz w:val="20"/>
              </w:rPr>
              <w:t>6</w:t>
            </w:r>
          </w:p>
        </w:tc>
        <w:tc>
          <w:tcPr>
            <w:tcW w:w="101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b/>
                <w:color w:val="000000" w:themeColor="text1"/>
                <w:sz w:val="20"/>
              </w:rPr>
            </w:pPr>
            <w:r w:rsidRPr="00637460">
              <w:rPr>
                <w:b/>
                <w:color w:val="000000" w:themeColor="text1"/>
                <w:sz w:val="20"/>
              </w:rPr>
              <w:t>10,2</w:t>
            </w:r>
          </w:p>
        </w:tc>
        <w:tc>
          <w:tcPr>
            <w:tcW w:w="1525" w:type="dxa"/>
            <w:tcBorders>
              <w:top w:val="single" w:sz="4" w:space="0" w:color="auto"/>
              <w:left w:val="single" w:sz="4" w:space="0" w:color="auto"/>
              <w:bottom w:val="single" w:sz="4" w:space="0" w:color="auto"/>
              <w:right w:val="single" w:sz="4" w:space="0" w:color="auto"/>
            </w:tcBorders>
            <w:vAlign w:val="center"/>
          </w:tcPr>
          <w:p w:rsidR="00650B00" w:rsidRPr="00637460" w:rsidRDefault="00650B00" w:rsidP="00650B00">
            <w:pPr>
              <w:spacing w:before="0" w:after="0"/>
              <w:jc w:val="center"/>
              <w:rPr>
                <w:b/>
                <w:color w:val="000000" w:themeColor="text1"/>
                <w:sz w:val="20"/>
              </w:rPr>
            </w:pPr>
            <w:r w:rsidRPr="00637460">
              <w:rPr>
                <w:b/>
                <w:color w:val="000000" w:themeColor="text1"/>
                <w:sz w:val="20"/>
              </w:rPr>
              <w:t>2</w:t>
            </w:r>
          </w:p>
        </w:tc>
      </w:tr>
    </w:tbl>
    <w:p w:rsidR="00650B00" w:rsidRPr="00637460" w:rsidRDefault="00650B00" w:rsidP="00650B00">
      <w:pPr>
        <w:suppressAutoHyphens/>
        <w:spacing w:before="0" w:after="0"/>
        <w:ind w:firstLine="720"/>
        <w:jc w:val="both"/>
        <w:rPr>
          <w:i/>
          <w:color w:val="000000" w:themeColor="text1"/>
          <w:sz w:val="20"/>
        </w:rPr>
      </w:pPr>
      <w:r w:rsidRPr="00637460">
        <w:rPr>
          <w:i/>
          <w:color w:val="000000" w:themeColor="text1"/>
          <w:sz w:val="20"/>
        </w:rPr>
        <w:t>Соотношение объема занятий, проводимых путем непосредственного взаимодействия педагогического работника с обучающимися по заочной форме - 41%</w:t>
      </w:r>
    </w:p>
    <w:p w:rsidR="00650B00" w:rsidRPr="00637460" w:rsidRDefault="00650B00" w:rsidP="00650B00">
      <w:pPr>
        <w:widowControl/>
        <w:snapToGrid/>
        <w:spacing w:before="0" w:after="0"/>
        <w:ind w:firstLine="680"/>
        <w:rPr>
          <w:b/>
          <w:color w:val="000000" w:themeColor="text1"/>
          <w:sz w:val="20"/>
        </w:rPr>
      </w:pPr>
    </w:p>
    <w:p w:rsidR="00650B00" w:rsidRPr="00637460" w:rsidRDefault="00650B00" w:rsidP="00650B00">
      <w:pPr>
        <w:widowControl/>
        <w:tabs>
          <w:tab w:val="center" w:pos="4677"/>
          <w:tab w:val="right" w:pos="9355"/>
        </w:tabs>
        <w:suppressAutoHyphens/>
        <w:snapToGrid/>
        <w:spacing w:before="0" w:after="0"/>
        <w:ind w:firstLine="709"/>
        <w:jc w:val="both"/>
        <w:rPr>
          <w:b/>
          <w:color w:val="000000" w:themeColor="text1"/>
          <w:sz w:val="20"/>
        </w:rPr>
      </w:pPr>
      <w:r w:rsidRPr="00637460">
        <w:rPr>
          <w:b/>
          <w:color w:val="000000" w:themeColor="text1"/>
          <w:sz w:val="20"/>
        </w:rPr>
        <w:t xml:space="preserve">6. Методические указания по освоению дисциплины </w:t>
      </w:r>
    </w:p>
    <w:p w:rsidR="00650B00" w:rsidRPr="00637460" w:rsidRDefault="00650B00" w:rsidP="00650B00">
      <w:pPr>
        <w:widowControl/>
        <w:tabs>
          <w:tab w:val="center" w:pos="4677"/>
          <w:tab w:val="right" w:pos="9355"/>
        </w:tabs>
        <w:suppressAutoHyphens/>
        <w:snapToGrid/>
        <w:spacing w:before="0" w:after="0"/>
        <w:ind w:firstLine="709"/>
        <w:jc w:val="both"/>
        <w:rPr>
          <w:b/>
          <w:color w:val="000000" w:themeColor="text1"/>
          <w:sz w:val="20"/>
        </w:rPr>
      </w:pPr>
      <w:r w:rsidRPr="00637460">
        <w:rPr>
          <w:b/>
          <w:color w:val="000000" w:themeColor="text1"/>
          <w:sz w:val="20"/>
        </w:rPr>
        <w:t>6.1  Учебно-методическое обеспечение дисциплины</w:t>
      </w:r>
    </w:p>
    <w:p w:rsidR="00650B00" w:rsidRPr="00637460" w:rsidRDefault="00650B00" w:rsidP="00650B00">
      <w:pPr>
        <w:widowControl/>
        <w:tabs>
          <w:tab w:val="left" w:pos="900"/>
        </w:tabs>
        <w:suppressAutoHyphens/>
        <w:overflowPunct w:val="0"/>
        <w:autoSpaceDE w:val="0"/>
        <w:autoSpaceDN w:val="0"/>
        <w:adjustRightInd w:val="0"/>
        <w:snapToGrid/>
        <w:spacing w:before="0" w:after="0"/>
        <w:ind w:firstLine="709"/>
        <w:rPr>
          <w:i/>
          <w:color w:val="000000" w:themeColor="text1"/>
          <w:sz w:val="20"/>
        </w:rPr>
      </w:pPr>
      <w:r w:rsidRPr="00637460">
        <w:rPr>
          <w:i/>
          <w:color w:val="000000" w:themeColor="text1"/>
          <w:sz w:val="20"/>
        </w:rPr>
        <w:t>Методические указания для преподавателя</w:t>
      </w:r>
    </w:p>
    <w:p w:rsidR="00650B00" w:rsidRPr="00637460" w:rsidRDefault="00650B00" w:rsidP="00650B00">
      <w:pPr>
        <w:widowControl/>
        <w:shd w:val="clear" w:color="auto" w:fill="FFFFFF"/>
        <w:snapToGrid/>
        <w:spacing w:before="0" w:after="0"/>
        <w:ind w:firstLine="709"/>
        <w:jc w:val="both"/>
        <w:rPr>
          <w:color w:val="000000" w:themeColor="text1"/>
          <w:sz w:val="20"/>
        </w:rPr>
      </w:pPr>
      <w:r w:rsidRPr="00637460">
        <w:rPr>
          <w:color w:val="000000" w:themeColor="text1"/>
          <w:sz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37460">
        <w:rPr>
          <w:color w:val="000000" w:themeColor="text1"/>
          <w:spacing w:val="-1"/>
          <w:sz w:val="20"/>
        </w:rPr>
        <w:t xml:space="preserve">дисциплины, сформировать у обучающихся ориентиры для самостоятельной работы над </w:t>
      </w:r>
      <w:r w:rsidRPr="00637460">
        <w:rPr>
          <w:color w:val="000000" w:themeColor="text1"/>
          <w:sz w:val="20"/>
        </w:rPr>
        <w:t>дисциплин</w:t>
      </w:r>
      <w:r w:rsidRPr="00637460">
        <w:rPr>
          <w:color w:val="000000" w:themeColor="text1"/>
          <w:spacing w:val="-1"/>
          <w:sz w:val="20"/>
        </w:rPr>
        <w:t>ой.</w:t>
      </w:r>
    </w:p>
    <w:p w:rsidR="00650B00" w:rsidRPr="00637460" w:rsidRDefault="00650B00" w:rsidP="00650B00">
      <w:pPr>
        <w:widowControl/>
        <w:shd w:val="clear" w:color="auto" w:fill="FFFFFF"/>
        <w:snapToGrid/>
        <w:spacing w:before="0" w:after="0"/>
        <w:ind w:firstLine="709"/>
        <w:jc w:val="both"/>
        <w:rPr>
          <w:color w:val="000000" w:themeColor="text1"/>
          <w:sz w:val="20"/>
        </w:rPr>
      </w:pPr>
      <w:r w:rsidRPr="00637460">
        <w:rPr>
          <w:color w:val="000000" w:themeColor="text1"/>
          <w:sz w:val="20"/>
        </w:rPr>
        <w:t>Основной целью практических занятий является обсуждение наиболее сложных теоретических вопросов дисциплин</w:t>
      </w:r>
      <w:r w:rsidRPr="00637460">
        <w:rPr>
          <w:color w:val="000000" w:themeColor="text1"/>
          <w:spacing w:val="-1"/>
          <w:sz w:val="20"/>
        </w:rPr>
        <w:t>ы</w:t>
      </w:r>
      <w:r w:rsidRPr="00637460">
        <w:rPr>
          <w:color w:val="000000" w:themeColor="text1"/>
          <w:sz w:val="20"/>
        </w:rPr>
        <w:t>, их методологическая и методическая проработка. Они проводятся в форме опроса, диспута, тестирования, обсуждения докладов и пр.</w:t>
      </w:r>
    </w:p>
    <w:p w:rsidR="00650B00" w:rsidRPr="00637460" w:rsidRDefault="00650B00" w:rsidP="00650B00">
      <w:pPr>
        <w:widowControl/>
        <w:shd w:val="clear" w:color="auto" w:fill="FFFFFF"/>
        <w:snapToGrid/>
        <w:spacing w:before="0" w:after="0"/>
        <w:ind w:firstLine="709"/>
        <w:jc w:val="both"/>
        <w:rPr>
          <w:color w:val="000000" w:themeColor="text1"/>
          <w:sz w:val="20"/>
        </w:rPr>
      </w:pPr>
      <w:r w:rsidRPr="00637460">
        <w:rPr>
          <w:color w:val="000000" w:themeColor="text1"/>
          <w:sz w:val="20"/>
        </w:rPr>
        <w:t xml:space="preserve">Самостоятельная работа с научной и учебной литературой дополняется работой с тестирующими системами, </w:t>
      </w:r>
      <w:proofErr w:type="spellStart"/>
      <w:r w:rsidRPr="00637460">
        <w:rPr>
          <w:color w:val="000000" w:themeColor="text1"/>
          <w:sz w:val="20"/>
        </w:rPr>
        <w:t>тренинговыми</w:t>
      </w:r>
      <w:proofErr w:type="spellEnd"/>
      <w:r w:rsidRPr="00637460">
        <w:rPr>
          <w:color w:val="000000" w:themeColor="text1"/>
          <w:sz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650B00" w:rsidRPr="00637460" w:rsidRDefault="00650B00" w:rsidP="00650B00">
      <w:pPr>
        <w:widowControl/>
        <w:tabs>
          <w:tab w:val="left" w:pos="900"/>
        </w:tabs>
        <w:suppressAutoHyphens/>
        <w:overflowPunct w:val="0"/>
        <w:autoSpaceDE w:val="0"/>
        <w:autoSpaceDN w:val="0"/>
        <w:adjustRightInd w:val="0"/>
        <w:snapToGrid/>
        <w:spacing w:before="0" w:after="0"/>
        <w:ind w:firstLine="709"/>
        <w:jc w:val="both"/>
        <w:rPr>
          <w:b/>
          <w:color w:val="000000" w:themeColor="text1"/>
          <w:sz w:val="20"/>
        </w:rPr>
      </w:pPr>
    </w:p>
    <w:p w:rsidR="00650B00" w:rsidRPr="00637460" w:rsidRDefault="00650B00" w:rsidP="00650B00">
      <w:pPr>
        <w:widowControl/>
        <w:tabs>
          <w:tab w:val="left" w:pos="900"/>
        </w:tabs>
        <w:suppressAutoHyphens/>
        <w:overflowPunct w:val="0"/>
        <w:autoSpaceDE w:val="0"/>
        <w:autoSpaceDN w:val="0"/>
        <w:adjustRightInd w:val="0"/>
        <w:snapToGrid/>
        <w:spacing w:before="0" w:after="0"/>
        <w:ind w:firstLine="709"/>
        <w:jc w:val="both"/>
        <w:rPr>
          <w:b/>
          <w:color w:val="000000" w:themeColor="text1"/>
          <w:sz w:val="20"/>
        </w:rPr>
      </w:pPr>
      <w:r w:rsidRPr="00637460">
        <w:rPr>
          <w:b/>
          <w:color w:val="000000" w:themeColor="text1"/>
          <w:sz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50B00" w:rsidRPr="00637460" w:rsidRDefault="00650B00" w:rsidP="00650B00">
      <w:pPr>
        <w:widowControl/>
        <w:tabs>
          <w:tab w:val="left" w:pos="900"/>
          <w:tab w:val="left" w:pos="1080"/>
        </w:tabs>
        <w:suppressAutoHyphens/>
        <w:snapToGrid/>
        <w:spacing w:before="0" w:after="0"/>
        <w:ind w:firstLine="709"/>
        <w:jc w:val="both"/>
        <w:rPr>
          <w:color w:val="000000" w:themeColor="text1"/>
          <w:sz w:val="20"/>
        </w:rPr>
      </w:pPr>
      <w:r w:rsidRPr="00637460">
        <w:rPr>
          <w:color w:val="000000" w:themeColor="text1"/>
          <w:sz w:val="20"/>
        </w:rPr>
        <w:t>Методические материалы доступны на сайте «Личная студия» в разделе «Методические указания и пособия».</w:t>
      </w:r>
    </w:p>
    <w:p w:rsidR="00650B00" w:rsidRPr="00637460" w:rsidRDefault="00650B00" w:rsidP="00650B00">
      <w:pPr>
        <w:widowControl/>
        <w:numPr>
          <w:ilvl w:val="0"/>
          <w:numId w:val="22"/>
        </w:numPr>
        <w:tabs>
          <w:tab w:val="left" w:pos="900"/>
          <w:tab w:val="left" w:pos="1080"/>
        </w:tabs>
        <w:snapToGrid/>
        <w:spacing w:before="0" w:after="0"/>
        <w:jc w:val="both"/>
        <w:rPr>
          <w:color w:val="000000" w:themeColor="text1"/>
          <w:sz w:val="20"/>
        </w:rPr>
      </w:pPr>
      <w:r w:rsidRPr="00637460">
        <w:rPr>
          <w:color w:val="000000" w:themeColor="text1"/>
          <w:sz w:val="20"/>
        </w:rPr>
        <w:t>Методические указания  «Введение в технологию обучения».</w:t>
      </w:r>
    </w:p>
    <w:p w:rsidR="00650B00" w:rsidRPr="00637460" w:rsidRDefault="00650B00" w:rsidP="00650B00">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учебного занятия «</w:t>
      </w:r>
      <w:proofErr w:type="spellStart"/>
      <w:r w:rsidRPr="00637460">
        <w:rPr>
          <w:color w:val="000000" w:themeColor="text1"/>
          <w:sz w:val="20"/>
        </w:rPr>
        <w:t>Вебинар</w:t>
      </w:r>
      <w:proofErr w:type="spellEnd"/>
      <w:r w:rsidRPr="00637460">
        <w:rPr>
          <w:color w:val="000000" w:themeColor="text1"/>
          <w:sz w:val="20"/>
        </w:rPr>
        <w:t>».</w:t>
      </w:r>
    </w:p>
    <w:p w:rsidR="00650B00" w:rsidRPr="00637460" w:rsidRDefault="00650B00" w:rsidP="00650B00">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«Семинар-обсуждение устного эссе», «Семинар-обсуждение устного доклада».</w:t>
      </w:r>
    </w:p>
    <w:p w:rsidR="00650B00" w:rsidRPr="00637460" w:rsidRDefault="00650B00" w:rsidP="00650B00">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«Семинар – семинар-</w:t>
      </w:r>
      <w:proofErr w:type="spellStart"/>
      <w:r w:rsidRPr="00637460">
        <w:rPr>
          <w:color w:val="000000" w:themeColor="text1"/>
          <w:sz w:val="20"/>
        </w:rPr>
        <w:t>асессмент</w:t>
      </w:r>
      <w:proofErr w:type="spellEnd"/>
      <w:r w:rsidRPr="00637460">
        <w:rPr>
          <w:color w:val="000000" w:themeColor="text1"/>
          <w:sz w:val="20"/>
        </w:rPr>
        <w:t xml:space="preserve"> реферата».</w:t>
      </w:r>
    </w:p>
    <w:p w:rsidR="00650B00" w:rsidRPr="00637460" w:rsidRDefault="00650B00" w:rsidP="00650B00">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 xml:space="preserve">Методические указания по проведению занятия «Семинар – </w:t>
      </w:r>
      <w:proofErr w:type="spellStart"/>
      <w:r w:rsidRPr="00637460">
        <w:rPr>
          <w:color w:val="000000" w:themeColor="text1"/>
          <w:sz w:val="20"/>
        </w:rPr>
        <w:t>асессмент</w:t>
      </w:r>
      <w:proofErr w:type="spellEnd"/>
      <w:r w:rsidRPr="00637460">
        <w:rPr>
          <w:color w:val="000000" w:themeColor="text1"/>
          <w:sz w:val="20"/>
        </w:rPr>
        <w:t xml:space="preserve"> дневника по физкультуре и спорту».</w:t>
      </w:r>
    </w:p>
    <w:p w:rsidR="00650B00" w:rsidRPr="00637460" w:rsidRDefault="00650B00" w:rsidP="00650B00">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«Семинар – обсуждение реферата».</w:t>
      </w:r>
    </w:p>
    <w:p w:rsidR="00650B00" w:rsidRPr="00637460" w:rsidRDefault="00650B00" w:rsidP="00650B00">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lastRenderedPageBreak/>
        <w:t>Методические указания по проведению учебного занятия с компьютерным средством обучения «Практическое занятие - тест-тренинг».</w:t>
      </w:r>
    </w:p>
    <w:p w:rsidR="00650B00" w:rsidRPr="00637460" w:rsidRDefault="00650B00" w:rsidP="00650B00">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37460">
        <w:rPr>
          <w:color w:val="000000" w:themeColor="text1"/>
          <w:sz w:val="20"/>
        </w:rPr>
        <w:t>глоссарный</w:t>
      </w:r>
      <w:proofErr w:type="spellEnd"/>
      <w:r w:rsidRPr="00637460">
        <w:rPr>
          <w:color w:val="000000" w:themeColor="text1"/>
          <w:sz w:val="20"/>
        </w:rPr>
        <w:t xml:space="preserve"> тренинг».</w:t>
      </w:r>
    </w:p>
    <w:p w:rsidR="00650B00" w:rsidRPr="00637460" w:rsidRDefault="00650B00" w:rsidP="00650B00">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 xml:space="preserve">Методические указания по проведению занятия «Практическое занятие - </w:t>
      </w:r>
      <w:proofErr w:type="spellStart"/>
      <w:r w:rsidRPr="00637460">
        <w:rPr>
          <w:color w:val="000000" w:themeColor="text1"/>
          <w:sz w:val="20"/>
        </w:rPr>
        <w:t>позетовое</w:t>
      </w:r>
      <w:proofErr w:type="spellEnd"/>
      <w:r w:rsidRPr="00637460">
        <w:rPr>
          <w:color w:val="000000" w:themeColor="text1"/>
          <w:sz w:val="20"/>
        </w:rPr>
        <w:t xml:space="preserve"> тестирование».</w:t>
      </w:r>
    </w:p>
    <w:p w:rsidR="00650B00" w:rsidRPr="00637460" w:rsidRDefault="00650B00" w:rsidP="00650B00">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Положение о реализации электронного обучения,  дистанционных образовательных технологий.</w:t>
      </w:r>
    </w:p>
    <w:p w:rsidR="00650B00" w:rsidRPr="00637460" w:rsidRDefault="00650B00" w:rsidP="00650B00">
      <w:pPr>
        <w:widowControl/>
        <w:numPr>
          <w:ilvl w:val="0"/>
          <w:numId w:val="22"/>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«Практическое занятие - алгоритмический тренинг».</w:t>
      </w:r>
    </w:p>
    <w:p w:rsidR="00650B00" w:rsidRPr="00637460" w:rsidRDefault="00650B00" w:rsidP="00650B00">
      <w:pPr>
        <w:widowControl/>
        <w:tabs>
          <w:tab w:val="left" w:pos="900"/>
          <w:tab w:val="left" w:pos="1080"/>
        </w:tabs>
        <w:snapToGrid/>
        <w:spacing w:before="0" w:after="0"/>
        <w:ind w:firstLine="709"/>
        <w:jc w:val="both"/>
        <w:rPr>
          <w:color w:val="000000" w:themeColor="text1"/>
          <w:sz w:val="20"/>
        </w:rPr>
      </w:pPr>
      <w:r w:rsidRPr="00637460">
        <w:rPr>
          <w:color w:val="000000" w:themeColor="text1"/>
          <w:sz w:val="20"/>
        </w:rPr>
        <w:t>Указанные методические материалы для обучающихся доступны в Личной студии обучающегося, в разделе ресурсы.</w:t>
      </w:r>
    </w:p>
    <w:p w:rsidR="00650B00" w:rsidRPr="00637460" w:rsidRDefault="00650B00" w:rsidP="00650B00">
      <w:pPr>
        <w:widowControl/>
        <w:tabs>
          <w:tab w:val="left" w:pos="900"/>
        </w:tabs>
        <w:suppressAutoHyphens/>
        <w:overflowPunct w:val="0"/>
        <w:autoSpaceDE w:val="0"/>
        <w:autoSpaceDN w:val="0"/>
        <w:adjustRightInd w:val="0"/>
        <w:snapToGrid/>
        <w:spacing w:before="0" w:after="0"/>
        <w:ind w:firstLine="709"/>
        <w:jc w:val="both"/>
        <w:rPr>
          <w:b/>
          <w:color w:val="000000" w:themeColor="text1"/>
          <w:sz w:val="20"/>
        </w:rPr>
      </w:pPr>
    </w:p>
    <w:p w:rsidR="006D6A2C" w:rsidRDefault="006D6A2C" w:rsidP="006D6A2C">
      <w:pPr>
        <w:spacing w:before="0" w:after="0"/>
        <w:ind w:firstLine="680"/>
        <w:jc w:val="both"/>
        <w:rPr>
          <w:b/>
          <w:sz w:val="20"/>
        </w:rPr>
      </w:pPr>
      <w:r>
        <w:rPr>
          <w:b/>
          <w:sz w:val="20"/>
        </w:rPr>
        <w:t>6.3 Особенности реализации дисциплины в отношении лиц из числа инвалидов и лиц с ограниченными возможностями здоровья</w:t>
      </w:r>
    </w:p>
    <w:p w:rsidR="006D6A2C" w:rsidRDefault="006D6A2C" w:rsidP="006D6A2C">
      <w:pPr>
        <w:shd w:val="clear" w:color="auto" w:fill="FFFFFF"/>
        <w:spacing w:before="0" w:after="0"/>
        <w:ind w:firstLine="709"/>
        <w:jc w:val="both"/>
        <w:rPr>
          <w:sz w:val="20"/>
        </w:rPr>
      </w:pPr>
      <w:r>
        <w:rPr>
          <w:sz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D6A2C" w:rsidRDefault="006D6A2C" w:rsidP="006D6A2C">
      <w:pPr>
        <w:spacing w:before="0" w:after="0"/>
        <w:ind w:firstLine="709"/>
        <w:jc w:val="both"/>
        <w:rPr>
          <w:sz w:val="20"/>
        </w:rPr>
      </w:pPr>
      <w:r>
        <w:rPr>
          <w:sz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rPr>
        <w:t>тифлоинформационных</w:t>
      </w:r>
      <w:proofErr w:type="spellEnd"/>
      <w:r>
        <w:rPr>
          <w:sz w:val="20"/>
        </w:rPr>
        <w:t xml:space="preserve"> устройств.</w:t>
      </w:r>
    </w:p>
    <w:p w:rsidR="006D6A2C" w:rsidRDefault="006D6A2C" w:rsidP="006D6A2C">
      <w:pPr>
        <w:shd w:val="clear" w:color="auto" w:fill="FFFFFF"/>
        <w:tabs>
          <w:tab w:val="left" w:pos="993"/>
        </w:tabs>
        <w:spacing w:before="0" w:after="0"/>
        <w:ind w:firstLine="709"/>
        <w:jc w:val="both"/>
        <w:rPr>
          <w:sz w:val="20"/>
        </w:rPr>
      </w:pPr>
      <w:r>
        <w:rPr>
          <w:sz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D6A2C" w:rsidRDefault="006D6A2C" w:rsidP="006D6A2C">
      <w:pPr>
        <w:spacing w:before="0" w:after="0"/>
        <w:ind w:firstLine="709"/>
        <w:jc w:val="both"/>
        <w:rPr>
          <w:sz w:val="20"/>
        </w:rPr>
      </w:pPr>
      <w:r>
        <w:rPr>
          <w:sz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D6A2C" w:rsidRDefault="006D6A2C" w:rsidP="006D6A2C">
      <w:pPr>
        <w:spacing w:before="0" w:after="0"/>
        <w:ind w:firstLine="709"/>
        <w:jc w:val="both"/>
        <w:rPr>
          <w:sz w:val="20"/>
        </w:rPr>
      </w:pPr>
      <w:r>
        <w:rPr>
          <w:sz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D6A2C" w:rsidRDefault="006D6A2C" w:rsidP="006D6A2C">
      <w:pPr>
        <w:spacing w:before="0" w:after="0"/>
        <w:ind w:firstLine="709"/>
        <w:jc w:val="both"/>
        <w:rPr>
          <w:sz w:val="20"/>
        </w:rPr>
      </w:pPr>
      <w:r>
        <w:rPr>
          <w:sz w:val="20"/>
        </w:rPr>
        <w:t>При проведении промежуточной аттестации по дисциплине обеспечивается соблюдение следующих общих требований:</w:t>
      </w:r>
    </w:p>
    <w:p w:rsidR="006D6A2C" w:rsidRDefault="006D6A2C" w:rsidP="006D6A2C">
      <w:pPr>
        <w:shd w:val="clear" w:color="auto" w:fill="FFFFFF"/>
        <w:tabs>
          <w:tab w:val="left" w:pos="888"/>
        </w:tabs>
        <w:spacing w:before="0" w:after="0"/>
        <w:ind w:firstLine="709"/>
        <w:jc w:val="both"/>
        <w:rPr>
          <w:sz w:val="20"/>
        </w:rPr>
      </w:pPr>
      <w:r>
        <w:rPr>
          <w:sz w:val="20"/>
        </w:rPr>
        <w:t>-</w:t>
      </w:r>
      <w:r>
        <w:rPr>
          <w:sz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D6A2C" w:rsidRDefault="006D6A2C" w:rsidP="006D6A2C">
      <w:pPr>
        <w:spacing w:before="0" w:after="0"/>
        <w:ind w:firstLine="709"/>
        <w:jc w:val="both"/>
        <w:rPr>
          <w:sz w:val="20"/>
        </w:rPr>
      </w:pPr>
      <w:r>
        <w:rPr>
          <w:sz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D6A2C" w:rsidRDefault="006D6A2C" w:rsidP="006D6A2C">
      <w:pPr>
        <w:spacing w:before="0" w:after="0"/>
        <w:ind w:firstLine="709"/>
        <w:jc w:val="both"/>
        <w:rPr>
          <w:sz w:val="20"/>
        </w:rPr>
      </w:pPr>
      <w:r>
        <w:rPr>
          <w:sz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D6A2C" w:rsidRDefault="006D6A2C" w:rsidP="006D6A2C">
      <w:pPr>
        <w:spacing w:before="0" w:after="0"/>
        <w:ind w:firstLine="709"/>
        <w:jc w:val="both"/>
        <w:rPr>
          <w:sz w:val="20"/>
        </w:rPr>
      </w:pPr>
      <w:r>
        <w:rPr>
          <w:sz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D6A2C" w:rsidRDefault="006D6A2C" w:rsidP="006D6A2C">
      <w:pPr>
        <w:spacing w:before="0" w:after="0"/>
        <w:ind w:firstLine="709"/>
        <w:jc w:val="both"/>
        <w:rPr>
          <w:sz w:val="20"/>
        </w:rPr>
      </w:pPr>
      <w:r>
        <w:rPr>
          <w:sz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D6A2C" w:rsidRDefault="006D6A2C" w:rsidP="006D6A2C">
      <w:pPr>
        <w:spacing w:before="0" w:after="0"/>
        <w:ind w:firstLine="709"/>
        <w:jc w:val="both"/>
        <w:rPr>
          <w:sz w:val="20"/>
        </w:rPr>
      </w:pPr>
      <w:r>
        <w:rPr>
          <w:sz w:val="20"/>
        </w:rPr>
        <w:t>- продолжительность сдачи экзамена, проводимого в письменной форме, - не более чем на 90 минут;</w:t>
      </w:r>
    </w:p>
    <w:p w:rsidR="006D6A2C" w:rsidRDefault="006D6A2C" w:rsidP="006D6A2C">
      <w:pPr>
        <w:spacing w:before="0" w:after="0"/>
        <w:ind w:firstLine="709"/>
        <w:jc w:val="both"/>
        <w:rPr>
          <w:sz w:val="20"/>
        </w:rPr>
      </w:pPr>
      <w:r>
        <w:rPr>
          <w:sz w:val="20"/>
        </w:rPr>
        <w:t>- продолжительность подготовки обучающегося к ответу на экзамене, проводимом в устной форме, - не более чем на 20 минут.</w:t>
      </w:r>
    </w:p>
    <w:p w:rsidR="006D6A2C" w:rsidRDefault="006D6A2C" w:rsidP="006D6A2C">
      <w:pPr>
        <w:spacing w:before="0" w:after="0"/>
        <w:ind w:firstLine="709"/>
        <w:jc w:val="both"/>
        <w:rPr>
          <w:sz w:val="20"/>
        </w:rPr>
      </w:pPr>
      <w:r>
        <w:rPr>
          <w:sz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D6A2C" w:rsidRDefault="006D6A2C" w:rsidP="006D6A2C">
      <w:pPr>
        <w:spacing w:before="0" w:after="0"/>
        <w:ind w:firstLine="709"/>
        <w:jc w:val="both"/>
        <w:rPr>
          <w:sz w:val="20"/>
        </w:rPr>
      </w:pPr>
      <w:r>
        <w:rPr>
          <w:sz w:val="20"/>
        </w:rPr>
        <w:t>а) для слепых:</w:t>
      </w:r>
    </w:p>
    <w:p w:rsidR="006D6A2C" w:rsidRDefault="006D6A2C" w:rsidP="006D6A2C">
      <w:pPr>
        <w:shd w:val="clear" w:color="auto" w:fill="FFFFFF"/>
        <w:tabs>
          <w:tab w:val="left" w:pos="955"/>
        </w:tabs>
        <w:spacing w:before="0" w:after="0"/>
        <w:ind w:firstLine="709"/>
        <w:jc w:val="both"/>
        <w:rPr>
          <w:sz w:val="20"/>
        </w:rPr>
      </w:pPr>
      <w:r>
        <w:rPr>
          <w:sz w:val="20"/>
        </w:rPr>
        <w:t>-</w:t>
      </w:r>
      <w:r>
        <w:rPr>
          <w:sz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D6A2C" w:rsidRDefault="006D6A2C" w:rsidP="006D6A2C">
      <w:pPr>
        <w:spacing w:before="0" w:after="0"/>
        <w:ind w:firstLine="709"/>
        <w:jc w:val="both"/>
        <w:rPr>
          <w:sz w:val="20"/>
        </w:rPr>
      </w:pPr>
      <w:r>
        <w:rPr>
          <w:sz w:val="20"/>
        </w:rPr>
        <w:t xml:space="preserve">- письменные задания выполняются обучающимися с использованием клавиатуры с азбукой Брайля, либо </w:t>
      </w:r>
      <w:proofErr w:type="spellStart"/>
      <w:r>
        <w:rPr>
          <w:sz w:val="20"/>
        </w:rPr>
        <w:t>надиктовываются</w:t>
      </w:r>
      <w:proofErr w:type="spellEnd"/>
      <w:r>
        <w:rPr>
          <w:sz w:val="20"/>
        </w:rPr>
        <w:t xml:space="preserve"> ассистенту;</w:t>
      </w:r>
    </w:p>
    <w:p w:rsidR="006D6A2C" w:rsidRDefault="006D6A2C" w:rsidP="006D6A2C">
      <w:pPr>
        <w:spacing w:before="0" w:after="0"/>
        <w:ind w:firstLine="709"/>
        <w:jc w:val="both"/>
        <w:rPr>
          <w:sz w:val="20"/>
        </w:rPr>
      </w:pPr>
      <w:r>
        <w:rPr>
          <w:sz w:val="20"/>
        </w:rPr>
        <w:t>б) для слабовидящих:</w:t>
      </w:r>
    </w:p>
    <w:p w:rsidR="006D6A2C" w:rsidRDefault="006D6A2C" w:rsidP="006D6A2C">
      <w:pPr>
        <w:spacing w:before="0" w:after="0"/>
        <w:ind w:firstLine="709"/>
        <w:jc w:val="both"/>
        <w:rPr>
          <w:sz w:val="20"/>
        </w:rPr>
      </w:pPr>
      <w:r>
        <w:rPr>
          <w:sz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rPr>
        <w:t>Jaws</w:t>
      </w:r>
      <w:proofErr w:type="spellEnd"/>
      <w:r>
        <w:rPr>
          <w:sz w:val="20"/>
        </w:rPr>
        <w:t>;</w:t>
      </w:r>
    </w:p>
    <w:p w:rsidR="006D6A2C" w:rsidRDefault="006D6A2C" w:rsidP="006D6A2C">
      <w:pPr>
        <w:spacing w:before="0" w:after="0"/>
        <w:ind w:firstLine="709"/>
        <w:jc w:val="both"/>
        <w:rPr>
          <w:sz w:val="20"/>
        </w:rPr>
      </w:pPr>
      <w:r>
        <w:rPr>
          <w:sz w:val="20"/>
        </w:rPr>
        <w:t>- обеспечивается индивидуальное равномерное освещение не менее 300 люкс;</w:t>
      </w:r>
    </w:p>
    <w:p w:rsidR="006D6A2C" w:rsidRDefault="006D6A2C" w:rsidP="006D6A2C">
      <w:pPr>
        <w:spacing w:before="0" w:after="0"/>
        <w:ind w:firstLine="709"/>
        <w:jc w:val="both"/>
        <w:rPr>
          <w:sz w:val="20"/>
        </w:rPr>
      </w:pPr>
      <w:r>
        <w:rPr>
          <w:sz w:val="20"/>
        </w:rPr>
        <w:t xml:space="preserve">- при необходимости обучающимся предоставляется увеличивающее </w:t>
      </w:r>
      <w:proofErr w:type="spellStart"/>
      <w:r>
        <w:rPr>
          <w:sz w:val="20"/>
        </w:rPr>
        <w:t>устройство,допускается</w:t>
      </w:r>
      <w:proofErr w:type="spellEnd"/>
      <w:r>
        <w:rPr>
          <w:sz w:val="20"/>
        </w:rPr>
        <w:t xml:space="preserve"> использование увеличивающих устройств, имеющихся у обучающихся;</w:t>
      </w:r>
    </w:p>
    <w:p w:rsidR="006D6A2C" w:rsidRDefault="006D6A2C" w:rsidP="006D6A2C">
      <w:pPr>
        <w:spacing w:before="0" w:after="0"/>
        <w:ind w:firstLine="709"/>
        <w:jc w:val="both"/>
        <w:rPr>
          <w:sz w:val="20"/>
        </w:rPr>
      </w:pPr>
      <w:r>
        <w:rPr>
          <w:sz w:val="20"/>
        </w:rPr>
        <w:t>в) для глухих и слабослышащих, с тяжелыми нарушениями речи:</w:t>
      </w:r>
    </w:p>
    <w:p w:rsidR="006D6A2C" w:rsidRDefault="006D6A2C" w:rsidP="006D6A2C">
      <w:pPr>
        <w:spacing w:before="0" w:after="0"/>
        <w:ind w:firstLine="709"/>
        <w:jc w:val="both"/>
        <w:rPr>
          <w:sz w:val="20"/>
        </w:rPr>
      </w:pPr>
      <w:r>
        <w:rPr>
          <w:sz w:val="20"/>
        </w:rPr>
        <w:t xml:space="preserve">- имеется в наличии информационная система "Исток" для слабослышащих коллективного </w:t>
      </w:r>
      <w:r>
        <w:rPr>
          <w:sz w:val="20"/>
        </w:rPr>
        <w:lastRenderedPageBreak/>
        <w:t>пользования;</w:t>
      </w:r>
    </w:p>
    <w:p w:rsidR="006D6A2C" w:rsidRDefault="006D6A2C" w:rsidP="006D6A2C">
      <w:pPr>
        <w:spacing w:before="0" w:after="0"/>
        <w:ind w:firstLine="709"/>
        <w:jc w:val="both"/>
        <w:rPr>
          <w:sz w:val="20"/>
        </w:rPr>
      </w:pPr>
      <w:r>
        <w:rPr>
          <w:sz w:val="20"/>
        </w:rPr>
        <w:t>- по их желанию испытания проводятся в электронной или письменной форме;</w:t>
      </w:r>
    </w:p>
    <w:p w:rsidR="006D6A2C" w:rsidRDefault="006D6A2C" w:rsidP="006D6A2C">
      <w:pPr>
        <w:spacing w:before="0" w:after="0"/>
        <w:ind w:firstLine="709"/>
        <w:jc w:val="both"/>
        <w:rPr>
          <w:sz w:val="20"/>
        </w:rPr>
      </w:pPr>
      <w:r>
        <w:rPr>
          <w:sz w:val="20"/>
        </w:rPr>
        <w:t>г) для лиц с нарушениями опорно-двигательного аппарата:</w:t>
      </w:r>
    </w:p>
    <w:p w:rsidR="006D6A2C" w:rsidRDefault="006D6A2C" w:rsidP="006D6A2C">
      <w:pPr>
        <w:spacing w:before="0" w:after="0"/>
        <w:ind w:firstLine="709"/>
        <w:jc w:val="both"/>
        <w:rPr>
          <w:sz w:val="20"/>
        </w:rPr>
      </w:pPr>
      <w:r>
        <w:rPr>
          <w:sz w:val="20"/>
        </w:rPr>
        <w:t xml:space="preserve">- тестовые и </w:t>
      </w:r>
      <w:proofErr w:type="spellStart"/>
      <w:r>
        <w:rPr>
          <w:sz w:val="20"/>
        </w:rPr>
        <w:t>тренинговые</w:t>
      </w:r>
      <w:proofErr w:type="spellEnd"/>
      <w:r>
        <w:rPr>
          <w:sz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D6A2C" w:rsidRDefault="006D6A2C" w:rsidP="006D6A2C">
      <w:pPr>
        <w:spacing w:before="0" w:after="0"/>
        <w:ind w:firstLine="709"/>
        <w:jc w:val="both"/>
        <w:rPr>
          <w:sz w:val="20"/>
        </w:rPr>
      </w:pPr>
      <w:r>
        <w:rPr>
          <w:sz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D6A2C" w:rsidRDefault="006D6A2C" w:rsidP="006D6A2C">
      <w:pPr>
        <w:spacing w:before="0" w:after="0"/>
        <w:ind w:firstLine="709"/>
        <w:jc w:val="both"/>
        <w:rPr>
          <w:sz w:val="20"/>
        </w:rPr>
      </w:pPr>
      <w:r>
        <w:rPr>
          <w:sz w:val="20"/>
        </w:rPr>
        <w:t>- по их желанию испытания проводятся в устной форме.</w:t>
      </w:r>
    </w:p>
    <w:p w:rsidR="006D6A2C" w:rsidRDefault="006D6A2C" w:rsidP="006D6A2C">
      <w:pPr>
        <w:widowControl/>
        <w:snapToGrid/>
        <w:spacing w:before="0" w:after="0"/>
        <w:ind w:firstLine="709"/>
        <w:jc w:val="both"/>
        <w:rPr>
          <w:sz w:val="20"/>
        </w:rPr>
      </w:pPr>
      <w:r>
        <w:rPr>
          <w:sz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50B00" w:rsidRPr="00637460" w:rsidRDefault="00650B00" w:rsidP="006D6A2C">
      <w:pPr>
        <w:widowControl/>
        <w:snapToGrid/>
        <w:spacing w:before="0" w:after="0"/>
        <w:ind w:firstLine="709"/>
        <w:jc w:val="both"/>
        <w:rPr>
          <w:b/>
          <w:color w:val="000000" w:themeColor="text1"/>
          <w:sz w:val="20"/>
        </w:rPr>
      </w:pPr>
      <w:r w:rsidRPr="00637460">
        <w:rPr>
          <w:b/>
          <w:color w:val="000000" w:themeColor="text1"/>
          <w:sz w:val="20"/>
        </w:rPr>
        <w:t xml:space="preserve">.4 Методические рекомендации по самостоятельной работе студентов </w:t>
      </w:r>
    </w:p>
    <w:p w:rsidR="00650B00" w:rsidRPr="00637460" w:rsidRDefault="00650B00" w:rsidP="00650B00">
      <w:pPr>
        <w:widowControl/>
        <w:shd w:val="clear" w:color="auto" w:fill="FFFFFF"/>
        <w:snapToGrid/>
        <w:spacing w:before="0" w:after="0"/>
        <w:ind w:firstLine="709"/>
        <w:jc w:val="both"/>
        <w:rPr>
          <w:color w:val="000000" w:themeColor="text1"/>
          <w:sz w:val="20"/>
        </w:rPr>
      </w:pPr>
      <w:r w:rsidRPr="00637460">
        <w:rPr>
          <w:color w:val="000000" w:themeColor="text1"/>
          <w:sz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650B00" w:rsidRPr="00637460" w:rsidRDefault="00650B00" w:rsidP="00650B00">
      <w:pPr>
        <w:widowControl/>
        <w:shd w:val="clear" w:color="auto" w:fill="FFFFFF"/>
        <w:snapToGrid/>
        <w:spacing w:before="0" w:after="0"/>
        <w:ind w:firstLine="709"/>
        <w:jc w:val="both"/>
        <w:rPr>
          <w:color w:val="000000" w:themeColor="text1"/>
          <w:sz w:val="20"/>
        </w:rPr>
      </w:pPr>
      <w:r w:rsidRPr="00637460">
        <w:rPr>
          <w:color w:val="000000" w:themeColor="text1"/>
          <w:sz w:val="20"/>
        </w:rPr>
        <w:t>Реализация поставленной цели предполагает решение следующих задач:</w:t>
      </w:r>
    </w:p>
    <w:p w:rsidR="00650B00" w:rsidRPr="00637460" w:rsidRDefault="00650B00" w:rsidP="00650B00">
      <w:pPr>
        <w:widowControl/>
        <w:shd w:val="clear" w:color="auto" w:fill="FFFFFF"/>
        <w:tabs>
          <w:tab w:val="left" w:pos="893"/>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37460">
        <w:rPr>
          <w:color w:val="000000" w:themeColor="text1"/>
          <w:sz w:val="20"/>
        </w:rPr>
        <w:t>межпредметных</w:t>
      </w:r>
      <w:proofErr w:type="spellEnd"/>
      <w:r w:rsidRPr="00637460">
        <w:rPr>
          <w:color w:val="000000" w:themeColor="text1"/>
          <w:sz w:val="20"/>
        </w:rPr>
        <w:t xml:space="preserve"> связей;</w:t>
      </w:r>
    </w:p>
    <w:p w:rsidR="00650B00" w:rsidRPr="00637460" w:rsidRDefault="00650B00" w:rsidP="00650B00">
      <w:pPr>
        <w:widowControl/>
        <w:shd w:val="clear" w:color="auto" w:fill="FFFFFF"/>
        <w:tabs>
          <w:tab w:val="left" w:pos="984"/>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систематизация и закрепление полученных теоретических знаний и практических навыков;</w:t>
      </w:r>
    </w:p>
    <w:p w:rsidR="00650B00" w:rsidRPr="00637460" w:rsidRDefault="00650B00" w:rsidP="00650B00">
      <w:pPr>
        <w:widowControl/>
        <w:shd w:val="clear" w:color="auto" w:fill="FFFFFF"/>
        <w:tabs>
          <w:tab w:val="left" w:pos="907"/>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650B00" w:rsidRPr="00637460" w:rsidRDefault="00650B00" w:rsidP="00650B00">
      <w:pPr>
        <w:widowControl/>
        <w:shd w:val="clear" w:color="auto" w:fill="FFFFFF"/>
        <w:tabs>
          <w:tab w:val="left" w:pos="1037"/>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развитие познавательных способностей и активности, творческой инициативы, самостоятельности, ответственности и организованности;</w:t>
      </w:r>
    </w:p>
    <w:p w:rsidR="00650B00" w:rsidRPr="00637460" w:rsidRDefault="00650B00" w:rsidP="00650B00">
      <w:pPr>
        <w:widowControl/>
        <w:shd w:val="clear" w:color="auto" w:fill="FFFFFF"/>
        <w:tabs>
          <w:tab w:val="left" w:pos="1090"/>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формирование самостоятельности мышления, способностей к саморазвитию, самообразованию, самосовершенствованию и самореализации;</w:t>
      </w:r>
    </w:p>
    <w:p w:rsidR="00650B00" w:rsidRPr="00637460" w:rsidRDefault="00650B00" w:rsidP="00650B00">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развитие научно-исследовательских навыков;</w:t>
      </w:r>
    </w:p>
    <w:p w:rsidR="00650B00" w:rsidRPr="00637460" w:rsidRDefault="00650B00" w:rsidP="00650B00">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формирование умения решать практические задачи профессиональной деятельности, используя приобретенные знания, способности и навыки.</w:t>
      </w:r>
    </w:p>
    <w:p w:rsidR="00650B00" w:rsidRPr="00637460" w:rsidRDefault="00650B00" w:rsidP="00650B00">
      <w:pPr>
        <w:widowControl/>
        <w:shd w:val="clear" w:color="auto" w:fill="FFFFFF"/>
        <w:snapToGrid/>
        <w:spacing w:before="0" w:after="0"/>
        <w:ind w:firstLine="709"/>
        <w:jc w:val="both"/>
        <w:rPr>
          <w:color w:val="000000" w:themeColor="text1"/>
          <w:sz w:val="20"/>
        </w:rPr>
      </w:pPr>
      <w:r w:rsidRPr="00637460">
        <w:rPr>
          <w:color w:val="000000" w:themeColor="text1"/>
          <w:sz w:val="20"/>
        </w:rPr>
        <w:t>Самостоятельная работа является неотъемлемой частью образовательного процесса.</w:t>
      </w:r>
    </w:p>
    <w:p w:rsidR="00650B00" w:rsidRPr="00637460" w:rsidRDefault="00650B00" w:rsidP="00650B00">
      <w:pPr>
        <w:widowControl/>
        <w:shd w:val="clear" w:color="auto" w:fill="FFFFFF"/>
        <w:snapToGrid/>
        <w:spacing w:before="0" w:after="0"/>
        <w:ind w:firstLine="709"/>
        <w:jc w:val="both"/>
        <w:rPr>
          <w:color w:val="000000" w:themeColor="text1"/>
          <w:sz w:val="20"/>
        </w:rPr>
      </w:pPr>
      <w:r w:rsidRPr="00637460">
        <w:rPr>
          <w:color w:val="000000" w:themeColor="text1"/>
          <w:sz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50B00" w:rsidRPr="00637460" w:rsidRDefault="00650B00" w:rsidP="00650B00">
      <w:pPr>
        <w:widowControl/>
        <w:shd w:val="clear" w:color="auto" w:fill="FFFFFF"/>
        <w:snapToGrid/>
        <w:spacing w:before="0" w:after="0"/>
        <w:ind w:firstLine="709"/>
        <w:jc w:val="both"/>
        <w:rPr>
          <w:color w:val="000000" w:themeColor="text1"/>
          <w:sz w:val="20"/>
        </w:rPr>
      </w:pPr>
      <w:r w:rsidRPr="00637460">
        <w:rPr>
          <w:color w:val="000000" w:themeColor="text1"/>
          <w:sz w:val="20"/>
        </w:rPr>
        <w:t>Самостоятельная работа должна:</w:t>
      </w:r>
    </w:p>
    <w:p w:rsidR="00650B00" w:rsidRPr="00637460" w:rsidRDefault="00650B00" w:rsidP="00650B00">
      <w:pPr>
        <w:widowControl/>
        <w:shd w:val="clear" w:color="auto" w:fill="FFFFFF"/>
        <w:tabs>
          <w:tab w:val="left" w:pos="907"/>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650B00" w:rsidRPr="00637460" w:rsidRDefault="00650B00" w:rsidP="00650B00">
      <w:pPr>
        <w:widowControl/>
        <w:shd w:val="clear" w:color="auto" w:fill="FFFFFF"/>
        <w:tabs>
          <w:tab w:val="left" w:pos="1085"/>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650B00" w:rsidRPr="00637460" w:rsidRDefault="00650B00" w:rsidP="00650B00">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отражать необходимую и достаточную компетентность автора;</w:t>
      </w:r>
    </w:p>
    <w:p w:rsidR="00650B00" w:rsidRPr="00637460" w:rsidRDefault="00650B00" w:rsidP="00650B00">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иметь учебную, научную и/или практическую направленность;</w:t>
      </w:r>
    </w:p>
    <w:p w:rsidR="00650B00" w:rsidRPr="00637460" w:rsidRDefault="00650B00" w:rsidP="00650B00">
      <w:pPr>
        <w:widowControl/>
        <w:shd w:val="clear" w:color="auto" w:fill="FFFFFF"/>
        <w:tabs>
          <w:tab w:val="left" w:pos="970"/>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650B00" w:rsidRPr="00637460" w:rsidRDefault="00650B00" w:rsidP="00650B00">
      <w:pPr>
        <w:widowControl/>
        <w:shd w:val="clear" w:color="auto" w:fill="FFFFFF"/>
        <w:tabs>
          <w:tab w:val="left" w:pos="1109"/>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содержать краткие и четкие формулировки, убедительную аргументацию, доказательность и обоснованность выводов;</w:t>
      </w:r>
    </w:p>
    <w:p w:rsidR="00650B00" w:rsidRPr="00637460" w:rsidRDefault="00650B00" w:rsidP="00650B00">
      <w:pPr>
        <w:widowControl/>
        <w:shd w:val="clear" w:color="auto" w:fill="FFFFFF"/>
        <w:tabs>
          <w:tab w:val="left" w:pos="984"/>
          <w:tab w:val="left" w:pos="5770"/>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650B00" w:rsidRPr="00637460" w:rsidRDefault="00650B00" w:rsidP="00650B00">
      <w:pPr>
        <w:widowControl/>
        <w:snapToGrid/>
        <w:spacing w:before="0" w:after="0"/>
        <w:ind w:firstLine="680"/>
        <w:rPr>
          <w:b/>
          <w:color w:val="000000" w:themeColor="text1"/>
          <w:sz w:val="20"/>
        </w:rPr>
      </w:pPr>
    </w:p>
    <w:p w:rsidR="00650B00" w:rsidRPr="00637460" w:rsidRDefault="00650B00" w:rsidP="00650B00">
      <w:pPr>
        <w:pStyle w:val="10"/>
        <w:tabs>
          <w:tab w:val="clear" w:pos="1106"/>
          <w:tab w:val="left" w:pos="993"/>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t xml:space="preserve">6.4.1 Формы самостоятельной работы обучающихся по разделам дисциплины </w:t>
      </w:r>
    </w:p>
    <w:p w:rsidR="00650B00" w:rsidRPr="00637460" w:rsidRDefault="00650B00" w:rsidP="00650B00">
      <w:pPr>
        <w:widowControl/>
        <w:tabs>
          <w:tab w:val="left" w:pos="993"/>
          <w:tab w:val="left" w:pos="1080"/>
          <w:tab w:val="left" w:pos="1134"/>
        </w:tabs>
        <w:snapToGrid/>
        <w:spacing w:before="0" w:after="0"/>
        <w:ind w:firstLine="709"/>
        <w:jc w:val="both"/>
        <w:rPr>
          <w:b/>
          <w:color w:val="000000" w:themeColor="text1"/>
          <w:sz w:val="20"/>
        </w:rPr>
      </w:pPr>
      <w:r w:rsidRPr="00637460">
        <w:rPr>
          <w:b/>
          <w:color w:val="000000" w:themeColor="text1"/>
          <w:sz w:val="20"/>
        </w:rPr>
        <w:t>Раздел 1</w:t>
      </w:r>
      <w:r w:rsidRPr="00637460">
        <w:rPr>
          <w:b/>
          <w:bCs/>
          <w:iCs/>
          <w:color w:val="000000" w:themeColor="text1"/>
          <w:sz w:val="20"/>
        </w:rPr>
        <w:t xml:space="preserve"> </w:t>
      </w:r>
      <w:r w:rsidRPr="00637460">
        <w:rPr>
          <w:b/>
          <w:color w:val="000000" w:themeColor="text1"/>
          <w:sz w:val="20"/>
        </w:rPr>
        <w:t>Страхование, его роль в рыночной экономике</w:t>
      </w:r>
    </w:p>
    <w:p w:rsidR="00650B00" w:rsidRPr="00637460" w:rsidRDefault="00650B00" w:rsidP="00650B00">
      <w:pPr>
        <w:widowControl/>
        <w:tabs>
          <w:tab w:val="left" w:pos="993"/>
          <w:tab w:val="left" w:pos="1080"/>
          <w:tab w:val="left" w:pos="1134"/>
        </w:tabs>
        <w:snapToGrid/>
        <w:spacing w:before="0" w:after="0"/>
        <w:ind w:firstLine="709"/>
        <w:jc w:val="both"/>
        <w:rPr>
          <w:b/>
          <w:color w:val="000000" w:themeColor="text1"/>
          <w:sz w:val="20"/>
        </w:rPr>
      </w:pPr>
      <w:r w:rsidRPr="00637460">
        <w:rPr>
          <w:b/>
          <w:color w:val="000000" w:themeColor="text1"/>
          <w:sz w:val="20"/>
        </w:rPr>
        <w:t>Темы устного доклада</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 xml:space="preserve">Страхование в дореволюционной России. </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shd w:val="clear" w:color="auto" w:fill="FFFFFF"/>
        </w:rPr>
        <w:t>Понятие страховой защиты и роль страховых фондов в ее реализации.</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 xml:space="preserve"> Страхование в советской России. </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 xml:space="preserve"> Новая история российского страхования (1990 - 2015 гг.).</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 xml:space="preserve"> Роль мировой страховой системы в защите от рисков.  Совершенствование государственного регулирования деятельности субъектов страхового дела в России.</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Классификация страхования в отечественной и мировой практике.</w:t>
      </w:r>
    </w:p>
    <w:p w:rsidR="00650B00" w:rsidRPr="00637460" w:rsidRDefault="00650B00" w:rsidP="00650B00">
      <w:pPr>
        <w:widowControl/>
        <w:numPr>
          <w:ilvl w:val="0"/>
          <w:numId w:val="23"/>
        </w:numPr>
        <w:shd w:val="clear" w:color="auto" w:fill="FFFFFF"/>
        <w:tabs>
          <w:tab w:val="left" w:pos="993"/>
        </w:tabs>
        <w:snapToGrid/>
        <w:spacing w:before="0" w:after="0"/>
        <w:ind w:left="0" w:firstLine="709"/>
        <w:jc w:val="both"/>
        <w:rPr>
          <w:color w:val="000000" w:themeColor="text1"/>
          <w:sz w:val="20"/>
        </w:rPr>
      </w:pPr>
      <w:r w:rsidRPr="00637460">
        <w:rPr>
          <w:color w:val="000000" w:themeColor="text1"/>
          <w:sz w:val="20"/>
        </w:rPr>
        <w:t>Необходимость, сущность и роль страхования бизнеса в современных условиях.</w:t>
      </w:r>
    </w:p>
    <w:p w:rsidR="00650B00" w:rsidRPr="00637460" w:rsidRDefault="00650B00" w:rsidP="00650B00">
      <w:pPr>
        <w:widowControl/>
        <w:numPr>
          <w:ilvl w:val="0"/>
          <w:numId w:val="23"/>
        </w:numPr>
        <w:shd w:val="clear" w:color="auto" w:fill="FFFFFF"/>
        <w:tabs>
          <w:tab w:val="left" w:pos="993"/>
        </w:tabs>
        <w:snapToGrid/>
        <w:spacing w:before="0" w:after="0"/>
        <w:ind w:left="0" w:firstLine="709"/>
        <w:jc w:val="both"/>
        <w:rPr>
          <w:color w:val="000000" w:themeColor="text1"/>
          <w:sz w:val="20"/>
        </w:rPr>
      </w:pPr>
      <w:r w:rsidRPr="00637460">
        <w:rPr>
          <w:color w:val="000000" w:themeColor="text1"/>
          <w:sz w:val="20"/>
        </w:rPr>
        <w:t>Принципы классификации страховых услуг.</w:t>
      </w:r>
    </w:p>
    <w:p w:rsidR="00650B00" w:rsidRPr="00637460" w:rsidRDefault="00650B00" w:rsidP="00650B00">
      <w:pPr>
        <w:widowControl/>
        <w:numPr>
          <w:ilvl w:val="0"/>
          <w:numId w:val="23"/>
        </w:numPr>
        <w:shd w:val="clear" w:color="auto" w:fill="FFFFFF"/>
        <w:tabs>
          <w:tab w:val="left" w:pos="993"/>
        </w:tabs>
        <w:snapToGrid/>
        <w:spacing w:before="0" w:after="0"/>
        <w:ind w:left="0" w:firstLine="709"/>
        <w:jc w:val="both"/>
        <w:rPr>
          <w:color w:val="000000" w:themeColor="text1"/>
          <w:sz w:val="20"/>
        </w:rPr>
      </w:pPr>
      <w:r w:rsidRPr="00637460">
        <w:rPr>
          <w:color w:val="000000" w:themeColor="text1"/>
          <w:sz w:val="20"/>
        </w:rPr>
        <w:t>Характеристика участников страховой деятельности.</w:t>
      </w:r>
    </w:p>
    <w:p w:rsidR="00650B00" w:rsidRPr="00637460" w:rsidRDefault="00650B00" w:rsidP="00650B00">
      <w:pPr>
        <w:widowControl/>
        <w:numPr>
          <w:ilvl w:val="0"/>
          <w:numId w:val="23"/>
        </w:numPr>
        <w:shd w:val="clear" w:color="auto" w:fill="FFFFFF"/>
        <w:tabs>
          <w:tab w:val="left" w:pos="993"/>
        </w:tabs>
        <w:snapToGrid/>
        <w:spacing w:before="0" w:after="0"/>
        <w:ind w:left="0" w:firstLine="709"/>
        <w:jc w:val="both"/>
        <w:rPr>
          <w:color w:val="000000" w:themeColor="text1"/>
          <w:sz w:val="20"/>
        </w:rPr>
      </w:pPr>
      <w:r w:rsidRPr="00637460">
        <w:rPr>
          <w:color w:val="000000" w:themeColor="text1"/>
          <w:sz w:val="20"/>
        </w:rPr>
        <w:lastRenderedPageBreak/>
        <w:t>Порядок государственного регулирования страховой деятельности.</w:t>
      </w:r>
    </w:p>
    <w:p w:rsidR="00650B00" w:rsidRPr="00637460" w:rsidRDefault="00650B00" w:rsidP="00650B00">
      <w:pPr>
        <w:widowControl/>
        <w:numPr>
          <w:ilvl w:val="0"/>
          <w:numId w:val="23"/>
        </w:numPr>
        <w:shd w:val="clear" w:color="auto" w:fill="FFFFFF"/>
        <w:tabs>
          <w:tab w:val="left" w:pos="993"/>
        </w:tabs>
        <w:snapToGrid/>
        <w:spacing w:before="0" w:after="0"/>
        <w:ind w:left="0" w:firstLine="709"/>
        <w:jc w:val="both"/>
        <w:rPr>
          <w:color w:val="000000" w:themeColor="text1"/>
          <w:sz w:val="20"/>
        </w:rPr>
      </w:pPr>
      <w:r w:rsidRPr="00637460">
        <w:rPr>
          <w:color w:val="000000" w:themeColor="text1"/>
          <w:sz w:val="20"/>
        </w:rPr>
        <w:t>Характеристика условий договора страхования.</w:t>
      </w:r>
    </w:p>
    <w:p w:rsidR="00650B00" w:rsidRPr="00637460" w:rsidRDefault="00650B00" w:rsidP="00650B00">
      <w:pPr>
        <w:widowControl/>
        <w:numPr>
          <w:ilvl w:val="0"/>
          <w:numId w:val="23"/>
        </w:numPr>
        <w:shd w:val="clear" w:color="auto" w:fill="FFFFFF"/>
        <w:tabs>
          <w:tab w:val="left" w:pos="993"/>
        </w:tabs>
        <w:snapToGrid/>
        <w:spacing w:before="0" w:after="0"/>
        <w:ind w:left="0" w:firstLine="709"/>
        <w:jc w:val="both"/>
        <w:rPr>
          <w:color w:val="000000" w:themeColor="text1"/>
          <w:sz w:val="20"/>
        </w:rPr>
      </w:pPr>
      <w:r w:rsidRPr="00637460">
        <w:rPr>
          <w:color w:val="000000" w:themeColor="text1"/>
          <w:sz w:val="20"/>
          <w:shd w:val="clear" w:color="auto" w:fill="FFFFFF"/>
        </w:rPr>
        <w:t>Особенности и принципы обязательного и добровольного страхования.</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shd w:val="clear" w:color="auto" w:fill="FFFFFF"/>
        </w:rPr>
        <w:t>Общие основы, принципы, критерии классификации страхования.</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shd w:val="clear" w:color="auto" w:fill="FFFFFF"/>
        </w:rPr>
        <w:t>Системы и способы страхования бизнеса</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Совершенствование государственного регулирования деятельности субъектов страхового дела в России.</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Особенности политики протекционизма на страховом рынке России и зарубежных</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Антимонопольное и налоговое регулирование страховых операций за рубежом и в России.</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Проблемы и перспективы развития обязательного страхования.</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Саморегулирующие организации на страховом рынке.</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Ценовая политика страховщиков на современном этапе.</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 xml:space="preserve">Страховые компании как институциональные инвесторы: зарубежная и российская практика. </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 xml:space="preserve"> Особенности налогообложения страховых организаций в России и за рубежом. </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 xml:space="preserve">Рейтинги и </w:t>
      </w:r>
      <w:proofErr w:type="spellStart"/>
      <w:r w:rsidRPr="00637460">
        <w:rPr>
          <w:rFonts w:ascii="Times New Roman" w:hAnsi="Times New Roman"/>
          <w:color w:val="000000" w:themeColor="text1"/>
        </w:rPr>
        <w:t>рэнкинги</w:t>
      </w:r>
      <w:proofErr w:type="spellEnd"/>
      <w:r w:rsidRPr="00637460">
        <w:rPr>
          <w:rFonts w:ascii="Times New Roman" w:hAnsi="Times New Roman"/>
          <w:color w:val="000000" w:themeColor="text1"/>
        </w:rPr>
        <w:t xml:space="preserve"> страховых компаний: зарубежная и российская практика. </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 xml:space="preserve">Проблемы обеспечения и оценки финансовой устойчивости страховщиков в России и за рубежом. </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 xml:space="preserve"> Банкротство страховщиков: содержание и особенности процедуры. </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.Проблемы и перспективы развития имущественного страхования в России.</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Особенности и современная практика страхования финансовых рисков.</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Страхование имущества предприятий и организаций.</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shd w:val="clear" w:color="auto" w:fill="FFFFFF"/>
        </w:rPr>
        <w:t>Характеристика современного страхового рынка России.</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shd w:val="clear" w:color="auto" w:fill="FFFFFF"/>
        </w:rPr>
        <w:t>Особенности страхования предпринимательских рисков.</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shd w:val="clear" w:color="auto" w:fill="FFFFFF"/>
        </w:rPr>
        <w:t>Страховая компания: понятие, организационно-правовые формы.</w:t>
      </w:r>
    </w:p>
    <w:p w:rsidR="00650B00" w:rsidRPr="00637460" w:rsidRDefault="00650B00" w:rsidP="00650B00">
      <w:pPr>
        <w:pStyle w:val="afffc"/>
        <w:numPr>
          <w:ilvl w:val="0"/>
          <w:numId w:val="23"/>
        </w:numPr>
        <w:shd w:val="clear" w:color="auto" w:fill="FFFFFF"/>
        <w:tabs>
          <w:tab w:val="left" w:pos="993"/>
        </w:tabs>
        <w:spacing w:after="0" w:line="240" w:lineRule="auto"/>
        <w:ind w:left="0" w:firstLine="709"/>
        <w:jc w:val="both"/>
        <w:textAlignment w:val="baseline"/>
        <w:rPr>
          <w:rFonts w:ascii="Times New Roman" w:hAnsi="Times New Roman"/>
          <w:color w:val="000000" w:themeColor="text1"/>
        </w:rPr>
      </w:pPr>
      <w:r w:rsidRPr="00637460">
        <w:rPr>
          <w:rFonts w:ascii="Times New Roman" w:hAnsi="Times New Roman"/>
          <w:color w:val="000000" w:themeColor="text1"/>
        </w:rPr>
        <w:t>Порядок создания страховой компании, регистрация, лицензирование.</w:t>
      </w:r>
    </w:p>
    <w:p w:rsidR="00650B00" w:rsidRPr="00637460" w:rsidRDefault="00650B00" w:rsidP="00650B00">
      <w:pPr>
        <w:pStyle w:val="afffc"/>
        <w:numPr>
          <w:ilvl w:val="0"/>
          <w:numId w:val="23"/>
        </w:numPr>
        <w:shd w:val="clear" w:color="auto" w:fill="FFFFFF"/>
        <w:tabs>
          <w:tab w:val="left" w:pos="993"/>
        </w:tabs>
        <w:spacing w:after="0" w:line="240" w:lineRule="auto"/>
        <w:ind w:left="0" w:firstLine="709"/>
        <w:jc w:val="both"/>
        <w:textAlignment w:val="baseline"/>
        <w:rPr>
          <w:rFonts w:ascii="Times New Roman" w:hAnsi="Times New Roman"/>
          <w:color w:val="000000" w:themeColor="text1"/>
        </w:rPr>
      </w:pPr>
      <w:r w:rsidRPr="00637460">
        <w:rPr>
          <w:rFonts w:ascii="Times New Roman" w:hAnsi="Times New Roman"/>
          <w:color w:val="000000" w:themeColor="text1"/>
        </w:rPr>
        <w:t>Процесс функционирования страховой компании, </w:t>
      </w:r>
      <w:r>
        <w:rPr>
          <w:rFonts w:ascii="Times New Roman" w:hAnsi="Times New Roman"/>
          <w:noProof/>
          <w:color w:val="000000" w:themeColor="text1"/>
        </w:rPr>
        <w:drawing>
          <wp:inline distT="0" distB="0" distL="0" distR="0">
            <wp:extent cx="106045" cy="223520"/>
            <wp:effectExtent l="1905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06045" cy="223520"/>
                    </a:xfrm>
                    <a:prstGeom prst="rect">
                      <a:avLst/>
                    </a:prstGeom>
                    <a:noFill/>
                    <a:ln w="9525">
                      <a:noFill/>
                      <a:miter lim="800000"/>
                      <a:headEnd/>
                      <a:tailEnd/>
                    </a:ln>
                  </pic:spPr>
                </pic:pic>
              </a:graphicData>
            </a:graphic>
          </wp:inline>
        </w:drawing>
      </w:r>
      <w:r w:rsidRPr="00637460">
        <w:rPr>
          <w:rFonts w:ascii="Times New Roman" w:hAnsi="Times New Roman"/>
          <w:color w:val="000000" w:themeColor="text1"/>
        </w:rPr>
        <w:t>контроль за её деятельностью.</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 xml:space="preserve">Инвестиционная деятельность страховых компаний. </w:t>
      </w:r>
    </w:p>
    <w:p w:rsidR="00650B00" w:rsidRPr="00637460" w:rsidRDefault="00650B00" w:rsidP="00650B00">
      <w:pPr>
        <w:pStyle w:val="afffc"/>
        <w:numPr>
          <w:ilvl w:val="0"/>
          <w:numId w:val="23"/>
        </w:numPr>
        <w:tabs>
          <w:tab w:val="left" w:pos="993"/>
          <w:tab w:val="left" w:pos="1080"/>
          <w:tab w:val="left" w:pos="1134"/>
        </w:tabs>
        <w:spacing w:after="0" w:line="240" w:lineRule="auto"/>
        <w:ind w:left="0" w:firstLine="709"/>
        <w:jc w:val="both"/>
        <w:rPr>
          <w:rFonts w:ascii="Times New Roman" w:hAnsi="Times New Roman"/>
          <w:b/>
          <w:color w:val="000000" w:themeColor="text1"/>
        </w:rPr>
      </w:pPr>
      <w:r w:rsidRPr="00637460">
        <w:rPr>
          <w:rFonts w:ascii="Times New Roman" w:hAnsi="Times New Roman"/>
          <w:color w:val="000000" w:themeColor="text1"/>
        </w:rPr>
        <w:t>Финансовая устойчивость и платежеспособность страховых организаций.</w:t>
      </w:r>
    </w:p>
    <w:p w:rsidR="00650B00" w:rsidRPr="00637460" w:rsidRDefault="00650B00" w:rsidP="00650B00">
      <w:pPr>
        <w:widowControl/>
        <w:tabs>
          <w:tab w:val="left" w:pos="993"/>
          <w:tab w:val="left" w:pos="1080"/>
          <w:tab w:val="left" w:pos="1134"/>
        </w:tabs>
        <w:snapToGrid/>
        <w:spacing w:before="0" w:after="0"/>
        <w:ind w:firstLine="709"/>
        <w:jc w:val="both"/>
        <w:rPr>
          <w:b/>
          <w:iCs/>
          <w:color w:val="000000" w:themeColor="text1"/>
          <w:sz w:val="20"/>
        </w:rPr>
      </w:pPr>
    </w:p>
    <w:p w:rsidR="00650B00" w:rsidRPr="00637460" w:rsidRDefault="00650B00" w:rsidP="00650B00">
      <w:pPr>
        <w:widowControl/>
        <w:tabs>
          <w:tab w:val="left" w:pos="993"/>
          <w:tab w:val="left" w:pos="1080"/>
          <w:tab w:val="left" w:pos="1134"/>
        </w:tabs>
        <w:snapToGrid/>
        <w:spacing w:before="0" w:after="0"/>
        <w:ind w:firstLine="709"/>
        <w:jc w:val="both"/>
        <w:rPr>
          <w:b/>
          <w:bCs/>
          <w:iCs/>
          <w:color w:val="000000" w:themeColor="text1"/>
          <w:sz w:val="20"/>
        </w:rPr>
      </w:pPr>
      <w:r w:rsidRPr="00637460">
        <w:rPr>
          <w:b/>
          <w:bCs/>
          <w:iCs/>
          <w:color w:val="000000" w:themeColor="text1"/>
          <w:sz w:val="20"/>
        </w:rPr>
        <w:t>Раздел 2</w:t>
      </w:r>
      <w:r w:rsidRPr="00637460">
        <w:rPr>
          <w:b/>
          <w:color w:val="000000" w:themeColor="text1"/>
          <w:sz w:val="20"/>
        </w:rPr>
        <w:t xml:space="preserve"> Основы экономики страховой организации</w:t>
      </w:r>
      <w:r w:rsidRPr="00637460">
        <w:rPr>
          <w:b/>
          <w:bCs/>
          <w:iCs/>
          <w:color w:val="000000" w:themeColor="text1"/>
          <w:sz w:val="20"/>
        </w:rPr>
        <w:t xml:space="preserve"> </w:t>
      </w:r>
    </w:p>
    <w:p w:rsidR="00650B00" w:rsidRPr="00637460" w:rsidRDefault="00650B00" w:rsidP="00650B00">
      <w:pPr>
        <w:widowControl/>
        <w:tabs>
          <w:tab w:val="left" w:pos="993"/>
          <w:tab w:val="left" w:pos="1080"/>
          <w:tab w:val="left" w:pos="1134"/>
        </w:tabs>
        <w:snapToGrid/>
        <w:spacing w:before="0" w:after="0"/>
        <w:ind w:firstLine="709"/>
        <w:jc w:val="both"/>
        <w:rPr>
          <w:b/>
          <w:bCs/>
          <w:iCs/>
          <w:color w:val="000000" w:themeColor="text1"/>
          <w:sz w:val="20"/>
        </w:rPr>
      </w:pPr>
      <w:r w:rsidRPr="00637460">
        <w:rPr>
          <w:b/>
          <w:bCs/>
          <w:iCs/>
          <w:color w:val="000000" w:themeColor="text1"/>
          <w:sz w:val="20"/>
        </w:rPr>
        <w:t>Темы реферата</w:t>
      </w:r>
    </w:p>
    <w:p w:rsidR="00650B00" w:rsidRPr="00637460" w:rsidRDefault="00650B00" w:rsidP="00650B00">
      <w:pPr>
        <w:numPr>
          <w:ilvl w:val="0"/>
          <w:numId w:val="24"/>
        </w:numPr>
        <w:tabs>
          <w:tab w:val="clear" w:pos="360"/>
          <w:tab w:val="left" w:pos="993"/>
          <w:tab w:val="left" w:pos="1134"/>
          <w:tab w:val="left" w:pos="4755"/>
        </w:tabs>
        <w:snapToGrid/>
        <w:spacing w:before="0" w:after="0"/>
        <w:ind w:firstLine="709"/>
        <w:jc w:val="both"/>
        <w:rPr>
          <w:color w:val="000000" w:themeColor="text1"/>
          <w:sz w:val="20"/>
        </w:rPr>
      </w:pPr>
      <w:r w:rsidRPr="00637460">
        <w:rPr>
          <w:color w:val="000000" w:themeColor="text1"/>
          <w:sz w:val="20"/>
        </w:rPr>
        <w:t>Напишите реферат-рецензию на статью: https://cyberleninka.ru/article/n/sovershenstvovanie-regionalnoy-strahovoy-politiki-v-2018-2020-gg Кириллова Надежда Викторовна СОВЕРШЕНСТВОВАНИЕ РЕГИОНАЛЬНОЙ СТРАХОВОЙ ПОЛИТИКИ В 2018-2020 ГГ. // Экономика и управление. 2018. № 1 Сформулируйте основные утверждения автора. Выразите свое мнение по поводу утверждений автора и обоснуйте его.</w:t>
      </w:r>
    </w:p>
    <w:p w:rsidR="00650B00" w:rsidRPr="00637460" w:rsidRDefault="00650B00" w:rsidP="00650B00">
      <w:pPr>
        <w:numPr>
          <w:ilvl w:val="0"/>
          <w:numId w:val="24"/>
        </w:numPr>
        <w:tabs>
          <w:tab w:val="clear" w:pos="360"/>
          <w:tab w:val="left" w:pos="993"/>
          <w:tab w:val="left" w:pos="1134"/>
          <w:tab w:val="left" w:pos="4755"/>
        </w:tabs>
        <w:snapToGrid/>
        <w:spacing w:before="0" w:after="0"/>
        <w:ind w:firstLine="709"/>
        <w:jc w:val="both"/>
        <w:rPr>
          <w:color w:val="000000" w:themeColor="text1"/>
          <w:sz w:val="20"/>
        </w:rPr>
      </w:pPr>
      <w:r w:rsidRPr="00637460">
        <w:rPr>
          <w:color w:val="000000" w:themeColor="text1"/>
          <w:sz w:val="20"/>
        </w:rPr>
        <w:t xml:space="preserve">Напишите реферат-рецензию на статью: https://cyberleninka.ru/article/n/razvitie-strahovogo-biznesa-v-usloviyah-novyh-vyzovov-vremeni </w:t>
      </w:r>
      <w:proofErr w:type="spellStart"/>
      <w:r w:rsidRPr="00637460">
        <w:rPr>
          <w:color w:val="000000" w:themeColor="text1"/>
          <w:sz w:val="20"/>
        </w:rPr>
        <w:t>Донецкова</w:t>
      </w:r>
      <w:proofErr w:type="spellEnd"/>
      <w:r w:rsidRPr="00637460">
        <w:rPr>
          <w:color w:val="000000" w:themeColor="text1"/>
          <w:sz w:val="20"/>
        </w:rPr>
        <w:t xml:space="preserve"> Ольга Юрьевна, Плужник Анна Борисовна РАЗВИТИЕ СТРАХОВОГО БИЗНЕСА В УСЛОВИЯХ НОВЫХ ВЫЗОВОВ ВРЕМЕНИ //Азимут научных исследований: экономика и управление 2018.т.7 № 4 (25) Сформулируйте основные утверждения автора. Выразите свое мнение по поводу утверждений автора и обоснуйте его.</w:t>
      </w:r>
    </w:p>
    <w:p w:rsidR="00650B00" w:rsidRPr="00637460" w:rsidRDefault="00650B00" w:rsidP="00650B00">
      <w:pPr>
        <w:numPr>
          <w:ilvl w:val="0"/>
          <w:numId w:val="24"/>
        </w:numPr>
        <w:tabs>
          <w:tab w:val="clear" w:pos="360"/>
          <w:tab w:val="left" w:pos="993"/>
          <w:tab w:val="left" w:pos="1134"/>
          <w:tab w:val="left" w:pos="4755"/>
        </w:tabs>
        <w:snapToGrid/>
        <w:spacing w:before="0" w:after="0"/>
        <w:ind w:firstLine="709"/>
        <w:jc w:val="both"/>
        <w:rPr>
          <w:color w:val="000000" w:themeColor="text1"/>
          <w:sz w:val="20"/>
        </w:rPr>
      </w:pPr>
      <w:r w:rsidRPr="00637460">
        <w:rPr>
          <w:color w:val="000000" w:themeColor="text1"/>
          <w:sz w:val="20"/>
        </w:rPr>
        <w:t>Напишите реферат-рецензию на статью: https://cyberleninka.ru/article/n/razvitie-strahovogo-biznesa-v-usloviyah-novyh-vyzovov-vremeni Кирилюк Игорь Леонидович, Свиридов Антон Павлович РЫНОК СТРАХОВАНИЯ В РОССИИ: ТЕКУЩЕЕ СОСТОЯНИЕ И ПЕРСПЕКТИВЫ1 //ВЕЭ № 2. 2019.  Сформулируйте основные утверждения автора. Выразите свое мнение по поводу утверждений автора и обоснуйте его.</w:t>
      </w:r>
    </w:p>
    <w:p w:rsidR="00650B00" w:rsidRPr="00637460" w:rsidRDefault="00650B00" w:rsidP="00650B00">
      <w:pPr>
        <w:numPr>
          <w:ilvl w:val="0"/>
          <w:numId w:val="24"/>
        </w:numPr>
        <w:tabs>
          <w:tab w:val="clear" w:pos="360"/>
          <w:tab w:val="left" w:pos="993"/>
          <w:tab w:val="left" w:pos="1134"/>
          <w:tab w:val="left" w:pos="4755"/>
        </w:tabs>
        <w:snapToGrid/>
        <w:spacing w:before="0" w:after="0"/>
        <w:ind w:firstLine="709"/>
        <w:jc w:val="both"/>
        <w:rPr>
          <w:color w:val="000000" w:themeColor="text1"/>
          <w:sz w:val="20"/>
        </w:rPr>
      </w:pPr>
      <w:r w:rsidRPr="00637460">
        <w:rPr>
          <w:color w:val="000000" w:themeColor="text1"/>
          <w:sz w:val="20"/>
        </w:rPr>
        <w:t xml:space="preserve">Напишите реферат-рецензию на статью:  </w:t>
      </w:r>
      <w:hyperlink r:id="rId7" w:history="1">
        <w:r w:rsidRPr="00637460">
          <w:rPr>
            <w:color w:val="000000" w:themeColor="text1"/>
            <w:sz w:val="20"/>
          </w:rPr>
          <w:t>https://iorj.hse.ru/2019-14-1/252925573.html</w:t>
        </w:r>
      </w:hyperlink>
      <w:r w:rsidRPr="00637460">
        <w:rPr>
          <w:color w:val="000000" w:themeColor="text1"/>
          <w:sz w:val="20"/>
        </w:rPr>
        <w:t xml:space="preserve"> </w:t>
      </w:r>
      <w:proofErr w:type="spellStart"/>
      <w:r w:rsidRPr="00637460">
        <w:rPr>
          <w:color w:val="000000" w:themeColor="text1"/>
          <w:sz w:val="20"/>
        </w:rPr>
        <w:t>Демчук</w:t>
      </w:r>
      <w:proofErr w:type="spellEnd"/>
      <w:r w:rsidRPr="00637460">
        <w:rPr>
          <w:color w:val="000000" w:themeColor="text1"/>
          <w:sz w:val="20"/>
        </w:rPr>
        <w:t xml:space="preserve"> В.А. Динамика страхового рынка Канады в условиях НАФТА//Вестник международных организация. 2019. Т.14  Сформулируйте основные утверждения автора. Выразите свое мнение по поводу утверждений автора и обоснуйте его.</w:t>
      </w:r>
    </w:p>
    <w:p w:rsidR="00650B00" w:rsidRPr="00637460" w:rsidRDefault="00650B00" w:rsidP="00650B00">
      <w:pPr>
        <w:numPr>
          <w:ilvl w:val="0"/>
          <w:numId w:val="24"/>
        </w:numPr>
        <w:tabs>
          <w:tab w:val="clear" w:pos="360"/>
          <w:tab w:val="left" w:pos="993"/>
          <w:tab w:val="left" w:pos="1134"/>
          <w:tab w:val="left" w:pos="4755"/>
        </w:tabs>
        <w:snapToGrid/>
        <w:spacing w:before="0" w:after="0"/>
        <w:ind w:firstLine="709"/>
        <w:jc w:val="both"/>
        <w:rPr>
          <w:color w:val="000000" w:themeColor="text1"/>
          <w:sz w:val="20"/>
        </w:rPr>
      </w:pPr>
      <w:r w:rsidRPr="00637460">
        <w:rPr>
          <w:color w:val="000000" w:themeColor="text1"/>
          <w:sz w:val="20"/>
        </w:rPr>
        <w:t xml:space="preserve">Напишите реферат-рецензию на статью:  </w:t>
      </w:r>
      <w:hyperlink r:id="rId8" w:history="1">
        <w:r w:rsidRPr="00637460">
          <w:rPr>
            <w:rStyle w:val="ab"/>
            <w:color w:val="000000" w:themeColor="text1"/>
            <w:sz w:val="20"/>
          </w:rPr>
          <w:t>http://ekonomika.snauka.ru/2018/06/16054</w:t>
        </w:r>
      </w:hyperlink>
      <w:r w:rsidRPr="00637460">
        <w:rPr>
          <w:color w:val="000000" w:themeColor="text1"/>
          <w:sz w:val="20"/>
        </w:rPr>
        <w:t xml:space="preserve"> </w:t>
      </w:r>
      <w:r w:rsidRPr="00637460">
        <w:rPr>
          <w:color w:val="000000" w:themeColor="text1"/>
          <w:sz w:val="20"/>
          <w:shd w:val="clear" w:color="auto" w:fill="FFFFFF"/>
        </w:rPr>
        <w:t>Костин Андрей Николаевич</w:t>
      </w:r>
      <w:r w:rsidRPr="00637460">
        <w:rPr>
          <w:color w:val="000000" w:themeColor="text1"/>
          <w:sz w:val="20"/>
        </w:rPr>
        <w:t xml:space="preserve">. </w:t>
      </w:r>
      <w:r w:rsidRPr="00637460">
        <w:rPr>
          <w:color w:val="000000" w:themeColor="text1"/>
          <w:sz w:val="20"/>
          <w:shd w:val="clear" w:color="auto" w:fill="FFFFFF"/>
        </w:rPr>
        <w:t xml:space="preserve">СПОСОБЫ УПРАВЛЕНИЯ ФИНАНСОВЫМИ РИСКАМИ ОРГАНИЗАЦИИ </w:t>
      </w:r>
      <w:r w:rsidRPr="00637460">
        <w:rPr>
          <w:color w:val="000000" w:themeColor="text1"/>
          <w:sz w:val="20"/>
        </w:rPr>
        <w:t>//</w:t>
      </w:r>
      <w:r w:rsidRPr="00637460">
        <w:rPr>
          <w:color w:val="000000" w:themeColor="text1"/>
          <w:sz w:val="20"/>
          <w:shd w:val="clear" w:color="auto" w:fill="FFFFFF"/>
        </w:rPr>
        <w:t xml:space="preserve"> Экономика и менеджмент инновационных технологий. 2018. № 6 [Электронный] ресурс /</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650B00" w:rsidRPr="00637460" w:rsidRDefault="00650B00" w:rsidP="00650B00">
      <w:pPr>
        <w:numPr>
          <w:ilvl w:val="0"/>
          <w:numId w:val="24"/>
        </w:numPr>
        <w:tabs>
          <w:tab w:val="clear" w:pos="360"/>
          <w:tab w:val="left" w:pos="993"/>
          <w:tab w:val="left" w:pos="1134"/>
          <w:tab w:val="left" w:pos="4755"/>
        </w:tabs>
        <w:snapToGrid/>
        <w:spacing w:before="0" w:after="0"/>
        <w:ind w:firstLine="709"/>
        <w:jc w:val="both"/>
        <w:rPr>
          <w:color w:val="000000" w:themeColor="text1"/>
          <w:sz w:val="20"/>
        </w:rPr>
      </w:pPr>
      <w:r w:rsidRPr="00637460">
        <w:rPr>
          <w:color w:val="000000" w:themeColor="text1"/>
          <w:sz w:val="20"/>
        </w:rPr>
        <w:t xml:space="preserve">Напишите реферат-рецензию на статью:  </w:t>
      </w:r>
      <w:hyperlink r:id="rId9" w:history="1">
        <w:r w:rsidRPr="00637460">
          <w:rPr>
            <w:rStyle w:val="ab"/>
            <w:color w:val="000000" w:themeColor="text1"/>
            <w:sz w:val="20"/>
          </w:rPr>
          <w:t>http://ekonomika.snauka.ru/2018/08/16156</w:t>
        </w:r>
      </w:hyperlink>
      <w:r w:rsidRPr="00637460">
        <w:rPr>
          <w:color w:val="000000" w:themeColor="text1"/>
          <w:sz w:val="20"/>
        </w:rPr>
        <w:t xml:space="preserve"> </w:t>
      </w:r>
      <w:proofErr w:type="spellStart"/>
      <w:r w:rsidRPr="00637460">
        <w:rPr>
          <w:color w:val="000000" w:themeColor="text1"/>
          <w:sz w:val="20"/>
          <w:shd w:val="clear" w:color="auto" w:fill="FFFFFF"/>
        </w:rPr>
        <w:t>Кюльбакова</w:t>
      </w:r>
      <w:proofErr w:type="spellEnd"/>
      <w:r w:rsidRPr="00637460">
        <w:rPr>
          <w:color w:val="000000" w:themeColor="text1"/>
          <w:sz w:val="20"/>
          <w:shd w:val="clear" w:color="auto" w:fill="FFFFFF"/>
        </w:rPr>
        <w:t xml:space="preserve"> Мария Владимировн, Титова Валерия Владиславовна</w:t>
      </w:r>
      <w:r w:rsidRPr="00637460">
        <w:rPr>
          <w:color w:val="000000" w:themeColor="text1"/>
          <w:sz w:val="20"/>
        </w:rPr>
        <w:t xml:space="preserve">. </w:t>
      </w:r>
      <w:r w:rsidRPr="00637460">
        <w:rPr>
          <w:color w:val="000000" w:themeColor="text1"/>
          <w:sz w:val="20"/>
          <w:shd w:val="clear" w:color="auto" w:fill="FFFFFF"/>
        </w:rPr>
        <w:t xml:space="preserve">СОВРЕМЕННОЕ СОСТОЯНИЕ РЫНКА СТРАХОВАНИЯ </w:t>
      </w:r>
      <w:r w:rsidRPr="00637460">
        <w:rPr>
          <w:color w:val="000000" w:themeColor="text1"/>
          <w:sz w:val="20"/>
        </w:rPr>
        <w:t>//</w:t>
      </w:r>
      <w:r w:rsidRPr="00637460">
        <w:rPr>
          <w:color w:val="000000" w:themeColor="text1"/>
          <w:sz w:val="20"/>
          <w:shd w:val="clear" w:color="auto" w:fill="FFFFFF"/>
        </w:rPr>
        <w:t xml:space="preserve">  Экономика и менеджмент инновационных технологий. 2018. № 8 [Электронный] ресурс /</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650B00" w:rsidRPr="00637460" w:rsidRDefault="00650B00" w:rsidP="00650B00">
      <w:pPr>
        <w:numPr>
          <w:ilvl w:val="0"/>
          <w:numId w:val="24"/>
        </w:numPr>
        <w:tabs>
          <w:tab w:val="clear" w:pos="360"/>
          <w:tab w:val="left" w:pos="993"/>
          <w:tab w:val="left" w:pos="1134"/>
          <w:tab w:val="left" w:pos="4755"/>
        </w:tabs>
        <w:snapToGrid/>
        <w:spacing w:before="0" w:after="0"/>
        <w:ind w:firstLine="709"/>
        <w:jc w:val="both"/>
        <w:rPr>
          <w:color w:val="000000" w:themeColor="text1"/>
          <w:sz w:val="20"/>
        </w:rPr>
      </w:pPr>
      <w:r w:rsidRPr="00637460">
        <w:rPr>
          <w:color w:val="000000" w:themeColor="text1"/>
          <w:sz w:val="20"/>
        </w:rPr>
        <w:t xml:space="preserve">Напишите реферат-рецензию на статью: </w:t>
      </w:r>
      <w:hyperlink r:id="rId10" w:history="1">
        <w:r w:rsidRPr="00637460">
          <w:rPr>
            <w:rStyle w:val="ab"/>
            <w:color w:val="000000" w:themeColor="text1"/>
            <w:sz w:val="20"/>
          </w:rPr>
          <w:t>http://ekonomika.snauka.ru/2019/05/16549</w:t>
        </w:r>
      </w:hyperlink>
      <w:r w:rsidRPr="00637460">
        <w:rPr>
          <w:color w:val="000000" w:themeColor="text1"/>
          <w:sz w:val="20"/>
        </w:rPr>
        <w:t xml:space="preserve"> </w:t>
      </w:r>
      <w:r w:rsidRPr="00637460">
        <w:rPr>
          <w:color w:val="000000" w:themeColor="text1"/>
          <w:sz w:val="20"/>
          <w:shd w:val="clear" w:color="auto" w:fill="FFFFFF"/>
        </w:rPr>
        <w:t xml:space="preserve">Баранова Анна </w:t>
      </w:r>
      <w:proofErr w:type="spellStart"/>
      <w:r w:rsidRPr="00637460">
        <w:rPr>
          <w:color w:val="000000" w:themeColor="text1"/>
          <w:sz w:val="20"/>
          <w:shd w:val="clear" w:color="auto" w:fill="FFFFFF"/>
        </w:rPr>
        <w:t>Дементьевна</w:t>
      </w:r>
      <w:proofErr w:type="spellEnd"/>
      <w:r w:rsidRPr="00637460">
        <w:rPr>
          <w:color w:val="000000" w:themeColor="text1"/>
          <w:sz w:val="20"/>
        </w:rPr>
        <w:t xml:space="preserve"> </w:t>
      </w:r>
      <w:r w:rsidRPr="00637460">
        <w:rPr>
          <w:color w:val="000000" w:themeColor="text1"/>
          <w:sz w:val="20"/>
          <w:shd w:val="clear" w:color="auto" w:fill="FFFFFF"/>
        </w:rPr>
        <w:t xml:space="preserve"> СОВРЕМЕННЫЕ МЕТОДЫ УПРАВЛЕНИЯ ФИНАНСАМИ И РИСКАМИ </w:t>
      </w:r>
      <w:r w:rsidRPr="00637460">
        <w:rPr>
          <w:color w:val="000000" w:themeColor="text1"/>
          <w:sz w:val="20"/>
        </w:rPr>
        <w:t>//</w:t>
      </w:r>
      <w:r w:rsidRPr="00637460">
        <w:rPr>
          <w:color w:val="000000" w:themeColor="text1"/>
          <w:sz w:val="20"/>
          <w:shd w:val="clear" w:color="auto" w:fill="FFFFFF"/>
        </w:rPr>
        <w:t xml:space="preserve"> Экономика и менеджмент инновационных технологий. 2019. № 5 [Электронный] ресурс /</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650B00" w:rsidRPr="00637460" w:rsidRDefault="00650B00" w:rsidP="00650B00">
      <w:pPr>
        <w:numPr>
          <w:ilvl w:val="0"/>
          <w:numId w:val="24"/>
        </w:numPr>
        <w:tabs>
          <w:tab w:val="clear" w:pos="360"/>
          <w:tab w:val="left" w:pos="993"/>
          <w:tab w:val="left" w:pos="1134"/>
          <w:tab w:val="left" w:pos="4755"/>
        </w:tabs>
        <w:snapToGrid/>
        <w:spacing w:before="0" w:after="0"/>
        <w:ind w:firstLine="709"/>
        <w:jc w:val="both"/>
        <w:rPr>
          <w:color w:val="000000" w:themeColor="text1"/>
          <w:sz w:val="20"/>
        </w:rPr>
      </w:pPr>
      <w:r w:rsidRPr="00637460">
        <w:rPr>
          <w:color w:val="000000" w:themeColor="text1"/>
          <w:sz w:val="20"/>
        </w:rPr>
        <w:lastRenderedPageBreak/>
        <w:t xml:space="preserve">Напишите реферат-рецензию на статью: </w:t>
      </w:r>
      <w:proofErr w:type="spellStart"/>
      <w:r w:rsidRPr="00637460">
        <w:rPr>
          <w:color w:val="000000" w:themeColor="text1"/>
          <w:sz w:val="20"/>
          <w:shd w:val="clear" w:color="auto" w:fill="FFFFFF"/>
        </w:rPr>
        <w:t>Хабибрахманова</w:t>
      </w:r>
      <w:proofErr w:type="spellEnd"/>
      <w:r w:rsidRPr="00637460">
        <w:rPr>
          <w:color w:val="000000" w:themeColor="text1"/>
          <w:sz w:val="20"/>
          <w:shd w:val="clear" w:color="auto" w:fill="FFFFFF"/>
        </w:rPr>
        <w:t xml:space="preserve"> Карина </w:t>
      </w:r>
      <w:proofErr w:type="spellStart"/>
      <w:r w:rsidRPr="00637460">
        <w:rPr>
          <w:color w:val="000000" w:themeColor="text1"/>
          <w:sz w:val="20"/>
          <w:shd w:val="clear" w:color="auto" w:fill="FFFFFF"/>
        </w:rPr>
        <w:t>Расимовна</w:t>
      </w:r>
      <w:proofErr w:type="spellEnd"/>
      <w:r w:rsidRPr="00637460">
        <w:rPr>
          <w:color w:val="000000" w:themeColor="text1"/>
          <w:sz w:val="20"/>
          <w:shd w:val="clear" w:color="auto" w:fill="FFFFFF"/>
        </w:rPr>
        <w:t xml:space="preserve"> РОЛЬ СТРАХОВАНИЯ В ЭКОНОМИКЕ </w:t>
      </w:r>
      <w:r w:rsidRPr="00637460">
        <w:rPr>
          <w:color w:val="000000" w:themeColor="text1"/>
          <w:sz w:val="20"/>
        </w:rPr>
        <w:t>//</w:t>
      </w:r>
      <w:r w:rsidRPr="00637460">
        <w:rPr>
          <w:color w:val="000000" w:themeColor="text1"/>
          <w:sz w:val="20"/>
          <w:shd w:val="clear" w:color="auto" w:fill="FFFFFF"/>
        </w:rPr>
        <w:t xml:space="preserve"> Экономика и менеджмент инновационных технологий. 2019. № 9 [Электронный] ресурс/</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650B00" w:rsidRPr="00637460" w:rsidRDefault="00650B00" w:rsidP="00650B00">
      <w:pPr>
        <w:widowControl/>
        <w:tabs>
          <w:tab w:val="left" w:pos="1080"/>
          <w:tab w:val="left" w:pos="1134"/>
        </w:tabs>
        <w:snapToGrid/>
        <w:spacing w:before="0" w:after="0"/>
        <w:ind w:firstLine="709"/>
        <w:jc w:val="both"/>
        <w:rPr>
          <w:b/>
          <w:bCs/>
          <w:iCs/>
          <w:color w:val="000000" w:themeColor="text1"/>
          <w:sz w:val="20"/>
        </w:rPr>
      </w:pPr>
    </w:p>
    <w:p w:rsidR="00650B00" w:rsidRPr="00637460" w:rsidRDefault="00B11D5A" w:rsidP="00BD58B0">
      <w:pPr>
        <w:pStyle w:val="10"/>
        <w:tabs>
          <w:tab w:val="right" w:leader="dot" w:pos="9600"/>
        </w:tabs>
        <w:ind w:firstLine="709"/>
        <w:rPr>
          <w:rFonts w:ascii="Times New Roman" w:hAnsi="Times New Roman"/>
          <w:b/>
          <w:color w:val="000000" w:themeColor="text1"/>
        </w:rPr>
      </w:pPr>
      <w:r>
        <w:rPr>
          <w:rFonts w:ascii="Times New Roman" w:hAnsi="Times New Roman"/>
          <w:b/>
          <w:color w:val="000000" w:themeColor="text1"/>
        </w:rPr>
        <w:t>7</w:t>
      </w:r>
      <w:r w:rsidR="00650B00" w:rsidRPr="00637460">
        <w:rPr>
          <w:rFonts w:ascii="Times New Roman" w:hAnsi="Times New Roman"/>
          <w:b/>
          <w:color w:val="000000" w:themeColor="text1"/>
        </w:rPr>
        <w:t>. Учебно-методическое и информационное обеспечение дисциплины</w:t>
      </w:r>
    </w:p>
    <w:p w:rsidR="00650B00" w:rsidRPr="00637460" w:rsidRDefault="00B11D5A" w:rsidP="00BD58B0">
      <w:pPr>
        <w:widowControl/>
        <w:tabs>
          <w:tab w:val="left" w:pos="1106"/>
        </w:tabs>
        <w:snapToGrid/>
        <w:spacing w:before="0" w:after="0"/>
        <w:ind w:firstLine="709"/>
        <w:rPr>
          <w:b/>
          <w:color w:val="000000" w:themeColor="text1"/>
          <w:sz w:val="20"/>
        </w:rPr>
      </w:pPr>
      <w:r>
        <w:rPr>
          <w:b/>
          <w:color w:val="000000" w:themeColor="text1"/>
          <w:sz w:val="20"/>
        </w:rPr>
        <w:t>7</w:t>
      </w:r>
      <w:r w:rsidR="00650B00" w:rsidRPr="00637460">
        <w:rPr>
          <w:b/>
          <w:color w:val="000000" w:themeColor="text1"/>
          <w:sz w:val="20"/>
        </w:rPr>
        <w:t xml:space="preserve">.1. Рекомендуемая литература </w:t>
      </w:r>
    </w:p>
    <w:p w:rsidR="00650B00" w:rsidRPr="00637460" w:rsidRDefault="00650B00" w:rsidP="00BD58B0">
      <w:pPr>
        <w:widowControl/>
        <w:tabs>
          <w:tab w:val="left" w:pos="1080"/>
          <w:tab w:val="left" w:pos="1106"/>
        </w:tabs>
        <w:suppressAutoHyphens/>
        <w:snapToGrid/>
        <w:spacing w:before="0" w:after="0"/>
        <w:ind w:firstLine="709"/>
        <w:jc w:val="both"/>
        <w:rPr>
          <w:b/>
          <w:color w:val="000000" w:themeColor="text1"/>
          <w:sz w:val="20"/>
        </w:rPr>
      </w:pPr>
      <w:r w:rsidRPr="00637460">
        <w:rPr>
          <w:b/>
          <w:color w:val="000000" w:themeColor="text1"/>
          <w:sz w:val="20"/>
        </w:rPr>
        <w:t>Основная литература</w:t>
      </w:r>
    </w:p>
    <w:p w:rsidR="00650B00" w:rsidRPr="00637460" w:rsidRDefault="00650B00" w:rsidP="00BD58B0">
      <w:pPr>
        <w:pStyle w:val="afffc"/>
        <w:numPr>
          <w:ilvl w:val="0"/>
          <w:numId w:val="25"/>
        </w:numPr>
        <w:tabs>
          <w:tab w:val="left" w:pos="1106"/>
        </w:tabs>
        <w:spacing w:after="0" w:line="240" w:lineRule="auto"/>
        <w:ind w:left="0" w:firstLine="709"/>
        <w:rPr>
          <w:rFonts w:ascii="Times New Roman" w:hAnsi="Times New Roman"/>
          <w:color w:val="000000" w:themeColor="text1"/>
        </w:rPr>
      </w:pPr>
      <w:proofErr w:type="spellStart"/>
      <w:r w:rsidRPr="00637460">
        <w:rPr>
          <w:rFonts w:ascii="Times New Roman" w:hAnsi="Times New Roman"/>
          <w:color w:val="000000" w:themeColor="text1"/>
        </w:rPr>
        <w:t>Турчаева</w:t>
      </w:r>
      <w:proofErr w:type="spellEnd"/>
      <w:r w:rsidRPr="00637460">
        <w:rPr>
          <w:rFonts w:ascii="Times New Roman" w:hAnsi="Times New Roman"/>
          <w:color w:val="000000" w:themeColor="text1"/>
        </w:rPr>
        <w:t xml:space="preserve"> И.Н. Страхование [Электронный ресурс]: учебное пособие / И.Н. </w:t>
      </w:r>
      <w:proofErr w:type="spellStart"/>
      <w:r w:rsidRPr="00637460">
        <w:rPr>
          <w:rFonts w:ascii="Times New Roman" w:hAnsi="Times New Roman"/>
          <w:color w:val="000000" w:themeColor="text1"/>
        </w:rPr>
        <w:t>Турчаева</w:t>
      </w:r>
      <w:proofErr w:type="spellEnd"/>
      <w:r w:rsidRPr="00637460">
        <w:rPr>
          <w:rFonts w:ascii="Times New Roman" w:hAnsi="Times New Roman"/>
          <w:color w:val="000000" w:themeColor="text1"/>
        </w:rPr>
        <w:t>. — Электрон. текстовые данные. — Саратов: Ай Пи Эр Медиа, 2018. — 360 c. — 978-5-4486-0215-3. — Режим доступа: http://www.iprbookshop.ru/72817</w:t>
      </w:r>
    </w:p>
    <w:p w:rsidR="00650B00" w:rsidRPr="00637460" w:rsidRDefault="00650B00" w:rsidP="00BD58B0">
      <w:pPr>
        <w:pStyle w:val="afffc"/>
        <w:numPr>
          <w:ilvl w:val="0"/>
          <w:numId w:val="25"/>
        </w:numPr>
        <w:tabs>
          <w:tab w:val="left" w:pos="1106"/>
        </w:tabs>
        <w:spacing w:after="0" w:line="240" w:lineRule="auto"/>
        <w:ind w:left="0" w:firstLine="709"/>
        <w:rPr>
          <w:rFonts w:ascii="Times New Roman" w:hAnsi="Times New Roman"/>
          <w:color w:val="000000" w:themeColor="text1"/>
        </w:rPr>
      </w:pPr>
      <w:proofErr w:type="spellStart"/>
      <w:r w:rsidRPr="00637460">
        <w:rPr>
          <w:rFonts w:ascii="Times New Roman" w:hAnsi="Times New Roman"/>
          <w:color w:val="000000" w:themeColor="text1"/>
        </w:rPr>
        <w:t>Сафуанов</w:t>
      </w:r>
      <w:proofErr w:type="spellEnd"/>
      <w:r w:rsidRPr="00637460">
        <w:rPr>
          <w:rFonts w:ascii="Times New Roman" w:hAnsi="Times New Roman"/>
          <w:color w:val="000000" w:themeColor="text1"/>
        </w:rPr>
        <w:t xml:space="preserve"> Р. М. Страхование: учебное пособие / Р. М. </w:t>
      </w:r>
      <w:proofErr w:type="spellStart"/>
      <w:r w:rsidRPr="00637460">
        <w:rPr>
          <w:rFonts w:ascii="Times New Roman" w:hAnsi="Times New Roman"/>
          <w:color w:val="000000" w:themeColor="text1"/>
        </w:rPr>
        <w:t>Сафуанов</w:t>
      </w:r>
      <w:proofErr w:type="spellEnd"/>
      <w:r w:rsidRPr="00637460">
        <w:rPr>
          <w:rFonts w:ascii="Times New Roman" w:hAnsi="Times New Roman"/>
          <w:color w:val="000000" w:themeColor="text1"/>
        </w:rPr>
        <w:t xml:space="preserve">, З. Ф. </w:t>
      </w:r>
      <w:proofErr w:type="spellStart"/>
      <w:r w:rsidRPr="00637460">
        <w:rPr>
          <w:rFonts w:ascii="Times New Roman" w:hAnsi="Times New Roman"/>
          <w:color w:val="000000" w:themeColor="text1"/>
        </w:rPr>
        <w:t>Шарифьянова</w:t>
      </w:r>
      <w:proofErr w:type="spellEnd"/>
      <w:r w:rsidRPr="00637460">
        <w:rPr>
          <w:rFonts w:ascii="Times New Roman" w:hAnsi="Times New Roman"/>
          <w:color w:val="000000" w:themeColor="text1"/>
        </w:rPr>
        <w:t>. — Москва: Прометей, 2018. — 144 c. — ISBN 978-5-907003-32-3. — Текст: электронный // Электронно-библиотечная система IPR BOOKS: [сайт]. — URL: http://www.iprbookshop.ru/94541.html</w:t>
      </w:r>
    </w:p>
    <w:p w:rsidR="00650B00" w:rsidRPr="00637460" w:rsidRDefault="00650B00" w:rsidP="00BD58B0">
      <w:pPr>
        <w:widowControl/>
        <w:tabs>
          <w:tab w:val="left" w:pos="1080"/>
          <w:tab w:val="left" w:pos="1106"/>
        </w:tabs>
        <w:suppressAutoHyphens/>
        <w:snapToGrid/>
        <w:spacing w:before="0" w:after="0"/>
        <w:ind w:firstLine="709"/>
        <w:jc w:val="both"/>
        <w:rPr>
          <w:b/>
          <w:color w:val="000000" w:themeColor="text1"/>
          <w:sz w:val="20"/>
        </w:rPr>
      </w:pPr>
    </w:p>
    <w:p w:rsidR="00650B00" w:rsidRPr="00637460" w:rsidRDefault="00650B00" w:rsidP="00BD58B0">
      <w:pPr>
        <w:widowControl/>
        <w:tabs>
          <w:tab w:val="left" w:pos="1080"/>
          <w:tab w:val="left" w:pos="1106"/>
        </w:tabs>
        <w:suppressAutoHyphens/>
        <w:snapToGrid/>
        <w:spacing w:before="0" w:after="0"/>
        <w:ind w:firstLine="709"/>
        <w:jc w:val="both"/>
        <w:rPr>
          <w:b/>
          <w:color w:val="000000" w:themeColor="text1"/>
          <w:sz w:val="20"/>
        </w:rPr>
      </w:pPr>
      <w:r w:rsidRPr="00637460">
        <w:rPr>
          <w:b/>
          <w:color w:val="000000" w:themeColor="text1"/>
          <w:sz w:val="20"/>
        </w:rPr>
        <w:t>Дополнительная литература</w:t>
      </w:r>
    </w:p>
    <w:p w:rsidR="00650B00" w:rsidRPr="00637460" w:rsidRDefault="009362AE" w:rsidP="00BD58B0">
      <w:pPr>
        <w:pStyle w:val="afffc"/>
        <w:numPr>
          <w:ilvl w:val="0"/>
          <w:numId w:val="26"/>
        </w:numPr>
        <w:tabs>
          <w:tab w:val="left" w:pos="1106"/>
        </w:tabs>
        <w:spacing w:after="0" w:line="240" w:lineRule="auto"/>
        <w:ind w:left="0" w:firstLine="709"/>
        <w:rPr>
          <w:rFonts w:ascii="Times New Roman" w:hAnsi="Times New Roman"/>
          <w:color w:val="000000" w:themeColor="text1"/>
        </w:rPr>
      </w:pPr>
      <w:proofErr w:type="spellStart"/>
      <w:r>
        <w:rPr>
          <w:rFonts w:ascii="Times New Roman" w:hAnsi="Times New Roman"/>
          <w:color w:val="000000" w:themeColor="text1"/>
        </w:rPr>
        <w:t>Земцова</w:t>
      </w:r>
      <w:proofErr w:type="spellEnd"/>
      <w:r w:rsidR="00650B00" w:rsidRPr="00637460">
        <w:rPr>
          <w:rFonts w:ascii="Times New Roman" w:hAnsi="Times New Roman"/>
          <w:color w:val="000000" w:themeColor="text1"/>
        </w:rPr>
        <w:t xml:space="preserve"> Л. В. Страхование предпринимательских рисков: учебное пособие / Л. В. </w:t>
      </w:r>
      <w:proofErr w:type="spellStart"/>
      <w:r w:rsidR="00650B00" w:rsidRPr="00637460">
        <w:rPr>
          <w:rFonts w:ascii="Times New Roman" w:hAnsi="Times New Roman"/>
          <w:color w:val="000000" w:themeColor="text1"/>
        </w:rPr>
        <w:t>Земцова</w:t>
      </w:r>
      <w:proofErr w:type="spellEnd"/>
      <w:r w:rsidR="00650B00" w:rsidRPr="00637460">
        <w:rPr>
          <w:rFonts w:ascii="Times New Roman" w:hAnsi="Times New Roman"/>
          <w:color w:val="000000" w:themeColor="text1"/>
        </w:rPr>
        <w:t>. — Томск: Томский государственный университет систем управления и радиоэлектроники, 2016. — 115 c. — ISBN 2227-8397. — Текст: электронный // Электронно-библиотечная система IPR BOOKS: [сайт]. — URL: http://www.iprbookshop.ru/72184.html</w:t>
      </w:r>
    </w:p>
    <w:p w:rsidR="00650B00" w:rsidRPr="00637460" w:rsidRDefault="00650B00" w:rsidP="00BD58B0">
      <w:pPr>
        <w:pStyle w:val="afffc"/>
        <w:numPr>
          <w:ilvl w:val="0"/>
          <w:numId w:val="26"/>
        </w:numPr>
        <w:tabs>
          <w:tab w:val="left" w:pos="1106"/>
        </w:tabs>
        <w:spacing w:after="0" w:line="240" w:lineRule="auto"/>
        <w:ind w:left="0" w:firstLine="709"/>
        <w:rPr>
          <w:rFonts w:ascii="Times New Roman" w:hAnsi="Times New Roman"/>
          <w:color w:val="000000" w:themeColor="text1"/>
        </w:rPr>
      </w:pPr>
      <w:r w:rsidRPr="00637460">
        <w:rPr>
          <w:rFonts w:ascii="Times New Roman" w:hAnsi="Times New Roman"/>
          <w:color w:val="000000" w:themeColor="text1"/>
        </w:rPr>
        <w:t xml:space="preserve">Куликов Н. И. Страхование бизнеса: учебное пособие / Н. И. Куликов, Е. Ю. Бабенко, Н. П. </w:t>
      </w:r>
      <w:proofErr w:type="spellStart"/>
      <w:r w:rsidRPr="00637460">
        <w:rPr>
          <w:rFonts w:ascii="Times New Roman" w:hAnsi="Times New Roman"/>
          <w:color w:val="000000" w:themeColor="text1"/>
        </w:rPr>
        <w:t>Назарчук</w:t>
      </w:r>
      <w:proofErr w:type="spellEnd"/>
      <w:r w:rsidRPr="00637460">
        <w:rPr>
          <w:rFonts w:ascii="Times New Roman" w:hAnsi="Times New Roman"/>
          <w:color w:val="000000" w:themeColor="text1"/>
        </w:rPr>
        <w:t xml:space="preserve">. — Тамбов: Тамбовский государственный технический университет, ЭБС АСВ, 2012. — 128 c. — ISBN 2227-8397. — Текст: электронный // Электронно-библиотечная система IPR BOOKS: [сайт]. — URL: http://www.iprbookshop.ru/64582.html </w:t>
      </w:r>
    </w:p>
    <w:p w:rsidR="00650B00" w:rsidRPr="00637460" w:rsidRDefault="00650B00" w:rsidP="00BD58B0">
      <w:pPr>
        <w:widowControl/>
        <w:tabs>
          <w:tab w:val="left" w:pos="1106"/>
        </w:tabs>
        <w:snapToGrid/>
        <w:spacing w:before="0" w:after="0"/>
        <w:ind w:firstLine="709"/>
        <w:rPr>
          <w:color w:val="000000" w:themeColor="text1"/>
          <w:sz w:val="20"/>
        </w:rPr>
      </w:pPr>
    </w:p>
    <w:p w:rsidR="00650B00" w:rsidRPr="00637460" w:rsidRDefault="00B11D5A" w:rsidP="00BD58B0">
      <w:pPr>
        <w:widowControl/>
        <w:tabs>
          <w:tab w:val="left" w:pos="1080"/>
          <w:tab w:val="left" w:pos="1106"/>
        </w:tabs>
        <w:suppressAutoHyphens/>
        <w:snapToGrid/>
        <w:spacing w:before="0" w:after="0"/>
        <w:ind w:firstLine="709"/>
        <w:jc w:val="both"/>
        <w:rPr>
          <w:b/>
          <w:color w:val="000000" w:themeColor="text1"/>
          <w:sz w:val="20"/>
        </w:rPr>
      </w:pPr>
      <w:r>
        <w:rPr>
          <w:b/>
          <w:color w:val="000000" w:themeColor="text1"/>
          <w:sz w:val="20"/>
        </w:rPr>
        <w:t>7</w:t>
      </w:r>
      <w:r w:rsidR="00650B00" w:rsidRPr="00637460">
        <w:rPr>
          <w:b/>
          <w:color w:val="000000" w:themeColor="text1"/>
          <w:sz w:val="20"/>
        </w:rPr>
        <w:t>.2. Ресурсы информационно-телекоммуникационной сети «Интернет»</w:t>
      </w:r>
    </w:p>
    <w:p w:rsidR="00650B00" w:rsidRPr="00637460" w:rsidRDefault="00650B00" w:rsidP="00BD58B0">
      <w:pPr>
        <w:widowControl/>
        <w:tabs>
          <w:tab w:val="left" w:pos="1106"/>
        </w:tabs>
        <w:snapToGrid/>
        <w:spacing w:before="0" w:after="0"/>
        <w:ind w:firstLine="709"/>
        <w:jc w:val="both"/>
        <w:rPr>
          <w:color w:val="000000" w:themeColor="text1"/>
          <w:sz w:val="20"/>
        </w:rPr>
      </w:pPr>
      <w:r w:rsidRPr="00637460">
        <w:rPr>
          <w:bCs/>
          <w:color w:val="000000" w:themeColor="text1"/>
          <w:sz w:val="20"/>
        </w:rPr>
        <w:t>-</w:t>
      </w:r>
      <w:r w:rsidRPr="00637460">
        <w:rPr>
          <w:color w:val="000000" w:themeColor="text1"/>
          <w:sz w:val="20"/>
        </w:rPr>
        <w:t xml:space="preserve"> http://econ.klgtu.ru</w:t>
      </w:r>
    </w:p>
    <w:p w:rsidR="00650B00" w:rsidRPr="00637460" w:rsidRDefault="00650B00" w:rsidP="00BD58B0">
      <w:pPr>
        <w:widowControl/>
        <w:tabs>
          <w:tab w:val="left" w:pos="1106"/>
        </w:tabs>
        <w:snapToGrid/>
        <w:spacing w:before="0" w:after="0"/>
        <w:ind w:firstLine="709"/>
        <w:jc w:val="both"/>
        <w:rPr>
          <w:color w:val="000000" w:themeColor="text1"/>
          <w:sz w:val="20"/>
        </w:rPr>
      </w:pPr>
      <w:r w:rsidRPr="00637460">
        <w:rPr>
          <w:color w:val="000000" w:themeColor="text1"/>
          <w:sz w:val="20"/>
        </w:rPr>
        <w:t xml:space="preserve">- http://www.book.ru </w:t>
      </w:r>
    </w:p>
    <w:p w:rsidR="00650B00" w:rsidRPr="00637460" w:rsidRDefault="00650B00" w:rsidP="00BD58B0">
      <w:pPr>
        <w:widowControl/>
        <w:tabs>
          <w:tab w:val="left" w:pos="1106"/>
        </w:tabs>
        <w:snapToGrid/>
        <w:spacing w:before="0" w:after="0"/>
        <w:ind w:firstLine="709"/>
        <w:jc w:val="both"/>
        <w:rPr>
          <w:bCs/>
          <w:color w:val="000000" w:themeColor="text1"/>
          <w:sz w:val="20"/>
        </w:rPr>
      </w:pPr>
      <w:r w:rsidRPr="00637460">
        <w:rPr>
          <w:color w:val="000000" w:themeColor="text1"/>
          <w:sz w:val="20"/>
        </w:rPr>
        <w:t>- http://www.studentlibrary.ru</w:t>
      </w:r>
    </w:p>
    <w:p w:rsidR="00650B00" w:rsidRPr="00637460" w:rsidRDefault="00650B00" w:rsidP="00BD58B0">
      <w:pPr>
        <w:widowControl/>
        <w:tabs>
          <w:tab w:val="left" w:pos="1106"/>
        </w:tabs>
        <w:snapToGrid/>
        <w:spacing w:before="0" w:after="0"/>
        <w:ind w:firstLine="709"/>
        <w:rPr>
          <w:b/>
          <w:color w:val="000000" w:themeColor="text1"/>
          <w:sz w:val="20"/>
        </w:rPr>
      </w:pPr>
    </w:p>
    <w:p w:rsidR="00C2749D" w:rsidRDefault="00B11D5A" w:rsidP="00BD58B0">
      <w:pPr>
        <w:tabs>
          <w:tab w:val="left" w:pos="1106"/>
        </w:tabs>
        <w:spacing w:before="0" w:after="0"/>
        <w:ind w:firstLine="709"/>
        <w:jc w:val="both"/>
        <w:rPr>
          <w:b/>
          <w:sz w:val="20"/>
        </w:rPr>
      </w:pPr>
      <w:r>
        <w:rPr>
          <w:b/>
          <w:sz w:val="20"/>
        </w:rPr>
        <w:t>8</w:t>
      </w:r>
      <w:r w:rsidR="00C2749D">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2749D" w:rsidRDefault="00C2749D" w:rsidP="00C2749D">
      <w:pPr>
        <w:spacing w:before="0" w:after="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203DC2" w:rsidRDefault="00203DC2" w:rsidP="00C2749D">
      <w:pPr>
        <w:spacing w:before="0" w:after="0"/>
        <w:ind w:firstLine="709"/>
        <w:jc w:val="both"/>
        <w:rPr>
          <w:sz w:val="20"/>
        </w:rPr>
      </w:pPr>
      <w:r w:rsidRPr="00203DC2">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2749D" w:rsidRDefault="00C2749D" w:rsidP="00C2749D">
      <w:pPr>
        <w:spacing w:before="0" w:after="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50B00" w:rsidRPr="00637460" w:rsidRDefault="00C2749D" w:rsidP="00C2749D">
      <w:pPr>
        <w:tabs>
          <w:tab w:val="left" w:pos="360"/>
          <w:tab w:val="left" w:pos="900"/>
          <w:tab w:val="left" w:pos="993"/>
          <w:tab w:val="left" w:pos="1134"/>
        </w:tabs>
        <w:suppressAutoHyphens/>
        <w:spacing w:before="0" w:after="0"/>
        <w:ind w:firstLine="709"/>
        <w:jc w:val="both"/>
        <w:rPr>
          <w:sz w:val="20"/>
        </w:rPr>
      </w:pPr>
      <w:r>
        <w:rPr>
          <w:sz w:val="20"/>
        </w:rPr>
        <w:t>Программное обеспечение:</w:t>
      </w:r>
    </w:p>
    <w:p w:rsidR="000B16AF" w:rsidRPr="00637460" w:rsidRDefault="000B16AF" w:rsidP="000B16AF">
      <w:pPr>
        <w:tabs>
          <w:tab w:val="left" w:pos="360"/>
          <w:tab w:val="left" w:pos="900"/>
          <w:tab w:val="left" w:pos="993"/>
          <w:tab w:val="left" w:pos="1134"/>
        </w:tabs>
        <w:suppressAutoHyphens/>
        <w:spacing w:before="0" w:after="0"/>
        <w:ind w:firstLine="709"/>
        <w:jc w:val="both"/>
        <w:rPr>
          <w:i/>
          <w:sz w:val="20"/>
        </w:rPr>
      </w:pPr>
      <w:r w:rsidRPr="00637460">
        <w:rPr>
          <w:i/>
          <w:sz w:val="20"/>
        </w:rPr>
        <w:t>Лицензионное программное обеспечение (в том числе, отечественного производства):</w:t>
      </w:r>
    </w:p>
    <w:p w:rsidR="000B16AF" w:rsidRPr="00637460" w:rsidRDefault="000B16AF" w:rsidP="000B16AF">
      <w:pPr>
        <w:spacing w:before="0" w:after="0"/>
        <w:ind w:firstLine="709"/>
        <w:rPr>
          <w:sz w:val="20"/>
        </w:rPr>
      </w:pPr>
      <w:r w:rsidRPr="00637460">
        <w:rPr>
          <w:sz w:val="20"/>
        </w:rPr>
        <w:t xml:space="preserve">Операционная система </w:t>
      </w:r>
      <w:r w:rsidRPr="00637460">
        <w:rPr>
          <w:sz w:val="20"/>
          <w:lang w:val="en-US"/>
        </w:rPr>
        <w:t>Windows</w:t>
      </w:r>
      <w:r w:rsidRPr="00637460">
        <w:rPr>
          <w:sz w:val="20"/>
        </w:rPr>
        <w:t xml:space="preserve"> </w:t>
      </w:r>
      <w:r w:rsidRPr="00637460">
        <w:rPr>
          <w:sz w:val="20"/>
          <w:lang w:val="en-US"/>
        </w:rPr>
        <w:t>Professional</w:t>
      </w:r>
      <w:r w:rsidRPr="00637460">
        <w:rPr>
          <w:sz w:val="20"/>
        </w:rPr>
        <w:t xml:space="preserve"> 10</w:t>
      </w:r>
    </w:p>
    <w:p w:rsidR="000B16AF" w:rsidRPr="00637460" w:rsidRDefault="000B16AF" w:rsidP="000B16AF">
      <w:pPr>
        <w:spacing w:before="0" w:after="0"/>
        <w:ind w:firstLine="709"/>
        <w:rPr>
          <w:sz w:val="20"/>
        </w:rPr>
      </w:pPr>
      <w:r w:rsidRPr="00637460">
        <w:rPr>
          <w:sz w:val="20"/>
        </w:rPr>
        <w:t>ПО браузер – приложение операционной системы, предназначенное для просмотра Web-страниц</w:t>
      </w:r>
    </w:p>
    <w:p w:rsidR="000B16AF" w:rsidRPr="00637460" w:rsidRDefault="000B16AF" w:rsidP="000B16AF">
      <w:pPr>
        <w:spacing w:before="0" w:after="0"/>
        <w:ind w:firstLine="709"/>
        <w:rPr>
          <w:sz w:val="20"/>
        </w:rPr>
      </w:pPr>
      <w:r w:rsidRPr="00637460">
        <w:rPr>
          <w:sz w:val="20"/>
        </w:rPr>
        <w:t>Платформа проведения аттестационных процедур с использованием каналов связи (отечественное ПО)</w:t>
      </w:r>
    </w:p>
    <w:p w:rsidR="000B16AF" w:rsidRPr="00637460" w:rsidRDefault="000B16AF" w:rsidP="000B16AF">
      <w:pPr>
        <w:spacing w:before="0" w:after="0"/>
        <w:ind w:firstLine="709"/>
        <w:rPr>
          <w:sz w:val="20"/>
        </w:rPr>
      </w:pPr>
      <w:r w:rsidRPr="00637460">
        <w:rPr>
          <w:sz w:val="20"/>
        </w:rPr>
        <w:t xml:space="preserve">Платформа проведения </w:t>
      </w:r>
      <w:proofErr w:type="spellStart"/>
      <w:r w:rsidRPr="00637460">
        <w:rPr>
          <w:sz w:val="20"/>
        </w:rPr>
        <w:t>вебинаров</w:t>
      </w:r>
      <w:proofErr w:type="spellEnd"/>
      <w:r w:rsidRPr="00637460">
        <w:rPr>
          <w:sz w:val="20"/>
        </w:rPr>
        <w:t xml:space="preserve"> (отечественное ПО)</w:t>
      </w:r>
    </w:p>
    <w:p w:rsidR="000B16AF" w:rsidRPr="00637460" w:rsidRDefault="000B16AF" w:rsidP="000B16AF">
      <w:pPr>
        <w:spacing w:before="0" w:after="0"/>
        <w:ind w:firstLine="709"/>
        <w:rPr>
          <w:sz w:val="20"/>
        </w:rPr>
      </w:pPr>
      <w:r w:rsidRPr="00637460">
        <w:rPr>
          <w:sz w:val="20"/>
        </w:rPr>
        <w:t xml:space="preserve">Информационная технология. Онлайн тестирование цифровой платформы </w:t>
      </w:r>
      <w:proofErr w:type="spellStart"/>
      <w:r w:rsidRPr="00637460">
        <w:rPr>
          <w:sz w:val="20"/>
        </w:rPr>
        <w:t>Ровеб</w:t>
      </w:r>
      <w:proofErr w:type="spellEnd"/>
      <w:r w:rsidRPr="00637460">
        <w:rPr>
          <w:sz w:val="20"/>
        </w:rPr>
        <w:t xml:space="preserve"> (отечественное ПО)</w:t>
      </w:r>
    </w:p>
    <w:p w:rsidR="000B16AF" w:rsidRPr="00637460" w:rsidRDefault="000B16AF" w:rsidP="000B16AF">
      <w:pPr>
        <w:spacing w:before="0" w:after="0"/>
        <w:ind w:firstLine="709"/>
        <w:rPr>
          <w:sz w:val="20"/>
        </w:rPr>
      </w:pPr>
      <w:r w:rsidRPr="00637460">
        <w:rPr>
          <w:sz w:val="20"/>
        </w:rPr>
        <w:t>Электронный информационный ресурс. Экспертный интеллектуальный информационный робот Аттестация асессоров (отечественное ПО)</w:t>
      </w:r>
    </w:p>
    <w:p w:rsidR="000B16AF" w:rsidRPr="00637460" w:rsidRDefault="000B16AF" w:rsidP="000B16AF">
      <w:pPr>
        <w:spacing w:before="0" w:after="0"/>
        <w:ind w:firstLine="709"/>
        <w:rPr>
          <w:sz w:val="20"/>
        </w:rPr>
      </w:pPr>
      <w:r w:rsidRPr="00637460">
        <w:rPr>
          <w:sz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50B00" w:rsidRPr="00637460" w:rsidRDefault="000B16AF" w:rsidP="000B16AF">
      <w:pPr>
        <w:tabs>
          <w:tab w:val="left" w:pos="360"/>
          <w:tab w:val="left" w:pos="900"/>
          <w:tab w:val="left" w:pos="993"/>
          <w:tab w:val="left" w:pos="1134"/>
        </w:tabs>
        <w:suppressAutoHyphens/>
        <w:spacing w:before="0" w:after="0"/>
        <w:ind w:firstLine="709"/>
        <w:jc w:val="both"/>
        <w:rPr>
          <w:i/>
          <w:sz w:val="20"/>
        </w:rPr>
      </w:pPr>
      <w:r w:rsidRPr="00637460">
        <w:rPr>
          <w:sz w:val="20"/>
        </w:rPr>
        <w:t>Электронный информационный ресурс «Личная студия обучающегося» (отечественное ПО)</w:t>
      </w:r>
    </w:p>
    <w:p w:rsidR="00650B00" w:rsidRPr="00637460" w:rsidRDefault="00650B00" w:rsidP="00650B00">
      <w:pPr>
        <w:tabs>
          <w:tab w:val="left" w:pos="360"/>
          <w:tab w:val="left" w:pos="900"/>
          <w:tab w:val="left" w:pos="993"/>
          <w:tab w:val="left" w:pos="1134"/>
        </w:tabs>
        <w:suppressAutoHyphens/>
        <w:spacing w:before="0" w:after="0"/>
        <w:ind w:firstLine="709"/>
        <w:jc w:val="both"/>
        <w:rPr>
          <w:i/>
          <w:sz w:val="20"/>
        </w:rPr>
      </w:pPr>
      <w:r w:rsidRPr="00637460">
        <w:rPr>
          <w:i/>
          <w:sz w:val="20"/>
        </w:rPr>
        <w:t>Свободно распространяемое программное обеспечение (в том числе отечественного производства):</w:t>
      </w:r>
    </w:p>
    <w:p w:rsidR="00650B00" w:rsidRPr="00637460" w:rsidRDefault="00650B00" w:rsidP="00650B00">
      <w:pPr>
        <w:spacing w:before="0" w:after="0"/>
        <w:ind w:firstLine="709"/>
        <w:rPr>
          <w:sz w:val="20"/>
        </w:rPr>
      </w:pPr>
      <w:r w:rsidRPr="00637460">
        <w:rPr>
          <w:sz w:val="20"/>
        </w:rPr>
        <w:t>Мой Офис Веб-редакторы https://edit.myoffice.ru (отечественное ПО)</w:t>
      </w:r>
    </w:p>
    <w:p w:rsidR="00650B00" w:rsidRPr="00637460" w:rsidRDefault="00650B00" w:rsidP="00650B00">
      <w:pPr>
        <w:spacing w:before="0" w:after="0"/>
        <w:ind w:firstLine="709"/>
        <w:rPr>
          <w:sz w:val="20"/>
          <w:lang w:val="en-US"/>
        </w:rPr>
      </w:pPr>
      <w:r w:rsidRPr="00637460">
        <w:rPr>
          <w:sz w:val="20"/>
        </w:rPr>
        <w:t>ПО</w:t>
      </w:r>
      <w:r w:rsidRPr="00637460">
        <w:rPr>
          <w:sz w:val="20"/>
          <w:lang w:val="en-US"/>
        </w:rPr>
        <w:t xml:space="preserve"> OpenOffice.Org Calc. </w:t>
      </w:r>
    </w:p>
    <w:p w:rsidR="00650B00" w:rsidRPr="00637460" w:rsidRDefault="00812289" w:rsidP="00650B00">
      <w:pPr>
        <w:spacing w:before="0" w:after="0"/>
        <w:ind w:firstLine="709"/>
        <w:rPr>
          <w:sz w:val="20"/>
          <w:lang w:val="en-US"/>
        </w:rPr>
      </w:pPr>
      <w:hyperlink r:id="rId11" w:history="1">
        <w:r w:rsidR="00650B00" w:rsidRPr="00637460">
          <w:rPr>
            <w:sz w:val="20"/>
            <w:lang w:val="en-US"/>
          </w:rPr>
          <w:t>http://qsp.su/tools/onlinehelp/about_license_gpl_russian.html</w:t>
        </w:r>
      </w:hyperlink>
      <w:r w:rsidR="00650B00" w:rsidRPr="00637460">
        <w:rPr>
          <w:sz w:val="20"/>
          <w:lang w:val="en-US"/>
        </w:rPr>
        <w:t xml:space="preserve"> </w:t>
      </w:r>
    </w:p>
    <w:p w:rsidR="00650B00" w:rsidRPr="00637460" w:rsidRDefault="00650B00" w:rsidP="00650B00">
      <w:pPr>
        <w:spacing w:before="0" w:after="0"/>
        <w:ind w:firstLine="709"/>
        <w:rPr>
          <w:sz w:val="20"/>
        </w:rPr>
      </w:pPr>
      <w:r w:rsidRPr="00637460">
        <w:rPr>
          <w:sz w:val="20"/>
        </w:rPr>
        <w:t xml:space="preserve">ПО </w:t>
      </w:r>
      <w:proofErr w:type="spellStart"/>
      <w:r w:rsidRPr="00637460">
        <w:rPr>
          <w:sz w:val="20"/>
        </w:rPr>
        <w:t>OpenOffice.Org.Base</w:t>
      </w:r>
      <w:proofErr w:type="spellEnd"/>
    </w:p>
    <w:p w:rsidR="00650B00" w:rsidRPr="00637460" w:rsidRDefault="00812289" w:rsidP="00650B00">
      <w:pPr>
        <w:spacing w:before="0" w:after="0"/>
        <w:ind w:firstLine="709"/>
        <w:rPr>
          <w:sz w:val="20"/>
        </w:rPr>
      </w:pPr>
      <w:hyperlink r:id="rId12" w:history="1">
        <w:r w:rsidR="00650B00" w:rsidRPr="00637460">
          <w:rPr>
            <w:sz w:val="20"/>
          </w:rPr>
          <w:t>http://qsp.su/tools/onlinehelp/about_license_gpl_russian.html</w:t>
        </w:r>
      </w:hyperlink>
    </w:p>
    <w:p w:rsidR="00650B00" w:rsidRPr="00637460" w:rsidRDefault="00650B00" w:rsidP="00650B00">
      <w:pPr>
        <w:spacing w:before="0" w:after="0"/>
        <w:ind w:firstLine="709"/>
        <w:rPr>
          <w:sz w:val="20"/>
          <w:lang w:val="en-US"/>
        </w:rPr>
      </w:pPr>
      <w:r w:rsidRPr="00637460">
        <w:rPr>
          <w:sz w:val="20"/>
        </w:rPr>
        <w:t>ПО</w:t>
      </w:r>
      <w:r w:rsidRPr="00637460">
        <w:rPr>
          <w:sz w:val="20"/>
          <w:lang w:val="en-US"/>
        </w:rPr>
        <w:t xml:space="preserve"> </w:t>
      </w:r>
      <w:proofErr w:type="spellStart"/>
      <w:r w:rsidRPr="00637460">
        <w:rPr>
          <w:sz w:val="20"/>
          <w:lang w:val="en-US"/>
        </w:rPr>
        <w:t>OpenOffice.org.Impress</w:t>
      </w:r>
      <w:proofErr w:type="spellEnd"/>
      <w:r w:rsidRPr="00637460">
        <w:rPr>
          <w:sz w:val="20"/>
          <w:lang w:val="en-US"/>
        </w:rPr>
        <w:t xml:space="preserve"> </w:t>
      </w:r>
    </w:p>
    <w:p w:rsidR="00650B00" w:rsidRPr="00637460" w:rsidRDefault="00812289" w:rsidP="00650B00">
      <w:pPr>
        <w:spacing w:before="0" w:after="0"/>
        <w:ind w:firstLine="709"/>
        <w:rPr>
          <w:sz w:val="20"/>
          <w:lang w:val="en-US"/>
        </w:rPr>
      </w:pPr>
      <w:hyperlink r:id="rId13" w:history="1">
        <w:r w:rsidR="00650B00" w:rsidRPr="00637460">
          <w:rPr>
            <w:sz w:val="20"/>
            <w:lang w:val="en-US"/>
          </w:rPr>
          <w:t>http://qsp.su/tools/onlinehelp/about_license_gpl_russian.html</w:t>
        </w:r>
      </w:hyperlink>
      <w:r w:rsidR="00650B00" w:rsidRPr="00637460">
        <w:rPr>
          <w:sz w:val="20"/>
          <w:lang w:val="en-US"/>
        </w:rPr>
        <w:t xml:space="preserve"> </w:t>
      </w:r>
    </w:p>
    <w:p w:rsidR="00650B00" w:rsidRPr="00637460" w:rsidRDefault="00650B00" w:rsidP="00650B00">
      <w:pPr>
        <w:spacing w:before="0" w:after="0"/>
        <w:ind w:firstLine="709"/>
        <w:rPr>
          <w:sz w:val="20"/>
          <w:lang w:val="en-US"/>
        </w:rPr>
      </w:pPr>
      <w:r w:rsidRPr="00637460">
        <w:rPr>
          <w:sz w:val="20"/>
        </w:rPr>
        <w:t>ПО</w:t>
      </w:r>
      <w:r w:rsidRPr="00637460">
        <w:rPr>
          <w:sz w:val="20"/>
          <w:lang w:val="en-US"/>
        </w:rPr>
        <w:t xml:space="preserve"> OpenOffice.Org Writer </w:t>
      </w:r>
    </w:p>
    <w:p w:rsidR="00650B00" w:rsidRPr="00637460" w:rsidRDefault="00812289" w:rsidP="00650B00">
      <w:pPr>
        <w:spacing w:before="0" w:after="0"/>
        <w:ind w:firstLine="709"/>
        <w:rPr>
          <w:sz w:val="20"/>
          <w:lang w:val="en-US"/>
        </w:rPr>
      </w:pPr>
      <w:hyperlink r:id="rId14" w:history="1">
        <w:r w:rsidR="00650B00" w:rsidRPr="00637460">
          <w:rPr>
            <w:sz w:val="20"/>
            <w:lang w:val="en-US"/>
          </w:rPr>
          <w:t>http://qsp.su/tools/onlinehelp/about_license_gpl_russian.html</w:t>
        </w:r>
      </w:hyperlink>
    </w:p>
    <w:p w:rsidR="00650B00" w:rsidRPr="00637460" w:rsidRDefault="00650B00" w:rsidP="00650B00">
      <w:pPr>
        <w:spacing w:before="0" w:after="0"/>
        <w:ind w:firstLine="709"/>
        <w:rPr>
          <w:sz w:val="20"/>
          <w:lang w:val="en-US"/>
        </w:rPr>
      </w:pPr>
      <w:r w:rsidRPr="00637460">
        <w:rPr>
          <w:sz w:val="20"/>
        </w:rPr>
        <w:t>ПО</w:t>
      </w:r>
      <w:r w:rsidRPr="00637460">
        <w:rPr>
          <w:sz w:val="20"/>
          <w:lang w:val="en-US"/>
        </w:rPr>
        <w:t xml:space="preserve"> Open Office.org Draw</w:t>
      </w:r>
    </w:p>
    <w:p w:rsidR="00650B00" w:rsidRPr="00637460" w:rsidRDefault="00812289" w:rsidP="00650B00">
      <w:pPr>
        <w:spacing w:before="0" w:after="0"/>
        <w:ind w:firstLine="709"/>
        <w:rPr>
          <w:sz w:val="20"/>
          <w:lang w:val="en-US"/>
        </w:rPr>
      </w:pPr>
      <w:hyperlink r:id="rId15" w:history="1">
        <w:r w:rsidR="00650B00" w:rsidRPr="00637460">
          <w:rPr>
            <w:sz w:val="20"/>
            <w:lang w:val="en-US"/>
          </w:rPr>
          <w:t>http://qsp.su/tools/onlinehelp/about_license_gpl_russian.html</w:t>
        </w:r>
      </w:hyperlink>
    </w:p>
    <w:p w:rsidR="00650B00" w:rsidRPr="00637460" w:rsidRDefault="00650B00" w:rsidP="00650B00">
      <w:pPr>
        <w:tabs>
          <w:tab w:val="left" w:pos="360"/>
          <w:tab w:val="left" w:pos="900"/>
          <w:tab w:val="left" w:pos="993"/>
          <w:tab w:val="left" w:pos="1134"/>
        </w:tabs>
        <w:suppressAutoHyphens/>
        <w:spacing w:before="0" w:after="0"/>
        <w:ind w:firstLine="709"/>
        <w:jc w:val="both"/>
        <w:rPr>
          <w:i/>
          <w:sz w:val="20"/>
        </w:rPr>
      </w:pPr>
      <w:r w:rsidRPr="00637460">
        <w:rPr>
          <w:sz w:val="20"/>
        </w:rPr>
        <w:lastRenderedPageBreak/>
        <w:t xml:space="preserve">ПО «Блокнот» - стандартное приложение операционной системы (MS </w:t>
      </w:r>
      <w:proofErr w:type="spellStart"/>
      <w:r w:rsidRPr="00637460">
        <w:rPr>
          <w:sz w:val="20"/>
        </w:rPr>
        <w:t>Windows</w:t>
      </w:r>
      <w:proofErr w:type="spellEnd"/>
      <w:r w:rsidRPr="00637460">
        <w:rPr>
          <w:sz w:val="20"/>
        </w:rPr>
        <w:t xml:space="preserve">, </w:t>
      </w:r>
      <w:proofErr w:type="spellStart"/>
      <w:r w:rsidRPr="00637460">
        <w:rPr>
          <w:sz w:val="20"/>
        </w:rPr>
        <w:t>Android</w:t>
      </w:r>
      <w:proofErr w:type="spellEnd"/>
      <w:r w:rsidRPr="00637460">
        <w:rPr>
          <w:sz w:val="20"/>
        </w:rPr>
        <w:t xml:space="preserve"> и т.д.), предназначенное для работы с текстами;</w:t>
      </w:r>
    </w:p>
    <w:p w:rsidR="00650B00" w:rsidRPr="00637460" w:rsidRDefault="00650B00" w:rsidP="00650B00">
      <w:pPr>
        <w:tabs>
          <w:tab w:val="left" w:pos="360"/>
          <w:tab w:val="left" w:pos="900"/>
          <w:tab w:val="left" w:pos="993"/>
          <w:tab w:val="left" w:pos="1134"/>
        </w:tabs>
        <w:suppressAutoHyphens/>
        <w:spacing w:before="0" w:after="0"/>
        <w:ind w:firstLine="709"/>
        <w:jc w:val="both"/>
        <w:rPr>
          <w:i/>
          <w:sz w:val="20"/>
        </w:rPr>
      </w:pPr>
      <w:r w:rsidRPr="00637460">
        <w:rPr>
          <w:i/>
          <w:sz w:val="20"/>
        </w:rPr>
        <w:t>Современные профессиональные базы данных:</w:t>
      </w:r>
    </w:p>
    <w:p w:rsidR="00650B00" w:rsidRPr="00637460" w:rsidRDefault="00650B00" w:rsidP="00650B00">
      <w:pPr>
        <w:spacing w:before="0" w:after="0"/>
        <w:ind w:firstLine="709"/>
        <w:rPr>
          <w:sz w:val="20"/>
        </w:rPr>
      </w:pPr>
      <w:r w:rsidRPr="00637460">
        <w:rPr>
          <w:sz w:val="20"/>
        </w:rPr>
        <w:t xml:space="preserve">Реестр профессиональных стандартов https://profstandart.rosmintrud.ru/obshchiy-informatsionnyy-blok/natsionalnyy-reestr-professionalnykh-standartov/reestr-professionalnykh-standartov/ </w:t>
      </w:r>
    </w:p>
    <w:p w:rsidR="00650B00" w:rsidRPr="00637460" w:rsidRDefault="00650B00" w:rsidP="00650B00">
      <w:pPr>
        <w:spacing w:before="0" w:after="0"/>
        <w:ind w:firstLine="709"/>
        <w:rPr>
          <w:sz w:val="20"/>
        </w:rPr>
      </w:pPr>
      <w:r w:rsidRPr="00637460">
        <w:rPr>
          <w:sz w:val="20"/>
        </w:rPr>
        <w:t xml:space="preserve">Реестр студентов/ординаторов/аспирантов/ассистентов-стажеров https://www.mos.ru/karta-moskvicha/services-proverka-grazhdanina-v-reestre-studentov/ </w:t>
      </w:r>
    </w:p>
    <w:p w:rsidR="00650B00" w:rsidRPr="00637460" w:rsidRDefault="00650B00" w:rsidP="00650B00">
      <w:pPr>
        <w:spacing w:before="0" w:after="0"/>
        <w:ind w:firstLine="709"/>
        <w:rPr>
          <w:sz w:val="20"/>
        </w:rPr>
      </w:pPr>
      <w:r w:rsidRPr="00637460">
        <w:rPr>
          <w:sz w:val="20"/>
        </w:rPr>
        <w:t>Всероссийский союз страховщиков сайт https://www.ins-union.ru/</w:t>
      </w:r>
    </w:p>
    <w:p w:rsidR="00650B00" w:rsidRPr="00637460" w:rsidRDefault="00650B00" w:rsidP="00650B00">
      <w:pPr>
        <w:spacing w:before="0" w:after="0"/>
        <w:ind w:firstLine="709"/>
        <w:rPr>
          <w:sz w:val="20"/>
        </w:rPr>
      </w:pPr>
      <w:r w:rsidRPr="00637460">
        <w:rPr>
          <w:sz w:val="20"/>
        </w:rPr>
        <w:t xml:space="preserve">Научная электронная библиотека. </w:t>
      </w:r>
      <w:hyperlink r:id="rId16" w:history="1">
        <w:r w:rsidRPr="00637460">
          <w:rPr>
            <w:rStyle w:val="ab"/>
            <w:sz w:val="20"/>
            <w:lang w:val="en-US"/>
          </w:rPr>
          <w:t>http</w:t>
        </w:r>
        <w:r w:rsidRPr="00637460">
          <w:rPr>
            <w:rStyle w:val="ab"/>
            <w:sz w:val="20"/>
          </w:rPr>
          <w:t>://</w:t>
        </w:r>
        <w:proofErr w:type="spellStart"/>
        <w:r w:rsidRPr="00637460">
          <w:rPr>
            <w:rStyle w:val="ab"/>
            <w:sz w:val="20"/>
            <w:lang w:val="en-US"/>
          </w:rPr>
          <w:t>elibrary</w:t>
        </w:r>
        <w:proofErr w:type="spellEnd"/>
        <w:r w:rsidRPr="00637460">
          <w:rPr>
            <w:rStyle w:val="ab"/>
            <w:sz w:val="20"/>
          </w:rPr>
          <w:t>.</w:t>
        </w:r>
        <w:proofErr w:type="spellStart"/>
        <w:r w:rsidRPr="00637460">
          <w:rPr>
            <w:rStyle w:val="ab"/>
            <w:sz w:val="20"/>
            <w:lang w:val="en-US"/>
          </w:rPr>
          <w:t>ru</w:t>
        </w:r>
        <w:proofErr w:type="spellEnd"/>
      </w:hyperlink>
    </w:p>
    <w:p w:rsidR="00650B00" w:rsidRPr="00637460" w:rsidRDefault="00650B00" w:rsidP="00650B00">
      <w:pPr>
        <w:spacing w:before="0" w:after="0"/>
        <w:ind w:firstLine="709"/>
        <w:rPr>
          <w:sz w:val="20"/>
        </w:rPr>
      </w:pPr>
      <w:r w:rsidRPr="00637460">
        <w:rPr>
          <w:sz w:val="20"/>
        </w:rPr>
        <w:t xml:space="preserve">Электронно-библиотечная система </w:t>
      </w:r>
      <w:proofErr w:type="spellStart"/>
      <w:r w:rsidRPr="00637460">
        <w:rPr>
          <w:sz w:val="20"/>
          <w:lang w:val="en-US"/>
        </w:rPr>
        <w:t>IPRbooks</w:t>
      </w:r>
      <w:proofErr w:type="spellEnd"/>
      <w:r w:rsidRPr="00637460">
        <w:rPr>
          <w:sz w:val="20"/>
        </w:rPr>
        <w:t xml:space="preserve"> (ЭБС </w:t>
      </w:r>
      <w:proofErr w:type="spellStart"/>
      <w:r w:rsidRPr="00637460">
        <w:rPr>
          <w:sz w:val="20"/>
          <w:lang w:val="en-US"/>
        </w:rPr>
        <w:t>IPRbooks</w:t>
      </w:r>
      <w:proofErr w:type="spellEnd"/>
      <w:r w:rsidRPr="00637460">
        <w:rPr>
          <w:sz w:val="20"/>
        </w:rPr>
        <w:t xml:space="preserve">) –электронная библиотека по всем отраслям знаний </w:t>
      </w:r>
      <w:hyperlink r:id="rId17" w:history="1">
        <w:r w:rsidRPr="00637460">
          <w:rPr>
            <w:rStyle w:val="ab"/>
            <w:sz w:val="20"/>
            <w:lang w:val="en-US"/>
          </w:rPr>
          <w:t>http</w:t>
        </w:r>
        <w:r w:rsidRPr="00637460">
          <w:rPr>
            <w:rStyle w:val="ab"/>
            <w:sz w:val="20"/>
          </w:rPr>
          <w:t>://</w:t>
        </w:r>
        <w:r w:rsidRPr="00637460">
          <w:rPr>
            <w:rStyle w:val="ab"/>
            <w:sz w:val="20"/>
            <w:lang w:val="en-US"/>
          </w:rPr>
          <w:t>www</w:t>
        </w:r>
        <w:r w:rsidRPr="00637460">
          <w:rPr>
            <w:rStyle w:val="ab"/>
            <w:sz w:val="20"/>
          </w:rPr>
          <w:t>.</w:t>
        </w:r>
        <w:proofErr w:type="spellStart"/>
        <w:r w:rsidRPr="00637460">
          <w:rPr>
            <w:rStyle w:val="ab"/>
            <w:sz w:val="20"/>
            <w:lang w:val="en-US"/>
          </w:rPr>
          <w:t>iprbookshop</w:t>
        </w:r>
        <w:proofErr w:type="spellEnd"/>
        <w:r w:rsidRPr="00637460">
          <w:rPr>
            <w:rStyle w:val="ab"/>
            <w:sz w:val="20"/>
          </w:rPr>
          <w:t>.</w:t>
        </w:r>
        <w:proofErr w:type="spellStart"/>
        <w:r w:rsidRPr="00637460">
          <w:rPr>
            <w:rStyle w:val="ab"/>
            <w:sz w:val="20"/>
            <w:lang w:val="en-US"/>
          </w:rPr>
          <w:t>ru</w:t>
        </w:r>
        <w:proofErr w:type="spellEnd"/>
      </w:hyperlink>
    </w:p>
    <w:p w:rsidR="00650B00" w:rsidRPr="00637460" w:rsidRDefault="00650B00" w:rsidP="00650B00">
      <w:pPr>
        <w:tabs>
          <w:tab w:val="left" w:pos="360"/>
          <w:tab w:val="left" w:pos="900"/>
          <w:tab w:val="left" w:pos="993"/>
          <w:tab w:val="left" w:pos="1134"/>
        </w:tabs>
        <w:suppressAutoHyphens/>
        <w:spacing w:before="0" w:after="0"/>
        <w:ind w:firstLine="709"/>
        <w:jc w:val="both"/>
        <w:rPr>
          <w:i/>
          <w:sz w:val="20"/>
        </w:rPr>
      </w:pPr>
      <w:r w:rsidRPr="00637460">
        <w:rPr>
          <w:i/>
          <w:sz w:val="20"/>
        </w:rPr>
        <w:t>Информационно-справочные системы:</w:t>
      </w:r>
    </w:p>
    <w:p w:rsidR="00097DAA" w:rsidRPr="00097DAA" w:rsidRDefault="00097DAA" w:rsidP="00097DAA">
      <w:pPr>
        <w:spacing w:before="0" w:after="0"/>
        <w:rPr>
          <w:sz w:val="20"/>
        </w:rPr>
      </w:pPr>
      <w:r w:rsidRPr="00097DAA">
        <w:rPr>
          <w:sz w:val="20"/>
        </w:rPr>
        <w:t xml:space="preserve">Справочно-правовая система «Гарант»; </w:t>
      </w:r>
    </w:p>
    <w:p w:rsidR="006564D2" w:rsidRDefault="00097DAA" w:rsidP="00097DAA">
      <w:pPr>
        <w:spacing w:before="0" w:after="0"/>
      </w:pPr>
      <w:r w:rsidRPr="00097DAA">
        <w:rPr>
          <w:sz w:val="20"/>
        </w:rPr>
        <w:t>Справочно-правовая система «Консультант Плюс».</w:t>
      </w:r>
    </w:p>
    <w:sectPr w:rsidR="006564D2" w:rsidSect="00650B0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 w:name="Microsoft YaHei">
    <w:panose1 w:val="020B0503020204020204"/>
    <w:charset w:val="86"/>
    <w:family w:val="swiss"/>
    <w:pitch w:val="variable"/>
    <w:sig w:usb0="80000287" w:usb1="2ACF3C50" w:usb2="00000016" w:usb3="00000000" w:csb0="0004001F" w:csb1="00000000"/>
  </w:font>
  <w:font w:name="Helios">
    <w:altName w:val="Helios"/>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131"/>
      <w:lvlText w:val="%1."/>
      <w:lvlJc w:val="left"/>
      <w:pPr>
        <w:tabs>
          <w:tab w:val="left" w:pos="643"/>
        </w:tabs>
        <w:ind w:left="643" w:hanging="360"/>
      </w:pPr>
      <w:rPr>
        <w:rFonts w:cs="Times New Roman"/>
      </w:rPr>
    </w:lvl>
  </w:abstractNum>
  <w:abstractNum w:abstractNumId="1" w15:restartNumberingAfterBreak="0">
    <w:nsid w:val="FFFFFF82"/>
    <w:multiLevelType w:val="singleLevel"/>
    <w:tmpl w:val="FFFFFF82"/>
    <w:lvl w:ilvl="0">
      <w:start w:val="1"/>
      <w:numFmt w:val="bullet"/>
      <w:pStyle w:val="Tst-question"/>
      <w:lvlText w:val=""/>
      <w:lvlJc w:val="left"/>
      <w:pPr>
        <w:tabs>
          <w:tab w:val="left" w:pos="926"/>
        </w:tabs>
        <w:ind w:left="926" w:hanging="360"/>
      </w:pPr>
    </w:lvl>
  </w:abstractNum>
  <w:abstractNum w:abstractNumId="2" w15:restartNumberingAfterBreak="0">
    <w:nsid w:val="FFFFFF83"/>
    <w:multiLevelType w:val="singleLevel"/>
    <w:tmpl w:val="FFFFFF83"/>
    <w:lvl w:ilvl="0">
      <w:start w:val="1"/>
      <w:numFmt w:val="decimal"/>
      <w:pStyle w:val="3"/>
      <w:lvlText w:val="%1."/>
      <w:lvlJc w:val="left"/>
      <w:pPr>
        <w:ind w:left="720" w:hanging="360"/>
      </w:pPr>
      <w:rPr>
        <w:rFonts w:cs="Times New Roman"/>
      </w:rPr>
    </w:lvl>
  </w:abstractNum>
  <w:abstractNum w:abstractNumId="3" w15:restartNumberingAfterBreak="0">
    <w:nsid w:val="FFFFFF88"/>
    <w:multiLevelType w:val="singleLevel"/>
    <w:tmpl w:val="FFFFFF88"/>
    <w:lvl w:ilvl="0">
      <w:start w:val="1"/>
      <w:numFmt w:val="decimal"/>
      <w:pStyle w:val="-31"/>
      <w:lvlText w:val="%1."/>
      <w:lvlJc w:val="left"/>
      <w:pPr>
        <w:tabs>
          <w:tab w:val="left" w:pos="360"/>
        </w:tabs>
        <w:ind w:left="360" w:hanging="360"/>
      </w:pPr>
      <w:rPr>
        <w:rFonts w:cs="Times New Roman"/>
      </w:rPr>
    </w:lvl>
  </w:abstractNum>
  <w:abstractNum w:abstractNumId="4" w15:restartNumberingAfterBreak="0">
    <w:nsid w:val="FFFFFF89"/>
    <w:multiLevelType w:val="singleLevel"/>
    <w:tmpl w:val="FFFFFF89"/>
    <w:lvl w:ilvl="0">
      <w:start w:val="1"/>
      <w:numFmt w:val="bullet"/>
      <w:pStyle w:val="0752"/>
      <w:lvlText w:val=""/>
      <w:lvlJc w:val="left"/>
      <w:pPr>
        <w:tabs>
          <w:tab w:val="left" w:pos="360"/>
        </w:tabs>
        <w:ind w:left="360" w:hanging="360"/>
      </w:pPr>
    </w:lvl>
  </w:abstractNum>
  <w:abstractNum w:abstractNumId="5" w15:restartNumberingAfterBreak="0">
    <w:nsid w:val="FFFFFFFE"/>
    <w:multiLevelType w:val="singleLevel"/>
    <w:tmpl w:val="FFFFFFFE"/>
    <w:lvl w:ilvl="0">
      <w:numFmt w:val="bullet"/>
      <w:lvlText w:val="*"/>
      <w:lvlJc w:val="left"/>
    </w:lvl>
  </w:abstractNum>
  <w:abstractNum w:abstractNumId="6" w15:restartNumberingAfterBreak="0">
    <w:nsid w:val="0A6570D2"/>
    <w:multiLevelType w:val="multilevel"/>
    <w:tmpl w:val="0A6570D2"/>
    <w:lvl w:ilvl="0">
      <w:start w:val="1"/>
      <w:numFmt w:val="decimal"/>
      <w:lvlText w:val="%1."/>
      <w:lvlJc w:val="left"/>
      <w:pPr>
        <w:ind w:left="1040" w:hanging="360"/>
      </w:pPr>
      <w:rPr>
        <w:rFonts w:cs="Times New Roman"/>
      </w:rPr>
    </w:lvl>
    <w:lvl w:ilvl="1">
      <w:start w:val="1"/>
      <w:numFmt w:val="lowerLetter"/>
      <w:lvlText w:val="%2."/>
      <w:lvlJc w:val="left"/>
      <w:pPr>
        <w:ind w:left="1760" w:hanging="360"/>
      </w:pPr>
      <w:rPr>
        <w:rFonts w:cs="Times New Roman"/>
      </w:rPr>
    </w:lvl>
    <w:lvl w:ilvl="2">
      <w:start w:val="1"/>
      <w:numFmt w:val="lowerRoman"/>
      <w:lvlText w:val="%3."/>
      <w:lvlJc w:val="right"/>
      <w:pPr>
        <w:ind w:left="2480" w:hanging="180"/>
      </w:pPr>
      <w:rPr>
        <w:rFonts w:cs="Times New Roman"/>
      </w:rPr>
    </w:lvl>
    <w:lvl w:ilvl="3">
      <w:start w:val="1"/>
      <w:numFmt w:val="decimal"/>
      <w:lvlText w:val="%4."/>
      <w:lvlJc w:val="left"/>
      <w:pPr>
        <w:ind w:left="3200" w:hanging="360"/>
      </w:pPr>
      <w:rPr>
        <w:rFonts w:cs="Times New Roman"/>
      </w:rPr>
    </w:lvl>
    <w:lvl w:ilvl="4">
      <w:start w:val="1"/>
      <w:numFmt w:val="lowerLetter"/>
      <w:lvlText w:val="%5."/>
      <w:lvlJc w:val="left"/>
      <w:pPr>
        <w:ind w:left="3920" w:hanging="360"/>
      </w:pPr>
      <w:rPr>
        <w:rFonts w:cs="Times New Roman"/>
      </w:rPr>
    </w:lvl>
    <w:lvl w:ilvl="5">
      <w:start w:val="1"/>
      <w:numFmt w:val="lowerRoman"/>
      <w:lvlText w:val="%6."/>
      <w:lvlJc w:val="right"/>
      <w:pPr>
        <w:ind w:left="4640" w:hanging="180"/>
      </w:pPr>
      <w:rPr>
        <w:rFonts w:cs="Times New Roman"/>
      </w:rPr>
    </w:lvl>
    <w:lvl w:ilvl="6">
      <w:start w:val="1"/>
      <w:numFmt w:val="decimal"/>
      <w:lvlText w:val="%7."/>
      <w:lvlJc w:val="left"/>
      <w:pPr>
        <w:ind w:left="5360" w:hanging="360"/>
      </w:pPr>
      <w:rPr>
        <w:rFonts w:cs="Times New Roman"/>
      </w:rPr>
    </w:lvl>
    <w:lvl w:ilvl="7">
      <w:start w:val="1"/>
      <w:numFmt w:val="lowerLetter"/>
      <w:lvlText w:val="%8."/>
      <w:lvlJc w:val="left"/>
      <w:pPr>
        <w:ind w:left="6080" w:hanging="360"/>
      </w:pPr>
      <w:rPr>
        <w:rFonts w:cs="Times New Roman"/>
      </w:rPr>
    </w:lvl>
    <w:lvl w:ilvl="8">
      <w:start w:val="1"/>
      <w:numFmt w:val="lowerRoman"/>
      <w:lvlText w:val="%9."/>
      <w:lvlJc w:val="right"/>
      <w:pPr>
        <w:ind w:left="6800" w:hanging="180"/>
      </w:pPr>
      <w:rPr>
        <w:rFonts w:cs="Times New Roman"/>
      </w:rPr>
    </w:lvl>
  </w:abstractNum>
  <w:abstractNum w:abstractNumId="7" w15:restartNumberingAfterBreak="0">
    <w:nsid w:val="121D075B"/>
    <w:multiLevelType w:val="multilevel"/>
    <w:tmpl w:val="121D075B"/>
    <w:lvl w:ilvl="0">
      <w:start w:val="1"/>
      <w:numFmt w:val="decimal"/>
      <w:lvlText w:val="%1."/>
      <w:lvlJc w:val="left"/>
      <w:pPr>
        <w:ind w:left="1720" w:hanging="360"/>
      </w:pPr>
      <w:rPr>
        <w:rFonts w:cs="Times New Roman"/>
        <w:b w:val="0"/>
      </w:rPr>
    </w:lvl>
    <w:lvl w:ilvl="1">
      <w:start w:val="1"/>
      <w:numFmt w:val="lowerLetter"/>
      <w:lvlText w:val="%2."/>
      <w:lvlJc w:val="left"/>
      <w:pPr>
        <w:ind w:left="2120" w:hanging="360"/>
      </w:pPr>
      <w:rPr>
        <w:rFonts w:cs="Times New Roman"/>
      </w:rPr>
    </w:lvl>
    <w:lvl w:ilvl="2">
      <w:start w:val="1"/>
      <w:numFmt w:val="lowerRoman"/>
      <w:lvlText w:val="%3."/>
      <w:lvlJc w:val="right"/>
      <w:pPr>
        <w:ind w:left="2840" w:hanging="180"/>
      </w:pPr>
      <w:rPr>
        <w:rFonts w:cs="Times New Roman"/>
      </w:rPr>
    </w:lvl>
    <w:lvl w:ilvl="3">
      <w:start w:val="1"/>
      <w:numFmt w:val="decimal"/>
      <w:lvlText w:val="%4."/>
      <w:lvlJc w:val="left"/>
      <w:pPr>
        <w:ind w:left="3560" w:hanging="360"/>
      </w:pPr>
      <w:rPr>
        <w:rFonts w:cs="Times New Roman"/>
      </w:rPr>
    </w:lvl>
    <w:lvl w:ilvl="4">
      <w:start w:val="1"/>
      <w:numFmt w:val="lowerLetter"/>
      <w:lvlText w:val="%5."/>
      <w:lvlJc w:val="left"/>
      <w:pPr>
        <w:ind w:left="4280" w:hanging="360"/>
      </w:pPr>
      <w:rPr>
        <w:rFonts w:cs="Times New Roman"/>
      </w:rPr>
    </w:lvl>
    <w:lvl w:ilvl="5">
      <w:start w:val="1"/>
      <w:numFmt w:val="lowerRoman"/>
      <w:lvlText w:val="%6."/>
      <w:lvlJc w:val="right"/>
      <w:pPr>
        <w:ind w:left="5000" w:hanging="180"/>
      </w:pPr>
      <w:rPr>
        <w:rFonts w:cs="Times New Roman"/>
      </w:rPr>
    </w:lvl>
    <w:lvl w:ilvl="6">
      <w:start w:val="1"/>
      <w:numFmt w:val="decimal"/>
      <w:lvlText w:val="%7."/>
      <w:lvlJc w:val="left"/>
      <w:pPr>
        <w:ind w:left="5720" w:hanging="360"/>
      </w:pPr>
      <w:rPr>
        <w:rFonts w:cs="Times New Roman"/>
      </w:rPr>
    </w:lvl>
    <w:lvl w:ilvl="7">
      <w:start w:val="1"/>
      <w:numFmt w:val="lowerLetter"/>
      <w:lvlText w:val="%8."/>
      <w:lvlJc w:val="left"/>
      <w:pPr>
        <w:ind w:left="6440" w:hanging="360"/>
      </w:pPr>
      <w:rPr>
        <w:rFonts w:cs="Times New Roman"/>
      </w:rPr>
    </w:lvl>
    <w:lvl w:ilvl="8">
      <w:start w:val="1"/>
      <w:numFmt w:val="lowerRoman"/>
      <w:lvlText w:val="%9."/>
      <w:lvlJc w:val="right"/>
      <w:pPr>
        <w:ind w:left="7160" w:hanging="180"/>
      </w:pPr>
      <w:rPr>
        <w:rFonts w:cs="Times New Roman"/>
      </w:rPr>
    </w:lvl>
  </w:abstractNum>
  <w:abstractNum w:abstractNumId="8" w15:restartNumberingAfterBreak="0">
    <w:nsid w:val="13450138"/>
    <w:multiLevelType w:val="multilevel"/>
    <w:tmpl w:val="13450138"/>
    <w:lvl w:ilvl="0">
      <w:start w:val="1"/>
      <w:numFmt w:val="decimal"/>
      <w:pStyle w:val="a"/>
      <w:lvlText w:val="%1."/>
      <w:lvlJc w:val="left"/>
      <w:pPr>
        <w:tabs>
          <w:tab w:val="left" w:pos="1440"/>
        </w:tabs>
        <w:ind w:left="1440" w:hanging="360"/>
      </w:pPr>
      <w:rPr>
        <w:rFonts w:cs="Times New Roman"/>
      </w:rPr>
    </w:lvl>
    <w:lvl w:ilvl="1">
      <w:start w:val="1"/>
      <w:numFmt w:val="lowerLetter"/>
      <w:lvlText w:val="%2."/>
      <w:lvlJc w:val="left"/>
      <w:pPr>
        <w:tabs>
          <w:tab w:val="left" w:pos="2160"/>
        </w:tabs>
        <w:ind w:left="2160" w:hanging="360"/>
      </w:pPr>
      <w:rPr>
        <w:rFonts w:cs="Times New Roman"/>
      </w:rPr>
    </w:lvl>
    <w:lvl w:ilvl="2">
      <w:start w:val="1"/>
      <w:numFmt w:val="lowerRoman"/>
      <w:lvlText w:val="%3."/>
      <w:lvlJc w:val="right"/>
      <w:pPr>
        <w:tabs>
          <w:tab w:val="left" w:pos="2880"/>
        </w:tabs>
        <w:ind w:left="2880" w:hanging="18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9" w15:restartNumberingAfterBreak="0">
    <w:nsid w:val="17AA16EB"/>
    <w:multiLevelType w:val="multilevel"/>
    <w:tmpl w:val="17AA16EB"/>
    <w:lvl w:ilvl="0">
      <w:start w:val="1"/>
      <w:numFmt w:val="decimal"/>
      <w:pStyle w:val="a0"/>
      <w:lvlText w:val="%1."/>
      <w:lvlJc w:val="left"/>
      <w:pPr>
        <w:tabs>
          <w:tab w:val="left" w:pos="0"/>
        </w:tabs>
        <w:ind w:left="113" w:hanging="113"/>
      </w:pPr>
      <w:rPr>
        <w:rFonts w:cs="Times New Roman"/>
      </w:rPr>
    </w:lvl>
    <w:lvl w:ilvl="1">
      <w:start w:val="1"/>
      <w:numFmt w:val="upperLetter"/>
      <w:lvlText w:val="%2)"/>
      <w:lvlJc w:val="left"/>
      <w:pPr>
        <w:tabs>
          <w:tab w:val="left" w:pos="0"/>
        </w:tabs>
        <w:ind w:left="454" w:hanging="114"/>
      </w:pPr>
      <w:rPr>
        <w:rFonts w:cs="Times New Roman"/>
      </w:rPr>
    </w:lvl>
    <w:lvl w:ilvl="2">
      <w:start w:val="1"/>
      <w:numFmt w:val="lowerRoman"/>
      <w:lvlText w:val="%3)"/>
      <w:lvlJc w:val="left"/>
      <w:pPr>
        <w:tabs>
          <w:tab w:val="left" w:pos="1080"/>
        </w:tabs>
        <w:ind w:left="1080" w:hanging="360"/>
      </w:pPr>
      <w:rPr>
        <w:rFonts w:cs="Times New Roman"/>
      </w:rPr>
    </w:lvl>
    <w:lvl w:ilvl="3">
      <w:start w:val="1"/>
      <w:numFmt w:val="decimal"/>
      <w:lvlText w:val="(%4)"/>
      <w:lvlJc w:val="left"/>
      <w:pPr>
        <w:tabs>
          <w:tab w:val="left" w:pos="1440"/>
        </w:tabs>
        <w:ind w:left="1440" w:hanging="360"/>
      </w:pPr>
      <w:rPr>
        <w:rFonts w:cs="Times New Roman"/>
      </w:rPr>
    </w:lvl>
    <w:lvl w:ilvl="4">
      <w:start w:val="1"/>
      <w:numFmt w:val="lowerLetter"/>
      <w:lvlText w:val="(%5)"/>
      <w:lvlJc w:val="left"/>
      <w:pPr>
        <w:tabs>
          <w:tab w:val="left" w:pos="1800"/>
        </w:tabs>
        <w:ind w:left="1800" w:hanging="360"/>
      </w:pPr>
      <w:rPr>
        <w:rFonts w:cs="Times New Roman"/>
      </w:rPr>
    </w:lvl>
    <w:lvl w:ilvl="5">
      <w:start w:val="1"/>
      <w:numFmt w:val="lowerRoman"/>
      <w:lvlText w:val="(%6)"/>
      <w:lvlJc w:val="left"/>
      <w:pPr>
        <w:tabs>
          <w:tab w:val="left" w:pos="2160"/>
        </w:tabs>
        <w:ind w:left="2160" w:hanging="360"/>
      </w:pPr>
      <w:rPr>
        <w:rFonts w:cs="Times New Roman"/>
      </w:rPr>
    </w:lvl>
    <w:lvl w:ilvl="6">
      <w:start w:val="1"/>
      <w:numFmt w:val="decimal"/>
      <w:lvlText w:val="%7."/>
      <w:lvlJc w:val="left"/>
      <w:pPr>
        <w:tabs>
          <w:tab w:val="left" w:pos="2520"/>
        </w:tabs>
        <w:ind w:left="2520" w:hanging="360"/>
      </w:pPr>
      <w:rPr>
        <w:rFonts w:cs="Times New Roman"/>
      </w:rPr>
    </w:lvl>
    <w:lvl w:ilvl="7">
      <w:start w:val="1"/>
      <w:numFmt w:val="lowerLetter"/>
      <w:lvlText w:val="%8."/>
      <w:lvlJc w:val="left"/>
      <w:pPr>
        <w:tabs>
          <w:tab w:val="left" w:pos="2880"/>
        </w:tabs>
        <w:ind w:left="2880" w:hanging="360"/>
      </w:pPr>
      <w:rPr>
        <w:rFonts w:cs="Times New Roman"/>
      </w:rPr>
    </w:lvl>
    <w:lvl w:ilvl="8">
      <w:start w:val="1"/>
      <w:numFmt w:val="lowerRoman"/>
      <w:lvlText w:val="%9."/>
      <w:lvlJc w:val="left"/>
      <w:pPr>
        <w:tabs>
          <w:tab w:val="left" w:pos="3240"/>
        </w:tabs>
        <w:ind w:left="3240" w:hanging="360"/>
      </w:pPr>
      <w:rPr>
        <w:rFonts w:cs="Times New Roman"/>
      </w:rPr>
    </w:lvl>
  </w:abstractNum>
  <w:abstractNum w:abstractNumId="10" w15:restartNumberingAfterBreak="0">
    <w:nsid w:val="1D034241"/>
    <w:multiLevelType w:val="multilevel"/>
    <w:tmpl w:val="1D034241"/>
    <w:lvl w:ilvl="0">
      <w:start w:val="1"/>
      <w:numFmt w:val="decimal"/>
      <w:pStyle w:val="2"/>
      <w:lvlText w:val="%1"/>
      <w:lvlJc w:val="left"/>
      <w:pPr>
        <w:tabs>
          <w:tab w:val="left" w:pos="360"/>
        </w:tabs>
        <w:ind w:left="36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1" w15:restartNumberingAfterBreak="0">
    <w:nsid w:val="1D1F5594"/>
    <w:multiLevelType w:val="multilevel"/>
    <w:tmpl w:val="AED23950"/>
    <w:lvl w:ilvl="0">
      <w:start w:val="1"/>
      <w:numFmt w:val="decimal"/>
      <w:lvlText w:val="%1."/>
      <w:lvlJc w:val="left"/>
      <w:pPr>
        <w:ind w:left="1070" w:hanging="360"/>
      </w:pPr>
      <w:rPr>
        <w:rFonts w:cs="Times New Roman"/>
        <w:b w:val="0"/>
      </w:rPr>
    </w:lvl>
    <w:lvl w:ilvl="1">
      <w:start w:val="1"/>
      <w:numFmt w:val="lowerLetter"/>
      <w:lvlText w:val="%2."/>
      <w:lvlJc w:val="left"/>
      <w:pPr>
        <w:ind w:left="2204" w:hanging="360"/>
      </w:pPr>
      <w:rPr>
        <w:rFonts w:cs="Times New Roman"/>
      </w:rPr>
    </w:lvl>
    <w:lvl w:ilvl="2">
      <w:start w:val="1"/>
      <w:numFmt w:val="lowerRoman"/>
      <w:lvlText w:val="%3."/>
      <w:lvlJc w:val="right"/>
      <w:pPr>
        <w:ind w:left="2924" w:hanging="180"/>
      </w:pPr>
      <w:rPr>
        <w:rFonts w:cs="Times New Roman"/>
      </w:rPr>
    </w:lvl>
    <w:lvl w:ilvl="3">
      <w:start w:val="1"/>
      <w:numFmt w:val="decimal"/>
      <w:lvlText w:val="%4."/>
      <w:lvlJc w:val="left"/>
      <w:pPr>
        <w:ind w:left="3644" w:hanging="360"/>
      </w:pPr>
      <w:rPr>
        <w:rFonts w:cs="Times New Roman"/>
      </w:rPr>
    </w:lvl>
    <w:lvl w:ilvl="4">
      <w:start w:val="1"/>
      <w:numFmt w:val="lowerLetter"/>
      <w:lvlText w:val="%5."/>
      <w:lvlJc w:val="left"/>
      <w:pPr>
        <w:ind w:left="4364" w:hanging="360"/>
      </w:pPr>
      <w:rPr>
        <w:rFonts w:cs="Times New Roman"/>
      </w:rPr>
    </w:lvl>
    <w:lvl w:ilvl="5">
      <w:start w:val="1"/>
      <w:numFmt w:val="lowerRoman"/>
      <w:lvlText w:val="%6."/>
      <w:lvlJc w:val="right"/>
      <w:pPr>
        <w:ind w:left="5084" w:hanging="180"/>
      </w:pPr>
      <w:rPr>
        <w:rFonts w:cs="Times New Roman"/>
      </w:rPr>
    </w:lvl>
    <w:lvl w:ilvl="6">
      <w:start w:val="1"/>
      <w:numFmt w:val="decimal"/>
      <w:lvlText w:val="%7."/>
      <w:lvlJc w:val="left"/>
      <w:pPr>
        <w:ind w:left="5804" w:hanging="360"/>
      </w:pPr>
      <w:rPr>
        <w:rFonts w:cs="Times New Roman"/>
      </w:rPr>
    </w:lvl>
    <w:lvl w:ilvl="7">
      <w:start w:val="1"/>
      <w:numFmt w:val="lowerLetter"/>
      <w:lvlText w:val="%8."/>
      <w:lvlJc w:val="left"/>
      <w:pPr>
        <w:ind w:left="6524" w:hanging="360"/>
      </w:pPr>
      <w:rPr>
        <w:rFonts w:cs="Times New Roman"/>
      </w:rPr>
    </w:lvl>
    <w:lvl w:ilvl="8">
      <w:start w:val="1"/>
      <w:numFmt w:val="lowerRoman"/>
      <w:lvlText w:val="%9."/>
      <w:lvlJc w:val="right"/>
      <w:pPr>
        <w:ind w:left="7244" w:hanging="180"/>
      </w:pPr>
      <w:rPr>
        <w:rFonts w:cs="Times New Roman"/>
      </w:r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BA52CA"/>
    <w:multiLevelType w:val="multilevel"/>
    <w:tmpl w:val="2ABA52CA"/>
    <w:lvl w:ilvl="0">
      <w:start w:val="1"/>
      <w:numFmt w:val="decimal"/>
      <w:lvlText w:val="%1."/>
      <w:lvlJc w:val="left"/>
      <w:pPr>
        <w:ind w:left="1720" w:hanging="360"/>
      </w:pPr>
      <w:rPr>
        <w:rFonts w:cs="Times New Roman"/>
        <w:b w:val="0"/>
      </w:rPr>
    </w:lvl>
    <w:lvl w:ilvl="1">
      <w:start w:val="1"/>
      <w:numFmt w:val="lowerLetter"/>
      <w:lvlText w:val="%2."/>
      <w:lvlJc w:val="left"/>
      <w:pPr>
        <w:ind w:left="2120" w:hanging="360"/>
      </w:pPr>
      <w:rPr>
        <w:rFonts w:cs="Times New Roman"/>
      </w:rPr>
    </w:lvl>
    <w:lvl w:ilvl="2">
      <w:start w:val="1"/>
      <w:numFmt w:val="lowerRoman"/>
      <w:lvlText w:val="%3."/>
      <w:lvlJc w:val="right"/>
      <w:pPr>
        <w:ind w:left="2840" w:hanging="180"/>
      </w:pPr>
      <w:rPr>
        <w:rFonts w:cs="Times New Roman"/>
      </w:rPr>
    </w:lvl>
    <w:lvl w:ilvl="3">
      <w:start w:val="1"/>
      <w:numFmt w:val="decimal"/>
      <w:lvlText w:val="%4."/>
      <w:lvlJc w:val="left"/>
      <w:pPr>
        <w:ind w:left="3560" w:hanging="360"/>
      </w:pPr>
      <w:rPr>
        <w:rFonts w:cs="Times New Roman"/>
      </w:rPr>
    </w:lvl>
    <w:lvl w:ilvl="4">
      <w:start w:val="1"/>
      <w:numFmt w:val="lowerLetter"/>
      <w:lvlText w:val="%5."/>
      <w:lvlJc w:val="left"/>
      <w:pPr>
        <w:ind w:left="4280" w:hanging="360"/>
      </w:pPr>
      <w:rPr>
        <w:rFonts w:cs="Times New Roman"/>
      </w:rPr>
    </w:lvl>
    <w:lvl w:ilvl="5">
      <w:start w:val="1"/>
      <w:numFmt w:val="lowerRoman"/>
      <w:lvlText w:val="%6."/>
      <w:lvlJc w:val="right"/>
      <w:pPr>
        <w:ind w:left="5000" w:hanging="180"/>
      </w:pPr>
      <w:rPr>
        <w:rFonts w:cs="Times New Roman"/>
      </w:rPr>
    </w:lvl>
    <w:lvl w:ilvl="6">
      <w:start w:val="1"/>
      <w:numFmt w:val="decimal"/>
      <w:lvlText w:val="%7."/>
      <w:lvlJc w:val="left"/>
      <w:pPr>
        <w:ind w:left="5720" w:hanging="360"/>
      </w:pPr>
      <w:rPr>
        <w:rFonts w:cs="Times New Roman"/>
      </w:rPr>
    </w:lvl>
    <w:lvl w:ilvl="7">
      <w:start w:val="1"/>
      <w:numFmt w:val="lowerLetter"/>
      <w:lvlText w:val="%8."/>
      <w:lvlJc w:val="left"/>
      <w:pPr>
        <w:ind w:left="6440" w:hanging="360"/>
      </w:pPr>
      <w:rPr>
        <w:rFonts w:cs="Times New Roman"/>
      </w:rPr>
    </w:lvl>
    <w:lvl w:ilvl="8">
      <w:start w:val="1"/>
      <w:numFmt w:val="lowerRoman"/>
      <w:lvlText w:val="%9."/>
      <w:lvlJc w:val="right"/>
      <w:pPr>
        <w:ind w:left="7160" w:hanging="180"/>
      </w:pPr>
      <w:rPr>
        <w:rFonts w:cs="Times New Roman"/>
      </w:rPr>
    </w:lvl>
  </w:abstractNum>
  <w:abstractNum w:abstractNumId="14" w15:restartNumberingAfterBreak="0">
    <w:nsid w:val="3B090860"/>
    <w:multiLevelType w:val="multilevel"/>
    <w:tmpl w:val="3B090860"/>
    <w:lvl w:ilvl="0">
      <w:start w:val="1"/>
      <w:numFmt w:val="decimal"/>
      <w:lvlText w:val="%1."/>
      <w:lvlJc w:val="left"/>
      <w:pPr>
        <w:ind w:left="1040" w:hanging="360"/>
      </w:pPr>
      <w:rPr>
        <w:rFonts w:cs="Times New Roman"/>
      </w:rPr>
    </w:lvl>
    <w:lvl w:ilvl="1">
      <w:start w:val="1"/>
      <w:numFmt w:val="lowerLetter"/>
      <w:lvlText w:val="%2."/>
      <w:lvlJc w:val="left"/>
      <w:pPr>
        <w:ind w:left="1760" w:hanging="360"/>
      </w:pPr>
      <w:rPr>
        <w:rFonts w:cs="Times New Roman"/>
      </w:rPr>
    </w:lvl>
    <w:lvl w:ilvl="2">
      <w:start w:val="1"/>
      <w:numFmt w:val="lowerRoman"/>
      <w:lvlText w:val="%3."/>
      <w:lvlJc w:val="right"/>
      <w:pPr>
        <w:ind w:left="2480" w:hanging="180"/>
      </w:pPr>
      <w:rPr>
        <w:rFonts w:cs="Times New Roman"/>
      </w:rPr>
    </w:lvl>
    <w:lvl w:ilvl="3">
      <w:start w:val="1"/>
      <w:numFmt w:val="decimal"/>
      <w:lvlText w:val="%4."/>
      <w:lvlJc w:val="left"/>
      <w:pPr>
        <w:ind w:left="3200" w:hanging="360"/>
      </w:pPr>
      <w:rPr>
        <w:rFonts w:cs="Times New Roman"/>
      </w:rPr>
    </w:lvl>
    <w:lvl w:ilvl="4">
      <w:start w:val="1"/>
      <w:numFmt w:val="lowerLetter"/>
      <w:lvlText w:val="%5."/>
      <w:lvlJc w:val="left"/>
      <w:pPr>
        <w:ind w:left="3920" w:hanging="360"/>
      </w:pPr>
      <w:rPr>
        <w:rFonts w:cs="Times New Roman"/>
      </w:rPr>
    </w:lvl>
    <w:lvl w:ilvl="5">
      <w:start w:val="1"/>
      <w:numFmt w:val="lowerRoman"/>
      <w:lvlText w:val="%6."/>
      <w:lvlJc w:val="right"/>
      <w:pPr>
        <w:ind w:left="4640" w:hanging="180"/>
      </w:pPr>
      <w:rPr>
        <w:rFonts w:cs="Times New Roman"/>
      </w:rPr>
    </w:lvl>
    <w:lvl w:ilvl="6">
      <w:start w:val="1"/>
      <w:numFmt w:val="decimal"/>
      <w:lvlText w:val="%7."/>
      <w:lvlJc w:val="left"/>
      <w:pPr>
        <w:ind w:left="5360" w:hanging="360"/>
      </w:pPr>
      <w:rPr>
        <w:rFonts w:cs="Times New Roman"/>
      </w:rPr>
    </w:lvl>
    <w:lvl w:ilvl="7">
      <w:start w:val="1"/>
      <w:numFmt w:val="lowerLetter"/>
      <w:lvlText w:val="%8."/>
      <w:lvlJc w:val="left"/>
      <w:pPr>
        <w:ind w:left="6080" w:hanging="360"/>
      </w:pPr>
      <w:rPr>
        <w:rFonts w:cs="Times New Roman"/>
      </w:rPr>
    </w:lvl>
    <w:lvl w:ilvl="8">
      <w:start w:val="1"/>
      <w:numFmt w:val="lowerRoman"/>
      <w:lvlText w:val="%9."/>
      <w:lvlJc w:val="right"/>
      <w:pPr>
        <w:ind w:left="6800" w:hanging="180"/>
      </w:pPr>
      <w:rPr>
        <w:rFonts w:cs="Times New Roman"/>
      </w:rPr>
    </w:lvl>
  </w:abstractNum>
  <w:abstractNum w:abstractNumId="15" w15:restartNumberingAfterBreak="0">
    <w:nsid w:val="3BEB7734"/>
    <w:multiLevelType w:val="multilevel"/>
    <w:tmpl w:val="3BEB7734"/>
    <w:lvl w:ilvl="0">
      <w:start w:val="1"/>
      <w:numFmt w:val="decimal"/>
      <w:lvlText w:val="%1."/>
      <w:lvlJc w:val="left"/>
      <w:pPr>
        <w:tabs>
          <w:tab w:val="left" w:pos="1260"/>
        </w:tabs>
        <w:ind w:left="126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B51533"/>
    <w:multiLevelType w:val="multilevel"/>
    <w:tmpl w:val="4BB51533"/>
    <w:lvl w:ilvl="0">
      <w:start w:val="1"/>
      <w:numFmt w:val="bullet"/>
      <w:pStyle w:val="1"/>
      <w:lvlText w:val=""/>
      <w:lvlJc w:val="left"/>
      <w:pPr>
        <w:tabs>
          <w:tab w:val="left" w:pos="1440"/>
        </w:tabs>
        <w:ind w:left="1440" w:hanging="360"/>
      </w:pPr>
    </w:lvl>
    <w:lvl w:ilvl="1">
      <w:start w:val="1"/>
      <w:numFmt w:val="bullet"/>
      <w:lvlText w:val="o"/>
      <w:lvlJc w:val="left"/>
      <w:pPr>
        <w:tabs>
          <w:tab w:val="left" w:pos="2160"/>
        </w:tabs>
        <w:ind w:left="2160" w:hanging="360"/>
      </w:pPr>
    </w:lvl>
    <w:lvl w:ilvl="2">
      <w:start w:val="1"/>
      <w:numFmt w:val="bullet"/>
      <w:lvlText w:val=""/>
      <w:lvlJc w:val="left"/>
      <w:pPr>
        <w:tabs>
          <w:tab w:val="left" w:pos="2880"/>
        </w:tabs>
        <w:ind w:left="2880" w:hanging="360"/>
      </w:pPr>
    </w:lvl>
    <w:lvl w:ilvl="3">
      <w:start w:val="1"/>
      <w:numFmt w:val="bullet"/>
      <w:lvlText w:val=""/>
      <w:lvlJc w:val="left"/>
      <w:pPr>
        <w:tabs>
          <w:tab w:val="left" w:pos="3600"/>
        </w:tabs>
        <w:ind w:left="3600" w:hanging="360"/>
      </w:pPr>
    </w:lvl>
    <w:lvl w:ilvl="4">
      <w:start w:val="1"/>
      <w:numFmt w:val="bullet"/>
      <w:lvlText w:val="o"/>
      <w:lvlJc w:val="left"/>
      <w:pPr>
        <w:tabs>
          <w:tab w:val="left" w:pos="4320"/>
        </w:tabs>
        <w:ind w:left="4320" w:hanging="360"/>
      </w:pPr>
    </w:lvl>
    <w:lvl w:ilvl="5">
      <w:start w:val="1"/>
      <w:numFmt w:val="bullet"/>
      <w:lvlText w:val=""/>
      <w:lvlJc w:val="left"/>
      <w:pPr>
        <w:tabs>
          <w:tab w:val="left" w:pos="5040"/>
        </w:tabs>
        <w:ind w:left="5040" w:hanging="360"/>
      </w:pPr>
    </w:lvl>
    <w:lvl w:ilvl="6">
      <w:start w:val="1"/>
      <w:numFmt w:val="bullet"/>
      <w:lvlText w:val=""/>
      <w:lvlJc w:val="left"/>
      <w:pPr>
        <w:tabs>
          <w:tab w:val="left" w:pos="5760"/>
        </w:tabs>
        <w:ind w:left="5760" w:hanging="360"/>
      </w:pPr>
    </w:lvl>
    <w:lvl w:ilvl="7">
      <w:start w:val="1"/>
      <w:numFmt w:val="bullet"/>
      <w:lvlText w:val="o"/>
      <w:lvlJc w:val="left"/>
      <w:pPr>
        <w:tabs>
          <w:tab w:val="left" w:pos="6480"/>
        </w:tabs>
        <w:ind w:left="6480" w:hanging="360"/>
      </w:pPr>
    </w:lvl>
    <w:lvl w:ilvl="8">
      <w:start w:val="1"/>
      <w:numFmt w:val="bullet"/>
      <w:lvlText w:val=""/>
      <w:lvlJc w:val="left"/>
      <w:pPr>
        <w:tabs>
          <w:tab w:val="left" w:pos="7200"/>
        </w:tabs>
        <w:ind w:left="7200" w:hanging="360"/>
      </w:pPr>
    </w:lvl>
  </w:abstractNum>
  <w:abstractNum w:abstractNumId="18" w15:restartNumberingAfterBreak="0">
    <w:nsid w:val="4E5E3B49"/>
    <w:multiLevelType w:val="hybridMultilevel"/>
    <w:tmpl w:val="62444C7A"/>
    <w:lvl w:ilvl="0" w:tplc="363046F8">
      <w:start w:val="1"/>
      <w:numFmt w:val="decimal"/>
      <w:lvlText w:val="%1"/>
      <w:lvlJc w:val="left"/>
      <w:pPr>
        <w:tabs>
          <w:tab w:val="num" w:pos="1080"/>
        </w:tabs>
        <w:ind w:left="0" w:firstLine="0"/>
      </w:pPr>
      <w:rPr>
        <w:rFonts w:cs="Times New Roman"/>
      </w:rPr>
    </w:lvl>
    <w:lvl w:ilvl="1" w:tplc="0F72E968">
      <w:start w:val="1"/>
      <w:numFmt w:val="decimal"/>
      <w:lvlText w:val="%2."/>
      <w:lvlJc w:val="left"/>
      <w:pPr>
        <w:tabs>
          <w:tab w:val="num" w:pos="1440"/>
        </w:tabs>
        <w:ind w:left="1440" w:hanging="360"/>
      </w:pPr>
    </w:lvl>
    <w:lvl w:ilvl="2" w:tplc="0180C328">
      <w:start w:val="1"/>
      <w:numFmt w:val="decimal"/>
      <w:lvlText w:val="%3."/>
      <w:lvlJc w:val="left"/>
      <w:pPr>
        <w:tabs>
          <w:tab w:val="num" w:pos="2160"/>
        </w:tabs>
        <w:ind w:left="2160" w:hanging="360"/>
      </w:pPr>
    </w:lvl>
    <w:lvl w:ilvl="3" w:tplc="6610FEB6">
      <w:start w:val="1"/>
      <w:numFmt w:val="decimal"/>
      <w:lvlText w:val="%4."/>
      <w:lvlJc w:val="left"/>
      <w:pPr>
        <w:tabs>
          <w:tab w:val="num" w:pos="2880"/>
        </w:tabs>
        <w:ind w:left="2880" w:hanging="360"/>
      </w:pPr>
    </w:lvl>
    <w:lvl w:ilvl="4" w:tplc="5A0E43DA">
      <w:start w:val="1"/>
      <w:numFmt w:val="decimal"/>
      <w:lvlText w:val="%5."/>
      <w:lvlJc w:val="left"/>
      <w:pPr>
        <w:tabs>
          <w:tab w:val="num" w:pos="3600"/>
        </w:tabs>
        <w:ind w:left="3600" w:hanging="360"/>
      </w:pPr>
    </w:lvl>
    <w:lvl w:ilvl="5" w:tplc="90186936">
      <w:start w:val="1"/>
      <w:numFmt w:val="decimal"/>
      <w:lvlText w:val="%6."/>
      <w:lvlJc w:val="left"/>
      <w:pPr>
        <w:tabs>
          <w:tab w:val="num" w:pos="4320"/>
        </w:tabs>
        <w:ind w:left="4320" w:hanging="360"/>
      </w:pPr>
    </w:lvl>
    <w:lvl w:ilvl="6" w:tplc="C57EE808">
      <w:start w:val="1"/>
      <w:numFmt w:val="decimal"/>
      <w:lvlText w:val="%7."/>
      <w:lvlJc w:val="left"/>
      <w:pPr>
        <w:tabs>
          <w:tab w:val="num" w:pos="5040"/>
        </w:tabs>
        <w:ind w:left="5040" w:hanging="360"/>
      </w:pPr>
    </w:lvl>
    <w:lvl w:ilvl="7" w:tplc="42820310">
      <w:start w:val="1"/>
      <w:numFmt w:val="decimal"/>
      <w:lvlText w:val="%8."/>
      <w:lvlJc w:val="left"/>
      <w:pPr>
        <w:tabs>
          <w:tab w:val="num" w:pos="5760"/>
        </w:tabs>
        <w:ind w:left="5760" w:hanging="360"/>
      </w:pPr>
    </w:lvl>
    <w:lvl w:ilvl="8" w:tplc="B8DA09FE">
      <w:start w:val="1"/>
      <w:numFmt w:val="decimal"/>
      <w:lvlText w:val="%9."/>
      <w:lvlJc w:val="left"/>
      <w:pPr>
        <w:tabs>
          <w:tab w:val="num" w:pos="6480"/>
        </w:tabs>
        <w:ind w:left="6480" w:hanging="360"/>
      </w:pPr>
    </w:lvl>
  </w:abstractNum>
  <w:abstractNum w:abstractNumId="19" w15:restartNumberingAfterBreak="0">
    <w:nsid w:val="506C0964"/>
    <w:multiLevelType w:val="multilevel"/>
    <w:tmpl w:val="506C096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0" w15:restartNumberingAfterBreak="0">
    <w:nsid w:val="52C77319"/>
    <w:multiLevelType w:val="multilevel"/>
    <w:tmpl w:val="52C77319"/>
    <w:lvl w:ilvl="0">
      <w:start w:val="1"/>
      <w:numFmt w:val="decimal"/>
      <w:lvlText w:val="%1."/>
      <w:lvlJc w:val="left"/>
      <w:pPr>
        <w:ind w:left="1080" w:hanging="360"/>
      </w:pPr>
      <w:rPr>
        <w:rFonts w:ascii="Calibri" w:hAnsi="Calibri"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1" w15:restartNumberingAfterBreak="0">
    <w:nsid w:val="6232625A"/>
    <w:multiLevelType w:val="multilevel"/>
    <w:tmpl w:val="6232625A"/>
    <w:lvl w:ilvl="0">
      <w:start w:val="1"/>
      <w:numFmt w:val="decimal"/>
      <w:lvlText w:val="%1."/>
      <w:lvlJc w:val="left"/>
      <w:pPr>
        <w:tabs>
          <w:tab w:val="left" w:pos="360"/>
        </w:tabs>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2" w15:restartNumberingAfterBreak="0">
    <w:nsid w:val="646B235A"/>
    <w:multiLevelType w:val="multilevel"/>
    <w:tmpl w:val="646B235A"/>
    <w:lvl w:ilvl="0">
      <w:start w:val="1"/>
      <w:numFmt w:val="bullet"/>
      <w:lvlText w:val="─"/>
      <w:lvlJc w:val="left"/>
      <w:pPr>
        <w:ind w:left="1037" w:hanging="360"/>
      </w:pPr>
      <w:rPr>
        <w:rFonts w:ascii="Times New Roman" w:hAnsi="Times New Roman" w:hint="default"/>
      </w:rPr>
    </w:lvl>
    <w:lvl w:ilvl="1">
      <w:start w:val="1"/>
      <w:numFmt w:val="bullet"/>
      <w:lvlText w:val="o"/>
      <w:lvlJc w:val="left"/>
      <w:pPr>
        <w:ind w:left="1757" w:hanging="360"/>
      </w:pPr>
      <w:rPr>
        <w:rFonts w:ascii="Courier New" w:hAnsi="Courier New" w:hint="default"/>
      </w:rPr>
    </w:lvl>
    <w:lvl w:ilvl="2">
      <w:start w:val="1"/>
      <w:numFmt w:val="bullet"/>
      <w:lvlText w:val=""/>
      <w:lvlJc w:val="left"/>
      <w:pPr>
        <w:ind w:left="2477" w:hanging="360"/>
      </w:pPr>
      <w:rPr>
        <w:rFonts w:ascii="Wingdings" w:hAnsi="Wingdings" w:hint="default"/>
      </w:rPr>
    </w:lvl>
    <w:lvl w:ilvl="3">
      <w:start w:val="1"/>
      <w:numFmt w:val="bullet"/>
      <w:lvlText w:val=""/>
      <w:lvlJc w:val="left"/>
      <w:pPr>
        <w:ind w:left="3197" w:hanging="360"/>
      </w:pPr>
      <w:rPr>
        <w:rFonts w:ascii="Symbol" w:hAnsi="Symbol" w:hint="default"/>
      </w:rPr>
    </w:lvl>
    <w:lvl w:ilvl="4">
      <w:start w:val="1"/>
      <w:numFmt w:val="bullet"/>
      <w:lvlText w:val="o"/>
      <w:lvlJc w:val="left"/>
      <w:pPr>
        <w:ind w:left="3917" w:hanging="360"/>
      </w:pPr>
      <w:rPr>
        <w:rFonts w:ascii="Courier New" w:hAnsi="Courier New" w:hint="default"/>
      </w:rPr>
    </w:lvl>
    <w:lvl w:ilvl="5">
      <w:start w:val="1"/>
      <w:numFmt w:val="bullet"/>
      <w:lvlText w:val=""/>
      <w:lvlJc w:val="left"/>
      <w:pPr>
        <w:ind w:left="4637" w:hanging="360"/>
      </w:pPr>
      <w:rPr>
        <w:rFonts w:ascii="Wingdings" w:hAnsi="Wingdings" w:hint="default"/>
      </w:rPr>
    </w:lvl>
    <w:lvl w:ilvl="6">
      <w:start w:val="1"/>
      <w:numFmt w:val="bullet"/>
      <w:lvlText w:val=""/>
      <w:lvlJc w:val="left"/>
      <w:pPr>
        <w:ind w:left="5357" w:hanging="360"/>
      </w:pPr>
      <w:rPr>
        <w:rFonts w:ascii="Symbol" w:hAnsi="Symbol" w:hint="default"/>
      </w:rPr>
    </w:lvl>
    <w:lvl w:ilvl="7">
      <w:start w:val="1"/>
      <w:numFmt w:val="bullet"/>
      <w:lvlText w:val="o"/>
      <w:lvlJc w:val="left"/>
      <w:pPr>
        <w:ind w:left="6077" w:hanging="360"/>
      </w:pPr>
      <w:rPr>
        <w:rFonts w:ascii="Courier New" w:hAnsi="Courier New" w:hint="default"/>
      </w:rPr>
    </w:lvl>
    <w:lvl w:ilvl="8">
      <w:start w:val="1"/>
      <w:numFmt w:val="bullet"/>
      <w:lvlText w:val=""/>
      <w:lvlJc w:val="left"/>
      <w:pPr>
        <w:ind w:left="6797" w:hanging="360"/>
      </w:pPr>
      <w:rPr>
        <w:rFonts w:ascii="Wingdings" w:hAnsi="Wingdings" w:hint="default"/>
      </w:rPr>
    </w:lvl>
  </w:abstractNum>
  <w:abstractNum w:abstractNumId="23" w15:restartNumberingAfterBreak="0">
    <w:nsid w:val="65553E0C"/>
    <w:multiLevelType w:val="multilevel"/>
    <w:tmpl w:val="65553E0C"/>
    <w:lvl w:ilvl="0">
      <w:start w:val="1"/>
      <w:numFmt w:val="decimal"/>
      <w:lvlText w:val="%1."/>
      <w:lvlJc w:val="left"/>
      <w:pPr>
        <w:ind w:left="1040" w:hanging="360"/>
      </w:pPr>
      <w:rPr>
        <w:rFonts w:cs="Times New Roman"/>
      </w:rPr>
    </w:lvl>
    <w:lvl w:ilvl="1">
      <w:start w:val="1"/>
      <w:numFmt w:val="lowerLetter"/>
      <w:lvlText w:val="%2."/>
      <w:lvlJc w:val="left"/>
      <w:pPr>
        <w:ind w:left="1760" w:hanging="360"/>
      </w:pPr>
      <w:rPr>
        <w:rFonts w:cs="Times New Roman"/>
      </w:rPr>
    </w:lvl>
    <w:lvl w:ilvl="2">
      <w:start w:val="1"/>
      <w:numFmt w:val="lowerRoman"/>
      <w:lvlText w:val="%3."/>
      <w:lvlJc w:val="right"/>
      <w:pPr>
        <w:ind w:left="2480" w:hanging="180"/>
      </w:pPr>
      <w:rPr>
        <w:rFonts w:cs="Times New Roman"/>
      </w:rPr>
    </w:lvl>
    <w:lvl w:ilvl="3">
      <w:start w:val="1"/>
      <w:numFmt w:val="decimal"/>
      <w:lvlText w:val="%4."/>
      <w:lvlJc w:val="left"/>
      <w:pPr>
        <w:ind w:left="3200" w:hanging="360"/>
      </w:pPr>
      <w:rPr>
        <w:rFonts w:cs="Times New Roman"/>
      </w:rPr>
    </w:lvl>
    <w:lvl w:ilvl="4">
      <w:start w:val="1"/>
      <w:numFmt w:val="lowerLetter"/>
      <w:lvlText w:val="%5."/>
      <w:lvlJc w:val="left"/>
      <w:pPr>
        <w:ind w:left="3920" w:hanging="360"/>
      </w:pPr>
      <w:rPr>
        <w:rFonts w:cs="Times New Roman"/>
      </w:rPr>
    </w:lvl>
    <w:lvl w:ilvl="5">
      <w:start w:val="1"/>
      <w:numFmt w:val="lowerRoman"/>
      <w:lvlText w:val="%6."/>
      <w:lvlJc w:val="right"/>
      <w:pPr>
        <w:ind w:left="4640" w:hanging="180"/>
      </w:pPr>
      <w:rPr>
        <w:rFonts w:cs="Times New Roman"/>
      </w:rPr>
    </w:lvl>
    <w:lvl w:ilvl="6">
      <w:start w:val="1"/>
      <w:numFmt w:val="decimal"/>
      <w:lvlText w:val="%7."/>
      <w:lvlJc w:val="left"/>
      <w:pPr>
        <w:ind w:left="5360" w:hanging="360"/>
      </w:pPr>
      <w:rPr>
        <w:rFonts w:cs="Times New Roman"/>
      </w:rPr>
    </w:lvl>
    <w:lvl w:ilvl="7">
      <w:start w:val="1"/>
      <w:numFmt w:val="lowerLetter"/>
      <w:lvlText w:val="%8."/>
      <w:lvlJc w:val="left"/>
      <w:pPr>
        <w:ind w:left="6080" w:hanging="360"/>
      </w:pPr>
      <w:rPr>
        <w:rFonts w:cs="Times New Roman"/>
      </w:rPr>
    </w:lvl>
    <w:lvl w:ilvl="8">
      <w:start w:val="1"/>
      <w:numFmt w:val="lowerRoman"/>
      <w:lvlText w:val="%9."/>
      <w:lvlJc w:val="right"/>
      <w:pPr>
        <w:ind w:left="6800" w:hanging="180"/>
      </w:pPr>
      <w:rPr>
        <w:rFonts w:cs="Times New Roman"/>
      </w:rPr>
    </w:lvl>
  </w:abstractNum>
  <w:abstractNum w:abstractNumId="24" w15:restartNumberingAfterBreak="0">
    <w:nsid w:val="69830E22"/>
    <w:multiLevelType w:val="multilevel"/>
    <w:tmpl w:val="69830E22"/>
    <w:lvl w:ilvl="0">
      <w:start w:val="1"/>
      <w:numFmt w:val="decimal"/>
      <w:lvlText w:val="%1."/>
      <w:lvlJc w:val="left"/>
      <w:pPr>
        <w:ind w:left="1040" w:hanging="360"/>
      </w:pPr>
      <w:rPr>
        <w:rFonts w:cs="Times New Roman"/>
      </w:rPr>
    </w:lvl>
    <w:lvl w:ilvl="1">
      <w:start w:val="1"/>
      <w:numFmt w:val="lowerLetter"/>
      <w:lvlText w:val="%2."/>
      <w:lvlJc w:val="left"/>
      <w:pPr>
        <w:ind w:left="1760" w:hanging="360"/>
      </w:pPr>
      <w:rPr>
        <w:rFonts w:cs="Times New Roman"/>
      </w:rPr>
    </w:lvl>
    <w:lvl w:ilvl="2">
      <w:start w:val="1"/>
      <w:numFmt w:val="lowerRoman"/>
      <w:lvlText w:val="%3."/>
      <w:lvlJc w:val="right"/>
      <w:pPr>
        <w:ind w:left="2480" w:hanging="180"/>
      </w:pPr>
      <w:rPr>
        <w:rFonts w:cs="Times New Roman"/>
      </w:rPr>
    </w:lvl>
    <w:lvl w:ilvl="3">
      <w:start w:val="1"/>
      <w:numFmt w:val="decimal"/>
      <w:lvlText w:val="%4."/>
      <w:lvlJc w:val="left"/>
      <w:pPr>
        <w:ind w:left="3200" w:hanging="360"/>
      </w:pPr>
      <w:rPr>
        <w:rFonts w:cs="Times New Roman"/>
      </w:rPr>
    </w:lvl>
    <w:lvl w:ilvl="4">
      <w:start w:val="1"/>
      <w:numFmt w:val="lowerLetter"/>
      <w:lvlText w:val="%5."/>
      <w:lvlJc w:val="left"/>
      <w:pPr>
        <w:ind w:left="3920" w:hanging="360"/>
      </w:pPr>
      <w:rPr>
        <w:rFonts w:cs="Times New Roman"/>
      </w:rPr>
    </w:lvl>
    <w:lvl w:ilvl="5">
      <w:start w:val="1"/>
      <w:numFmt w:val="lowerRoman"/>
      <w:lvlText w:val="%6."/>
      <w:lvlJc w:val="right"/>
      <w:pPr>
        <w:ind w:left="4640" w:hanging="180"/>
      </w:pPr>
      <w:rPr>
        <w:rFonts w:cs="Times New Roman"/>
      </w:rPr>
    </w:lvl>
    <w:lvl w:ilvl="6">
      <w:start w:val="1"/>
      <w:numFmt w:val="decimal"/>
      <w:lvlText w:val="%7."/>
      <w:lvlJc w:val="left"/>
      <w:pPr>
        <w:ind w:left="5360" w:hanging="360"/>
      </w:pPr>
      <w:rPr>
        <w:rFonts w:cs="Times New Roman"/>
      </w:rPr>
    </w:lvl>
    <w:lvl w:ilvl="7">
      <w:start w:val="1"/>
      <w:numFmt w:val="lowerLetter"/>
      <w:lvlText w:val="%8."/>
      <w:lvlJc w:val="left"/>
      <w:pPr>
        <w:ind w:left="6080" w:hanging="360"/>
      </w:pPr>
      <w:rPr>
        <w:rFonts w:cs="Times New Roman"/>
      </w:rPr>
    </w:lvl>
    <w:lvl w:ilvl="8">
      <w:start w:val="1"/>
      <w:numFmt w:val="lowerRoman"/>
      <w:lvlText w:val="%9."/>
      <w:lvlJc w:val="right"/>
      <w:pPr>
        <w:ind w:left="6800" w:hanging="180"/>
      </w:pPr>
      <w:rPr>
        <w:rFonts w:cs="Times New Roman"/>
      </w:rPr>
    </w:lvl>
  </w:abstractNum>
  <w:abstractNum w:abstractNumId="25" w15:restartNumberingAfterBreak="0">
    <w:nsid w:val="6CB81905"/>
    <w:multiLevelType w:val="multilevel"/>
    <w:tmpl w:val="6CB81905"/>
    <w:lvl w:ilvl="0">
      <w:start w:val="1"/>
      <w:numFmt w:val="decimal"/>
      <w:pStyle w:val="a1"/>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6" w15:restartNumberingAfterBreak="0">
    <w:nsid w:val="6D31301A"/>
    <w:multiLevelType w:val="multilevel"/>
    <w:tmpl w:val="6D31301A"/>
    <w:lvl w:ilvl="0">
      <w:start w:val="1"/>
      <w:numFmt w:val="decimal"/>
      <w:lvlText w:val="%1."/>
      <w:lvlJc w:val="left"/>
      <w:pPr>
        <w:ind w:left="1070" w:hanging="360"/>
      </w:pPr>
      <w:rPr>
        <w:rFonts w:cs="Times New Roman"/>
        <w:b w:val="0"/>
      </w:rPr>
    </w:lvl>
    <w:lvl w:ilvl="1">
      <w:start w:val="1"/>
      <w:numFmt w:val="lowerLetter"/>
      <w:lvlText w:val="%2."/>
      <w:lvlJc w:val="left"/>
      <w:pPr>
        <w:ind w:left="2120" w:hanging="360"/>
      </w:pPr>
      <w:rPr>
        <w:rFonts w:cs="Times New Roman"/>
      </w:rPr>
    </w:lvl>
    <w:lvl w:ilvl="2">
      <w:start w:val="1"/>
      <w:numFmt w:val="lowerRoman"/>
      <w:lvlText w:val="%3."/>
      <w:lvlJc w:val="right"/>
      <w:pPr>
        <w:ind w:left="2840" w:hanging="180"/>
      </w:pPr>
      <w:rPr>
        <w:rFonts w:cs="Times New Roman"/>
      </w:rPr>
    </w:lvl>
    <w:lvl w:ilvl="3">
      <w:start w:val="1"/>
      <w:numFmt w:val="decimal"/>
      <w:lvlText w:val="%4."/>
      <w:lvlJc w:val="left"/>
      <w:pPr>
        <w:ind w:left="3560" w:hanging="360"/>
      </w:pPr>
      <w:rPr>
        <w:rFonts w:cs="Times New Roman"/>
      </w:rPr>
    </w:lvl>
    <w:lvl w:ilvl="4">
      <w:start w:val="1"/>
      <w:numFmt w:val="lowerLetter"/>
      <w:lvlText w:val="%5."/>
      <w:lvlJc w:val="left"/>
      <w:pPr>
        <w:ind w:left="4280" w:hanging="360"/>
      </w:pPr>
      <w:rPr>
        <w:rFonts w:cs="Times New Roman"/>
      </w:rPr>
    </w:lvl>
    <w:lvl w:ilvl="5">
      <w:start w:val="1"/>
      <w:numFmt w:val="lowerRoman"/>
      <w:lvlText w:val="%6."/>
      <w:lvlJc w:val="right"/>
      <w:pPr>
        <w:ind w:left="5000" w:hanging="180"/>
      </w:pPr>
      <w:rPr>
        <w:rFonts w:cs="Times New Roman"/>
      </w:rPr>
    </w:lvl>
    <w:lvl w:ilvl="6">
      <w:start w:val="1"/>
      <w:numFmt w:val="decimal"/>
      <w:lvlText w:val="%7."/>
      <w:lvlJc w:val="left"/>
      <w:pPr>
        <w:ind w:left="5720" w:hanging="360"/>
      </w:pPr>
      <w:rPr>
        <w:rFonts w:cs="Times New Roman"/>
      </w:rPr>
    </w:lvl>
    <w:lvl w:ilvl="7">
      <w:start w:val="1"/>
      <w:numFmt w:val="lowerLetter"/>
      <w:lvlText w:val="%8."/>
      <w:lvlJc w:val="left"/>
      <w:pPr>
        <w:ind w:left="6440" w:hanging="360"/>
      </w:pPr>
      <w:rPr>
        <w:rFonts w:cs="Times New Roman"/>
      </w:rPr>
    </w:lvl>
    <w:lvl w:ilvl="8">
      <w:start w:val="1"/>
      <w:numFmt w:val="lowerRoman"/>
      <w:lvlText w:val="%9."/>
      <w:lvlJc w:val="right"/>
      <w:pPr>
        <w:ind w:left="7160" w:hanging="180"/>
      </w:pPr>
      <w:rPr>
        <w:rFonts w:cs="Times New Roman"/>
      </w:rPr>
    </w:lvl>
  </w:abstractNum>
  <w:abstractNum w:abstractNumId="27" w15:restartNumberingAfterBreak="0">
    <w:nsid w:val="710057D0"/>
    <w:multiLevelType w:val="multilevel"/>
    <w:tmpl w:val="710057D0"/>
    <w:lvl w:ilvl="0">
      <w:start w:val="1"/>
      <w:numFmt w:val="decimal"/>
      <w:lvlText w:val="%1."/>
      <w:lvlJc w:val="left"/>
      <w:pPr>
        <w:ind w:left="1778" w:hanging="360"/>
      </w:pPr>
      <w:rPr>
        <w:rFonts w:cs="Times New Roman"/>
      </w:rPr>
    </w:lvl>
    <w:lvl w:ilvl="1">
      <w:start w:val="1"/>
      <w:numFmt w:val="lowerLetter"/>
      <w:lvlText w:val="%2."/>
      <w:lvlJc w:val="left"/>
      <w:pPr>
        <w:ind w:left="1760" w:hanging="360"/>
      </w:pPr>
      <w:rPr>
        <w:rFonts w:cs="Times New Roman"/>
      </w:rPr>
    </w:lvl>
    <w:lvl w:ilvl="2">
      <w:start w:val="1"/>
      <w:numFmt w:val="lowerRoman"/>
      <w:lvlText w:val="%3."/>
      <w:lvlJc w:val="right"/>
      <w:pPr>
        <w:ind w:left="2480" w:hanging="180"/>
      </w:pPr>
      <w:rPr>
        <w:rFonts w:cs="Times New Roman"/>
      </w:rPr>
    </w:lvl>
    <w:lvl w:ilvl="3">
      <w:start w:val="1"/>
      <w:numFmt w:val="decimal"/>
      <w:lvlText w:val="%4."/>
      <w:lvlJc w:val="left"/>
      <w:pPr>
        <w:ind w:left="3200" w:hanging="360"/>
      </w:pPr>
      <w:rPr>
        <w:rFonts w:cs="Times New Roman"/>
      </w:rPr>
    </w:lvl>
    <w:lvl w:ilvl="4">
      <w:start w:val="1"/>
      <w:numFmt w:val="lowerLetter"/>
      <w:lvlText w:val="%5."/>
      <w:lvlJc w:val="left"/>
      <w:pPr>
        <w:ind w:left="3920" w:hanging="360"/>
      </w:pPr>
      <w:rPr>
        <w:rFonts w:cs="Times New Roman"/>
      </w:rPr>
    </w:lvl>
    <w:lvl w:ilvl="5">
      <w:start w:val="1"/>
      <w:numFmt w:val="lowerRoman"/>
      <w:lvlText w:val="%6."/>
      <w:lvlJc w:val="right"/>
      <w:pPr>
        <w:ind w:left="4640" w:hanging="180"/>
      </w:pPr>
      <w:rPr>
        <w:rFonts w:cs="Times New Roman"/>
      </w:rPr>
    </w:lvl>
    <w:lvl w:ilvl="6">
      <w:start w:val="1"/>
      <w:numFmt w:val="decimal"/>
      <w:lvlText w:val="%7."/>
      <w:lvlJc w:val="left"/>
      <w:pPr>
        <w:ind w:left="5360" w:hanging="360"/>
      </w:pPr>
      <w:rPr>
        <w:rFonts w:cs="Times New Roman"/>
      </w:rPr>
    </w:lvl>
    <w:lvl w:ilvl="7">
      <w:start w:val="1"/>
      <w:numFmt w:val="lowerLetter"/>
      <w:lvlText w:val="%8."/>
      <w:lvlJc w:val="left"/>
      <w:pPr>
        <w:ind w:left="6080" w:hanging="360"/>
      </w:pPr>
      <w:rPr>
        <w:rFonts w:cs="Times New Roman"/>
      </w:rPr>
    </w:lvl>
    <w:lvl w:ilvl="8">
      <w:start w:val="1"/>
      <w:numFmt w:val="lowerRoman"/>
      <w:lvlText w:val="%9."/>
      <w:lvlJc w:val="right"/>
      <w:pPr>
        <w:ind w:left="6800" w:hanging="180"/>
      </w:pPr>
      <w:rPr>
        <w:rFonts w:cs="Times New Roman"/>
      </w:rPr>
    </w:lvl>
  </w:abstractNum>
  <w:abstractNum w:abstractNumId="28" w15:restartNumberingAfterBreak="0">
    <w:nsid w:val="714D5789"/>
    <w:multiLevelType w:val="multilevel"/>
    <w:tmpl w:val="714D5789"/>
    <w:lvl w:ilvl="0">
      <w:start w:val="1"/>
      <w:numFmt w:val="decimal"/>
      <w:pStyle w:val="21"/>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num w:numId="1">
    <w:abstractNumId w:val="2"/>
  </w:num>
  <w:num w:numId="2">
    <w:abstractNumId w:val="25"/>
  </w:num>
  <w:num w:numId="3">
    <w:abstractNumId w:val="8"/>
  </w:num>
  <w:num w:numId="4">
    <w:abstractNumId w:val="17"/>
  </w:num>
  <w:num w:numId="5">
    <w:abstractNumId w:val="1"/>
  </w:num>
  <w:num w:numId="6">
    <w:abstractNumId w:val="9"/>
  </w:num>
  <w:num w:numId="7">
    <w:abstractNumId w:val="0"/>
  </w:num>
  <w:num w:numId="8">
    <w:abstractNumId w:val="4"/>
  </w:num>
  <w:num w:numId="9">
    <w:abstractNumId w:val="10"/>
  </w:num>
  <w:num w:numId="10">
    <w:abstractNumId w:val="28"/>
  </w:num>
  <w:num w:numId="11">
    <w:abstractNumId w:val="3"/>
  </w:num>
  <w:num w:numId="12">
    <w:abstractNumId w:val="5"/>
    <w:lvlOverride w:ilvl="0">
      <w:lvl w:ilvl="0">
        <w:numFmt w:val="bullet"/>
        <w:lvlText w:val="-"/>
        <w:legacy w:legacy="1" w:legacySpace="0" w:legacyIndent="130"/>
        <w:lvlJc w:val="left"/>
      </w:lvl>
    </w:lvlOverride>
  </w:num>
  <w:num w:numId="13">
    <w:abstractNumId w:val="22"/>
  </w:num>
  <w:num w:numId="14">
    <w:abstractNumId w:val="6"/>
  </w:num>
  <w:num w:numId="15">
    <w:abstractNumId w:val="27"/>
  </w:num>
  <w:num w:numId="16">
    <w:abstractNumId w:val="23"/>
  </w:num>
  <w:num w:numId="17">
    <w:abstractNumId w:val="20"/>
  </w:num>
  <w:num w:numId="18">
    <w:abstractNumId w:val="7"/>
  </w:num>
  <w:num w:numId="19">
    <w:abstractNumId w:val="13"/>
  </w:num>
  <w:num w:numId="20">
    <w:abstractNumId w:val="26"/>
  </w:num>
  <w:num w:numId="21">
    <w:abstractNumId w:val="19"/>
  </w:num>
  <w:num w:numId="22">
    <w:abstractNumId w:val="15"/>
  </w:num>
  <w:num w:numId="23">
    <w:abstractNumId w:val="11"/>
  </w:num>
  <w:num w:numId="24">
    <w:abstractNumId w:val="21"/>
  </w:num>
  <w:num w:numId="25">
    <w:abstractNumId w:val="24"/>
  </w:num>
  <w:num w:numId="26">
    <w:abstractNumId w:val="14"/>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650B00"/>
    <w:rsid w:val="00084B91"/>
    <w:rsid w:val="00097DAA"/>
    <w:rsid w:val="000B16AF"/>
    <w:rsid w:val="001A14D6"/>
    <w:rsid w:val="001D5176"/>
    <w:rsid w:val="00203DC2"/>
    <w:rsid w:val="00435369"/>
    <w:rsid w:val="004B3F70"/>
    <w:rsid w:val="004D1B65"/>
    <w:rsid w:val="005001D4"/>
    <w:rsid w:val="005B31CE"/>
    <w:rsid w:val="005D2178"/>
    <w:rsid w:val="00626F4D"/>
    <w:rsid w:val="00650B00"/>
    <w:rsid w:val="006564D2"/>
    <w:rsid w:val="0065717A"/>
    <w:rsid w:val="00674E04"/>
    <w:rsid w:val="006D6A2C"/>
    <w:rsid w:val="00704B86"/>
    <w:rsid w:val="0071458D"/>
    <w:rsid w:val="007206CD"/>
    <w:rsid w:val="00733FE3"/>
    <w:rsid w:val="00812289"/>
    <w:rsid w:val="00831313"/>
    <w:rsid w:val="00883BE6"/>
    <w:rsid w:val="009010B0"/>
    <w:rsid w:val="009023B7"/>
    <w:rsid w:val="009362AE"/>
    <w:rsid w:val="00952061"/>
    <w:rsid w:val="009821B9"/>
    <w:rsid w:val="00A82094"/>
    <w:rsid w:val="00A93348"/>
    <w:rsid w:val="00B11D5A"/>
    <w:rsid w:val="00B9490B"/>
    <w:rsid w:val="00BA26D9"/>
    <w:rsid w:val="00BC392C"/>
    <w:rsid w:val="00BD58B0"/>
    <w:rsid w:val="00BF2D3F"/>
    <w:rsid w:val="00C2749D"/>
    <w:rsid w:val="00C332DD"/>
    <w:rsid w:val="00C54611"/>
    <w:rsid w:val="00C66DB4"/>
    <w:rsid w:val="00C76F84"/>
    <w:rsid w:val="00C85AF4"/>
    <w:rsid w:val="00CB043F"/>
    <w:rsid w:val="00CE7840"/>
    <w:rsid w:val="00D039A5"/>
    <w:rsid w:val="00D51CCC"/>
    <w:rsid w:val="00DB5CA9"/>
    <w:rsid w:val="00DE427F"/>
    <w:rsid w:val="00F56C26"/>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5A691"/>
  <w15:docId w15:val="{94F7B552-EE91-40B8-AA1D-B96714DA6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00"/>
    <w:pPr>
      <w:widowControl w:val="0"/>
      <w:snapToGrid w:val="0"/>
      <w:spacing w:before="100" w:after="100" w:line="240" w:lineRule="auto"/>
    </w:pPr>
    <w:rPr>
      <w:rFonts w:ascii="Times New Roman" w:eastAsia="Calibri" w:hAnsi="Times New Roman" w:cs="Times New Roman"/>
      <w:sz w:val="24"/>
      <w:szCs w:val="20"/>
      <w:lang w:eastAsia="ru-RU"/>
    </w:rPr>
  </w:style>
  <w:style w:type="paragraph" w:styleId="10">
    <w:name w:val="heading 1"/>
    <w:basedOn w:val="a2"/>
    <w:next w:val="a2"/>
    <w:link w:val="12"/>
    <w:qFormat/>
    <w:rsid w:val="00650B00"/>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0"/>
    </w:pPr>
    <w:rPr>
      <w:rFonts w:ascii="PragmaticaCTT" w:hAnsi="PragmaticaCTT"/>
      <w:sz w:val="20"/>
    </w:rPr>
  </w:style>
  <w:style w:type="paragraph" w:styleId="20">
    <w:name w:val="heading 2"/>
    <w:basedOn w:val="10"/>
    <w:next w:val="a2"/>
    <w:link w:val="23"/>
    <w:qFormat/>
    <w:rsid w:val="00650B00"/>
    <w:pPr>
      <w:outlineLvl w:val="1"/>
    </w:pPr>
  </w:style>
  <w:style w:type="paragraph" w:styleId="30">
    <w:name w:val="heading 3"/>
    <w:basedOn w:val="a2"/>
    <w:next w:val="a2"/>
    <w:link w:val="32"/>
    <w:qFormat/>
    <w:rsid w:val="00650B00"/>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2"/>
    </w:pPr>
    <w:rPr>
      <w:rFonts w:ascii="PragmaticaCTT" w:hAnsi="PragmaticaCTT"/>
      <w:sz w:val="20"/>
    </w:rPr>
  </w:style>
  <w:style w:type="paragraph" w:styleId="4">
    <w:name w:val="heading 4"/>
    <w:basedOn w:val="a2"/>
    <w:next w:val="a2"/>
    <w:link w:val="40"/>
    <w:uiPriority w:val="99"/>
    <w:qFormat/>
    <w:rsid w:val="00650B00"/>
    <w:pPr>
      <w:keepNext/>
      <w:widowControl/>
      <w:snapToGrid/>
      <w:spacing w:before="0" w:after="0"/>
      <w:outlineLvl w:val="3"/>
    </w:pPr>
    <w:rPr>
      <w:rFonts w:eastAsia="Times New Roman"/>
    </w:rPr>
  </w:style>
  <w:style w:type="paragraph" w:styleId="5">
    <w:name w:val="heading 5"/>
    <w:basedOn w:val="a2"/>
    <w:next w:val="a2"/>
    <w:link w:val="50"/>
    <w:uiPriority w:val="99"/>
    <w:qFormat/>
    <w:rsid w:val="00650B00"/>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4"/>
    </w:pPr>
    <w:rPr>
      <w:rFonts w:ascii="PragmaticaCTT" w:eastAsia="Times New Roman" w:hAnsi="PragmaticaCTT" w:cs="PragmaticaCTT"/>
      <w:sz w:val="20"/>
    </w:rPr>
  </w:style>
  <w:style w:type="paragraph" w:styleId="6">
    <w:name w:val="heading 6"/>
    <w:basedOn w:val="a2"/>
    <w:next w:val="a2"/>
    <w:link w:val="60"/>
    <w:uiPriority w:val="99"/>
    <w:qFormat/>
    <w:rsid w:val="00650B00"/>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5"/>
    </w:pPr>
    <w:rPr>
      <w:rFonts w:ascii="PragmaticaCTT" w:eastAsia="Times New Roman" w:hAnsi="PragmaticaCTT" w:cs="PragmaticaCTT"/>
      <w:sz w:val="20"/>
    </w:rPr>
  </w:style>
  <w:style w:type="paragraph" w:styleId="7">
    <w:name w:val="heading 7"/>
    <w:basedOn w:val="a2"/>
    <w:next w:val="a2"/>
    <w:link w:val="70"/>
    <w:uiPriority w:val="99"/>
    <w:qFormat/>
    <w:rsid w:val="00650B00"/>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6"/>
    </w:pPr>
    <w:rPr>
      <w:rFonts w:ascii="PragmaticaCTT" w:eastAsia="Times New Roman" w:hAnsi="PragmaticaCTT" w:cs="PragmaticaCTT"/>
      <w:sz w:val="20"/>
    </w:rPr>
  </w:style>
  <w:style w:type="paragraph" w:styleId="8">
    <w:name w:val="heading 8"/>
    <w:basedOn w:val="a2"/>
    <w:next w:val="a2"/>
    <w:link w:val="80"/>
    <w:uiPriority w:val="99"/>
    <w:qFormat/>
    <w:rsid w:val="00650B00"/>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styleId="9">
    <w:name w:val="heading 9"/>
    <w:basedOn w:val="a2"/>
    <w:next w:val="a2"/>
    <w:link w:val="90"/>
    <w:uiPriority w:val="99"/>
    <w:qFormat/>
    <w:rsid w:val="00650B00"/>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8"/>
    </w:pPr>
    <w:rPr>
      <w:rFonts w:ascii="PragmaticaCTT" w:eastAsia="Times New Roman" w:hAnsi="PragmaticaCTT" w:cs="PragmaticaCTT"/>
      <w:sz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qFormat/>
    <w:rsid w:val="00650B00"/>
    <w:rPr>
      <w:rFonts w:asciiTheme="majorHAnsi" w:eastAsiaTheme="majorEastAsia" w:hAnsiTheme="majorHAnsi" w:cstheme="majorBidi"/>
      <w:b/>
      <w:bCs/>
      <w:color w:val="365F91" w:themeColor="accent1" w:themeShade="BF"/>
      <w:sz w:val="28"/>
      <w:szCs w:val="28"/>
      <w:lang w:eastAsia="ru-RU"/>
    </w:rPr>
  </w:style>
  <w:style w:type="character" w:customStyle="1" w:styleId="22">
    <w:name w:val="Заголовок 2 Знак"/>
    <w:basedOn w:val="a3"/>
    <w:qFormat/>
    <w:rsid w:val="00650B00"/>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3"/>
    <w:qFormat/>
    <w:rsid w:val="00650B00"/>
    <w:rPr>
      <w:rFonts w:asciiTheme="majorHAnsi" w:eastAsiaTheme="majorEastAsia" w:hAnsiTheme="majorHAnsi" w:cstheme="majorBidi"/>
      <w:b/>
      <w:bCs/>
      <w:color w:val="4F81BD" w:themeColor="accent1"/>
      <w:sz w:val="24"/>
      <w:szCs w:val="20"/>
      <w:lang w:eastAsia="ru-RU"/>
    </w:rPr>
  </w:style>
  <w:style w:type="character" w:customStyle="1" w:styleId="40">
    <w:name w:val="Заголовок 4 Знак"/>
    <w:basedOn w:val="a3"/>
    <w:link w:val="4"/>
    <w:uiPriority w:val="99"/>
    <w:qFormat/>
    <w:rsid w:val="00650B00"/>
    <w:rPr>
      <w:rFonts w:ascii="Times New Roman" w:eastAsia="Times New Roman" w:hAnsi="Times New Roman" w:cs="Times New Roman"/>
      <w:sz w:val="24"/>
      <w:szCs w:val="20"/>
      <w:lang w:eastAsia="ru-RU"/>
    </w:rPr>
  </w:style>
  <w:style w:type="character" w:customStyle="1" w:styleId="50">
    <w:name w:val="Заголовок 5 Знак"/>
    <w:basedOn w:val="a3"/>
    <w:link w:val="5"/>
    <w:uiPriority w:val="99"/>
    <w:qFormat/>
    <w:rsid w:val="00650B00"/>
    <w:rPr>
      <w:rFonts w:ascii="PragmaticaCTT" w:eastAsia="Times New Roman" w:hAnsi="PragmaticaCTT" w:cs="PragmaticaCTT"/>
      <w:sz w:val="20"/>
      <w:szCs w:val="20"/>
      <w:lang w:eastAsia="ru-RU"/>
    </w:rPr>
  </w:style>
  <w:style w:type="character" w:customStyle="1" w:styleId="60">
    <w:name w:val="Заголовок 6 Знак"/>
    <w:basedOn w:val="a3"/>
    <w:link w:val="6"/>
    <w:uiPriority w:val="99"/>
    <w:qFormat/>
    <w:rsid w:val="00650B00"/>
    <w:rPr>
      <w:rFonts w:ascii="PragmaticaCTT" w:eastAsia="Times New Roman" w:hAnsi="PragmaticaCTT" w:cs="PragmaticaCTT"/>
      <w:sz w:val="20"/>
      <w:szCs w:val="20"/>
      <w:lang w:eastAsia="ru-RU"/>
    </w:rPr>
  </w:style>
  <w:style w:type="character" w:customStyle="1" w:styleId="70">
    <w:name w:val="Заголовок 7 Знак"/>
    <w:basedOn w:val="a3"/>
    <w:link w:val="7"/>
    <w:uiPriority w:val="99"/>
    <w:qFormat/>
    <w:rsid w:val="00650B00"/>
    <w:rPr>
      <w:rFonts w:ascii="PragmaticaCTT" w:eastAsia="Times New Roman" w:hAnsi="PragmaticaCTT" w:cs="PragmaticaCTT"/>
      <w:sz w:val="20"/>
      <w:szCs w:val="20"/>
      <w:lang w:eastAsia="ru-RU"/>
    </w:rPr>
  </w:style>
  <w:style w:type="character" w:customStyle="1" w:styleId="80">
    <w:name w:val="Заголовок 8 Знак"/>
    <w:basedOn w:val="a3"/>
    <w:link w:val="8"/>
    <w:uiPriority w:val="99"/>
    <w:qFormat/>
    <w:rsid w:val="00650B00"/>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650B00"/>
    <w:rPr>
      <w:rFonts w:ascii="PragmaticaCTT" w:eastAsia="Times New Roman" w:hAnsi="PragmaticaCTT" w:cs="PragmaticaCTT"/>
      <w:sz w:val="20"/>
      <w:szCs w:val="20"/>
      <w:lang w:eastAsia="ru-RU"/>
    </w:rPr>
  </w:style>
  <w:style w:type="character" w:styleId="HTML">
    <w:name w:val="HTML Sample"/>
    <w:basedOn w:val="a3"/>
    <w:uiPriority w:val="99"/>
    <w:qFormat/>
    <w:rsid w:val="00650B00"/>
    <w:rPr>
      <w:rFonts w:ascii="Courier New" w:hAnsi="Courier New" w:cs="Times New Roman"/>
    </w:rPr>
  </w:style>
  <w:style w:type="character" w:styleId="a6">
    <w:name w:val="FollowedHyperlink"/>
    <w:basedOn w:val="a3"/>
    <w:uiPriority w:val="99"/>
    <w:qFormat/>
    <w:rsid w:val="00650B00"/>
    <w:rPr>
      <w:rFonts w:cs="Times New Roman"/>
      <w:color w:val="800080"/>
      <w:u w:val="single"/>
    </w:rPr>
  </w:style>
  <w:style w:type="character" w:styleId="a7">
    <w:name w:val="footnote reference"/>
    <w:basedOn w:val="a3"/>
    <w:uiPriority w:val="99"/>
    <w:qFormat/>
    <w:rsid w:val="00650B00"/>
    <w:rPr>
      <w:rFonts w:cs="Times New Roman"/>
      <w:vertAlign w:val="superscript"/>
    </w:rPr>
  </w:style>
  <w:style w:type="character" w:styleId="a8">
    <w:name w:val="annotation reference"/>
    <w:basedOn w:val="a3"/>
    <w:uiPriority w:val="99"/>
    <w:qFormat/>
    <w:rsid w:val="00650B00"/>
    <w:rPr>
      <w:rFonts w:cs="Times New Roman"/>
      <w:sz w:val="16"/>
    </w:rPr>
  </w:style>
  <w:style w:type="character" w:styleId="a9">
    <w:name w:val="endnote reference"/>
    <w:basedOn w:val="a3"/>
    <w:uiPriority w:val="99"/>
    <w:qFormat/>
    <w:rsid w:val="00650B00"/>
    <w:rPr>
      <w:rFonts w:cs="Times New Roman"/>
      <w:vertAlign w:val="superscript"/>
    </w:rPr>
  </w:style>
  <w:style w:type="character" w:styleId="HTML0">
    <w:name w:val="HTML Acronym"/>
    <w:basedOn w:val="a3"/>
    <w:uiPriority w:val="99"/>
    <w:qFormat/>
    <w:rsid w:val="00650B00"/>
    <w:rPr>
      <w:rFonts w:cs="Times New Roman"/>
    </w:rPr>
  </w:style>
  <w:style w:type="character" w:styleId="aa">
    <w:name w:val="Emphasis"/>
    <w:basedOn w:val="a3"/>
    <w:uiPriority w:val="99"/>
    <w:qFormat/>
    <w:rsid w:val="00650B00"/>
    <w:rPr>
      <w:rFonts w:cs="Times New Roman"/>
      <w:i/>
    </w:rPr>
  </w:style>
  <w:style w:type="character" w:styleId="ab">
    <w:name w:val="Hyperlink"/>
    <w:basedOn w:val="a3"/>
    <w:qFormat/>
    <w:rsid w:val="00650B00"/>
    <w:rPr>
      <w:rFonts w:cs="Times New Roman"/>
      <w:color w:val="000000"/>
      <w:u w:val="single"/>
    </w:rPr>
  </w:style>
  <w:style w:type="character" w:styleId="HTML1">
    <w:name w:val="HTML Code"/>
    <w:basedOn w:val="a3"/>
    <w:uiPriority w:val="99"/>
    <w:qFormat/>
    <w:rsid w:val="00650B00"/>
    <w:rPr>
      <w:rFonts w:ascii="Courier New" w:hAnsi="Courier New" w:cs="Times New Roman"/>
      <w:sz w:val="20"/>
    </w:rPr>
  </w:style>
  <w:style w:type="character" w:styleId="ac">
    <w:name w:val="page number"/>
    <w:basedOn w:val="a3"/>
    <w:uiPriority w:val="99"/>
    <w:qFormat/>
    <w:rsid w:val="00650B00"/>
    <w:rPr>
      <w:rFonts w:cs="Times New Roman"/>
    </w:rPr>
  </w:style>
  <w:style w:type="character" w:styleId="ad">
    <w:name w:val="line number"/>
    <w:basedOn w:val="a3"/>
    <w:uiPriority w:val="99"/>
    <w:qFormat/>
    <w:rsid w:val="00650B00"/>
    <w:rPr>
      <w:rFonts w:cs="Times New Roman"/>
    </w:rPr>
  </w:style>
  <w:style w:type="character" w:styleId="HTML2">
    <w:name w:val="HTML Definition"/>
    <w:basedOn w:val="a3"/>
    <w:uiPriority w:val="99"/>
    <w:qFormat/>
    <w:rsid w:val="00650B00"/>
    <w:rPr>
      <w:rFonts w:cs="Times New Roman"/>
      <w:i/>
    </w:rPr>
  </w:style>
  <w:style w:type="character" w:styleId="HTML3">
    <w:name w:val="HTML Variable"/>
    <w:basedOn w:val="a3"/>
    <w:uiPriority w:val="99"/>
    <w:qFormat/>
    <w:rsid w:val="00650B00"/>
    <w:rPr>
      <w:rFonts w:cs="Times New Roman"/>
      <w:i/>
    </w:rPr>
  </w:style>
  <w:style w:type="character" w:styleId="HTML4">
    <w:name w:val="HTML Typewriter"/>
    <w:basedOn w:val="a3"/>
    <w:uiPriority w:val="99"/>
    <w:qFormat/>
    <w:rsid w:val="00650B00"/>
    <w:rPr>
      <w:rFonts w:ascii="Courier New" w:hAnsi="Courier New" w:cs="Times New Roman"/>
      <w:sz w:val="20"/>
    </w:rPr>
  </w:style>
  <w:style w:type="character" w:styleId="ae">
    <w:name w:val="Strong"/>
    <w:basedOn w:val="a3"/>
    <w:uiPriority w:val="22"/>
    <w:qFormat/>
    <w:rsid w:val="00650B00"/>
    <w:rPr>
      <w:rFonts w:cs="Times New Roman"/>
      <w:b/>
    </w:rPr>
  </w:style>
  <w:style w:type="character" w:styleId="HTML5">
    <w:name w:val="HTML Cite"/>
    <w:basedOn w:val="a3"/>
    <w:uiPriority w:val="99"/>
    <w:qFormat/>
    <w:rsid w:val="00650B00"/>
    <w:rPr>
      <w:rFonts w:cs="Times New Roman"/>
      <w:i/>
    </w:rPr>
  </w:style>
  <w:style w:type="paragraph" w:styleId="af">
    <w:name w:val="Balloon Text"/>
    <w:basedOn w:val="a2"/>
    <w:link w:val="af0"/>
    <w:uiPriority w:val="99"/>
    <w:qFormat/>
    <w:rsid w:val="00650B00"/>
    <w:pPr>
      <w:widowControl/>
      <w:snapToGrid/>
      <w:spacing w:before="0" w:after="0"/>
    </w:pPr>
    <w:rPr>
      <w:rFonts w:ascii="Tahoma" w:eastAsia="Times New Roman" w:hAnsi="Tahoma" w:cs="Tahoma"/>
      <w:sz w:val="16"/>
      <w:szCs w:val="16"/>
    </w:rPr>
  </w:style>
  <w:style w:type="character" w:customStyle="1" w:styleId="af0">
    <w:name w:val="Текст выноски Знак"/>
    <w:basedOn w:val="a3"/>
    <w:link w:val="af"/>
    <w:uiPriority w:val="99"/>
    <w:qFormat/>
    <w:rsid w:val="00650B00"/>
    <w:rPr>
      <w:rFonts w:ascii="Tahoma" w:eastAsia="Times New Roman" w:hAnsi="Tahoma" w:cs="Tahoma"/>
      <w:sz w:val="16"/>
      <w:szCs w:val="16"/>
      <w:lang w:eastAsia="ru-RU"/>
    </w:rPr>
  </w:style>
  <w:style w:type="paragraph" w:styleId="24">
    <w:name w:val="Body Text 2"/>
    <w:basedOn w:val="a2"/>
    <w:link w:val="25"/>
    <w:uiPriority w:val="99"/>
    <w:qFormat/>
    <w:rsid w:val="00650B00"/>
    <w:pPr>
      <w:widowControl/>
      <w:shd w:val="clear" w:color="auto" w:fill="FFFFFF"/>
      <w:snapToGrid/>
      <w:spacing w:before="233" w:after="0" w:line="360" w:lineRule="auto"/>
      <w:ind w:left="1701" w:hanging="567"/>
    </w:pPr>
    <w:rPr>
      <w:b/>
      <w:color w:val="000000"/>
      <w:spacing w:val="-5"/>
      <w:sz w:val="28"/>
    </w:rPr>
  </w:style>
  <w:style w:type="character" w:customStyle="1" w:styleId="25">
    <w:name w:val="Основной текст 2 Знак"/>
    <w:basedOn w:val="a3"/>
    <w:link w:val="24"/>
    <w:uiPriority w:val="99"/>
    <w:qFormat/>
    <w:rsid w:val="00650B00"/>
    <w:rPr>
      <w:rFonts w:ascii="Times New Roman" w:eastAsia="Calibri" w:hAnsi="Times New Roman" w:cs="Times New Roman"/>
      <w:b/>
      <w:color w:val="000000"/>
      <w:spacing w:val="-5"/>
      <w:sz w:val="28"/>
      <w:szCs w:val="20"/>
      <w:shd w:val="clear" w:color="auto" w:fill="FFFFFF"/>
      <w:lang w:eastAsia="ru-RU"/>
    </w:rPr>
  </w:style>
  <w:style w:type="paragraph" w:styleId="51">
    <w:name w:val="List Number 5"/>
    <w:basedOn w:val="a2"/>
    <w:uiPriority w:val="99"/>
    <w:qFormat/>
    <w:rsid w:val="00650B00"/>
    <w:pPr>
      <w:widowControl/>
      <w:tabs>
        <w:tab w:val="left" w:pos="851"/>
        <w:tab w:val="left" w:pos="1492"/>
      </w:tabs>
      <w:snapToGrid/>
      <w:spacing w:before="0" w:after="0"/>
      <w:ind w:left="1492" w:hanging="360"/>
    </w:pPr>
    <w:rPr>
      <w:rFonts w:eastAsia="Times New Roman"/>
      <w:szCs w:val="24"/>
    </w:rPr>
  </w:style>
  <w:style w:type="paragraph" w:styleId="af1">
    <w:name w:val="Normal Indent"/>
    <w:basedOn w:val="a2"/>
    <w:uiPriority w:val="99"/>
    <w:qFormat/>
    <w:rsid w:val="00650B00"/>
    <w:pPr>
      <w:widowControl/>
      <w:snapToGrid/>
      <w:spacing w:before="0" w:after="0"/>
      <w:ind w:firstLine="720"/>
      <w:jc w:val="both"/>
    </w:pPr>
    <w:rPr>
      <w:rFonts w:eastAsia="Times New Roman"/>
      <w:sz w:val="28"/>
    </w:rPr>
  </w:style>
  <w:style w:type="paragraph" w:styleId="af2">
    <w:name w:val="Plain Text"/>
    <w:basedOn w:val="a2"/>
    <w:link w:val="af3"/>
    <w:qFormat/>
    <w:rsid w:val="00650B00"/>
    <w:pPr>
      <w:widowControl/>
      <w:snapToGrid/>
      <w:spacing w:before="0" w:after="0"/>
    </w:pPr>
    <w:rPr>
      <w:rFonts w:ascii="Courier New" w:eastAsia="Times New Roman" w:hAnsi="Courier New"/>
      <w:sz w:val="20"/>
    </w:rPr>
  </w:style>
  <w:style w:type="character" w:customStyle="1" w:styleId="af3">
    <w:name w:val="Текст Знак"/>
    <w:basedOn w:val="a3"/>
    <w:link w:val="af2"/>
    <w:qFormat/>
    <w:rsid w:val="00650B00"/>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650B00"/>
    <w:pPr>
      <w:widowControl/>
      <w:snapToGrid/>
      <w:spacing w:before="0" w:after="0" w:line="360" w:lineRule="auto"/>
      <w:ind w:firstLine="709"/>
      <w:jc w:val="both"/>
    </w:pPr>
    <w:rPr>
      <w:sz w:val="20"/>
    </w:rPr>
  </w:style>
  <w:style w:type="character" w:customStyle="1" w:styleId="34">
    <w:name w:val="Основной текст с отступом 3 Знак"/>
    <w:basedOn w:val="a3"/>
    <w:uiPriority w:val="99"/>
    <w:qFormat/>
    <w:rsid w:val="00650B00"/>
    <w:rPr>
      <w:rFonts w:ascii="Times New Roman" w:eastAsia="Calibri" w:hAnsi="Times New Roman" w:cs="Times New Roman"/>
      <w:sz w:val="16"/>
      <w:szCs w:val="16"/>
      <w:lang w:eastAsia="ru-RU"/>
    </w:rPr>
  </w:style>
  <w:style w:type="paragraph" w:styleId="af4">
    <w:name w:val="endnote text"/>
    <w:basedOn w:val="a2"/>
    <w:link w:val="af5"/>
    <w:uiPriority w:val="99"/>
    <w:qFormat/>
    <w:rsid w:val="00650B00"/>
    <w:pPr>
      <w:autoSpaceDE w:val="0"/>
      <w:autoSpaceDN w:val="0"/>
      <w:adjustRightInd w:val="0"/>
      <w:snapToGrid/>
      <w:spacing w:before="0" w:after="0"/>
    </w:pPr>
    <w:rPr>
      <w:rFonts w:eastAsia="Times New Roman"/>
      <w:color w:val="000000"/>
    </w:rPr>
  </w:style>
  <w:style w:type="character" w:customStyle="1" w:styleId="af5">
    <w:name w:val="Текст концевой сноски Знак"/>
    <w:basedOn w:val="a3"/>
    <w:link w:val="af4"/>
    <w:uiPriority w:val="99"/>
    <w:qFormat/>
    <w:rsid w:val="00650B00"/>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650B00"/>
    <w:pPr>
      <w:widowControl/>
      <w:snapToGrid/>
      <w:spacing w:before="120" w:after="120" w:line="360" w:lineRule="auto"/>
      <w:jc w:val="both"/>
    </w:pPr>
    <w:rPr>
      <w:rFonts w:eastAsia="Times New Roman"/>
      <w:b/>
      <w:bCs/>
      <w:sz w:val="20"/>
      <w:lang w:val="en-US" w:eastAsia="en-US"/>
    </w:rPr>
  </w:style>
  <w:style w:type="paragraph" w:styleId="af7">
    <w:name w:val="annotation text"/>
    <w:basedOn w:val="a2"/>
    <w:link w:val="af8"/>
    <w:uiPriority w:val="99"/>
    <w:qFormat/>
    <w:rsid w:val="00650B00"/>
    <w:pPr>
      <w:widowControl/>
      <w:snapToGrid/>
      <w:spacing w:before="0" w:after="0"/>
    </w:pPr>
    <w:rPr>
      <w:rFonts w:eastAsia="Times New Roman"/>
      <w:sz w:val="20"/>
    </w:rPr>
  </w:style>
  <w:style w:type="character" w:customStyle="1" w:styleId="af8">
    <w:name w:val="Текст примечания Знак"/>
    <w:basedOn w:val="a3"/>
    <w:link w:val="af7"/>
    <w:uiPriority w:val="99"/>
    <w:qFormat/>
    <w:rsid w:val="00650B00"/>
    <w:rPr>
      <w:rFonts w:ascii="Times New Roman" w:eastAsia="Times New Roman" w:hAnsi="Times New Roman" w:cs="Times New Roman"/>
      <w:sz w:val="20"/>
      <w:szCs w:val="20"/>
      <w:lang w:eastAsia="ru-RU"/>
    </w:rPr>
  </w:style>
  <w:style w:type="paragraph" w:styleId="13">
    <w:name w:val="index 1"/>
    <w:basedOn w:val="a2"/>
    <w:next w:val="a2"/>
    <w:uiPriority w:val="99"/>
    <w:qFormat/>
    <w:rsid w:val="00650B00"/>
    <w:pPr>
      <w:widowControl/>
      <w:suppressAutoHyphens/>
      <w:snapToGrid/>
      <w:spacing w:before="0" w:after="0"/>
      <w:ind w:left="240" w:hanging="240"/>
    </w:pPr>
    <w:rPr>
      <w:rFonts w:eastAsia="Times New Roman"/>
      <w:szCs w:val="24"/>
      <w:lang w:eastAsia="ar-SA"/>
    </w:rPr>
  </w:style>
  <w:style w:type="paragraph" w:styleId="af9">
    <w:name w:val="annotation subject"/>
    <w:basedOn w:val="af7"/>
    <w:next w:val="af7"/>
    <w:link w:val="afa"/>
    <w:uiPriority w:val="99"/>
    <w:qFormat/>
    <w:rsid w:val="00650B00"/>
    <w:rPr>
      <w:rFonts w:ascii="Calibri" w:eastAsia="Calibri" w:hAnsi="Calibri"/>
      <w:sz w:val="16"/>
    </w:rPr>
  </w:style>
  <w:style w:type="character" w:customStyle="1" w:styleId="afa">
    <w:name w:val="Тема примечания Знак"/>
    <w:basedOn w:val="af8"/>
    <w:link w:val="af9"/>
    <w:uiPriority w:val="99"/>
    <w:qFormat/>
    <w:rsid w:val="00650B00"/>
    <w:rPr>
      <w:rFonts w:ascii="Calibri" w:eastAsia="Calibri" w:hAnsi="Calibri" w:cs="Times New Roman"/>
      <w:sz w:val="16"/>
      <w:szCs w:val="20"/>
      <w:lang w:eastAsia="ru-RU"/>
    </w:rPr>
  </w:style>
  <w:style w:type="paragraph" w:styleId="afb">
    <w:name w:val="Document Map"/>
    <w:basedOn w:val="a2"/>
    <w:link w:val="afc"/>
    <w:uiPriority w:val="99"/>
    <w:qFormat/>
    <w:rsid w:val="00650B00"/>
    <w:pPr>
      <w:widowControl/>
      <w:shd w:val="clear" w:color="auto" w:fill="000080"/>
      <w:snapToGrid/>
      <w:spacing w:before="0" w:after="0"/>
    </w:pPr>
    <w:rPr>
      <w:rFonts w:ascii="Tahoma" w:eastAsia="Times New Roman" w:hAnsi="Tahoma"/>
      <w:sz w:val="20"/>
    </w:rPr>
  </w:style>
  <w:style w:type="character" w:customStyle="1" w:styleId="afc">
    <w:name w:val="Схема документа Знак"/>
    <w:basedOn w:val="a3"/>
    <w:link w:val="afb"/>
    <w:uiPriority w:val="99"/>
    <w:qFormat/>
    <w:rsid w:val="00650B00"/>
    <w:rPr>
      <w:rFonts w:ascii="Tahoma" w:eastAsia="Times New Roman" w:hAnsi="Tahoma" w:cs="Times New Roman"/>
      <w:sz w:val="20"/>
      <w:szCs w:val="20"/>
      <w:shd w:val="clear" w:color="auto" w:fill="000080"/>
      <w:lang w:eastAsia="ru-RU"/>
    </w:rPr>
  </w:style>
  <w:style w:type="paragraph" w:styleId="afd">
    <w:name w:val="footnote text"/>
    <w:basedOn w:val="a2"/>
    <w:link w:val="afe"/>
    <w:qFormat/>
    <w:rsid w:val="00650B00"/>
    <w:pPr>
      <w:widowControl/>
      <w:snapToGrid/>
      <w:spacing w:before="0" w:after="0" w:line="360" w:lineRule="auto"/>
      <w:ind w:firstLine="709"/>
      <w:jc w:val="both"/>
    </w:pPr>
    <w:rPr>
      <w:rFonts w:ascii="Courier New" w:hAnsi="Courier New"/>
      <w:color w:val="000000"/>
    </w:rPr>
  </w:style>
  <w:style w:type="character" w:customStyle="1" w:styleId="afe">
    <w:name w:val="Текст сноски Знак"/>
    <w:basedOn w:val="a3"/>
    <w:link w:val="afd"/>
    <w:qFormat/>
    <w:rsid w:val="00650B00"/>
    <w:rPr>
      <w:rFonts w:ascii="Courier New" w:eastAsia="Calibri" w:hAnsi="Courier New" w:cs="Times New Roman"/>
      <w:color w:val="000000"/>
      <w:sz w:val="24"/>
      <w:szCs w:val="20"/>
      <w:lang w:eastAsia="ru-RU"/>
    </w:rPr>
  </w:style>
  <w:style w:type="paragraph" w:styleId="81">
    <w:name w:val="toc 8"/>
    <w:basedOn w:val="a2"/>
    <w:next w:val="a2"/>
    <w:uiPriority w:val="99"/>
    <w:qFormat/>
    <w:rsid w:val="00650B00"/>
    <w:pPr>
      <w:widowControl/>
      <w:snapToGrid/>
      <w:spacing w:before="0" w:line="276" w:lineRule="auto"/>
      <w:ind w:left="1540"/>
    </w:pPr>
    <w:rPr>
      <w:rFonts w:ascii="Calibri" w:eastAsia="Times New Roman" w:hAnsi="Calibri"/>
      <w:sz w:val="22"/>
      <w:szCs w:val="22"/>
    </w:rPr>
  </w:style>
  <w:style w:type="paragraph" w:styleId="3">
    <w:name w:val="List Number 3"/>
    <w:basedOn w:val="a2"/>
    <w:uiPriority w:val="99"/>
    <w:qFormat/>
    <w:rsid w:val="00650B00"/>
    <w:pPr>
      <w:widowControl/>
      <w:numPr>
        <w:numId w:val="1"/>
      </w:numPr>
      <w:tabs>
        <w:tab w:val="left" w:pos="0"/>
        <w:tab w:val="left" w:pos="851"/>
        <w:tab w:val="left" w:pos="926"/>
      </w:tabs>
      <w:snapToGrid/>
      <w:spacing w:before="0" w:after="0"/>
      <w:ind w:left="926"/>
    </w:pPr>
    <w:rPr>
      <w:rFonts w:eastAsia="Times New Roman"/>
      <w:szCs w:val="24"/>
    </w:rPr>
  </w:style>
  <w:style w:type="paragraph" w:styleId="HTML6">
    <w:name w:val="HTML Address"/>
    <w:basedOn w:val="a2"/>
    <w:link w:val="HTML7"/>
    <w:uiPriority w:val="99"/>
    <w:qFormat/>
    <w:rsid w:val="00650B00"/>
    <w:pPr>
      <w:widowControl/>
      <w:snapToGrid/>
      <w:spacing w:before="0" w:after="0"/>
    </w:pPr>
    <w:rPr>
      <w:rFonts w:ascii="Calibri" w:hAnsi="Calibri"/>
      <w:i/>
    </w:rPr>
  </w:style>
  <w:style w:type="character" w:customStyle="1" w:styleId="HTML7">
    <w:name w:val="Адрес HTML Знак"/>
    <w:basedOn w:val="a3"/>
    <w:link w:val="HTML6"/>
    <w:uiPriority w:val="99"/>
    <w:qFormat/>
    <w:rsid w:val="00650B00"/>
    <w:rPr>
      <w:rFonts w:ascii="Calibri" w:eastAsia="Calibri" w:hAnsi="Calibri" w:cs="Times New Roman"/>
      <w:i/>
      <w:sz w:val="24"/>
      <w:szCs w:val="20"/>
      <w:lang w:eastAsia="ru-RU"/>
    </w:rPr>
  </w:style>
  <w:style w:type="paragraph" w:styleId="aff">
    <w:name w:val="header"/>
    <w:basedOn w:val="a2"/>
    <w:link w:val="aff0"/>
    <w:uiPriority w:val="99"/>
    <w:qFormat/>
    <w:rsid w:val="00650B00"/>
    <w:pPr>
      <w:widowControl/>
      <w:tabs>
        <w:tab w:val="center" w:pos="4153"/>
        <w:tab w:val="right" w:pos="8306"/>
      </w:tabs>
      <w:snapToGrid/>
      <w:spacing w:before="0" w:after="0"/>
    </w:pPr>
    <w:rPr>
      <w:rFonts w:ascii="Arial" w:eastAsia="Times New Roman" w:hAnsi="Arial"/>
    </w:rPr>
  </w:style>
  <w:style w:type="character" w:customStyle="1" w:styleId="aff0">
    <w:name w:val="Верхний колонтитул Знак"/>
    <w:basedOn w:val="a3"/>
    <w:link w:val="aff"/>
    <w:uiPriority w:val="99"/>
    <w:qFormat/>
    <w:rsid w:val="00650B00"/>
    <w:rPr>
      <w:rFonts w:ascii="Arial" w:eastAsia="Times New Roman" w:hAnsi="Arial" w:cs="Times New Roman"/>
      <w:sz w:val="24"/>
      <w:szCs w:val="20"/>
      <w:lang w:eastAsia="ru-RU"/>
    </w:rPr>
  </w:style>
  <w:style w:type="paragraph" w:styleId="91">
    <w:name w:val="toc 9"/>
    <w:basedOn w:val="a2"/>
    <w:next w:val="a2"/>
    <w:uiPriority w:val="99"/>
    <w:rsid w:val="00650B00"/>
    <w:pPr>
      <w:widowControl/>
      <w:snapToGrid/>
      <w:spacing w:before="0" w:line="276" w:lineRule="auto"/>
      <w:ind w:left="1760"/>
    </w:pPr>
    <w:rPr>
      <w:rFonts w:ascii="Calibri" w:eastAsia="Times New Roman" w:hAnsi="Calibri"/>
      <w:sz w:val="22"/>
      <w:szCs w:val="22"/>
    </w:rPr>
  </w:style>
  <w:style w:type="paragraph" w:styleId="71">
    <w:name w:val="toc 7"/>
    <w:basedOn w:val="a2"/>
    <w:next w:val="a2"/>
    <w:uiPriority w:val="99"/>
    <w:qFormat/>
    <w:rsid w:val="00650B00"/>
    <w:pPr>
      <w:widowControl/>
      <w:snapToGrid/>
      <w:spacing w:before="0" w:line="276" w:lineRule="auto"/>
      <w:ind w:left="1320"/>
    </w:pPr>
    <w:rPr>
      <w:rFonts w:ascii="Calibri" w:eastAsia="Times New Roman" w:hAnsi="Calibri"/>
      <w:sz w:val="22"/>
      <w:szCs w:val="22"/>
    </w:rPr>
  </w:style>
  <w:style w:type="paragraph" w:styleId="aff1">
    <w:name w:val="Body Text"/>
    <w:basedOn w:val="a2"/>
    <w:link w:val="14"/>
    <w:uiPriority w:val="99"/>
    <w:qFormat/>
    <w:rsid w:val="00650B00"/>
    <w:pPr>
      <w:widowControl/>
      <w:snapToGrid/>
      <w:spacing w:before="0" w:after="0" w:line="360" w:lineRule="auto"/>
    </w:pPr>
    <w:rPr>
      <w:rFonts w:eastAsia="Times New Roman"/>
    </w:rPr>
  </w:style>
  <w:style w:type="character" w:customStyle="1" w:styleId="aff2">
    <w:name w:val="Основной текст Знак"/>
    <w:basedOn w:val="a3"/>
    <w:uiPriority w:val="99"/>
    <w:qFormat/>
    <w:rsid w:val="00650B00"/>
    <w:rPr>
      <w:rFonts w:ascii="Times New Roman" w:eastAsia="Calibri" w:hAnsi="Times New Roman" w:cs="Times New Roman"/>
      <w:sz w:val="24"/>
      <w:szCs w:val="20"/>
      <w:lang w:eastAsia="ru-RU"/>
    </w:rPr>
  </w:style>
  <w:style w:type="paragraph" w:styleId="aff3">
    <w:name w:val="index heading"/>
    <w:basedOn w:val="a2"/>
    <w:next w:val="13"/>
    <w:uiPriority w:val="99"/>
    <w:qFormat/>
    <w:rsid w:val="00650B00"/>
    <w:pPr>
      <w:widowControl/>
      <w:suppressLineNumbers/>
      <w:suppressAutoHyphens/>
      <w:snapToGrid/>
      <w:spacing w:before="0" w:after="0"/>
    </w:pPr>
    <w:rPr>
      <w:rFonts w:eastAsia="Times New Roman" w:cs="Tahoma"/>
      <w:szCs w:val="24"/>
      <w:lang w:eastAsia="ar-SA"/>
    </w:rPr>
  </w:style>
  <w:style w:type="paragraph" w:styleId="15">
    <w:name w:val="toc 1"/>
    <w:basedOn w:val="a2"/>
    <w:next w:val="a2"/>
    <w:link w:val="16"/>
    <w:uiPriority w:val="99"/>
    <w:qFormat/>
    <w:rsid w:val="00650B00"/>
    <w:pPr>
      <w:widowControl/>
      <w:tabs>
        <w:tab w:val="left" w:pos="1080"/>
      </w:tabs>
      <w:snapToGrid/>
      <w:spacing w:before="0" w:after="0"/>
    </w:pPr>
    <w:rPr>
      <w:rFonts w:eastAsia="Times New Roman"/>
      <w:b/>
      <w:sz w:val="20"/>
    </w:rPr>
  </w:style>
  <w:style w:type="paragraph" w:styleId="aff4">
    <w:name w:val="macro"/>
    <w:link w:val="aff5"/>
    <w:uiPriority w:val="99"/>
    <w:qFormat/>
    <w:rsid w:val="00650B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650B00"/>
    <w:rPr>
      <w:rFonts w:ascii="Courier New" w:eastAsia="Times New Roman" w:hAnsi="Courier New" w:cs="Times New Roman"/>
      <w:sz w:val="20"/>
      <w:szCs w:val="20"/>
      <w:lang w:val="en-US" w:eastAsia="ru-RU"/>
    </w:rPr>
  </w:style>
  <w:style w:type="paragraph" w:styleId="61">
    <w:name w:val="toc 6"/>
    <w:basedOn w:val="a2"/>
    <w:next w:val="a2"/>
    <w:uiPriority w:val="99"/>
    <w:qFormat/>
    <w:rsid w:val="00650B00"/>
    <w:pPr>
      <w:widowControl/>
      <w:snapToGrid/>
      <w:spacing w:before="0" w:line="276" w:lineRule="auto"/>
      <w:ind w:left="1100"/>
    </w:pPr>
    <w:rPr>
      <w:rFonts w:ascii="Calibri" w:eastAsia="Times New Roman" w:hAnsi="Calibri"/>
      <w:sz w:val="22"/>
      <w:szCs w:val="22"/>
    </w:rPr>
  </w:style>
  <w:style w:type="paragraph" w:styleId="35">
    <w:name w:val="toc 3"/>
    <w:basedOn w:val="a2"/>
    <w:next w:val="a2"/>
    <w:uiPriority w:val="99"/>
    <w:qFormat/>
    <w:rsid w:val="00650B00"/>
    <w:pPr>
      <w:widowControl/>
      <w:snapToGrid/>
      <w:spacing w:before="0" w:after="0"/>
      <w:ind w:left="480"/>
    </w:pPr>
    <w:rPr>
      <w:rFonts w:eastAsia="Times New Roman"/>
      <w:szCs w:val="24"/>
    </w:rPr>
  </w:style>
  <w:style w:type="paragraph" w:styleId="26">
    <w:name w:val="toc 2"/>
    <w:basedOn w:val="a2"/>
    <w:next w:val="a2"/>
    <w:uiPriority w:val="99"/>
    <w:qFormat/>
    <w:rsid w:val="00650B00"/>
    <w:pPr>
      <w:widowControl/>
      <w:snapToGrid/>
      <w:spacing w:before="0" w:after="0"/>
      <w:ind w:left="240"/>
    </w:pPr>
    <w:rPr>
      <w:rFonts w:eastAsia="Times New Roman"/>
      <w:szCs w:val="24"/>
    </w:rPr>
  </w:style>
  <w:style w:type="paragraph" w:styleId="41">
    <w:name w:val="toc 4"/>
    <w:basedOn w:val="a2"/>
    <w:next w:val="a2"/>
    <w:uiPriority w:val="99"/>
    <w:qFormat/>
    <w:rsid w:val="00650B00"/>
    <w:pPr>
      <w:tabs>
        <w:tab w:val="left" w:pos="502"/>
        <w:tab w:val="left" w:pos="3330"/>
      </w:tabs>
      <w:autoSpaceDE w:val="0"/>
      <w:autoSpaceDN w:val="0"/>
      <w:adjustRightInd w:val="0"/>
      <w:snapToGrid/>
      <w:spacing w:before="0" w:after="0"/>
      <w:ind w:left="502" w:hanging="720"/>
    </w:pPr>
    <w:rPr>
      <w:rFonts w:eastAsia="Times New Roman"/>
      <w:szCs w:val="24"/>
    </w:rPr>
  </w:style>
  <w:style w:type="paragraph" w:styleId="52">
    <w:name w:val="toc 5"/>
    <w:basedOn w:val="a2"/>
    <w:next w:val="a2"/>
    <w:uiPriority w:val="99"/>
    <w:qFormat/>
    <w:rsid w:val="00650B00"/>
    <w:pPr>
      <w:widowControl/>
      <w:snapToGrid/>
      <w:spacing w:before="0" w:line="276" w:lineRule="auto"/>
      <w:ind w:left="880"/>
    </w:pPr>
    <w:rPr>
      <w:rFonts w:ascii="Calibri" w:eastAsia="Times New Roman" w:hAnsi="Calibri"/>
      <w:sz w:val="22"/>
      <w:szCs w:val="22"/>
    </w:rPr>
  </w:style>
  <w:style w:type="paragraph" w:styleId="53">
    <w:name w:val="List Bullet 5"/>
    <w:basedOn w:val="a2"/>
    <w:uiPriority w:val="99"/>
    <w:qFormat/>
    <w:rsid w:val="00650B00"/>
    <w:pPr>
      <w:widowControl/>
      <w:snapToGrid/>
      <w:spacing w:before="0" w:after="0"/>
      <w:ind w:left="1132" w:hanging="283"/>
    </w:pPr>
    <w:rPr>
      <w:rFonts w:eastAsia="Times New Roman"/>
      <w:color w:val="00000A"/>
      <w:szCs w:val="24"/>
    </w:rPr>
  </w:style>
  <w:style w:type="paragraph" w:styleId="aff6">
    <w:name w:val="Body Text First Indent"/>
    <w:basedOn w:val="aff1"/>
    <w:link w:val="aff7"/>
    <w:uiPriority w:val="99"/>
    <w:qFormat/>
    <w:rsid w:val="00650B00"/>
    <w:pPr>
      <w:spacing w:after="120" w:line="240" w:lineRule="auto"/>
      <w:ind w:firstLine="210"/>
    </w:pPr>
    <w:rPr>
      <w:szCs w:val="24"/>
    </w:rPr>
  </w:style>
  <w:style w:type="character" w:customStyle="1" w:styleId="aff7">
    <w:name w:val="Красная строка Знак"/>
    <w:basedOn w:val="aff2"/>
    <w:link w:val="aff6"/>
    <w:uiPriority w:val="99"/>
    <w:qFormat/>
    <w:rsid w:val="00650B00"/>
    <w:rPr>
      <w:rFonts w:ascii="Times New Roman" w:eastAsia="Times New Roman" w:hAnsi="Times New Roman" w:cs="Times New Roman"/>
      <w:sz w:val="24"/>
      <w:szCs w:val="24"/>
      <w:lang w:eastAsia="ru-RU"/>
    </w:rPr>
  </w:style>
  <w:style w:type="paragraph" w:styleId="aff8">
    <w:name w:val="Body Text Indent"/>
    <w:basedOn w:val="a2"/>
    <w:link w:val="aff9"/>
    <w:uiPriority w:val="99"/>
    <w:unhideWhenUsed/>
    <w:qFormat/>
    <w:rsid w:val="00650B00"/>
    <w:pPr>
      <w:spacing w:after="120"/>
      <w:ind w:left="283"/>
    </w:pPr>
  </w:style>
  <w:style w:type="character" w:customStyle="1" w:styleId="aff9">
    <w:name w:val="Основной текст с отступом Знак"/>
    <w:basedOn w:val="a3"/>
    <w:link w:val="aff8"/>
    <w:uiPriority w:val="99"/>
    <w:qFormat/>
    <w:rsid w:val="00650B00"/>
    <w:rPr>
      <w:rFonts w:ascii="Times New Roman" w:eastAsia="Calibri" w:hAnsi="Times New Roman" w:cs="Times New Roman"/>
      <w:sz w:val="24"/>
      <w:szCs w:val="20"/>
      <w:lang w:eastAsia="ru-RU"/>
    </w:rPr>
  </w:style>
  <w:style w:type="paragraph" w:styleId="27">
    <w:name w:val="Body Text First Indent 2"/>
    <w:basedOn w:val="aff8"/>
    <w:link w:val="28"/>
    <w:uiPriority w:val="99"/>
    <w:qFormat/>
    <w:rsid w:val="00650B00"/>
    <w:pPr>
      <w:widowControl/>
      <w:snapToGrid/>
      <w:spacing w:before="0"/>
      <w:ind w:firstLine="210"/>
    </w:pPr>
    <w:rPr>
      <w:rFonts w:ascii="Arial" w:hAnsi="Arial" w:cs="PragmaticaCTT"/>
      <w:b/>
      <w:bCs/>
      <w:kern w:val="32"/>
      <w:sz w:val="32"/>
      <w:szCs w:val="32"/>
    </w:rPr>
  </w:style>
  <w:style w:type="character" w:customStyle="1" w:styleId="28">
    <w:name w:val="Красная строка 2 Знак"/>
    <w:basedOn w:val="aff9"/>
    <w:link w:val="27"/>
    <w:uiPriority w:val="99"/>
    <w:qFormat/>
    <w:rsid w:val="00650B00"/>
    <w:rPr>
      <w:rFonts w:ascii="Arial" w:eastAsia="Calibri" w:hAnsi="Arial" w:cs="PragmaticaCTT"/>
      <w:b/>
      <w:bCs/>
      <w:kern w:val="32"/>
      <w:sz w:val="32"/>
      <w:szCs w:val="32"/>
      <w:lang w:eastAsia="ru-RU"/>
    </w:rPr>
  </w:style>
  <w:style w:type="paragraph" w:styleId="42">
    <w:name w:val="List Bullet 4"/>
    <w:basedOn w:val="a2"/>
    <w:uiPriority w:val="99"/>
    <w:qFormat/>
    <w:rsid w:val="00650B00"/>
    <w:pPr>
      <w:widowControl/>
      <w:snapToGrid/>
      <w:spacing w:before="0" w:after="0"/>
      <w:ind w:left="849" w:hanging="283"/>
    </w:pPr>
    <w:rPr>
      <w:rFonts w:eastAsia="Times New Roman"/>
      <w:color w:val="00000A"/>
      <w:szCs w:val="24"/>
    </w:rPr>
  </w:style>
  <w:style w:type="paragraph" w:styleId="affa">
    <w:name w:val="List Bullet"/>
    <w:basedOn w:val="a2"/>
    <w:uiPriority w:val="99"/>
    <w:qFormat/>
    <w:rsid w:val="00650B00"/>
    <w:pPr>
      <w:widowControl/>
      <w:tabs>
        <w:tab w:val="left" w:pos="360"/>
      </w:tabs>
      <w:snapToGrid/>
      <w:spacing w:before="0" w:after="0"/>
      <w:ind w:left="360" w:hanging="360"/>
    </w:pPr>
    <w:rPr>
      <w:rFonts w:eastAsia="Times New Roman"/>
      <w:sz w:val="20"/>
      <w:lang w:val="en-US"/>
    </w:rPr>
  </w:style>
  <w:style w:type="paragraph" w:styleId="29">
    <w:name w:val="List Bullet 2"/>
    <w:basedOn w:val="a2"/>
    <w:uiPriority w:val="99"/>
    <w:qFormat/>
    <w:rsid w:val="00650B00"/>
    <w:pPr>
      <w:widowControl/>
      <w:tabs>
        <w:tab w:val="left" w:pos="643"/>
      </w:tabs>
      <w:snapToGrid/>
      <w:spacing w:before="0" w:after="0"/>
      <w:ind w:left="643" w:hanging="360"/>
    </w:pPr>
    <w:rPr>
      <w:rFonts w:eastAsia="Times New Roman"/>
      <w:szCs w:val="24"/>
    </w:rPr>
  </w:style>
  <w:style w:type="paragraph" w:styleId="36">
    <w:name w:val="List Bullet 3"/>
    <w:basedOn w:val="a2"/>
    <w:uiPriority w:val="99"/>
    <w:qFormat/>
    <w:rsid w:val="00650B00"/>
    <w:pPr>
      <w:widowControl/>
      <w:tabs>
        <w:tab w:val="left" w:pos="926"/>
      </w:tabs>
      <w:snapToGrid/>
      <w:spacing w:before="0" w:after="0"/>
      <w:ind w:left="926" w:hanging="360"/>
    </w:pPr>
    <w:rPr>
      <w:rFonts w:eastAsia="Times New Roman"/>
      <w:szCs w:val="24"/>
    </w:rPr>
  </w:style>
  <w:style w:type="paragraph" w:styleId="affb">
    <w:name w:val="Title"/>
    <w:basedOn w:val="a2"/>
    <w:link w:val="37"/>
    <w:uiPriority w:val="99"/>
    <w:qFormat/>
    <w:rsid w:val="00650B00"/>
    <w:pPr>
      <w:widowControl/>
      <w:snapToGrid/>
      <w:spacing w:before="0" w:after="0"/>
      <w:jc w:val="center"/>
    </w:pPr>
    <w:rPr>
      <w:rFonts w:eastAsia="Times New Roman"/>
      <w:sz w:val="28"/>
      <w:szCs w:val="24"/>
      <w:lang w:val="en-US"/>
    </w:rPr>
  </w:style>
  <w:style w:type="character" w:customStyle="1" w:styleId="affc">
    <w:name w:val="Название Знак"/>
    <w:basedOn w:val="a3"/>
    <w:uiPriority w:val="99"/>
    <w:qFormat/>
    <w:rsid w:val="00650B00"/>
    <w:rPr>
      <w:rFonts w:asciiTheme="majorHAnsi" w:eastAsiaTheme="majorEastAsia" w:hAnsiTheme="majorHAnsi" w:cstheme="majorBidi"/>
      <w:color w:val="17365D" w:themeColor="text2" w:themeShade="BF"/>
      <w:spacing w:val="5"/>
      <w:kern w:val="28"/>
      <w:sz w:val="52"/>
      <w:szCs w:val="52"/>
      <w:lang w:eastAsia="ru-RU"/>
    </w:rPr>
  </w:style>
  <w:style w:type="paragraph" w:styleId="affd">
    <w:name w:val="footer"/>
    <w:basedOn w:val="a2"/>
    <w:link w:val="affe"/>
    <w:uiPriority w:val="99"/>
    <w:qFormat/>
    <w:rsid w:val="00650B00"/>
    <w:pPr>
      <w:widowControl/>
      <w:tabs>
        <w:tab w:val="center" w:pos="4677"/>
        <w:tab w:val="right" w:pos="9355"/>
      </w:tabs>
      <w:snapToGrid/>
      <w:spacing w:before="0" w:after="0"/>
    </w:pPr>
    <w:rPr>
      <w:rFonts w:eastAsia="Times New Roman"/>
      <w:szCs w:val="24"/>
    </w:rPr>
  </w:style>
  <w:style w:type="character" w:customStyle="1" w:styleId="affe">
    <w:name w:val="Нижний колонтитул Знак"/>
    <w:basedOn w:val="a3"/>
    <w:link w:val="affd"/>
    <w:uiPriority w:val="99"/>
    <w:qFormat/>
    <w:rsid w:val="00650B00"/>
    <w:rPr>
      <w:rFonts w:ascii="Times New Roman" w:eastAsia="Times New Roman" w:hAnsi="Times New Roman" w:cs="Times New Roman"/>
      <w:sz w:val="24"/>
      <w:szCs w:val="24"/>
      <w:lang w:eastAsia="ru-RU"/>
    </w:rPr>
  </w:style>
  <w:style w:type="paragraph" w:styleId="afff">
    <w:name w:val="List Number"/>
    <w:basedOn w:val="a2"/>
    <w:uiPriority w:val="99"/>
    <w:qFormat/>
    <w:rsid w:val="00650B00"/>
    <w:pPr>
      <w:widowControl/>
      <w:tabs>
        <w:tab w:val="left" w:pos="1440"/>
      </w:tabs>
      <w:snapToGrid/>
      <w:spacing w:before="0" w:after="0"/>
      <w:ind w:left="1440" w:hanging="360"/>
    </w:pPr>
    <w:rPr>
      <w:rFonts w:eastAsia="Times New Roman"/>
      <w:szCs w:val="24"/>
    </w:rPr>
  </w:style>
  <w:style w:type="paragraph" w:styleId="2a">
    <w:name w:val="List Number 2"/>
    <w:basedOn w:val="a2"/>
    <w:uiPriority w:val="99"/>
    <w:qFormat/>
    <w:rsid w:val="00650B00"/>
    <w:pPr>
      <w:widowControl/>
      <w:tabs>
        <w:tab w:val="left" w:pos="643"/>
      </w:tabs>
      <w:snapToGrid/>
      <w:spacing w:before="0" w:after="0"/>
      <w:ind w:left="643" w:hanging="360"/>
      <w:contextualSpacing/>
    </w:pPr>
    <w:rPr>
      <w:rFonts w:eastAsia="Times New Roman"/>
      <w:szCs w:val="24"/>
    </w:rPr>
  </w:style>
  <w:style w:type="paragraph" w:styleId="afff0">
    <w:name w:val="List"/>
    <w:basedOn w:val="a2"/>
    <w:uiPriority w:val="99"/>
    <w:qFormat/>
    <w:rsid w:val="00650B00"/>
    <w:pPr>
      <w:widowControl/>
      <w:snapToGrid/>
      <w:spacing w:before="0" w:after="0"/>
      <w:ind w:left="283" w:hanging="283"/>
    </w:pPr>
    <w:rPr>
      <w:rFonts w:eastAsia="Times New Roman"/>
      <w:sz w:val="20"/>
    </w:rPr>
  </w:style>
  <w:style w:type="paragraph" w:styleId="afff1">
    <w:name w:val="Normal (Web)"/>
    <w:aliases w:val=" Знак Знак23,Обычный (Web)"/>
    <w:basedOn w:val="a2"/>
    <w:link w:val="afff2"/>
    <w:uiPriority w:val="99"/>
    <w:qFormat/>
    <w:rsid w:val="00650B00"/>
    <w:pPr>
      <w:widowControl/>
      <w:snapToGrid/>
      <w:spacing w:before="0" w:after="0"/>
    </w:pPr>
  </w:style>
  <w:style w:type="paragraph" w:styleId="38">
    <w:name w:val="Body Text 3"/>
    <w:basedOn w:val="a2"/>
    <w:link w:val="39"/>
    <w:uiPriority w:val="99"/>
    <w:qFormat/>
    <w:rsid w:val="00650B00"/>
    <w:pPr>
      <w:widowControl/>
      <w:tabs>
        <w:tab w:val="left" w:pos="360"/>
      </w:tabs>
      <w:snapToGrid/>
      <w:spacing w:before="0" w:after="0"/>
      <w:jc w:val="both"/>
    </w:pPr>
    <w:rPr>
      <w:rFonts w:eastAsia="Times New Roman"/>
      <w:i/>
      <w:sz w:val="26"/>
    </w:rPr>
  </w:style>
  <w:style w:type="character" w:customStyle="1" w:styleId="39">
    <w:name w:val="Основной текст 3 Знак"/>
    <w:basedOn w:val="a3"/>
    <w:link w:val="38"/>
    <w:uiPriority w:val="99"/>
    <w:qFormat/>
    <w:rsid w:val="00650B00"/>
    <w:rPr>
      <w:rFonts w:ascii="Times New Roman" w:eastAsia="Times New Roman" w:hAnsi="Times New Roman" w:cs="Times New Roman"/>
      <w:i/>
      <w:sz w:val="26"/>
      <w:szCs w:val="20"/>
      <w:lang w:eastAsia="ru-RU"/>
    </w:rPr>
  </w:style>
  <w:style w:type="paragraph" w:styleId="2b">
    <w:name w:val="Body Text Indent 2"/>
    <w:basedOn w:val="a2"/>
    <w:link w:val="220"/>
    <w:uiPriority w:val="99"/>
    <w:qFormat/>
    <w:rsid w:val="00650B00"/>
    <w:pPr>
      <w:widowControl/>
      <w:overflowPunct w:val="0"/>
      <w:autoSpaceDE w:val="0"/>
      <w:snapToGrid/>
      <w:spacing w:before="0" w:after="0"/>
      <w:ind w:firstLine="567"/>
      <w:jc w:val="both"/>
    </w:pPr>
    <w:rPr>
      <w:sz w:val="20"/>
      <w:lang w:eastAsia="ar-SA"/>
    </w:rPr>
  </w:style>
  <w:style w:type="character" w:customStyle="1" w:styleId="2c">
    <w:name w:val="Основной текст с отступом 2 Знак"/>
    <w:basedOn w:val="a3"/>
    <w:uiPriority w:val="99"/>
    <w:qFormat/>
    <w:rsid w:val="00650B00"/>
    <w:rPr>
      <w:rFonts w:ascii="Times New Roman" w:eastAsia="Calibri" w:hAnsi="Times New Roman" w:cs="Times New Roman"/>
      <w:sz w:val="24"/>
      <w:szCs w:val="20"/>
      <w:lang w:eastAsia="ru-RU"/>
    </w:rPr>
  </w:style>
  <w:style w:type="paragraph" w:styleId="afff3">
    <w:name w:val="Subtitle"/>
    <w:basedOn w:val="a2"/>
    <w:link w:val="afff4"/>
    <w:uiPriority w:val="99"/>
    <w:qFormat/>
    <w:rsid w:val="00650B00"/>
    <w:pPr>
      <w:widowControl/>
      <w:snapToGrid/>
      <w:spacing w:before="0" w:after="0" w:line="312" w:lineRule="auto"/>
    </w:pPr>
    <w:rPr>
      <w:rFonts w:ascii="Arial" w:eastAsia="Times New Roman" w:hAnsi="Arial" w:cs="Arial"/>
      <w:b/>
      <w:bCs/>
      <w:color w:val="000000"/>
      <w:sz w:val="20"/>
    </w:rPr>
  </w:style>
  <w:style w:type="character" w:customStyle="1" w:styleId="afff4">
    <w:name w:val="Подзаголовок Знак"/>
    <w:basedOn w:val="a3"/>
    <w:link w:val="afff3"/>
    <w:uiPriority w:val="99"/>
    <w:qFormat/>
    <w:rsid w:val="00650B00"/>
    <w:rPr>
      <w:rFonts w:ascii="Arial" w:eastAsia="Times New Roman" w:hAnsi="Arial" w:cs="Arial"/>
      <w:b/>
      <w:bCs/>
      <w:color w:val="000000"/>
      <w:sz w:val="20"/>
      <w:szCs w:val="20"/>
      <w:lang w:eastAsia="ru-RU"/>
    </w:rPr>
  </w:style>
  <w:style w:type="paragraph" w:styleId="2d">
    <w:name w:val="List Continue 2"/>
    <w:basedOn w:val="a2"/>
    <w:uiPriority w:val="99"/>
    <w:qFormat/>
    <w:rsid w:val="00650B00"/>
    <w:pPr>
      <w:widowControl/>
      <w:snapToGrid/>
      <w:spacing w:before="0" w:after="120"/>
      <w:ind w:left="566"/>
    </w:pPr>
    <w:rPr>
      <w:rFonts w:eastAsia="Times New Roman"/>
      <w:sz w:val="20"/>
    </w:rPr>
  </w:style>
  <w:style w:type="paragraph" w:styleId="2e">
    <w:name w:val="List 2"/>
    <w:basedOn w:val="a2"/>
    <w:uiPriority w:val="99"/>
    <w:qFormat/>
    <w:rsid w:val="00650B00"/>
    <w:pPr>
      <w:widowControl/>
      <w:snapToGrid/>
      <w:spacing w:before="0" w:after="0"/>
      <w:ind w:left="566" w:hanging="283"/>
    </w:pPr>
    <w:rPr>
      <w:rFonts w:eastAsia="Times New Roman"/>
      <w:sz w:val="20"/>
    </w:rPr>
  </w:style>
  <w:style w:type="paragraph" w:styleId="3a">
    <w:name w:val="List 3"/>
    <w:basedOn w:val="a2"/>
    <w:uiPriority w:val="99"/>
    <w:qFormat/>
    <w:rsid w:val="00650B00"/>
    <w:pPr>
      <w:widowControl/>
      <w:snapToGrid/>
      <w:spacing w:before="0" w:after="0"/>
      <w:ind w:left="849" w:hanging="283"/>
    </w:pPr>
    <w:rPr>
      <w:rFonts w:eastAsia="Times New Roman"/>
      <w:szCs w:val="24"/>
    </w:rPr>
  </w:style>
  <w:style w:type="paragraph" w:styleId="43">
    <w:name w:val="List 4"/>
    <w:basedOn w:val="a2"/>
    <w:uiPriority w:val="99"/>
    <w:qFormat/>
    <w:rsid w:val="00650B00"/>
    <w:pPr>
      <w:widowControl/>
      <w:snapToGrid/>
      <w:spacing w:before="0" w:after="0"/>
      <w:ind w:left="1132" w:hanging="283"/>
    </w:pPr>
    <w:rPr>
      <w:rFonts w:eastAsia="Times New Roman"/>
      <w:szCs w:val="24"/>
    </w:rPr>
  </w:style>
  <w:style w:type="paragraph" w:styleId="HTML8">
    <w:name w:val="HTML Preformatted"/>
    <w:basedOn w:val="a2"/>
    <w:link w:val="HTML30"/>
    <w:uiPriority w:val="99"/>
    <w:qFormat/>
    <w:rsid w:val="00650B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kern w:val="1"/>
      <w:sz w:val="20"/>
      <w:lang w:eastAsia="hi-IN" w:bidi="hi-IN"/>
    </w:rPr>
  </w:style>
  <w:style w:type="character" w:customStyle="1" w:styleId="HTML9">
    <w:name w:val="Стандартный HTML Знак"/>
    <w:basedOn w:val="a3"/>
    <w:uiPriority w:val="99"/>
    <w:qFormat/>
    <w:rsid w:val="00650B00"/>
    <w:rPr>
      <w:rFonts w:ascii="Consolas" w:eastAsia="Calibri" w:hAnsi="Consolas" w:cs="Consolas"/>
      <w:sz w:val="20"/>
      <w:szCs w:val="20"/>
      <w:lang w:eastAsia="ru-RU"/>
    </w:rPr>
  </w:style>
  <w:style w:type="paragraph" w:styleId="afff5">
    <w:name w:val="Block Text"/>
    <w:basedOn w:val="a2"/>
    <w:uiPriority w:val="99"/>
    <w:qFormat/>
    <w:rsid w:val="00650B0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table" w:styleId="17">
    <w:name w:val="Table Simple 1"/>
    <w:basedOn w:val="a4"/>
    <w:uiPriority w:val="99"/>
    <w:qFormat/>
    <w:rsid w:val="00650B00"/>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il"/>
          <w:tr2bl w:val="nil"/>
        </w:tcBorders>
      </w:tcPr>
    </w:tblStylePr>
    <w:tblStylePr w:type="lastRow">
      <w:rPr>
        <w:rFonts w:cs="Times New Roman"/>
      </w:rPr>
      <w:tblPr/>
      <w:tcPr>
        <w:tcBorders>
          <w:top w:val="single" w:sz="6" w:space="0" w:color="008000"/>
          <w:tl2br w:val="nil"/>
          <w:tr2bl w:val="nil"/>
        </w:tcBorders>
      </w:tcPr>
    </w:tblStylePr>
  </w:style>
  <w:style w:type="table" w:styleId="18">
    <w:name w:val="Table Grid 1"/>
    <w:basedOn w:val="a4"/>
    <w:uiPriority w:val="99"/>
    <w:qFormat/>
    <w:rsid w:val="00650B0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il"/>
          <w:tr2bl w:val="nil"/>
        </w:tcBorders>
      </w:tcPr>
    </w:tblStylePr>
    <w:tblStylePr w:type="lastCol">
      <w:rPr>
        <w:rFonts w:cs="Times New Roman"/>
        <w:i/>
        <w:iCs/>
      </w:rPr>
      <w:tblPr/>
      <w:tcPr>
        <w:tcBorders>
          <w:tl2br w:val="nil"/>
          <w:tr2bl w:val="nil"/>
        </w:tcBorders>
      </w:tcPr>
    </w:tblStylePr>
  </w:style>
  <w:style w:type="table" w:styleId="afff6">
    <w:name w:val="Table Grid"/>
    <w:basedOn w:val="a4"/>
    <w:qFormat/>
    <w:rsid w:val="00650B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uiPriority w:val="99"/>
    <w:qFormat/>
    <w:rsid w:val="00650B0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il"/>
          <w:tr2bl w:val="nil"/>
        </w:tcBorders>
        <w:shd w:val="solid" w:color="000000" w:fill="FFFFFF"/>
      </w:tcPr>
    </w:tblStylePr>
  </w:style>
  <w:style w:type="character" w:customStyle="1" w:styleId="Heading1Char">
    <w:name w:val="Heading 1 Char"/>
    <w:basedOn w:val="a3"/>
    <w:uiPriority w:val="99"/>
    <w:qFormat/>
    <w:locked/>
    <w:rsid w:val="00650B00"/>
    <w:rPr>
      <w:rFonts w:ascii="Cambria" w:hAnsi="Cambria" w:cs="Times New Roman"/>
      <w:b/>
      <w:bCs/>
      <w:kern w:val="32"/>
      <w:sz w:val="32"/>
      <w:szCs w:val="32"/>
    </w:rPr>
  </w:style>
  <w:style w:type="character" w:customStyle="1" w:styleId="Heading2Char">
    <w:name w:val="Heading 2 Char"/>
    <w:basedOn w:val="a3"/>
    <w:uiPriority w:val="99"/>
    <w:qFormat/>
    <w:locked/>
    <w:rsid w:val="00650B00"/>
    <w:rPr>
      <w:rFonts w:ascii="Cambria" w:hAnsi="Cambria" w:cs="Times New Roman"/>
      <w:b/>
      <w:bCs/>
      <w:i/>
      <w:iCs/>
      <w:sz w:val="28"/>
      <w:szCs w:val="28"/>
    </w:rPr>
  </w:style>
  <w:style w:type="character" w:customStyle="1" w:styleId="Heading3Char">
    <w:name w:val="Heading 3 Char"/>
    <w:basedOn w:val="a3"/>
    <w:uiPriority w:val="99"/>
    <w:qFormat/>
    <w:locked/>
    <w:rsid w:val="00650B00"/>
    <w:rPr>
      <w:rFonts w:ascii="Cambria" w:hAnsi="Cambria" w:cs="Times New Roman"/>
      <w:b/>
      <w:bCs/>
      <w:sz w:val="26"/>
      <w:szCs w:val="26"/>
    </w:rPr>
  </w:style>
  <w:style w:type="character" w:customStyle="1" w:styleId="Heading4Char">
    <w:name w:val="Heading 4 Char"/>
    <w:basedOn w:val="a3"/>
    <w:uiPriority w:val="99"/>
    <w:qFormat/>
    <w:locked/>
    <w:rsid w:val="00650B00"/>
    <w:rPr>
      <w:rFonts w:ascii="Cambria" w:hAnsi="Cambria" w:cs="Times New Roman"/>
      <w:b/>
      <w:i/>
      <w:color w:val="4F81BD"/>
      <w:sz w:val="22"/>
      <w:lang w:val="ru-RU" w:eastAsia="ru-RU"/>
    </w:rPr>
  </w:style>
  <w:style w:type="character" w:customStyle="1" w:styleId="Heading5Char">
    <w:name w:val="Heading 5 Char"/>
    <w:basedOn w:val="a3"/>
    <w:uiPriority w:val="99"/>
    <w:qFormat/>
    <w:locked/>
    <w:rsid w:val="00650B00"/>
    <w:rPr>
      <w:rFonts w:cs="Times New Roman"/>
      <w:sz w:val="22"/>
      <w:lang w:val="ru-RU" w:eastAsia="en-US"/>
    </w:rPr>
  </w:style>
  <w:style w:type="character" w:customStyle="1" w:styleId="Heading6Char">
    <w:name w:val="Heading 6 Char"/>
    <w:basedOn w:val="a3"/>
    <w:uiPriority w:val="99"/>
    <w:qFormat/>
    <w:locked/>
    <w:rsid w:val="00650B00"/>
    <w:rPr>
      <w:rFonts w:cs="Times New Roman"/>
      <w:i/>
      <w:sz w:val="22"/>
      <w:lang w:val="ru-RU" w:eastAsia="en-US"/>
    </w:rPr>
  </w:style>
  <w:style w:type="character" w:customStyle="1" w:styleId="Heading7Char">
    <w:name w:val="Heading 7 Char"/>
    <w:basedOn w:val="a3"/>
    <w:uiPriority w:val="99"/>
    <w:qFormat/>
    <w:locked/>
    <w:rsid w:val="00650B00"/>
    <w:rPr>
      <w:rFonts w:ascii="Times New Roman" w:hAnsi="Times New Roman" w:cs="Times New Roman"/>
      <w:sz w:val="24"/>
      <w:lang w:eastAsia="ru-RU"/>
    </w:rPr>
  </w:style>
  <w:style w:type="character" w:customStyle="1" w:styleId="Heading8Char">
    <w:name w:val="Heading 8 Char"/>
    <w:basedOn w:val="a3"/>
    <w:uiPriority w:val="99"/>
    <w:qFormat/>
    <w:locked/>
    <w:rsid w:val="00650B00"/>
    <w:rPr>
      <w:rFonts w:cs="Times New Roman"/>
      <w:i/>
      <w:lang w:val="ru-RU" w:eastAsia="en-US"/>
    </w:rPr>
  </w:style>
  <w:style w:type="character" w:customStyle="1" w:styleId="Heading9Char">
    <w:name w:val="Heading 9 Char"/>
    <w:basedOn w:val="a3"/>
    <w:uiPriority w:val="99"/>
    <w:qFormat/>
    <w:locked/>
    <w:rsid w:val="00650B00"/>
    <w:rPr>
      <w:rFonts w:ascii="Arial" w:hAnsi="Arial" w:cs="Times New Roman"/>
      <w:lang w:eastAsia="ru-RU"/>
    </w:rPr>
  </w:style>
  <w:style w:type="character" w:customStyle="1" w:styleId="Heading1Char7">
    <w:name w:val="Heading 1 Char7"/>
    <w:basedOn w:val="a3"/>
    <w:uiPriority w:val="99"/>
    <w:qFormat/>
    <w:locked/>
    <w:rsid w:val="00650B00"/>
    <w:rPr>
      <w:rFonts w:ascii="Cambria" w:hAnsi="Cambria" w:cs="Times New Roman"/>
      <w:b/>
      <w:bCs/>
      <w:kern w:val="32"/>
      <w:sz w:val="32"/>
      <w:szCs w:val="32"/>
    </w:rPr>
  </w:style>
  <w:style w:type="character" w:customStyle="1" w:styleId="Heading1Char6">
    <w:name w:val="Heading 1 Char6"/>
    <w:basedOn w:val="a3"/>
    <w:uiPriority w:val="99"/>
    <w:qFormat/>
    <w:locked/>
    <w:rsid w:val="00650B00"/>
    <w:rPr>
      <w:rFonts w:ascii="Cambria" w:hAnsi="Cambria" w:cs="Times New Roman"/>
      <w:b/>
      <w:bCs/>
      <w:kern w:val="32"/>
      <w:sz w:val="32"/>
      <w:szCs w:val="32"/>
    </w:rPr>
  </w:style>
  <w:style w:type="character" w:customStyle="1" w:styleId="Heading1Char4">
    <w:name w:val="Heading 1 Char4"/>
    <w:basedOn w:val="a3"/>
    <w:uiPriority w:val="99"/>
    <w:qFormat/>
    <w:locked/>
    <w:rsid w:val="00650B00"/>
    <w:rPr>
      <w:rFonts w:ascii="Cambria" w:hAnsi="Cambria" w:cs="Times New Roman"/>
      <w:b/>
      <w:bCs/>
      <w:kern w:val="32"/>
      <w:sz w:val="32"/>
      <w:szCs w:val="32"/>
    </w:rPr>
  </w:style>
  <w:style w:type="character" w:customStyle="1" w:styleId="Heading3Char2">
    <w:name w:val="Heading 3 Char2"/>
    <w:basedOn w:val="a3"/>
    <w:uiPriority w:val="99"/>
    <w:qFormat/>
    <w:locked/>
    <w:rsid w:val="00650B00"/>
    <w:rPr>
      <w:rFonts w:ascii="Arial" w:hAnsi="Arial" w:cs="Times New Roman"/>
      <w:b/>
      <w:sz w:val="26"/>
      <w:lang w:val="ru-RU" w:eastAsia="ru-RU"/>
    </w:rPr>
  </w:style>
  <w:style w:type="character" w:customStyle="1" w:styleId="32">
    <w:name w:val="Заголовок 3 Знак2"/>
    <w:link w:val="30"/>
    <w:qFormat/>
    <w:locked/>
    <w:rsid w:val="00650B00"/>
    <w:rPr>
      <w:rFonts w:ascii="PragmaticaCTT" w:eastAsia="Calibri" w:hAnsi="PragmaticaCTT" w:cs="Times New Roman"/>
      <w:sz w:val="20"/>
      <w:szCs w:val="20"/>
      <w:lang w:eastAsia="ru-RU"/>
    </w:rPr>
  </w:style>
  <w:style w:type="character" w:customStyle="1" w:styleId="240">
    <w:name w:val="Текст сноски Знак24"/>
    <w:basedOn w:val="a3"/>
    <w:uiPriority w:val="99"/>
    <w:qFormat/>
    <w:rsid w:val="00650B00"/>
    <w:rPr>
      <w:rFonts w:cs="Times New Roman"/>
    </w:rPr>
  </w:style>
  <w:style w:type="character" w:customStyle="1" w:styleId="spelle">
    <w:name w:val="spelle"/>
    <w:uiPriority w:val="99"/>
    <w:qFormat/>
    <w:rsid w:val="00650B00"/>
  </w:style>
  <w:style w:type="character" w:customStyle="1" w:styleId="FootnoteTextChar3">
    <w:name w:val="Footnote Text Char3"/>
    <w:uiPriority w:val="99"/>
    <w:qFormat/>
    <w:locked/>
    <w:rsid w:val="00650B00"/>
    <w:rPr>
      <w:rFonts w:ascii="Courier New" w:hAnsi="Courier New"/>
      <w:color w:val="000000"/>
      <w:sz w:val="24"/>
    </w:rPr>
  </w:style>
  <w:style w:type="paragraph" w:customStyle="1" w:styleId="3b">
    <w:name w:val="Стиль3"/>
    <w:basedOn w:val="10"/>
    <w:next w:val="a2"/>
    <w:link w:val="3c"/>
    <w:uiPriority w:val="99"/>
    <w:qFormat/>
    <w:rsid w:val="00650B00"/>
    <w:pPr>
      <w:pBdr>
        <w:top w:val="single" w:sz="8" w:space="0" w:color="C0504D"/>
        <w:left w:val="single" w:sz="8" w:space="0" w:color="C0504D"/>
        <w:bottom w:val="single" w:sz="8" w:space="0" w:color="C0504D"/>
        <w:right w:val="single" w:sz="8" w:space="0" w:color="C0504D"/>
      </w:pBdr>
      <w:shd w:val="clear" w:color="auto" w:fill="F2DBDB"/>
      <w:tabs>
        <w:tab w:val="clear" w:pos="567"/>
        <w:tab w:val="clear" w:pos="680"/>
        <w:tab w:val="clear" w:pos="1106"/>
        <w:tab w:val="clear" w:pos="1729"/>
        <w:tab w:val="clear" w:pos="7002"/>
      </w:tabs>
      <w:autoSpaceDE/>
      <w:autoSpaceDN/>
      <w:adjustRightInd/>
      <w:spacing w:before="240" w:after="60" w:line="269" w:lineRule="auto"/>
      <w:contextualSpacing/>
      <w:jc w:val="left"/>
    </w:pPr>
    <w:rPr>
      <w:rFonts w:ascii="Arial" w:hAnsi="Arial"/>
      <w:color w:val="622423"/>
      <w:sz w:val="32"/>
    </w:rPr>
  </w:style>
  <w:style w:type="character" w:customStyle="1" w:styleId="grame">
    <w:name w:val="grame"/>
    <w:uiPriority w:val="99"/>
    <w:qFormat/>
    <w:rsid w:val="00650B00"/>
  </w:style>
  <w:style w:type="character" w:customStyle="1" w:styleId="FootnoteTextChar">
    <w:name w:val="Footnote Text Char"/>
    <w:basedOn w:val="a3"/>
    <w:uiPriority w:val="99"/>
    <w:qFormat/>
    <w:locked/>
    <w:rsid w:val="00650B00"/>
    <w:rPr>
      <w:rFonts w:ascii="Times New Roman" w:hAnsi="Times New Roman" w:cs="Times New Roman"/>
      <w:sz w:val="20"/>
      <w:szCs w:val="20"/>
    </w:rPr>
  </w:style>
  <w:style w:type="character" w:customStyle="1" w:styleId="19">
    <w:name w:val="Текст сноски Знак1"/>
    <w:basedOn w:val="a3"/>
    <w:uiPriority w:val="99"/>
    <w:semiHidden/>
    <w:qFormat/>
    <w:rsid w:val="00650B00"/>
    <w:rPr>
      <w:rFonts w:ascii="Times New Roman" w:hAnsi="Times New Roman" w:cs="Times New Roman"/>
      <w:sz w:val="20"/>
      <w:szCs w:val="20"/>
      <w:lang w:eastAsia="ru-RU"/>
    </w:rPr>
  </w:style>
  <w:style w:type="character" w:customStyle="1" w:styleId="2f">
    <w:name w:val="Текст сноски Знак2"/>
    <w:basedOn w:val="a3"/>
    <w:uiPriority w:val="99"/>
    <w:qFormat/>
    <w:rsid w:val="00650B00"/>
    <w:rPr>
      <w:rFonts w:cs="Times New Roman"/>
    </w:rPr>
  </w:style>
  <w:style w:type="character" w:customStyle="1" w:styleId="BodyTextIndentChar2">
    <w:name w:val="Body Text Indent Char2"/>
    <w:uiPriority w:val="99"/>
    <w:qFormat/>
    <w:locked/>
    <w:rsid w:val="00650B00"/>
    <w:rPr>
      <w:rFonts w:ascii="Arial" w:hAnsi="Arial"/>
      <w:b/>
      <w:kern w:val="32"/>
      <w:sz w:val="32"/>
      <w:lang w:eastAsia="ru-RU"/>
    </w:rPr>
  </w:style>
  <w:style w:type="character" w:customStyle="1" w:styleId="FontStyle25">
    <w:name w:val="Font Style25"/>
    <w:uiPriority w:val="99"/>
    <w:qFormat/>
    <w:rsid w:val="00650B00"/>
    <w:rPr>
      <w:rFonts w:ascii="Times New Roman" w:hAnsi="Times New Roman"/>
      <w:i/>
      <w:sz w:val="16"/>
    </w:rPr>
  </w:style>
  <w:style w:type="character" w:customStyle="1" w:styleId="260">
    <w:name w:val="Текст сноски Знак26"/>
    <w:basedOn w:val="a3"/>
    <w:uiPriority w:val="99"/>
    <w:qFormat/>
    <w:rsid w:val="00650B00"/>
    <w:rPr>
      <w:rFonts w:cs="Times New Roman"/>
    </w:rPr>
  </w:style>
  <w:style w:type="character" w:customStyle="1" w:styleId="250">
    <w:name w:val="Текст сноски Знак25"/>
    <w:basedOn w:val="a3"/>
    <w:uiPriority w:val="99"/>
    <w:semiHidden/>
    <w:qFormat/>
    <w:rsid w:val="00650B00"/>
    <w:rPr>
      <w:rFonts w:cs="Times New Roman"/>
    </w:rPr>
  </w:style>
  <w:style w:type="paragraph" w:customStyle="1" w:styleId="2f0">
    <w:name w:val="Стиль2"/>
    <w:basedOn w:val="a2"/>
    <w:next w:val="afff"/>
    <w:uiPriority w:val="99"/>
    <w:qFormat/>
    <w:rsid w:val="00650B00"/>
    <w:pPr>
      <w:widowControl/>
      <w:snapToGrid/>
      <w:spacing w:before="0" w:after="0"/>
    </w:pPr>
    <w:rPr>
      <w:rFonts w:eastAsia="Times New Roman"/>
      <w:b/>
      <w:sz w:val="20"/>
      <w:szCs w:val="24"/>
    </w:rPr>
  </w:style>
  <w:style w:type="character" w:customStyle="1" w:styleId="23">
    <w:name w:val="Заголовок 2 Знак3"/>
    <w:link w:val="20"/>
    <w:qFormat/>
    <w:locked/>
    <w:rsid w:val="00650B00"/>
    <w:rPr>
      <w:rFonts w:ascii="PragmaticaCTT" w:eastAsia="Calibri" w:hAnsi="PragmaticaCTT" w:cs="Times New Roman"/>
      <w:sz w:val="20"/>
      <w:szCs w:val="20"/>
      <w:lang w:eastAsia="ru-RU"/>
    </w:rPr>
  </w:style>
  <w:style w:type="character" w:customStyle="1" w:styleId="BodyTextIndent2Char">
    <w:name w:val="Body Text Indent 2 Char"/>
    <w:basedOn w:val="a3"/>
    <w:uiPriority w:val="99"/>
    <w:qFormat/>
    <w:locked/>
    <w:rsid w:val="00650B00"/>
    <w:rPr>
      <w:rFonts w:cs="Times New Roman"/>
      <w:sz w:val="24"/>
    </w:rPr>
  </w:style>
  <w:style w:type="character" w:customStyle="1" w:styleId="FontStyle47">
    <w:name w:val="Font Style47"/>
    <w:uiPriority w:val="99"/>
    <w:qFormat/>
    <w:rsid w:val="00650B00"/>
    <w:rPr>
      <w:rFonts w:ascii="Times New Roman" w:hAnsi="Times New Roman"/>
      <w:sz w:val="24"/>
    </w:rPr>
  </w:style>
  <w:style w:type="character" w:customStyle="1" w:styleId="HeaderChar">
    <w:name w:val="Header Char"/>
    <w:basedOn w:val="a3"/>
    <w:uiPriority w:val="99"/>
    <w:qFormat/>
    <w:locked/>
    <w:rsid w:val="00650B00"/>
    <w:rPr>
      <w:rFonts w:cs="Times New Roman"/>
      <w:sz w:val="24"/>
    </w:rPr>
  </w:style>
  <w:style w:type="character" w:customStyle="1" w:styleId="b-serp-urlitem1">
    <w:name w:val="b-serp-url__item1"/>
    <w:uiPriority w:val="99"/>
    <w:qFormat/>
    <w:rsid w:val="00650B00"/>
  </w:style>
  <w:style w:type="character" w:customStyle="1" w:styleId="DocumentMapChar">
    <w:name w:val="Document Map Char"/>
    <w:basedOn w:val="a3"/>
    <w:uiPriority w:val="99"/>
    <w:qFormat/>
    <w:locked/>
    <w:rsid w:val="00650B00"/>
    <w:rPr>
      <w:rFonts w:ascii="Tahoma" w:hAnsi="Tahoma" w:cs="Times New Roman"/>
    </w:rPr>
  </w:style>
  <w:style w:type="character" w:customStyle="1" w:styleId="140">
    <w:name w:val="Знак Знак14"/>
    <w:uiPriority w:val="99"/>
    <w:qFormat/>
    <w:locked/>
    <w:rsid w:val="00650B00"/>
    <w:rPr>
      <w:b/>
      <w:sz w:val="27"/>
      <w:lang w:val="ru-RU" w:eastAsia="ru-RU"/>
    </w:rPr>
  </w:style>
  <w:style w:type="character" w:customStyle="1" w:styleId="310">
    <w:name w:val="Основной текст 3 Знак1"/>
    <w:basedOn w:val="a3"/>
    <w:uiPriority w:val="99"/>
    <w:qFormat/>
    <w:rsid w:val="00650B00"/>
    <w:rPr>
      <w:rFonts w:cs="Times New Roman"/>
      <w:sz w:val="16"/>
      <w:szCs w:val="16"/>
    </w:rPr>
  </w:style>
  <w:style w:type="character" w:customStyle="1" w:styleId="BodyTextIndent3Char">
    <w:name w:val="Body Text Indent 3 Char"/>
    <w:basedOn w:val="a3"/>
    <w:uiPriority w:val="99"/>
    <w:qFormat/>
    <w:locked/>
    <w:rsid w:val="00650B00"/>
    <w:rPr>
      <w:rFonts w:ascii="Times New Roman" w:hAnsi="Times New Roman" w:cs="Times New Roman"/>
      <w:sz w:val="16"/>
    </w:rPr>
  </w:style>
  <w:style w:type="character" w:customStyle="1" w:styleId="72">
    <w:name w:val="Знак Знак7"/>
    <w:uiPriority w:val="99"/>
    <w:qFormat/>
    <w:rsid w:val="00650B00"/>
    <w:rPr>
      <w:sz w:val="16"/>
      <w:lang w:val="ru-RU" w:eastAsia="ru-RU"/>
    </w:rPr>
  </w:style>
  <w:style w:type="paragraph" w:customStyle="1" w:styleId="afff8">
    <w:name w:val="......."/>
    <w:basedOn w:val="a2"/>
    <w:next w:val="a2"/>
    <w:uiPriority w:val="99"/>
    <w:qFormat/>
    <w:rsid w:val="00650B00"/>
    <w:pPr>
      <w:widowControl/>
      <w:autoSpaceDE w:val="0"/>
      <w:autoSpaceDN w:val="0"/>
      <w:adjustRightInd w:val="0"/>
      <w:snapToGrid/>
      <w:spacing w:before="0" w:after="0"/>
    </w:pPr>
    <w:rPr>
      <w:rFonts w:eastAsia="Times New Roman"/>
      <w:szCs w:val="24"/>
    </w:rPr>
  </w:style>
  <w:style w:type="character" w:customStyle="1" w:styleId="BodyTextChar">
    <w:name w:val="Body Text Char"/>
    <w:basedOn w:val="a3"/>
    <w:uiPriority w:val="99"/>
    <w:qFormat/>
    <w:rsid w:val="00650B00"/>
    <w:rPr>
      <w:rFonts w:ascii="Times New Roman" w:hAnsi="Times New Roman"/>
      <w:sz w:val="24"/>
      <w:szCs w:val="20"/>
    </w:rPr>
  </w:style>
  <w:style w:type="character" w:customStyle="1" w:styleId="BodyTextChar6">
    <w:name w:val="Body Text Char6"/>
    <w:basedOn w:val="a3"/>
    <w:uiPriority w:val="99"/>
    <w:qFormat/>
    <w:locked/>
    <w:rsid w:val="00650B00"/>
    <w:rPr>
      <w:rFonts w:ascii="Times New Roman" w:hAnsi="Times New Roman" w:cs="Times New Roman"/>
      <w:sz w:val="24"/>
      <w:szCs w:val="24"/>
    </w:rPr>
  </w:style>
  <w:style w:type="character" w:customStyle="1" w:styleId="BodyTextChar2">
    <w:name w:val="Body Text Char2"/>
    <w:basedOn w:val="a3"/>
    <w:uiPriority w:val="99"/>
    <w:qFormat/>
    <w:locked/>
    <w:rsid w:val="00650B00"/>
    <w:rPr>
      <w:rFonts w:ascii="Times New Roman" w:hAnsi="Times New Roman" w:cs="Times New Roman"/>
      <w:sz w:val="24"/>
      <w:szCs w:val="24"/>
    </w:rPr>
  </w:style>
  <w:style w:type="character" w:customStyle="1" w:styleId="14">
    <w:name w:val="Основной текст Знак1"/>
    <w:basedOn w:val="a3"/>
    <w:link w:val="aff1"/>
    <w:uiPriority w:val="99"/>
    <w:qFormat/>
    <w:locked/>
    <w:rsid w:val="00650B00"/>
    <w:rPr>
      <w:rFonts w:ascii="Times New Roman" w:eastAsia="Times New Roman" w:hAnsi="Times New Roman" w:cs="Times New Roman"/>
      <w:sz w:val="24"/>
      <w:szCs w:val="20"/>
      <w:lang w:eastAsia="ru-RU"/>
    </w:rPr>
  </w:style>
  <w:style w:type="character" w:customStyle="1" w:styleId="210">
    <w:name w:val="Текст сноски Знак21"/>
    <w:basedOn w:val="a3"/>
    <w:uiPriority w:val="99"/>
    <w:qFormat/>
    <w:rsid w:val="00650B00"/>
    <w:rPr>
      <w:rFonts w:cs="Times New Roman"/>
    </w:rPr>
  </w:style>
  <w:style w:type="character" w:customStyle="1" w:styleId="221">
    <w:name w:val="Текст сноски Знак22"/>
    <w:basedOn w:val="a3"/>
    <w:uiPriority w:val="99"/>
    <w:semiHidden/>
    <w:qFormat/>
    <w:rsid w:val="00650B00"/>
    <w:rPr>
      <w:rFonts w:cs="Times New Roman"/>
    </w:rPr>
  </w:style>
  <w:style w:type="character" w:customStyle="1" w:styleId="230">
    <w:name w:val="Текст сноски Знак23"/>
    <w:basedOn w:val="a3"/>
    <w:uiPriority w:val="99"/>
    <w:semiHidden/>
    <w:qFormat/>
    <w:rsid w:val="00650B00"/>
    <w:rPr>
      <w:rFonts w:cs="Times New Roman"/>
    </w:rPr>
  </w:style>
  <w:style w:type="character" w:customStyle="1" w:styleId="BodyText3Char">
    <w:name w:val="Body Text 3 Char"/>
    <w:basedOn w:val="a3"/>
    <w:uiPriority w:val="99"/>
    <w:qFormat/>
    <w:locked/>
    <w:rsid w:val="00650B00"/>
    <w:rPr>
      <w:rFonts w:ascii="Times New Roman" w:hAnsi="Times New Roman" w:cs="Times New Roman"/>
      <w:sz w:val="16"/>
      <w:szCs w:val="16"/>
    </w:rPr>
  </w:style>
  <w:style w:type="paragraph" w:customStyle="1" w:styleId="afff9">
    <w:name w:val="Для таблиц"/>
    <w:basedOn w:val="a2"/>
    <w:uiPriority w:val="99"/>
    <w:qFormat/>
    <w:rsid w:val="00650B00"/>
    <w:pPr>
      <w:widowControl/>
      <w:snapToGrid/>
      <w:spacing w:before="0" w:after="0"/>
    </w:pPr>
    <w:rPr>
      <w:rFonts w:eastAsia="Times New Roman"/>
      <w:szCs w:val="24"/>
    </w:rPr>
  </w:style>
  <w:style w:type="character" w:customStyle="1" w:styleId="120">
    <w:name w:val="Основной текст с отступом Знак12"/>
    <w:basedOn w:val="a3"/>
    <w:uiPriority w:val="99"/>
    <w:qFormat/>
    <w:rsid w:val="00650B00"/>
    <w:rPr>
      <w:rFonts w:cs="Times New Roman"/>
      <w:sz w:val="24"/>
      <w:szCs w:val="24"/>
    </w:rPr>
  </w:style>
  <w:style w:type="character" w:customStyle="1" w:styleId="130">
    <w:name w:val="Основной текст с отступом Знак13"/>
    <w:basedOn w:val="a3"/>
    <w:uiPriority w:val="99"/>
    <w:semiHidden/>
    <w:qFormat/>
    <w:rsid w:val="00650B00"/>
    <w:rPr>
      <w:rFonts w:cs="Times New Roman"/>
      <w:sz w:val="24"/>
      <w:szCs w:val="24"/>
    </w:rPr>
  </w:style>
  <w:style w:type="character" w:customStyle="1" w:styleId="FontStyle11">
    <w:name w:val="Font Style11"/>
    <w:uiPriority w:val="99"/>
    <w:qFormat/>
    <w:rsid w:val="00650B00"/>
    <w:rPr>
      <w:rFonts w:ascii="Times New Roman" w:hAnsi="Times New Roman"/>
      <w:b/>
      <w:sz w:val="24"/>
    </w:rPr>
  </w:style>
  <w:style w:type="character" w:customStyle="1" w:styleId="1a">
    <w:name w:val="Основной текст с отступом Знак1"/>
    <w:basedOn w:val="a3"/>
    <w:uiPriority w:val="99"/>
    <w:qFormat/>
    <w:rsid w:val="00650B00"/>
    <w:rPr>
      <w:rFonts w:cs="Times New Roman"/>
      <w:sz w:val="24"/>
      <w:szCs w:val="24"/>
    </w:rPr>
  </w:style>
  <w:style w:type="character" w:customStyle="1" w:styleId="FontStyle12">
    <w:name w:val="Font Style12"/>
    <w:uiPriority w:val="99"/>
    <w:qFormat/>
    <w:rsid w:val="00650B00"/>
    <w:rPr>
      <w:rFonts w:ascii="Times New Roman" w:hAnsi="Times New Roman"/>
      <w:sz w:val="24"/>
    </w:rPr>
  </w:style>
  <w:style w:type="character" w:customStyle="1" w:styleId="BodyTextIndentChar">
    <w:name w:val="Body Text Indent Char"/>
    <w:basedOn w:val="a3"/>
    <w:uiPriority w:val="99"/>
    <w:qFormat/>
    <w:locked/>
    <w:rsid w:val="00650B00"/>
    <w:rPr>
      <w:rFonts w:ascii="Times New Roman" w:hAnsi="Times New Roman" w:cs="Times New Roman"/>
      <w:sz w:val="20"/>
      <w:szCs w:val="20"/>
    </w:rPr>
  </w:style>
  <w:style w:type="character" w:customStyle="1" w:styleId="BodyTextIndentChar11">
    <w:name w:val="Body Text Indent Char11"/>
    <w:basedOn w:val="a3"/>
    <w:uiPriority w:val="99"/>
    <w:semiHidden/>
    <w:locked/>
    <w:rsid w:val="00650B00"/>
    <w:rPr>
      <w:rFonts w:ascii="Times New Roman" w:hAnsi="Times New Roman" w:cs="Times New Roman"/>
      <w:sz w:val="20"/>
      <w:szCs w:val="20"/>
    </w:rPr>
  </w:style>
  <w:style w:type="character" w:customStyle="1" w:styleId="BodyTextIndentChar10">
    <w:name w:val="Body Text Indent Char10"/>
    <w:basedOn w:val="a3"/>
    <w:uiPriority w:val="99"/>
    <w:semiHidden/>
    <w:qFormat/>
    <w:locked/>
    <w:rsid w:val="00650B00"/>
    <w:rPr>
      <w:rFonts w:ascii="Times New Roman" w:hAnsi="Times New Roman" w:cs="Times New Roman"/>
      <w:sz w:val="20"/>
      <w:szCs w:val="20"/>
    </w:rPr>
  </w:style>
  <w:style w:type="character" w:customStyle="1" w:styleId="BodyTextIndentChar9">
    <w:name w:val="Body Text Indent Char9"/>
    <w:basedOn w:val="a3"/>
    <w:uiPriority w:val="99"/>
    <w:semiHidden/>
    <w:qFormat/>
    <w:locked/>
    <w:rsid w:val="00650B00"/>
    <w:rPr>
      <w:rFonts w:ascii="Times New Roman" w:hAnsi="Times New Roman" w:cs="Times New Roman"/>
      <w:sz w:val="20"/>
      <w:szCs w:val="20"/>
    </w:rPr>
  </w:style>
  <w:style w:type="character" w:customStyle="1" w:styleId="BodyTextIndentChar8">
    <w:name w:val="Body Text Indent Char8"/>
    <w:basedOn w:val="a3"/>
    <w:uiPriority w:val="99"/>
    <w:semiHidden/>
    <w:qFormat/>
    <w:locked/>
    <w:rsid w:val="00650B00"/>
    <w:rPr>
      <w:rFonts w:ascii="Times New Roman" w:hAnsi="Times New Roman" w:cs="Times New Roman"/>
      <w:sz w:val="20"/>
      <w:szCs w:val="20"/>
    </w:rPr>
  </w:style>
  <w:style w:type="character" w:customStyle="1" w:styleId="BodyTextIndentChar7">
    <w:name w:val="Body Text Indent Char7"/>
    <w:basedOn w:val="a3"/>
    <w:uiPriority w:val="99"/>
    <w:semiHidden/>
    <w:qFormat/>
    <w:locked/>
    <w:rsid w:val="00650B00"/>
    <w:rPr>
      <w:rFonts w:ascii="Times New Roman" w:hAnsi="Times New Roman" w:cs="Times New Roman"/>
      <w:sz w:val="24"/>
      <w:szCs w:val="24"/>
    </w:rPr>
  </w:style>
  <w:style w:type="character" w:customStyle="1" w:styleId="BodyTextIndentChar6">
    <w:name w:val="Body Text Indent Char6"/>
    <w:basedOn w:val="a3"/>
    <w:uiPriority w:val="99"/>
    <w:semiHidden/>
    <w:qFormat/>
    <w:locked/>
    <w:rsid w:val="00650B00"/>
    <w:rPr>
      <w:rFonts w:ascii="Times New Roman" w:hAnsi="Times New Roman" w:cs="Times New Roman"/>
      <w:sz w:val="24"/>
      <w:szCs w:val="24"/>
    </w:rPr>
  </w:style>
  <w:style w:type="character" w:customStyle="1" w:styleId="BodyTextIndentChar5">
    <w:name w:val="Body Text Indent Char5"/>
    <w:basedOn w:val="a3"/>
    <w:uiPriority w:val="99"/>
    <w:qFormat/>
    <w:locked/>
    <w:rsid w:val="00650B00"/>
    <w:rPr>
      <w:rFonts w:ascii="Times New Roman" w:hAnsi="Times New Roman" w:cs="Times New Roman"/>
      <w:sz w:val="24"/>
      <w:szCs w:val="24"/>
    </w:rPr>
  </w:style>
  <w:style w:type="character" w:customStyle="1" w:styleId="2f1">
    <w:name w:val="Основной текст с отступом Знак2"/>
    <w:basedOn w:val="a3"/>
    <w:uiPriority w:val="99"/>
    <w:qFormat/>
    <w:rsid w:val="00650B00"/>
    <w:rPr>
      <w:rFonts w:ascii="Times New Roman" w:hAnsi="Times New Roman" w:cs="Times New Roman"/>
      <w:sz w:val="24"/>
      <w:szCs w:val="24"/>
      <w:lang w:eastAsia="ru-RU"/>
    </w:rPr>
  </w:style>
  <w:style w:type="paragraph" w:customStyle="1" w:styleId="Default">
    <w:name w:val="Default"/>
    <w:uiPriority w:val="99"/>
    <w:qFormat/>
    <w:rsid w:val="00650B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a">
    <w:name w:val="список с точками"/>
    <w:basedOn w:val="a2"/>
    <w:uiPriority w:val="99"/>
    <w:qFormat/>
    <w:rsid w:val="00650B00"/>
    <w:pPr>
      <w:widowControl/>
      <w:tabs>
        <w:tab w:val="left" w:pos="3330"/>
      </w:tabs>
      <w:snapToGrid/>
      <w:spacing w:before="0" w:after="0" w:line="312" w:lineRule="auto"/>
      <w:ind w:left="3330" w:hanging="720"/>
      <w:jc w:val="both"/>
    </w:pPr>
    <w:rPr>
      <w:rFonts w:eastAsia="Times New Roman"/>
      <w:szCs w:val="24"/>
    </w:rPr>
  </w:style>
  <w:style w:type="character" w:customStyle="1" w:styleId="312">
    <w:name w:val="Основной текст 3 Знак12"/>
    <w:basedOn w:val="a3"/>
    <w:uiPriority w:val="99"/>
    <w:qFormat/>
    <w:rsid w:val="00650B00"/>
    <w:rPr>
      <w:rFonts w:cs="Times New Roman"/>
      <w:sz w:val="16"/>
      <w:szCs w:val="16"/>
    </w:rPr>
  </w:style>
  <w:style w:type="character" w:customStyle="1" w:styleId="313">
    <w:name w:val="Основной текст 3 Знак13"/>
    <w:basedOn w:val="a3"/>
    <w:uiPriority w:val="99"/>
    <w:qFormat/>
    <w:rsid w:val="00650B00"/>
    <w:rPr>
      <w:rFonts w:cs="Times New Roman"/>
      <w:sz w:val="16"/>
      <w:szCs w:val="16"/>
    </w:rPr>
  </w:style>
  <w:style w:type="character" w:customStyle="1" w:styleId="314">
    <w:name w:val="Основной текст 3 Знак14"/>
    <w:basedOn w:val="a3"/>
    <w:uiPriority w:val="99"/>
    <w:semiHidden/>
    <w:qFormat/>
    <w:rsid w:val="00650B00"/>
    <w:rPr>
      <w:rFonts w:cs="Times New Roman"/>
      <w:sz w:val="16"/>
      <w:szCs w:val="16"/>
    </w:rPr>
  </w:style>
  <w:style w:type="character" w:customStyle="1" w:styleId="12">
    <w:name w:val="Заголовок 1 Знак2"/>
    <w:link w:val="10"/>
    <w:qFormat/>
    <w:locked/>
    <w:rsid w:val="00650B00"/>
    <w:rPr>
      <w:rFonts w:ascii="PragmaticaCTT" w:eastAsia="Calibri" w:hAnsi="PragmaticaCTT" w:cs="Times New Roman"/>
      <w:sz w:val="20"/>
      <w:szCs w:val="20"/>
      <w:lang w:eastAsia="ru-RU"/>
    </w:rPr>
  </w:style>
  <w:style w:type="character" w:customStyle="1" w:styleId="FooterChar">
    <w:name w:val="Footer Char"/>
    <w:basedOn w:val="a3"/>
    <w:uiPriority w:val="99"/>
    <w:qFormat/>
    <w:locked/>
    <w:rsid w:val="00650B00"/>
    <w:rPr>
      <w:rFonts w:cs="Times New Roman"/>
      <w:sz w:val="24"/>
    </w:rPr>
  </w:style>
  <w:style w:type="character" w:customStyle="1" w:styleId="BodyText2Char">
    <w:name w:val="Body Text 2 Char"/>
    <w:basedOn w:val="a3"/>
    <w:uiPriority w:val="99"/>
    <w:qFormat/>
    <w:locked/>
    <w:rsid w:val="00650B00"/>
    <w:rPr>
      <w:rFonts w:cs="Times New Roman"/>
    </w:rPr>
  </w:style>
  <w:style w:type="paragraph" w:customStyle="1" w:styleId="ConsPlusNonformat">
    <w:name w:val="ConsPlusNonformat"/>
    <w:uiPriority w:val="99"/>
    <w:qFormat/>
    <w:rsid w:val="00650B0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PlainTextChar">
    <w:name w:val="Plain Text Char"/>
    <w:basedOn w:val="a3"/>
    <w:uiPriority w:val="99"/>
    <w:qFormat/>
    <w:locked/>
    <w:rsid w:val="00650B00"/>
    <w:rPr>
      <w:rFonts w:ascii="Courier New" w:hAnsi="Courier New" w:cs="Courier New"/>
      <w:sz w:val="20"/>
      <w:szCs w:val="20"/>
    </w:rPr>
  </w:style>
  <w:style w:type="character" w:customStyle="1" w:styleId="PlainTextChar4">
    <w:name w:val="Plain Text Char4"/>
    <w:basedOn w:val="a3"/>
    <w:uiPriority w:val="99"/>
    <w:qFormat/>
    <w:locked/>
    <w:rsid w:val="00650B00"/>
    <w:rPr>
      <w:rFonts w:ascii="Courier New" w:hAnsi="Courier New" w:cs="Times New Roman"/>
      <w:lang w:val="ru-RU" w:eastAsia="ru-RU"/>
    </w:rPr>
  </w:style>
  <w:style w:type="character" w:customStyle="1" w:styleId="330">
    <w:name w:val="Основной текст с отступом 3 Знак3"/>
    <w:link w:val="33"/>
    <w:uiPriority w:val="99"/>
    <w:qFormat/>
    <w:locked/>
    <w:rsid w:val="00650B00"/>
    <w:rPr>
      <w:rFonts w:ascii="Times New Roman" w:eastAsia="Calibri" w:hAnsi="Times New Roman" w:cs="Times New Roman"/>
      <w:sz w:val="20"/>
      <w:szCs w:val="20"/>
      <w:lang w:eastAsia="ru-RU"/>
    </w:rPr>
  </w:style>
  <w:style w:type="character" w:customStyle="1" w:styleId="FontStyle42">
    <w:name w:val="Font Style42"/>
    <w:uiPriority w:val="99"/>
    <w:qFormat/>
    <w:rsid w:val="00650B00"/>
    <w:rPr>
      <w:rFonts w:ascii="Times New Roman" w:hAnsi="Times New Roman"/>
      <w:sz w:val="26"/>
    </w:rPr>
  </w:style>
  <w:style w:type="paragraph" w:customStyle="1" w:styleId="Style1">
    <w:name w:val="Style1"/>
    <w:basedOn w:val="a2"/>
    <w:uiPriority w:val="99"/>
    <w:qFormat/>
    <w:rsid w:val="00650B00"/>
    <w:pPr>
      <w:autoSpaceDE w:val="0"/>
      <w:autoSpaceDN w:val="0"/>
      <w:adjustRightInd w:val="0"/>
      <w:snapToGrid/>
      <w:spacing w:before="0" w:after="0" w:line="309" w:lineRule="exact"/>
      <w:ind w:firstLine="686"/>
      <w:jc w:val="both"/>
    </w:pPr>
    <w:rPr>
      <w:rFonts w:eastAsia="Times New Roman"/>
      <w:szCs w:val="24"/>
    </w:rPr>
  </w:style>
  <w:style w:type="paragraph" w:customStyle="1" w:styleId="Style2">
    <w:name w:val="Style2"/>
    <w:basedOn w:val="a2"/>
    <w:uiPriority w:val="99"/>
    <w:qFormat/>
    <w:rsid w:val="00650B00"/>
    <w:pPr>
      <w:autoSpaceDE w:val="0"/>
      <w:autoSpaceDN w:val="0"/>
      <w:adjustRightInd w:val="0"/>
      <w:snapToGrid/>
      <w:spacing w:before="0" w:after="0"/>
    </w:pPr>
    <w:rPr>
      <w:rFonts w:eastAsia="Times New Roman"/>
      <w:szCs w:val="24"/>
    </w:rPr>
  </w:style>
  <w:style w:type="paragraph" w:customStyle="1" w:styleId="afffb">
    <w:name w:val="Знак Знак Знак Знак Знак Знак"/>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220">
    <w:name w:val="Основной текст с отступом 2 Знак2"/>
    <w:link w:val="2b"/>
    <w:uiPriority w:val="99"/>
    <w:qFormat/>
    <w:locked/>
    <w:rsid w:val="00650B00"/>
    <w:rPr>
      <w:rFonts w:ascii="Times New Roman" w:eastAsia="Calibri" w:hAnsi="Times New Roman" w:cs="Times New Roman"/>
      <w:sz w:val="20"/>
      <w:szCs w:val="20"/>
      <w:lang w:eastAsia="ar-SA"/>
    </w:rPr>
  </w:style>
  <w:style w:type="character" w:customStyle="1" w:styleId="ft250">
    <w:name w:val="ft250"/>
    <w:uiPriority w:val="99"/>
    <w:qFormat/>
    <w:rsid w:val="00650B00"/>
  </w:style>
  <w:style w:type="character" w:customStyle="1" w:styleId="110">
    <w:name w:val="Заголовок 1 Знак1"/>
    <w:uiPriority w:val="99"/>
    <w:qFormat/>
    <w:locked/>
    <w:rsid w:val="00650B00"/>
    <w:rPr>
      <w:b/>
      <w:caps/>
      <w:sz w:val="24"/>
    </w:rPr>
  </w:style>
  <w:style w:type="character" w:customStyle="1" w:styleId="100">
    <w:name w:val="Знак Знак10"/>
    <w:uiPriority w:val="99"/>
    <w:qFormat/>
    <w:locked/>
    <w:rsid w:val="00650B00"/>
    <w:rPr>
      <w:sz w:val="16"/>
      <w:lang w:val="ru-RU" w:eastAsia="ru-RU"/>
    </w:rPr>
  </w:style>
  <w:style w:type="character" w:customStyle="1" w:styleId="121">
    <w:name w:val="Заголовок 1 Знак Знак21"/>
    <w:uiPriority w:val="99"/>
    <w:locked/>
    <w:rsid w:val="00650B00"/>
    <w:rPr>
      <w:b/>
      <w:caps/>
      <w:sz w:val="24"/>
      <w:lang w:val="ru-RU" w:eastAsia="ru-RU"/>
    </w:rPr>
  </w:style>
  <w:style w:type="paragraph" w:customStyle="1" w:styleId="Style23">
    <w:name w:val="Style23"/>
    <w:basedOn w:val="a2"/>
    <w:uiPriority w:val="99"/>
    <w:qFormat/>
    <w:rsid w:val="00650B00"/>
    <w:pPr>
      <w:autoSpaceDE w:val="0"/>
      <w:autoSpaceDN w:val="0"/>
      <w:adjustRightInd w:val="0"/>
      <w:snapToGrid/>
      <w:spacing w:before="0" w:after="0" w:line="482" w:lineRule="exact"/>
      <w:ind w:firstLine="720"/>
      <w:jc w:val="both"/>
    </w:pPr>
    <w:rPr>
      <w:rFonts w:eastAsia="Times New Roman"/>
      <w:szCs w:val="24"/>
    </w:rPr>
  </w:style>
  <w:style w:type="character" w:customStyle="1" w:styleId="FontStyle34">
    <w:name w:val="Font Style34"/>
    <w:uiPriority w:val="99"/>
    <w:qFormat/>
    <w:rsid w:val="00650B00"/>
    <w:rPr>
      <w:rFonts w:ascii="Times New Roman" w:hAnsi="Times New Roman"/>
      <w:sz w:val="26"/>
    </w:rPr>
  </w:style>
  <w:style w:type="character" w:customStyle="1" w:styleId="FontStyle38">
    <w:name w:val="Font Style38"/>
    <w:uiPriority w:val="99"/>
    <w:qFormat/>
    <w:rsid w:val="00650B00"/>
    <w:rPr>
      <w:rFonts w:ascii="Times New Roman" w:hAnsi="Times New Roman"/>
      <w:sz w:val="26"/>
    </w:rPr>
  </w:style>
  <w:style w:type="character" w:customStyle="1" w:styleId="62">
    <w:name w:val="Знак Знак6"/>
    <w:uiPriority w:val="99"/>
    <w:qFormat/>
    <w:rsid w:val="00650B00"/>
    <w:rPr>
      <w:rFonts w:ascii="Arial" w:hAnsi="Arial"/>
      <w:b/>
      <w:i/>
      <w:sz w:val="28"/>
      <w:lang w:val="ru-RU" w:eastAsia="en-US"/>
    </w:rPr>
  </w:style>
  <w:style w:type="paragraph" w:customStyle="1" w:styleId="Style5">
    <w:name w:val="Style5"/>
    <w:basedOn w:val="a2"/>
    <w:uiPriority w:val="99"/>
    <w:qFormat/>
    <w:rsid w:val="00650B00"/>
    <w:pPr>
      <w:autoSpaceDE w:val="0"/>
      <w:autoSpaceDN w:val="0"/>
      <w:adjustRightInd w:val="0"/>
      <w:snapToGrid/>
      <w:spacing w:before="0" w:after="0" w:line="490" w:lineRule="exact"/>
      <w:jc w:val="center"/>
    </w:pPr>
    <w:rPr>
      <w:rFonts w:eastAsia="Times New Roman"/>
      <w:szCs w:val="24"/>
    </w:rPr>
  </w:style>
  <w:style w:type="character" w:customStyle="1" w:styleId="FontStyle50">
    <w:name w:val="Font Style50"/>
    <w:uiPriority w:val="99"/>
    <w:qFormat/>
    <w:rsid w:val="00650B00"/>
    <w:rPr>
      <w:rFonts w:ascii="Times New Roman" w:hAnsi="Times New Roman"/>
      <w:b/>
      <w:sz w:val="26"/>
    </w:rPr>
  </w:style>
  <w:style w:type="paragraph" w:customStyle="1" w:styleId="FR3">
    <w:name w:val="FR3"/>
    <w:uiPriority w:val="99"/>
    <w:qFormat/>
    <w:rsid w:val="00650B00"/>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b">
    <w:name w:val="Обычный (веб)1"/>
    <w:basedOn w:val="a2"/>
    <w:uiPriority w:val="99"/>
    <w:qFormat/>
    <w:rsid w:val="00650B00"/>
    <w:pPr>
      <w:widowControl/>
      <w:snapToGrid/>
      <w:spacing w:before="75" w:afterAutospacing="1"/>
      <w:jc w:val="both"/>
    </w:pPr>
    <w:rPr>
      <w:rFonts w:ascii="Arial" w:eastAsia="Times New Roman" w:hAnsi="Arial" w:cs="Arial"/>
      <w:color w:val="000000"/>
      <w:sz w:val="20"/>
    </w:rPr>
  </w:style>
  <w:style w:type="character" w:customStyle="1" w:styleId="blk">
    <w:name w:val="blk"/>
    <w:uiPriority w:val="99"/>
    <w:qFormat/>
    <w:rsid w:val="00650B00"/>
  </w:style>
  <w:style w:type="paragraph" w:customStyle="1" w:styleId="Style16">
    <w:name w:val="Style16"/>
    <w:basedOn w:val="a2"/>
    <w:uiPriority w:val="99"/>
    <w:qFormat/>
    <w:rsid w:val="00650B00"/>
    <w:pPr>
      <w:autoSpaceDE w:val="0"/>
      <w:autoSpaceDN w:val="0"/>
      <w:adjustRightInd w:val="0"/>
      <w:snapToGrid/>
      <w:spacing w:before="0" w:after="0" w:line="478" w:lineRule="exact"/>
      <w:ind w:firstLine="706"/>
      <w:jc w:val="both"/>
    </w:pPr>
    <w:rPr>
      <w:rFonts w:eastAsia="Times New Roman"/>
      <w:szCs w:val="24"/>
    </w:rPr>
  </w:style>
  <w:style w:type="character" w:customStyle="1" w:styleId="FontStyle36">
    <w:name w:val="Font Style36"/>
    <w:uiPriority w:val="99"/>
    <w:qFormat/>
    <w:rsid w:val="00650B00"/>
    <w:rPr>
      <w:rFonts w:ascii="Times New Roman" w:hAnsi="Times New Roman"/>
      <w:sz w:val="26"/>
    </w:rPr>
  </w:style>
  <w:style w:type="paragraph" w:styleId="afffc">
    <w:name w:val="List Paragraph"/>
    <w:basedOn w:val="a2"/>
    <w:link w:val="1c"/>
    <w:uiPriority w:val="34"/>
    <w:qFormat/>
    <w:rsid w:val="00650B00"/>
    <w:pPr>
      <w:widowControl/>
      <w:snapToGrid/>
      <w:spacing w:before="0" w:after="200" w:line="276" w:lineRule="auto"/>
      <w:ind w:left="720"/>
    </w:pPr>
    <w:rPr>
      <w:rFonts w:ascii="Calibri" w:hAnsi="Calibri"/>
      <w:sz w:val="20"/>
    </w:rPr>
  </w:style>
  <w:style w:type="paragraph" w:customStyle="1" w:styleId="afffd">
    <w:name w:val="Îáû÷íûé"/>
    <w:uiPriority w:val="99"/>
    <w:qFormat/>
    <w:rsid w:val="00650B00"/>
    <w:pPr>
      <w:spacing w:after="0" w:line="240" w:lineRule="auto"/>
    </w:pPr>
    <w:rPr>
      <w:rFonts w:ascii="Times New Roman" w:eastAsia="Times New Roman" w:hAnsi="Times New Roman" w:cs="Times New Roman"/>
      <w:sz w:val="20"/>
      <w:szCs w:val="20"/>
      <w:lang w:val="en-US" w:eastAsia="ru-RU"/>
    </w:rPr>
  </w:style>
  <w:style w:type="paragraph" w:customStyle="1" w:styleId="afffe">
    <w:name w:val="Об"/>
    <w:uiPriority w:val="99"/>
    <w:qFormat/>
    <w:rsid w:val="00650B00"/>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f">
    <w:name w:val="Основной текст Знак Знак Знак"/>
    <w:uiPriority w:val="99"/>
    <w:locked/>
    <w:rsid w:val="00650B00"/>
    <w:rPr>
      <w:sz w:val="24"/>
      <w:lang w:val="ru-RU" w:eastAsia="ru-RU"/>
    </w:rPr>
  </w:style>
  <w:style w:type="character" w:customStyle="1" w:styleId="TitleChar">
    <w:name w:val="Title Char"/>
    <w:basedOn w:val="a3"/>
    <w:uiPriority w:val="99"/>
    <w:qFormat/>
    <w:locked/>
    <w:rsid w:val="00650B00"/>
    <w:rPr>
      <w:rFonts w:cs="Times New Roman"/>
      <w:sz w:val="24"/>
      <w:lang w:val="en-US"/>
    </w:rPr>
  </w:style>
  <w:style w:type="character" w:customStyle="1" w:styleId="37">
    <w:name w:val="Заголовок Знак3"/>
    <w:basedOn w:val="a3"/>
    <w:link w:val="affb"/>
    <w:uiPriority w:val="99"/>
    <w:locked/>
    <w:rsid w:val="00650B00"/>
    <w:rPr>
      <w:rFonts w:ascii="Times New Roman" w:eastAsia="Times New Roman" w:hAnsi="Times New Roman" w:cs="Times New Roman"/>
      <w:sz w:val="28"/>
      <w:szCs w:val="24"/>
      <w:lang w:val="en-US" w:eastAsia="ru-RU"/>
    </w:rPr>
  </w:style>
  <w:style w:type="paragraph" w:customStyle="1" w:styleId="ConsPlusNormal">
    <w:name w:val="ConsPlusNormal"/>
    <w:link w:val="ConsPlusNormal0"/>
    <w:uiPriority w:val="99"/>
    <w:qFormat/>
    <w:rsid w:val="00650B00"/>
    <w:pPr>
      <w:autoSpaceDE w:val="0"/>
      <w:autoSpaceDN w:val="0"/>
      <w:adjustRightInd w:val="0"/>
      <w:spacing w:after="0" w:line="240" w:lineRule="auto"/>
      <w:ind w:firstLine="720"/>
    </w:pPr>
    <w:rPr>
      <w:rFonts w:ascii="Arial" w:eastAsia="Calibri" w:hAnsi="Arial" w:cs="Times New Roman"/>
      <w:lang w:eastAsia="ru-RU"/>
    </w:rPr>
  </w:style>
  <w:style w:type="paragraph" w:customStyle="1" w:styleId="1d">
    <w:name w:val="Абзац списка1"/>
    <w:basedOn w:val="a2"/>
    <w:link w:val="ListParagraphChar"/>
    <w:uiPriority w:val="99"/>
    <w:qFormat/>
    <w:rsid w:val="00650B00"/>
    <w:pPr>
      <w:widowControl/>
      <w:snapToGrid/>
      <w:spacing w:before="0" w:after="0"/>
      <w:ind w:left="720"/>
      <w:contextualSpacing/>
    </w:pPr>
  </w:style>
  <w:style w:type="character" w:customStyle="1" w:styleId="ListParagraphChar">
    <w:name w:val="List Paragraph Char"/>
    <w:link w:val="1d"/>
    <w:uiPriority w:val="99"/>
    <w:qFormat/>
    <w:locked/>
    <w:rsid w:val="00650B00"/>
    <w:rPr>
      <w:rFonts w:ascii="Times New Roman" w:eastAsia="Calibri" w:hAnsi="Times New Roman" w:cs="Times New Roman"/>
      <w:sz w:val="24"/>
      <w:szCs w:val="20"/>
      <w:lang w:eastAsia="ru-RU"/>
    </w:rPr>
  </w:style>
  <w:style w:type="character" w:customStyle="1" w:styleId="tbln121">
    <w:name w:val="tbln121"/>
    <w:uiPriority w:val="99"/>
    <w:qFormat/>
    <w:rsid w:val="00650B00"/>
    <w:rPr>
      <w:rFonts w:ascii="Arial" w:hAnsi="Arial"/>
      <w:i/>
      <w:color w:val="000000"/>
      <w:sz w:val="18"/>
      <w:u w:val="none"/>
    </w:rPr>
  </w:style>
  <w:style w:type="character" w:customStyle="1" w:styleId="mistake">
    <w:name w:val="mistake"/>
    <w:uiPriority w:val="99"/>
    <w:qFormat/>
    <w:rsid w:val="00650B00"/>
    <w:rPr>
      <w:sz w:val="24"/>
    </w:rPr>
  </w:style>
  <w:style w:type="character" w:customStyle="1" w:styleId="trb12">
    <w:name w:val="trb12"/>
    <w:basedOn w:val="a3"/>
    <w:uiPriority w:val="99"/>
    <w:qFormat/>
    <w:rsid w:val="00650B00"/>
    <w:rPr>
      <w:rFonts w:cs="Times New Roman"/>
    </w:rPr>
  </w:style>
  <w:style w:type="character" w:customStyle="1" w:styleId="tbln12">
    <w:name w:val="tbln12"/>
    <w:basedOn w:val="a3"/>
    <w:uiPriority w:val="99"/>
    <w:qFormat/>
    <w:rsid w:val="00650B00"/>
    <w:rPr>
      <w:rFonts w:cs="Times New Roman"/>
    </w:rPr>
  </w:style>
  <w:style w:type="character" w:customStyle="1" w:styleId="tbb12">
    <w:name w:val="tbb12"/>
    <w:basedOn w:val="a3"/>
    <w:uiPriority w:val="99"/>
    <w:qFormat/>
    <w:rsid w:val="00650B00"/>
    <w:rPr>
      <w:rFonts w:cs="Times New Roman"/>
    </w:rPr>
  </w:style>
  <w:style w:type="paragraph" w:customStyle="1" w:styleId="Style9">
    <w:name w:val="Style9"/>
    <w:basedOn w:val="a2"/>
    <w:uiPriority w:val="99"/>
    <w:qFormat/>
    <w:rsid w:val="00650B00"/>
    <w:pPr>
      <w:autoSpaceDE w:val="0"/>
      <w:autoSpaceDN w:val="0"/>
      <w:adjustRightInd w:val="0"/>
      <w:snapToGrid/>
      <w:spacing w:before="0" w:after="0"/>
    </w:pPr>
    <w:rPr>
      <w:rFonts w:eastAsia="Times New Roman"/>
      <w:szCs w:val="24"/>
    </w:rPr>
  </w:style>
  <w:style w:type="paragraph" w:customStyle="1" w:styleId="affff0">
    <w:name w:val="Темы"/>
    <w:basedOn w:val="a2"/>
    <w:link w:val="affff1"/>
    <w:uiPriority w:val="99"/>
    <w:qFormat/>
    <w:rsid w:val="00650B00"/>
    <w:pPr>
      <w:keepNext/>
      <w:widowControl/>
      <w:snapToGrid/>
      <w:spacing w:before="0" w:after="0"/>
      <w:jc w:val="both"/>
    </w:pPr>
    <w:rPr>
      <w:b/>
    </w:rPr>
  </w:style>
  <w:style w:type="paragraph" w:customStyle="1" w:styleId="Style19">
    <w:name w:val="Style19"/>
    <w:basedOn w:val="a2"/>
    <w:uiPriority w:val="99"/>
    <w:qFormat/>
    <w:rsid w:val="00650B00"/>
    <w:pPr>
      <w:autoSpaceDE w:val="0"/>
      <w:autoSpaceDN w:val="0"/>
      <w:adjustRightInd w:val="0"/>
      <w:snapToGrid/>
      <w:spacing w:before="0" w:after="0" w:line="516" w:lineRule="exact"/>
      <w:ind w:firstLine="701"/>
      <w:jc w:val="both"/>
    </w:pPr>
    <w:rPr>
      <w:rFonts w:eastAsia="Times New Roman"/>
      <w:szCs w:val="24"/>
    </w:rPr>
  </w:style>
  <w:style w:type="paragraph" w:customStyle="1" w:styleId="stepanov">
    <w:name w:val="stepanov"/>
    <w:basedOn w:val="af2"/>
    <w:uiPriority w:val="99"/>
    <w:qFormat/>
    <w:rsid w:val="00650B00"/>
    <w:pPr>
      <w:spacing w:line="360" w:lineRule="auto"/>
      <w:jc w:val="both"/>
    </w:pPr>
    <w:rPr>
      <w:rFonts w:ascii="Times New Roman" w:hAnsi="Times New Roman"/>
      <w:sz w:val="24"/>
    </w:rPr>
  </w:style>
  <w:style w:type="paragraph" w:customStyle="1" w:styleId="1e">
    <w:name w:val="Стиль1"/>
    <w:basedOn w:val="stepanov"/>
    <w:link w:val="1f"/>
    <w:uiPriority w:val="99"/>
    <w:qFormat/>
    <w:rsid w:val="00650B00"/>
    <w:pPr>
      <w:suppressAutoHyphens/>
      <w:spacing w:line="240" w:lineRule="auto"/>
    </w:pPr>
    <w:rPr>
      <w:rFonts w:eastAsia="Calibri"/>
      <w:sz w:val="20"/>
    </w:rPr>
  </w:style>
  <w:style w:type="paragraph" w:customStyle="1" w:styleId="075">
    <w:name w:val="Стиль Нумерованный список + сверху: (одинарная Авто  075 пт лини..."/>
    <w:basedOn w:val="afff"/>
    <w:uiPriority w:val="99"/>
    <w:qFormat/>
    <w:rsid w:val="00650B00"/>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uiPriority w:val="99"/>
    <w:qFormat/>
    <w:rsid w:val="00650B00"/>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uiPriority w:val="99"/>
    <w:qFormat/>
    <w:rsid w:val="00650B00"/>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uiPriority w:val="99"/>
    <w:qFormat/>
    <w:rsid w:val="00650B00"/>
    <w:pPr>
      <w:tabs>
        <w:tab w:val="clear" w:pos="1440"/>
        <w:tab w:val="left" w:pos="360"/>
      </w:tabs>
      <w:ind w:left="360"/>
    </w:pPr>
    <w:rPr>
      <w:szCs w:val="20"/>
    </w:rPr>
  </w:style>
  <w:style w:type="paragraph" w:customStyle="1" w:styleId="2TimesNewRoman12">
    <w:name w:val="Стиль Заголовок 2 + Times New Roman 12 пт не курсив"/>
    <w:basedOn w:val="20"/>
    <w:uiPriority w:val="99"/>
    <w:qFormat/>
    <w:rsid w:val="00650B00"/>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sz w:val="24"/>
      <w:szCs w:val="28"/>
    </w:rPr>
  </w:style>
  <w:style w:type="paragraph" w:customStyle="1" w:styleId="2TimesNewRoman120">
    <w:name w:val="Стиль Стиль Заголовок 2 + Times New Roman 12 пт не курсив + курсив"/>
    <w:basedOn w:val="2TimesNewRoman12"/>
    <w:uiPriority w:val="99"/>
    <w:qFormat/>
    <w:rsid w:val="00650B00"/>
    <w:rPr>
      <w:iCs/>
    </w:rPr>
  </w:style>
  <w:style w:type="paragraph" w:customStyle="1" w:styleId="2TimesNewRoman121">
    <w:name w:val="Стиль Заголовок 2 + Times New Roman 12 пт"/>
    <w:basedOn w:val="20"/>
    <w:uiPriority w:val="99"/>
    <w:qFormat/>
    <w:rsid w:val="00650B00"/>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iCs/>
      <w:sz w:val="24"/>
      <w:szCs w:val="28"/>
    </w:rPr>
  </w:style>
  <w:style w:type="paragraph" w:customStyle="1" w:styleId="style10">
    <w:name w:val="style1"/>
    <w:basedOn w:val="a2"/>
    <w:uiPriority w:val="99"/>
    <w:qFormat/>
    <w:rsid w:val="00650B00"/>
    <w:pPr>
      <w:widowControl/>
      <w:snapToGrid/>
      <w:spacing w:beforeAutospacing="1" w:afterAutospacing="1"/>
    </w:pPr>
    <w:rPr>
      <w:rFonts w:eastAsia="Times New Roman"/>
      <w:szCs w:val="24"/>
    </w:rPr>
  </w:style>
  <w:style w:type="character" w:customStyle="1" w:styleId="FontStyle448">
    <w:name w:val="Font Style448"/>
    <w:uiPriority w:val="99"/>
    <w:qFormat/>
    <w:rsid w:val="00650B00"/>
    <w:rPr>
      <w:rFonts w:ascii="Times New Roman" w:hAnsi="Times New Roman"/>
      <w:sz w:val="20"/>
    </w:rPr>
  </w:style>
  <w:style w:type="paragraph" w:customStyle="1" w:styleId="211">
    <w:name w:val="Основной текст 21"/>
    <w:basedOn w:val="a2"/>
    <w:uiPriority w:val="99"/>
    <w:qFormat/>
    <w:rsid w:val="00650B00"/>
    <w:pPr>
      <w:widowControl/>
      <w:shd w:val="clear" w:color="auto" w:fill="FFFFFF"/>
      <w:snapToGrid/>
      <w:spacing w:before="233" w:after="0" w:line="360" w:lineRule="auto"/>
      <w:ind w:left="1701" w:hanging="567"/>
    </w:pPr>
    <w:rPr>
      <w:rFonts w:eastAsia="Times New Roman"/>
      <w:b/>
      <w:color w:val="000000"/>
      <w:spacing w:val="-5"/>
      <w:sz w:val="28"/>
    </w:rPr>
  </w:style>
  <w:style w:type="paragraph" w:customStyle="1" w:styleId="1f0">
    <w:name w:val="Обычный1"/>
    <w:qFormat/>
    <w:rsid w:val="00650B00"/>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CommentSubjectChar3">
    <w:name w:val="Comment Subject Char3"/>
    <w:uiPriority w:val="99"/>
    <w:locked/>
    <w:rsid w:val="00650B00"/>
    <w:rPr>
      <w:sz w:val="16"/>
    </w:rPr>
  </w:style>
  <w:style w:type="character" w:customStyle="1" w:styleId="CommentTextChar">
    <w:name w:val="Comment Text Char"/>
    <w:basedOn w:val="a3"/>
    <w:uiPriority w:val="99"/>
    <w:qFormat/>
    <w:locked/>
    <w:rsid w:val="00650B00"/>
    <w:rPr>
      <w:rFonts w:ascii="Times New Roman" w:hAnsi="Times New Roman" w:cs="Times New Roman"/>
      <w:sz w:val="20"/>
      <w:lang w:eastAsia="ru-RU"/>
    </w:rPr>
  </w:style>
  <w:style w:type="character" w:customStyle="1" w:styleId="CommentSubjectChar">
    <w:name w:val="Comment Subject Char"/>
    <w:basedOn w:val="af8"/>
    <w:uiPriority w:val="99"/>
    <w:qFormat/>
    <w:locked/>
    <w:rsid w:val="00650B00"/>
    <w:rPr>
      <w:rFonts w:ascii="Times New Roman" w:eastAsia="Times New Roman" w:hAnsi="Times New Roman" w:cs="Times New Roman"/>
      <w:sz w:val="20"/>
      <w:szCs w:val="20"/>
      <w:lang w:eastAsia="ru-RU"/>
    </w:rPr>
  </w:style>
  <w:style w:type="character" w:customStyle="1" w:styleId="1f1">
    <w:name w:val="Тема примечания Знак1"/>
    <w:basedOn w:val="af8"/>
    <w:uiPriority w:val="99"/>
    <w:qFormat/>
    <w:rsid w:val="00650B00"/>
    <w:rPr>
      <w:rFonts w:ascii="Times New Roman" w:eastAsia="Times New Roman" w:hAnsi="Times New Roman" w:cs="Times New Roman"/>
      <w:b/>
      <w:bCs/>
      <w:sz w:val="20"/>
      <w:szCs w:val="20"/>
      <w:lang w:eastAsia="ru-RU"/>
    </w:rPr>
  </w:style>
  <w:style w:type="character" w:customStyle="1" w:styleId="1200">
    <w:name w:val="Тема примечания Знак120"/>
    <w:basedOn w:val="af8"/>
    <w:uiPriority w:val="99"/>
    <w:semiHidden/>
    <w:qFormat/>
    <w:rsid w:val="00650B00"/>
    <w:rPr>
      <w:rFonts w:ascii="Times New Roman" w:eastAsia="Times New Roman" w:hAnsi="Times New Roman" w:cs="Times New Roman"/>
      <w:b/>
      <w:bCs/>
      <w:sz w:val="20"/>
      <w:szCs w:val="20"/>
      <w:lang w:val="ru-RU" w:eastAsia="ru-RU"/>
    </w:rPr>
  </w:style>
  <w:style w:type="character" w:customStyle="1" w:styleId="119">
    <w:name w:val="Тема примечания Знак119"/>
    <w:basedOn w:val="af8"/>
    <w:uiPriority w:val="99"/>
    <w:semiHidden/>
    <w:qFormat/>
    <w:rsid w:val="00650B00"/>
    <w:rPr>
      <w:rFonts w:ascii="Times New Roman" w:eastAsia="Times New Roman" w:hAnsi="Times New Roman" w:cs="Times New Roman"/>
      <w:b/>
      <w:bCs/>
      <w:sz w:val="20"/>
      <w:szCs w:val="20"/>
      <w:lang w:val="ru-RU" w:eastAsia="ru-RU"/>
    </w:rPr>
  </w:style>
  <w:style w:type="character" w:customStyle="1" w:styleId="118">
    <w:name w:val="Тема примечания Знак118"/>
    <w:basedOn w:val="af8"/>
    <w:uiPriority w:val="99"/>
    <w:semiHidden/>
    <w:qFormat/>
    <w:rsid w:val="00650B00"/>
    <w:rPr>
      <w:rFonts w:ascii="Times New Roman" w:eastAsia="Times New Roman" w:hAnsi="Times New Roman" w:cs="Times New Roman"/>
      <w:b/>
      <w:bCs/>
      <w:sz w:val="20"/>
      <w:szCs w:val="20"/>
      <w:lang w:val="ru-RU" w:eastAsia="ru-RU"/>
    </w:rPr>
  </w:style>
  <w:style w:type="character" w:customStyle="1" w:styleId="117">
    <w:name w:val="Тема примечания Знак117"/>
    <w:basedOn w:val="af8"/>
    <w:uiPriority w:val="99"/>
    <w:qFormat/>
    <w:rsid w:val="00650B00"/>
    <w:rPr>
      <w:rFonts w:ascii="Times New Roman" w:eastAsia="Times New Roman" w:hAnsi="Times New Roman" w:cs="Times New Roman"/>
      <w:b/>
      <w:bCs/>
      <w:sz w:val="20"/>
      <w:szCs w:val="20"/>
      <w:lang w:val="ru-RU" w:eastAsia="ru-RU"/>
    </w:rPr>
  </w:style>
  <w:style w:type="character" w:customStyle="1" w:styleId="116">
    <w:name w:val="Тема примечания Знак116"/>
    <w:basedOn w:val="af8"/>
    <w:uiPriority w:val="99"/>
    <w:semiHidden/>
    <w:qFormat/>
    <w:rsid w:val="00650B00"/>
    <w:rPr>
      <w:rFonts w:ascii="Times New Roman" w:eastAsia="Times New Roman" w:hAnsi="Times New Roman" w:cs="Times New Roman"/>
      <w:b/>
      <w:bCs/>
      <w:sz w:val="20"/>
      <w:szCs w:val="20"/>
      <w:lang w:val="ru-RU" w:eastAsia="ru-RU"/>
    </w:rPr>
  </w:style>
  <w:style w:type="character" w:customStyle="1" w:styleId="115">
    <w:name w:val="Тема примечания Знак115"/>
    <w:basedOn w:val="af8"/>
    <w:uiPriority w:val="99"/>
    <w:semiHidden/>
    <w:qFormat/>
    <w:rsid w:val="00650B00"/>
    <w:rPr>
      <w:rFonts w:ascii="Times New Roman" w:eastAsia="Times New Roman" w:hAnsi="Times New Roman" w:cs="Times New Roman"/>
      <w:b/>
      <w:bCs/>
      <w:sz w:val="20"/>
      <w:szCs w:val="20"/>
      <w:lang w:val="ru-RU" w:eastAsia="ru-RU"/>
    </w:rPr>
  </w:style>
  <w:style w:type="character" w:customStyle="1" w:styleId="114">
    <w:name w:val="Тема примечания Знак114"/>
    <w:basedOn w:val="af8"/>
    <w:uiPriority w:val="99"/>
    <w:semiHidden/>
    <w:qFormat/>
    <w:rsid w:val="00650B00"/>
    <w:rPr>
      <w:rFonts w:ascii="Times New Roman" w:eastAsia="Times New Roman" w:hAnsi="Times New Roman" w:cs="Times New Roman"/>
      <w:b/>
      <w:bCs/>
      <w:sz w:val="20"/>
      <w:szCs w:val="20"/>
      <w:lang w:val="ru-RU" w:eastAsia="ru-RU"/>
    </w:rPr>
  </w:style>
  <w:style w:type="character" w:customStyle="1" w:styleId="113">
    <w:name w:val="Тема примечания Знак113"/>
    <w:basedOn w:val="af8"/>
    <w:uiPriority w:val="99"/>
    <w:semiHidden/>
    <w:qFormat/>
    <w:rsid w:val="00650B00"/>
    <w:rPr>
      <w:rFonts w:ascii="Times New Roman" w:eastAsia="Times New Roman" w:hAnsi="Times New Roman" w:cs="Times New Roman"/>
      <w:b/>
      <w:bCs/>
      <w:sz w:val="20"/>
      <w:szCs w:val="20"/>
      <w:lang w:val="ru-RU" w:eastAsia="ru-RU"/>
    </w:rPr>
  </w:style>
  <w:style w:type="character" w:customStyle="1" w:styleId="112">
    <w:name w:val="Тема примечания Знак112"/>
    <w:basedOn w:val="af8"/>
    <w:uiPriority w:val="99"/>
    <w:semiHidden/>
    <w:qFormat/>
    <w:rsid w:val="00650B00"/>
    <w:rPr>
      <w:rFonts w:ascii="Times New Roman" w:eastAsia="Times New Roman" w:hAnsi="Times New Roman" w:cs="Times New Roman"/>
      <w:b/>
      <w:bCs/>
      <w:sz w:val="20"/>
      <w:szCs w:val="20"/>
      <w:lang w:val="ru-RU" w:eastAsia="ru-RU"/>
    </w:rPr>
  </w:style>
  <w:style w:type="character" w:customStyle="1" w:styleId="111">
    <w:name w:val="Тема примечания Знак111"/>
    <w:basedOn w:val="af8"/>
    <w:uiPriority w:val="99"/>
    <w:qFormat/>
    <w:rsid w:val="00650B00"/>
    <w:rPr>
      <w:rFonts w:ascii="Times New Roman" w:eastAsia="Times New Roman" w:hAnsi="Times New Roman" w:cs="Times New Roman"/>
      <w:b/>
      <w:bCs/>
      <w:sz w:val="20"/>
      <w:szCs w:val="20"/>
      <w:lang w:val="ru-RU" w:eastAsia="ru-RU"/>
    </w:rPr>
  </w:style>
  <w:style w:type="character" w:customStyle="1" w:styleId="1100">
    <w:name w:val="Тема примечания Знак110"/>
    <w:basedOn w:val="af8"/>
    <w:uiPriority w:val="99"/>
    <w:semiHidden/>
    <w:qFormat/>
    <w:rsid w:val="00650B00"/>
    <w:rPr>
      <w:rFonts w:ascii="Times New Roman" w:eastAsia="Times New Roman" w:hAnsi="Times New Roman" w:cs="Times New Roman"/>
      <w:b/>
      <w:bCs/>
      <w:sz w:val="20"/>
      <w:szCs w:val="20"/>
      <w:lang w:val="ru-RU" w:eastAsia="ru-RU"/>
    </w:rPr>
  </w:style>
  <w:style w:type="character" w:customStyle="1" w:styleId="190">
    <w:name w:val="Тема примечания Знак19"/>
    <w:basedOn w:val="af8"/>
    <w:uiPriority w:val="99"/>
    <w:qFormat/>
    <w:rsid w:val="00650B00"/>
    <w:rPr>
      <w:rFonts w:ascii="Times New Roman" w:eastAsia="Times New Roman" w:hAnsi="Times New Roman" w:cs="Times New Roman"/>
      <w:b/>
      <w:bCs/>
      <w:sz w:val="20"/>
      <w:szCs w:val="20"/>
      <w:lang w:val="ru-RU" w:eastAsia="ru-RU"/>
    </w:rPr>
  </w:style>
  <w:style w:type="character" w:customStyle="1" w:styleId="180">
    <w:name w:val="Тема примечания Знак18"/>
    <w:basedOn w:val="af8"/>
    <w:uiPriority w:val="99"/>
    <w:semiHidden/>
    <w:qFormat/>
    <w:rsid w:val="00650B00"/>
    <w:rPr>
      <w:rFonts w:ascii="Times New Roman" w:eastAsia="Times New Roman" w:hAnsi="Times New Roman" w:cs="Times New Roman"/>
      <w:b/>
      <w:bCs/>
      <w:sz w:val="20"/>
      <w:szCs w:val="20"/>
      <w:lang w:val="ru-RU" w:eastAsia="ru-RU"/>
    </w:rPr>
  </w:style>
  <w:style w:type="character" w:customStyle="1" w:styleId="170">
    <w:name w:val="Тема примечания Знак17"/>
    <w:basedOn w:val="af8"/>
    <w:uiPriority w:val="99"/>
    <w:semiHidden/>
    <w:qFormat/>
    <w:rsid w:val="00650B00"/>
    <w:rPr>
      <w:rFonts w:ascii="Times New Roman" w:eastAsia="Times New Roman" w:hAnsi="Times New Roman" w:cs="Times New Roman"/>
      <w:b/>
      <w:bCs/>
      <w:sz w:val="20"/>
      <w:szCs w:val="20"/>
      <w:lang w:val="ru-RU" w:eastAsia="ru-RU"/>
    </w:rPr>
  </w:style>
  <w:style w:type="character" w:customStyle="1" w:styleId="160">
    <w:name w:val="Тема примечания Знак16"/>
    <w:basedOn w:val="af8"/>
    <w:uiPriority w:val="99"/>
    <w:semiHidden/>
    <w:qFormat/>
    <w:rsid w:val="00650B00"/>
    <w:rPr>
      <w:rFonts w:ascii="Times New Roman" w:eastAsia="Times New Roman" w:hAnsi="Times New Roman" w:cs="Times New Roman"/>
      <w:b/>
      <w:bCs/>
      <w:sz w:val="20"/>
      <w:szCs w:val="20"/>
      <w:lang w:val="ru-RU" w:eastAsia="ru-RU"/>
    </w:rPr>
  </w:style>
  <w:style w:type="character" w:customStyle="1" w:styleId="150">
    <w:name w:val="Тема примечания Знак15"/>
    <w:basedOn w:val="af8"/>
    <w:uiPriority w:val="99"/>
    <w:qFormat/>
    <w:rsid w:val="00650B00"/>
    <w:rPr>
      <w:rFonts w:ascii="Times New Roman" w:eastAsia="Times New Roman" w:hAnsi="Times New Roman" w:cs="Times New Roman"/>
      <w:b/>
      <w:bCs/>
      <w:sz w:val="20"/>
      <w:szCs w:val="20"/>
      <w:lang w:val="ru-RU" w:eastAsia="ru-RU"/>
    </w:rPr>
  </w:style>
  <w:style w:type="character" w:customStyle="1" w:styleId="141">
    <w:name w:val="Тема примечания Знак14"/>
    <w:basedOn w:val="af8"/>
    <w:uiPriority w:val="99"/>
    <w:semiHidden/>
    <w:qFormat/>
    <w:rsid w:val="00650B00"/>
    <w:rPr>
      <w:rFonts w:ascii="Times New Roman" w:eastAsia="Times New Roman" w:hAnsi="Times New Roman" w:cs="Times New Roman"/>
      <w:b/>
      <w:bCs/>
      <w:sz w:val="20"/>
      <w:szCs w:val="20"/>
      <w:lang w:val="ru-RU" w:eastAsia="ru-RU"/>
    </w:rPr>
  </w:style>
  <w:style w:type="character" w:customStyle="1" w:styleId="132">
    <w:name w:val="Тема примечания Знак13"/>
    <w:basedOn w:val="af8"/>
    <w:uiPriority w:val="99"/>
    <w:semiHidden/>
    <w:qFormat/>
    <w:rsid w:val="00650B00"/>
    <w:rPr>
      <w:rFonts w:ascii="Times New Roman" w:eastAsia="Times New Roman" w:hAnsi="Times New Roman" w:cs="Times New Roman"/>
      <w:b/>
      <w:bCs/>
      <w:sz w:val="20"/>
      <w:szCs w:val="20"/>
      <w:lang w:val="ru-RU" w:eastAsia="ru-RU"/>
    </w:rPr>
  </w:style>
  <w:style w:type="character" w:customStyle="1" w:styleId="122">
    <w:name w:val="Тема примечания Знак12"/>
    <w:basedOn w:val="af8"/>
    <w:uiPriority w:val="99"/>
    <w:qFormat/>
    <w:rsid w:val="00650B00"/>
    <w:rPr>
      <w:rFonts w:ascii="Times New Roman" w:eastAsia="Times New Roman" w:hAnsi="Times New Roman" w:cs="Times New Roman"/>
      <w:b/>
      <w:bCs/>
      <w:sz w:val="20"/>
      <w:szCs w:val="20"/>
      <w:lang w:val="ru-RU" w:eastAsia="ru-RU"/>
    </w:rPr>
  </w:style>
  <w:style w:type="character" w:customStyle="1" w:styleId="11a">
    <w:name w:val="Тема примечания Знак11"/>
    <w:uiPriority w:val="99"/>
    <w:qFormat/>
    <w:rsid w:val="00650B00"/>
    <w:rPr>
      <w:b/>
      <w:lang w:val="ru-RU" w:eastAsia="ru-RU"/>
    </w:rPr>
  </w:style>
  <w:style w:type="character" w:customStyle="1" w:styleId="highlighthighlightactive">
    <w:name w:val="highlight highlight_active"/>
    <w:basedOn w:val="a3"/>
    <w:uiPriority w:val="99"/>
    <w:qFormat/>
    <w:rsid w:val="00650B00"/>
    <w:rPr>
      <w:rFonts w:cs="Times New Roman"/>
    </w:rPr>
  </w:style>
  <w:style w:type="character" w:customStyle="1" w:styleId="161">
    <w:name w:val="Знак Знак16"/>
    <w:uiPriority w:val="99"/>
    <w:qFormat/>
    <w:locked/>
    <w:rsid w:val="00650B00"/>
    <w:rPr>
      <w:b/>
      <w:caps/>
      <w:sz w:val="24"/>
      <w:lang w:val="ru-RU" w:eastAsia="ru-RU"/>
    </w:rPr>
  </w:style>
  <w:style w:type="paragraph" w:customStyle="1" w:styleId="1f2">
    <w:name w:val="1"/>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paragraph" w:customStyle="1" w:styleId="1f3">
    <w:name w:val="Загол. 1 ур."/>
    <w:basedOn w:val="a2"/>
    <w:uiPriority w:val="99"/>
    <w:qFormat/>
    <w:rsid w:val="00650B00"/>
    <w:pPr>
      <w:keepNext/>
      <w:keepLines/>
      <w:autoSpaceDE w:val="0"/>
      <w:autoSpaceDN w:val="0"/>
      <w:adjustRightInd w:val="0"/>
      <w:snapToGrid/>
      <w:spacing w:before="57" w:after="57" w:line="220" w:lineRule="atLeast"/>
      <w:jc w:val="center"/>
    </w:pPr>
    <w:rPr>
      <w:rFonts w:ascii="PragmaticaCTT" w:eastAsia="Times New Roman" w:hAnsi="PragmaticaCTT" w:cs="PragmaticaCTT"/>
      <w:b/>
      <w:bCs/>
      <w:caps/>
      <w:sz w:val="22"/>
      <w:szCs w:val="22"/>
    </w:rPr>
  </w:style>
  <w:style w:type="paragraph" w:customStyle="1" w:styleId="44">
    <w:name w:val="заголовок 4"/>
    <w:basedOn w:val="4"/>
    <w:uiPriority w:val="99"/>
    <w:qFormat/>
    <w:rsid w:val="00650B00"/>
    <w:pPr>
      <w:tabs>
        <w:tab w:val="left" w:pos="720"/>
      </w:tabs>
      <w:spacing w:before="240" w:after="60"/>
      <w:ind w:left="720" w:hanging="360"/>
    </w:pPr>
    <w:rPr>
      <w:bCs/>
      <w:i/>
      <w:sz w:val="28"/>
      <w:szCs w:val="28"/>
    </w:rPr>
  </w:style>
  <w:style w:type="character" w:customStyle="1" w:styleId="small11">
    <w:name w:val="small11"/>
    <w:uiPriority w:val="99"/>
    <w:qFormat/>
    <w:rsid w:val="00650B00"/>
    <w:rPr>
      <w:sz w:val="16"/>
    </w:rPr>
  </w:style>
  <w:style w:type="paragraph" w:customStyle="1" w:styleId="affff2">
    <w:name w:val="a"/>
    <w:basedOn w:val="a2"/>
    <w:uiPriority w:val="99"/>
    <w:qFormat/>
    <w:rsid w:val="00650B00"/>
    <w:pPr>
      <w:widowControl/>
      <w:snapToGrid/>
      <w:spacing w:beforeAutospacing="1" w:afterAutospacing="1"/>
    </w:pPr>
    <w:rPr>
      <w:rFonts w:eastAsia="Times New Roman"/>
      <w:szCs w:val="24"/>
    </w:rPr>
  </w:style>
  <w:style w:type="paragraph" w:customStyle="1" w:styleId="acxspmiddle">
    <w:name w:val="acxspmiddle"/>
    <w:basedOn w:val="a2"/>
    <w:uiPriority w:val="99"/>
    <w:qFormat/>
    <w:rsid w:val="00650B00"/>
    <w:pPr>
      <w:widowControl/>
      <w:snapToGrid/>
      <w:spacing w:beforeAutospacing="1" w:afterAutospacing="1"/>
    </w:pPr>
    <w:rPr>
      <w:rFonts w:eastAsia="Times New Roman"/>
      <w:szCs w:val="24"/>
    </w:rPr>
  </w:style>
  <w:style w:type="character" w:customStyle="1" w:styleId="73">
    <w:name w:val="Знак Знак73"/>
    <w:uiPriority w:val="99"/>
    <w:qFormat/>
    <w:rsid w:val="00650B00"/>
    <w:rPr>
      <w:sz w:val="16"/>
      <w:lang w:val="ru-RU" w:eastAsia="ru-RU"/>
    </w:rPr>
  </w:style>
  <w:style w:type="paragraph" w:customStyle="1" w:styleId="ConsPlusTitle">
    <w:name w:val="ConsPlusTitle"/>
    <w:uiPriority w:val="99"/>
    <w:qFormat/>
    <w:rsid w:val="00650B0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650B00"/>
    <w:pPr>
      <w:widowControl/>
      <w:snapToGrid/>
      <w:spacing w:before="0" w:after="0"/>
      <w:ind w:firstLine="454"/>
      <w:jc w:val="both"/>
    </w:pPr>
    <w:rPr>
      <w:rFonts w:eastAsia="Times New Roman"/>
      <w:szCs w:val="24"/>
    </w:rPr>
  </w:style>
  <w:style w:type="character" w:customStyle="1" w:styleId="apple-converted-space">
    <w:name w:val="apple-converted-space"/>
    <w:qFormat/>
    <w:rsid w:val="00650B00"/>
  </w:style>
  <w:style w:type="character" w:customStyle="1" w:styleId="apple-style-span">
    <w:name w:val="apple-style-span"/>
    <w:uiPriority w:val="99"/>
    <w:qFormat/>
    <w:rsid w:val="00650B00"/>
  </w:style>
  <w:style w:type="character" w:customStyle="1" w:styleId="orange">
    <w:name w:val="orange"/>
    <w:uiPriority w:val="99"/>
    <w:qFormat/>
    <w:rsid w:val="00650B00"/>
  </w:style>
  <w:style w:type="character" w:customStyle="1" w:styleId="gray">
    <w:name w:val="gray"/>
    <w:uiPriority w:val="99"/>
    <w:qFormat/>
    <w:rsid w:val="00650B00"/>
  </w:style>
  <w:style w:type="paragraph" w:customStyle="1" w:styleId="1KGK9">
    <w:name w:val="1KG=K9"/>
    <w:uiPriority w:val="99"/>
    <w:qFormat/>
    <w:rsid w:val="00650B00"/>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3">
    <w:name w:val="табл_заголовок_13 Знак"/>
    <w:link w:val="134"/>
    <w:uiPriority w:val="99"/>
    <w:qFormat/>
    <w:locked/>
    <w:rsid w:val="00650B00"/>
    <w:rPr>
      <w:b/>
      <w:sz w:val="26"/>
    </w:rPr>
  </w:style>
  <w:style w:type="paragraph" w:customStyle="1" w:styleId="134">
    <w:name w:val="табл_заголовок_13"/>
    <w:basedOn w:val="a2"/>
    <w:link w:val="133"/>
    <w:uiPriority w:val="99"/>
    <w:qFormat/>
    <w:rsid w:val="00650B00"/>
    <w:pPr>
      <w:widowControl/>
      <w:snapToGrid/>
      <w:spacing w:before="0" w:after="240" w:line="288" w:lineRule="auto"/>
      <w:jc w:val="center"/>
    </w:pPr>
    <w:rPr>
      <w:rFonts w:asciiTheme="minorHAnsi" w:eastAsiaTheme="minorHAnsi" w:hAnsiTheme="minorHAnsi" w:cstheme="minorBidi"/>
      <w:b/>
      <w:sz w:val="26"/>
      <w:szCs w:val="22"/>
      <w:lang w:eastAsia="en-US"/>
    </w:rPr>
  </w:style>
  <w:style w:type="paragraph" w:customStyle="1" w:styleId="135">
    <w:name w:val="табл_текст_центр_ 13"/>
    <w:basedOn w:val="a2"/>
    <w:uiPriority w:val="99"/>
    <w:qFormat/>
    <w:rsid w:val="00650B00"/>
    <w:pPr>
      <w:widowControl/>
      <w:suppressAutoHyphens/>
      <w:snapToGrid/>
      <w:spacing w:before="0" w:after="0"/>
      <w:jc w:val="center"/>
    </w:pPr>
    <w:rPr>
      <w:rFonts w:eastAsia="Times New Roman"/>
      <w:sz w:val="26"/>
      <w:szCs w:val="24"/>
      <w:lang w:eastAsia="ar-SA"/>
    </w:rPr>
  </w:style>
  <w:style w:type="paragraph" w:customStyle="1" w:styleId="2f2">
    <w:name w:val="Заголовок_2"/>
    <w:basedOn w:val="a2"/>
    <w:uiPriority w:val="99"/>
    <w:qFormat/>
    <w:rsid w:val="00650B00"/>
    <w:pPr>
      <w:widowControl/>
      <w:snapToGrid/>
      <w:spacing w:before="0" w:after="0" w:line="360" w:lineRule="auto"/>
      <w:jc w:val="both"/>
    </w:pPr>
    <w:rPr>
      <w:rFonts w:ascii="Arial" w:eastAsia="Times New Roman" w:hAnsi="Arial"/>
      <w:b/>
      <w:i/>
      <w:sz w:val="28"/>
    </w:rPr>
  </w:style>
  <w:style w:type="paragraph" w:customStyle="1" w:styleId="affff3">
    <w:name w:val="Абзац_СУБД"/>
    <w:basedOn w:val="a2"/>
    <w:uiPriority w:val="99"/>
    <w:qFormat/>
    <w:rsid w:val="00650B00"/>
    <w:pPr>
      <w:widowControl/>
      <w:snapToGrid/>
      <w:spacing w:before="0" w:after="0" w:line="360" w:lineRule="auto"/>
      <w:ind w:firstLine="720"/>
      <w:jc w:val="both"/>
    </w:pPr>
    <w:rPr>
      <w:rFonts w:ascii="Arial" w:eastAsia="Times New Roman" w:hAnsi="Arial"/>
      <w:sz w:val="28"/>
    </w:rPr>
  </w:style>
  <w:style w:type="character" w:customStyle="1" w:styleId="FontStyle40">
    <w:name w:val="Font Style40"/>
    <w:uiPriority w:val="99"/>
    <w:qFormat/>
    <w:rsid w:val="00650B00"/>
    <w:rPr>
      <w:rFonts w:ascii="Times New Roman" w:hAnsi="Times New Roman"/>
      <w:sz w:val="26"/>
    </w:rPr>
  </w:style>
  <w:style w:type="character" w:customStyle="1" w:styleId="FontStyle55">
    <w:name w:val="Font Style55"/>
    <w:uiPriority w:val="99"/>
    <w:qFormat/>
    <w:rsid w:val="00650B00"/>
    <w:rPr>
      <w:rFonts w:ascii="Times New Roman" w:hAnsi="Times New Roman"/>
      <w:sz w:val="28"/>
    </w:rPr>
  </w:style>
  <w:style w:type="character" w:customStyle="1" w:styleId="FontStyle43">
    <w:name w:val="Font Style43"/>
    <w:uiPriority w:val="99"/>
    <w:qFormat/>
    <w:rsid w:val="00650B00"/>
    <w:rPr>
      <w:rFonts w:ascii="Times New Roman" w:hAnsi="Times New Roman"/>
      <w:b/>
      <w:sz w:val="26"/>
    </w:rPr>
  </w:style>
  <w:style w:type="paragraph" w:customStyle="1" w:styleId="FR2">
    <w:name w:val="FR2"/>
    <w:link w:val="FR20"/>
    <w:uiPriority w:val="99"/>
    <w:qFormat/>
    <w:rsid w:val="00650B00"/>
    <w:pPr>
      <w:widowControl w:val="0"/>
      <w:snapToGrid w:val="0"/>
      <w:spacing w:before="300" w:after="0" w:line="240" w:lineRule="auto"/>
      <w:jc w:val="both"/>
    </w:pPr>
    <w:rPr>
      <w:rFonts w:ascii="Arial" w:eastAsia="Calibri" w:hAnsi="Arial" w:cs="Times New Roman"/>
      <w:lang w:eastAsia="ru-RU"/>
    </w:rPr>
  </w:style>
  <w:style w:type="paragraph" w:customStyle="1" w:styleId="FR1">
    <w:name w:val="FR1"/>
    <w:uiPriority w:val="99"/>
    <w:qFormat/>
    <w:rsid w:val="00650B00"/>
    <w:pPr>
      <w:widowControl w:val="0"/>
      <w:spacing w:after="0" w:line="240" w:lineRule="auto"/>
    </w:pPr>
    <w:rPr>
      <w:rFonts w:ascii="Times New Roman" w:eastAsia="Times New Roman" w:hAnsi="Times New Roman" w:cs="Times New Roman"/>
      <w:szCs w:val="20"/>
      <w:lang w:eastAsia="ru-RU"/>
    </w:rPr>
  </w:style>
  <w:style w:type="paragraph" w:customStyle="1" w:styleId="affff4">
    <w:name w:val="Основной тект"/>
    <w:basedOn w:val="a2"/>
    <w:link w:val="affff5"/>
    <w:uiPriority w:val="99"/>
    <w:qFormat/>
    <w:rsid w:val="00650B00"/>
    <w:pPr>
      <w:widowControl/>
      <w:snapToGrid/>
      <w:spacing w:before="0" w:after="0"/>
      <w:ind w:firstLine="454"/>
      <w:jc w:val="both"/>
    </w:pPr>
  </w:style>
  <w:style w:type="character" w:customStyle="1" w:styleId="affff5">
    <w:name w:val="Основной тект Знак"/>
    <w:link w:val="affff4"/>
    <w:uiPriority w:val="99"/>
    <w:qFormat/>
    <w:locked/>
    <w:rsid w:val="00650B00"/>
    <w:rPr>
      <w:rFonts w:ascii="Times New Roman" w:eastAsia="Calibri" w:hAnsi="Times New Roman" w:cs="Times New Roman"/>
      <w:sz w:val="24"/>
      <w:szCs w:val="20"/>
      <w:lang w:eastAsia="ru-RU"/>
    </w:rPr>
  </w:style>
  <w:style w:type="paragraph" w:customStyle="1" w:styleId="a1">
    <w:name w:val="Модуль"/>
    <w:basedOn w:val="a2"/>
    <w:uiPriority w:val="99"/>
    <w:qFormat/>
    <w:rsid w:val="00650B00"/>
    <w:pPr>
      <w:keepNext/>
      <w:widowControl/>
      <w:numPr>
        <w:numId w:val="2"/>
      </w:numPr>
      <w:snapToGrid/>
      <w:spacing w:before="0" w:after="0"/>
      <w:jc w:val="both"/>
    </w:pPr>
    <w:rPr>
      <w:rFonts w:eastAsia="Times New Roman"/>
      <w:sz w:val="20"/>
    </w:rPr>
  </w:style>
  <w:style w:type="paragraph" w:customStyle="1" w:styleId="Style11">
    <w:name w:val="Style11"/>
    <w:basedOn w:val="a2"/>
    <w:uiPriority w:val="99"/>
    <w:qFormat/>
    <w:rsid w:val="00650B00"/>
    <w:pPr>
      <w:autoSpaceDE w:val="0"/>
      <w:autoSpaceDN w:val="0"/>
      <w:adjustRightInd w:val="0"/>
      <w:snapToGrid/>
      <w:spacing w:before="0" w:after="0" w:line="494" w:lineRule="exact"/>
      <w:ind w:firstLine="902"/>
    </w:pPr>
    <w:rPr>
      <w:rFonts w:eastAsia="Times New Roman"/>
      <w:szCs w:val="24"/>
    </w:rPr>
  </w:style>
  <w:style w:type="paragraph" w:customStyle="1" w:styleId="affff6">
    <w:name w:val="Нормальный"/>
    <w:uiPriority w:val="99"/>
    <w:qFormat/>
    <w:rsid w:val="00650B00"/>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4">
    <w:name w:val="Текст1"/>
    <w:basedOn w:val="a2"/>
    <w:uiPriority w:val="99"/>
    <w:qFormat/>
    <w:rsid w:val="00650B00"/>
    <w:pPr>
      <w:widowControl/>
      <w:snapToGrid/>
      <w:spacing w:before="0" w:after="0"/>
    </w:pPr>
    <w:rPr>
      <w:rFonts w:ascii="Courier New" w:eastAsia="Times New Roman" w:hAnsi="Courier New"/>
      <w:sz w:val="20"/>
    </w:rPr>
  </w:style>
  <w:style w:type="paragraph" w:customStyle="1" w:styleId="affff7">
    <w:name w:val="Примечание"/>
    <w:basedOn w:val="a2"/>
    <w:uiPriority w:val="99"/>
    <w:qFormat/>
    <w:rsid w:val="00650B00"/>
    <w:pPr>
      <w:widowControl/>
      <w:snapToGrid/>
      <w:spacing w:before="0" w:after="0"/>
      <w:ind w:firstLine="454"/>
      <w:jc w:val="both"/>
    </w:pPr>
    <w:rPr>
      <w:rFonts w:eastAsia="Times New Roman"/>
      <w:i/>
      <w:szCs w:val="24"/>
    </w:rPr>
  </w:style>
  <w:style w:type="paragraph" w:customStyle="1" w:styleId="Style6">
    <w:name w:val="Style6"/>
    <w:basedOn w:val="a2"/>
    <w:uiPriority w:val="99"/>
    <w:qFormat/>
    <w:rsid w:val="00650B00"/>
    <w:pPr>
      <w:autoSpaceDE w:val="0"/>
      <w:autoSpaceDN w:val="0"/>
      <w:adjustRightInd w:val="0"/>
      <w:snapToGrid/>
      <w:spacing w:before="0" w:after="0"/>
      <w:jc w:val="both"/>
    </w:pPr>
    <w:rPr>
      <w:rFonts w:eastAsia="Times New Roman"/>
      <w:szCs w:val="24"/>
    </w:rPr>
  </w:style>
  <w:style w:type="paragraph" w:customStyle="1" w:styleId="Style33">
    <w:name w:val="Style33"/>
    <w:basedOn w:val="a2"/>
    <w:uiPriority w:val="99"/>
    <w:qFormat/>
    <w:rsid w:val="00650B00"/>
    <w:pPr>
      <w:autoSpaceDE w:val="0"/>
      <w:autoSpaceDN w:val="0"/>
      <w:adjustRightInd w:val="0"/>
      <w:snapToGrid/>
      <w:spacing w:before="0" w:after="0"/>
    </w:pPr>
    <w:rPr>
      <w:rFonts w:eastAsia="Times New Roman"/>
      <w:szCs w:val="24"/>
    </w:rPr>
  </w:style>
  <w:style w:type="paragraph" w:customStyle="1" w:styleId="affff8">
    <w:name w:val="Таблицы (моноширинный)"/>
    <w:basedOn w:val="a2"/>
    <w:next w:val="a2"/>
    <w:uiPriority w:val="99"/>
    <w:qFormat/>
    <w:rsid w:val="00650B00"/>
    <w:pPr>
      <w:autoSpaceDE w:val="0"/>
      <w:autoSpaceDN w:val="0"/>
      <w:adjustRightInd w:val="0"/>
      <w:snapToGrid/>
      <w:spacing w:before="0" w:after="0"/>
      <w:jc w:val="both"/>
    </w:pPr>
    <w:rPr>
      <w:rFonts w:ascii="Courier New" w:eastAsia="Times New Roman" w:hAnsi="Courier New" w:cs="Courier New"/>
      <w:sz w:val="20"/>
    </w:rPr>
  </w:style>
  <w:style w:type="paragraph" w:customStyle="1" w:styleId="f">
    <w:name w:val="f"/>
    <w:basedOn w:val="a2"/>
    <w:uiPriority w:val="99"/>
    <w:qFormat/>
    <w:rsid w:val="00650B00"/>
    <w:pPr>
      <w:widowControl/>
      <w:snapToGrid/>
      <w:spacing w:beforeAutospacing="1" w:afterAutospacing="1"/>
    </w:pPr>
    <w:rPr>
      <w:rFonts w:eastAsia="Times New Roman"/>
      <w:szCs w:val="24"/>
    </w:rPr>
  </w:style>
  <w:style w:type="character" w:customStyle="1" w:styleId="nameautor3">
    <w:name w:val="name_autor3"/>
    <w:basedOn w:val="a3"/>
    <w:uiPriority w:val="99"/>
    <w:qFormat/>
    <w:rsid w:val="00650B00"/>
    <w:rPr>
      <w:rFonts w:cs="Times New Roman"/>
    </w:rPr>
  </w:style>
  <w:style w:type="paragraph" w:customStyle="1" w:styleId="affff9">
    <w:name w:val="Прижатый влево"/>
    <w:basedOn w:val="a2"/>
    <w:next w:val="a2"/>
    <w:uiPriority w:val="99"/>
    <w:qFormat/>
    <w:rsid w:val="00650B00"/>
    <w:pPr>
      <w:widowControl/>
      <w:autoSpaceDE w:val="0"/>
      <w:autoSpaceDN w:val="0"/>
      <w:adjustRightInd w:val="0"/>
      <w:snapToGrid/>
      <w:spacing w:before="0" w:after="0"/>
    </w:pPr>
    <w:rPr>
      <w:rFonts w:ascii="Arial" w:eastAsia="Times New Roman" w:hAnsi="Arial"/>
      <w:sz w:val="20"/>
    </w:rPr>
  </w:style>
  <w:style w:type="paragraph" w:customStyle="1" w:styleId="11b">
    <w:name w:val="Обычный11"/>
    <w:uiPriority w:val="99"/>
    <w:qFormat/>
    <w:rsid w:val="00650B00"/>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uiPriority w:val="99"/>
    <w:qFormat/>
    <w:rsid w:val="00650B0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350">
    <w:name w:val="35"/>
    <w:basedOn w:val="a2"/>
    <w:uiPriority w:val="99"/>
    <w:qFormat/>
    <w:rsid w:val="00650B00"/>
    <w:pPr>
      <w:widowControl/>
      <w:snapToGrid/>
      <w:spacing w:beforeAutospacing="1" w:afterAutospacing="1"/>
    </w:pPr>
    <w:rPr>
      <w:rFonts w:eastAsia="Times New Roman"/>
      <w:szCs w:val="24"/>
    </w:rPr>
  </w:style>
  <w:style w:type="paragraph" w:customStyle="1" w:styleId="affffa">
    <w:name w:val="Нормальный (таблица)"/>
    <w:basedOn w:val="a2"/>
    <w:next w:val="a2"/>
    <w:uiPriority w:val="99"/>
    <w:qFormat/>
    <w:rsid w:val="00650B00"/>
    <w:pPr>
      <w:autoSpaceDE w:val="0"/>
      <w:autoSpaceDN w:val="0"/>
      <w:adjustRightInd w:val="0"/>
      <w:snapToGrid/>
      <w:spacing w:before="0" w:after="0"/>
      <w:jc w:val="both"/>
    </w:pPr>
    <w:rPr>
      <w:rFonts w:ascii="Arial" w:eastAsia="Times New Roman" w:hAnsi="Arial" w:cs="Arial"/>
      <w:szCs w:val="24"/>
    </w:rPr>
  </w:style>
  <w:style w:type="paragraph" w:customStyle="1" w:styleId="311">
    <w:name w:val="Основной текст с отступом 31"/>
    <w:basedOn w:val="a2"/>
    <w:uiPriority w:val="99"/>
    <w:qFormat/>
    <w:rsid w:val="00650B00"/>
    <w:pPr>
      <w:widowControl/>
      <w:suppressAutoHyphens/>
      <w:snapToGrid/>
      <w:spacing w:before="0" w:after="120"/>
      <w:ind w:left="283"/>
    </w:pPr>
    <w:rPr>
      <w:rFonts w:eastAsia="Times New Roman"/>
      <w:sz w:val="16"/>
      <w:szCs w:val="16"/>
      <w:lang w:eastAsia="ar-SA"/>
    </w:rPr>
  </w:style>
  <w:style w:type="character" w:customStyle="1" w:styleId="ft318">
    <w:name w:val="ft318"/>
    <w:basedOn w:val="a3"/>
    <w:uiPriority w:val="99"/>
    <w:qFormat/>
    <w:rsid w:val="00650B00"/>
    <w:rPr>
      <w:rFonts w:cs="Times New Roman"/>
    </w:rPr>
  </w:style>
  <w:style w:type="character" w:customStyle="1" w:styleId="ft523">
    <w:name w:val="ft523"/>
    <w:basedOn w:val="a3"/>
    <w:uiPriority w:val="99"/>
    <w:qFormat/>
    <w:rsid w:val="00650B00"/>
    <w:rPr>
      <w:rFonts w:cs="Times New Roman"/>
    </w:rPr>
  </w:style>
  <w:style w:type="character" w:customStyle="1" w:styleId="ft459">
    <w:name w:val="ft459"/>
    <w:basedOn w:val="a3"/>
    <w:uiPriority w:val="99"/>
    <w:qFormat/>
    <w:rsid w:val="00650B00"/>
    <w:rPr>
      <w:rFonts w:cs="Times New Roman"/>
    </w:rPr>
  </w:style>
  <w:style w:type="character" w:customStyle="1" w:styleId="ft553">
    <w:name w:val="ft553"/>
    <w:basedOn w:val="a3"/>
    <w:uiPriority w:val="99"/>
    <w:qFormat/>
    <w:rsid w:val="00650B00"/>
    <w:rPr>
      <w:rFonts w:cs="Times New Roman"/>
    </w:rPr>
  </w:style>
  <w:style w:type="character" w:customStyle="1" w:styleId="ft672">
    <w:name w:val="ft672"/>
    <w:basedOn w:val="a3"/>
    <w:uiPriority w:val="99"/>
    <w:qFormat/>
    <w:rsid w:val="00650B00"/>
    <w:rPr>
      <w:rFonts w:cs="Times New Roman"/>
    </w:rPr>
  </w:style>
  <w:style w:type="character" w:customStyle="1" w:styleId="fieldname">
    <w:name w:val="fieldname"/>
    <w:basedOn w:val="a3"/>
    <w:uiPriority w:val="99"/>
    <w:qFormat/>
    <w:rsid w:val="00650B00"/>
    <w:rPr>
      <w:rFonts w:cs="Times New Roman"/>
    </w:rPr>
  </w:style>
  <w:style w:type="character" w:customStyle="1" w:styleId="ft224">
    <w:name w:val="ft224"/>
    <w:basedOn w:val="a3"/>
    <w:uiPriority w:val="99"/>
    <w:qFormat/>
    <w:rsid w:val="00650B00"/>
    <w:rPr>
      <w:rFonts w:cs="Times New Roman"/>
    </w:rPr>
  </w:style>
  <w:style w:type="character" w:customStyle="1" w:styleId="Heading1Char3">
    <w:name w:val="Heading 1 Char3"/>
    <w:uiPriority w:val="99"/>
    <w:qFormat/>
    <w:locked/>
    <w:rsid w:val="00650B00"/>
    <w:rPr>
      <w:rFonts w:ascii="Cambria" w:hAnsi="Cambria"/>
      <w:b/>
      <w:kern w:val="32"/>
      <w:sz w:val="32"/>
    </w:rPr>
  </w:style>
  <w:style w:type="character" w:customStyle="1" w:styleId="BodyText3Char3">
    <w:name w:val="Body Text 3 Char3"/>
    <w:uiPriority w:val="99"/>
    <w:qFormat/>
    <w:locked/>
    <w:rsid w:val="00650B00"/>
    <w:rPr>
      <w:sz w:val="16"/>
    </w:rPr>
  </w:style>
  <w:style w:type="paragraph" w:customStyle="1" w:styleId="affffb">
    <w:name w:val="Стиль"/>
    <w:uiPriority w:val="99"/>
    <w:qFormat/>
    <w:rsid w:val="00650B0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650B00"/>
    <w:rPr>
      <w:rFonts w:ascii="Verdana" w:hAnsi="Verdana"/>
      <w:sz w:val="16"/>
    </w:rPr>
  </w:style>
  <w:style w:type="character" w:customStyle="1" w:styleId="BodyTextFirstIndentChar">
    <w:name w:val="Body Text First Indent Char"/>
    <w:basedOn w:val="14"/>
    <w:uiPriority w:val="99"/>
    <w:qFormat/>
    <w:locked/>
    <w:rsid w:val="00650B00"/>
    <w:rPr>
      <w:rFonts w:ascii="PragmaticaCTT" w:eastAsia="Times New Roman" w:hAnsi="PragmaticaCTT" w:cs="Times New Roman"/>
      <w:sz w:val="24"/>
      <w:szCs w:val="20"/>
      <w:lang w:eastAsia="ru-RU"/>
    </w:rPr>
  </w:style>
  <w:style w:type="character" w:customStyle="1" w:styleId="BodyTextChar3">
    <w:name w:val="Body Text Char3"/>
    <w:uiPriority w:val="99"/>
    <w:locked/>
    <w:rsid w:val="00650B00"/>
    <w:rPr>
      <w:rFonts w:ascii="Times New Roman" w:hAnsi="Times New Roman"/>
      <w:sz w:val="24"/>
    </w:rPr>
  </w:style>
  <w:style w:type="paragraph" w:customStyle="1" w:styleId="caaieiaie3">
    <w:name w:val="caaieiaie 3"/>
    <w:uiPriority w:val="99"/>
    <w:qFormat/>
    <w:rsid w:val="00650B00"/>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c">
    <w:name w:val="Литература"/>
    <w:basedOn w:val="a2"/>
    <w:uiPriority w:val="99"/>
    <w:qFormat/>
    <w:rsid w:val="00650B00"/>
    <w:pPr>
      <w:keepNext/>
      <w:widowControl/>
      <w:snapToGrid/>
      <w:spacing w:before="0" w:after="0"/>
      <w:jc w:val="center"/>
    </w:pPr>
    <w:rPr>
      <w:rFonts w:eastAsia="Times New Roman"/>
      <w:b/>
      <w:szCs w:val="24"/>
    </w:rPr>
  </w:style>
  <w:style w:type="paragraph" w:customStyle="1" w:styleId="2f3">
    <w:name w:val="Знак Знак2 Знак Знак Знак Знак Знак Знак Знак Знак Знак Знак"/>
    <w:basedOn w:val="a2"/>
    <w:uiPriority w:val="99"/>
    <w:qFormat/>
    <w:rsid w:val="00650B00"/>
    <w:pPr>
      <w:widowControl/>
      <w:snapToGrid/>
      <w:spacing w:beforeAutospacing="1" w:afterAutospacing="1"/>
    </w:pPr>
    <w:rPr>
      <w:rFonts w:ascii="Tahoma" w:eastAsia="Times New Roman" w:hAnsi="Tahoma" w:cs="Tahoma"/>
      <w:sz w:val="20"/>
      <w:lang w:val="en-US" w:eastAsia="en-US"/>
    </w:rPr>
  </w:style>
  <w:style w:type="character" w:customStyle="1" w:styleId="pagename1">
    <w:name w:val="pagename1"/>
    <w:uiPriority w:val="99"/>
    <w:qFormat/>
    <w:rsid w:val="00650B00"/>
    <w:rPr>
      <w:rFonts w:ascii="Verdana" w:hAnsi="Verdana"/>
      <w:b/>
      <w:color w:val="7C9DC0"/>
      <w:sz w:val="22"/>
      <w:shd w:val="clear" w:color="auto" w:fill="FAF0E6"/>
    </w:rPr>
  </w:style>
  <w:style w:type="paragraph" w:customStyle="1" w:styleId="western">
    <w:name w:val="western"/>
    <w:basedOn w:val="a2"/>
    <w:uiPriority w:val="99"/>
    <w:qFormat/>
    <w:rsid w:val="00650B00"/>
    <w:pPr>
      <w:widowControl/>
      <w:snapToGrid/>
      <w:spacing w:beforeAutospacing="1" w:after="115"/>
    </w:pPr>
    <w:rPr>
      <w:rFonts w:eastAsia="Times New Roman"/>
      <w:color w:val="000000"/>
      <w:sz w:val="20"/>
    </w:rPr>
  </w:style>
  <w:style w:type="paragraph" w:customStyle="1" w:styleId="cjk">
    <w:name w:val="cjk"/>
    <w:basedOn w:val="a2"/>
    <w:uiPriority w:val="99"/>
    <w:qFormat/>
    <w:rsid w:val="00650B00"/>
    <w:pPr>
      <w:widowControl/>
      <w:snapToGrid/>
      <w:spacing w:beforeAutospacing="1" w:after="115"/>
    </w:pPr>
    <w:rPr>
      <w:rFonts w:eastAsia="Times New Roman"/>
      <w:color w:val="000000"/>
      <w:sz w:val="20"/>
    </w:rPr>
  </w:style>
  <w:style w:type="paragraph" w:customStyle="1" w:styleId="ctl">
    <w:name w:val="ctl"/>
    <w:basedOn w:val="a2"/>
    <w:uiPriority w:val="99"/>
    <w:qFormat/>
    <w:rsid w:val="00650B00"/>
    <w:pPr>
      <w:widowControl/>
      <w:snapToGrid/>
      <w:spacing w:beforeAutospacing="1" w:after="115"/>
    </w:pPr>
    <w:rPr>
      <w:rFonts w:ascii="Calibri" w:eastAsia="Times New Roman" w:hAnsi="Calibri"/>
      <w:color w:val="000000"/>
      <w:sz w:val="20"/>
    </w:rPr>
  </w:style>
  <w:style w:type="character" w:customStyle="1" w:styleId="ft1100">
    <w:name w:val="ft1100"/>
    <w:basedOn w:val="a3"/>
    <w:uiPriority w:val="99"/>
    <w:qFormat/>
    <w:rsid w:val="00650B00"/>
    <w:rPr>
      <w:rFonts w:cs="Times New Roman"/>
    </w:rPr>
  </w:style>
  <w:style w:type="character" w:customStyle="1" w:styleId="ft1168">
    <w:name w:val="ft1168"/>
    <w:basedOn w:val="a3"/>
    <w:uiPriority w:val="99"/>
    <w:qFormat/>
    <w:rsid w:val="00650B00"/>
    <w:rPr>
      <w:rFonts w:cs="Times New Roman"/>
    </w:rPr>
  </w:style>
  <w:style w:type="character" w:customStyle="1" w:styleId="ft1237">
    <w:name w:val="ft1237"/>
    <w:basedOn w:val="a3"/>
    <w:uiPriority w:val="99"/>
    <w:qFormat/>
    <w:rsid w:val="00650B00"/>
    <w:rPr>
      <w:rFonts w:cs="Times New Roman"/>
    </w:rPr>
  </w:style>
  <w:style w:type="character" w:customStyle="1" w:styleId="ft1245">
    <w:name w:val="ft1245"/>
    <w:basedOn w:val="a3"/>
    <w:uiPriority w:val="99"/>
    <w:qFormat/>
    <w:rsid w:val="00650B00"/>
    <w:rPr>
      <w:rFonts w:cs="Times New Roman"/>
    </w:rPr>
  </w:style>
  <w:style w:type="character" w:customStyle="1" w:styleId="articletext">
    <w:name w:val="article_text"/>
    <w:basedOn w:val="a3"/>
    <w:uiPriority w:val="99"/>
    <w:qFormat/>
    <w:rsid w:val="00650B00"/>
    <w:rPr>
      <w:rFonts w:cs="Times New Roman"/>
    </w:rPr>
  </w:style>
  <w:style w:type="paragraph" w:customStyle="1" w:styleId="2f4">
    <w:name w:val="[О] Загол. 2 ур."/>
    <w:uiPriority w:val="99"/>
    <w:qFormat/>
    <w:rsid w:val="00650B00"/>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3"/>
    <w:qFormat/>
    <w:rsid w:val="00650B00"/>
    <w:rPr>
      <w:rFonts w:cs="Times New Roman"/>
    </w:rPr>
  </w:style>
  <w:style w:type="character" w:customStyle="1" w:styleId="610">
    <w:name w:val="Знак Знак610"/>
    <w:uiPriority w:val="99"/>
    <w:qFormat/>
    <w:locked/>
    <w:rsid w:val="00650B00"/>
    <w:rPr>
      <w:b/>
      <w:caps/>
      <w:sz w:val="24"/>
      <w:lang w:val="ru-RU" w:eastAsia="ru-RU"/>
    </w:rPr>
  </w:style>
  <w:style w:type="paragraph" w:customStyle="1" w:styleId="affffd">
    <w:name w:val="Знак Знак Знак Знак Знак Знак Знак Знак Знак Знак Знак Знак Знак"/>
    <w:basedOn w:val="a2"/>
    <w:uiPriority w:val="99"/>
    <w:qFormat/>
    <w:rsid w:val="00650B00"/>
    <w:pPr>
      <w:widowControl/>
      <w:tabs>
        <w:tab w:val="left" w:pos="720"/>
      </w:tabs>
      <w:snapToGrid/>
      <w:spacing w:before="0" w:after="160" w:line="240" w:lineRule="exact"/>
    </w:pPr>
    <w:rPr>
      <w:rFonts w:ascii="Verdana" w:eastAsia="Times New Roman" w:hAnsi="Verdana"/>
      <w:szCs w:val="24"/>
      <w:lang w:val="en-US" w:eastAsia="en-US"/>
    </w:rPr>
  </w:style>
  <w:style w:type="paragraph" w:customStyle="1" w:styleId="affffe">
    <w:name w:val="Абзац"/>
    <w:basedOn w:val="a2"/>
    <w:uiPriority w:val="99"/>
    <w:qFormat/>
    <w:rsid w:val="00650B00"/>
    <w:pPr>
      <w:widowControl/>
      <w:snapToGrid/>
      <w:spacing w:before="0" w:after="0" w:line="312" w:lineRule="auto"/>
      <w:ind w:firstLine="567"/>
      <w:jc w:val="both"/>
    </w:pPr>
    <w:rPr>
      <w:rFonts w:eastAsia="Times New Roman"/>
      <w:spacing w:val="-4"/>
    </w:rPr>
  </w:style>
  <w:style w:type="paragraph" w:customStyle="1" w:styleId="315">
    <w:name w:val="Основной текст 31"/>
    <w:basedOn w:val="1f0"/>
    <w:uiPriority w:val="99"/>
    <w:qFormat/>
    <w:rsid w:val="00650B00"/>
    <w:pPr>
      <w:widowControl/>
      <w:spacing w:line="240" w:lineRule="auto"/>
      <w:ind w:firstLine="0"/>
    </w:pPr>
    <w:rPr>
      <w:i/>
      <w:sz w:val="26"/>
    </w:rPr>
  </w:style>
  <w:style w:type="character" w:customStyle="1" w:styleId="162">
    <w:name w:val="Знак Знак162"/>
    <w:uiPriority w:val="99"/>
    <w:qFormat/>
    <w:rsid w:val="00650B00"/>
    <w:rPr>
      <w:rFonts w:ascii="Cambria" w:hAnsi="Cambria"/>
      <w:b/>
      <w:kern w:val="32"/>
      <w:sz w:val="32"/>
    </w:rPr>
  </w:style>
  <w:style w:type="paragraph" w:customStyle="1" w:styleId="BodyText22">
    <w:name w:val="Body Text 22"/>
    <w:basedOn w:val="a2"/>
    <w:uiPriority w:val="99"/>
    <w:qFormat/>
    <w:rsid w:val="00650B00"/>
    <w:pPr>
      <w:keepNext/>
      <w:tabs>
        <w:tab w:val="left" w:pos="142"/>
        <w:tab w:val="left" w:pos="6946"/>
      </w:tabs>
      <w:autoSpaceDE w:val="0"/>
      <w:autoSpaceDN w:val="0"/>
      <w:snapToGrid/>
      <w:spacing w:before="0" w:after="0"/>
      <w:ind w:left="284" w:firstLine="709"/>
      <w:jc w:val="both"/>
    </w:pPr>
    <w:rPr>
      <w:rFonts w:eastAsia="Times New Roman"/>
      <w:sz w:val="22"/>
      <w:szCs w:val="22"/>
      <w:lang w:val="en-US"/>
    </w:rPr>
  </w:style>
  <w:style w:type="paragraph" w:customStyle="1" w:styleId="2f5">
    <w:name w:val="_СПИСОК_2"/>
    <w:basedOn w:val="a2"/>
    <w:uiPriority w:val="99"/>
    <w:qFormat/>
    <w:rsid w:val="00650B00"/>
    <w:pPr>
      <w:widowControl/>
      <w:snapToGrid/>
      <w:spacing w:before="0" w:after="0"/>
      <w:ind w:left="600" w:hanging="600"/>
      <w:jc w:val="both"/>
    </w:pPr>
    <w:rPr>
      <w:rFonts w:eastAsia="MS Mincho"/>
      <w:sz w:val="28"/>
      <w:szCs w:val="28"/>
      <w:lang w:eastAsia="ja-JP"/>
    </w:rPr>
  </w:style>
  <w:style w:type="paragraph" w:customStyle="1" w:styleId="afffff">
    <w:name w:val="Îñíîâíîé"/>
    <w:basedOn w:val="a2"/>
    <w:uiPriority w:val="99"/>
    <w:qFormat/>
    <w:rsid w:val="00650B00"/>
    <w:pPr>
      <w:widowControl/>
      <w:overflowPunct w:val="0"/>
      <w:autoSpaceDE w:val="0"/>
      <w:autoSpaceDN w:val="0"/>
      <w:adjustRightInd w:val="0"/>
      <w:snapToGrid/>
      <w:spacing w:before="0" w:after="0"/>
      <w:ind w:firstLine="426"/>
      <w:jc w:val="both"/>
      <w:textAlignment w:val="baseline"/>
    </w:pPr>
    <w:rPr>
      <w:rFonts w:eastAsia="Times New Roman"/>
      <w:sz w:val="28"/>
    </w:rPr>
  </w:style>
  <w:style w:type="paragraph" w:customStyle="1" w:styleId="1f6">
    <w:name w:val="Çàãë1"/>
    <w:basedOn w:val="a2"/>
    <w:uiPriority w:val="99"/>
    <w:qFormat/>
    <w:rsid w:val="00650B00"/>
    <w:pPr>
      <w:widowControl/>
      <w:overflowPunct w:val="0"/>
      <w:autoSpaceDE w:val="0"/>
      <w:autoSpaceDN w:val="0"/>
      <w:adjustRightInd w:val="0"/>
      <w:snapToGrid/>
      <w:spacing w:before="0" w:after="0"/>
      <w:jc w:val="center"/>
      <w:textAlignment w:val="baseline"/>
    </w:pPr>
    <w:rPr>
      <w:rFonts w:eastAsia="Times New Roman"/>
      <w:sz w:val="28"/>
    </w:rPr>
  </w:style>
  <w:style w:type="character" w:customStyle="1" w:styleId="name">
    <w:name w:val="name"/>
    <w:basedOn w:val="a3"/>
    <w:uiPriority w:val="99"/>
    <w:qFormat/>
    <w:rsid w:val="00650B00"/>
    <w:rPr>
      <w:rFonts w:cs="Times New Roman"/>
    </w:rPr>
  </w:style>
  <w:style w:type="character" w:customStyle="1" w:styleId="FontStyle33">
    <w:name w:val="Font Style33"/>
    <w:uiPriority w:val="99"/>
    <w:qFormat/>
    <w:rsid w:val="00650B00"/>
    <w:rPr>
      <w:rFonts w:ascii="Times New Roman" w:hAnsi="Times New Roman"/>
      <w:b/>
      <w:sz w:val="26"/>
    </w:rPr>
  </w:style>
  <w:style w:type="paragraph" w:customStyle="1" w:styleId="Style100">
    <w:name w:val="Style10"/>
    <w:basedOn w:val="a2"/>
    <w:uiPriority w:val="99"/>
    <w:qFormat/>
    <w:rsid w:val="00650B00"/>
    <w:pPr>
      <w:autoSpaceDE w:val="0"/>
      <w:autoSpaceDN w:val="0"/>
      <w:adjustRightInd w:val="0"/>
      <w:snapToGrid/>
      <w:spacing w:before="0" w:after="0" w:line="480" w:lineRule="exact"/>
      <w:ind w:firstLine="720"/>
      <w:jc w:val="both"/>
    </w:pPr>
    <w:rPr>
      <w:rFonts w:eastAsia="Times New Roman"/>
      <w:szCs w:val="24"/>
    </w:rPr>
  </w:style>
  <w:style w:type="paragraph" w:customStyle="1" w:styleId="Style20">
    <w:name w:val="Style20"/>
    <w:basedOn w:val="a2"/>
    <w:uiPriority w:val="99"/>
    <w:qFormat/>
    <w:rsid w:val="00650B00"/>
    <w:pPr>
      <w:autoSpaceDE w:val="0"/>
      <w:autoSpaceDN w:val="0"/>
      <w:adjustRightInd w:val="0"/>
      <w:snapToGrid/>
      <w:spacing w:before="0" w:after="0" w:line="478" w:lineRule="exact"/>
    </w:pPr>
    <w:rPr>
      <w:rFonts w:eastAsia="Times New Roman"/>
      <w:szCs w:val="24"/>
    </w:rPr>
  </w:style>
  <w:style w:type="character" w:customStyle="1" w:styleId="FontStyle35">
    <w:name w:val="Font Style35"/>
    <w:uiPriority w:val="99"/>
    <w:qFormat/>
    <w:rsid w:val="00650B00"/>
    <w:rPr>
      <w:rFonts w:ascii="Times New Roman" w:hAnsi="Times New Roman"/>
      <w:i/>
      <w:sz w:val="24"/>
    </w:rPr>
  </w:style>
  <w:style w:type="paragraph" w:customStyle="1" w:styleId="Style8">
    <w:name w:val="Style8"/>
    <w:basedOn w:val="a2"/>
    <w:uiPriority w:val="99"/>
    <w:qFormat/>
    <w:rsid w:val="00650B00"/>
    <w:pPr>
      <w:autoSpaceDE w:val="0"/>
      <w:autoSpaceDN w:val="0"/>
      <w:adjustRightInd w:val="0"/>
      <w:snapToGrid/>
      <w:spacing w:before="0" w:after="0"/>
      <w:jc w:val="both"/>
    </w:pPr>
    <w:rPr>
      <w:rFonts w:eastAsia="Times New Roman"/>
      <w:szCs w:val="24"/>
    </w:rPr>
  </w:style>
  <w:style w:type="paragraph" w:customStyle="1" w:styleId="Style18">
    <w:name w:val="Style18"/>
    <w:basedOn w:val="a2"/>
    <w:uiPriority w:val="99"/>
    <w:qFormat/>
    <w:rsid w:val="00650B00"/>
    <w:pPr>
      <w:autoSpaceDE w:val="0"/>
      <w:autoSpaceDN w:val="0"/>
      <w:adjustRightInd w:val="0"/>
      <w:snapToGrid/>
      <w:spacing w:before="0" w:after="0"/>
    </w:pPr>
    <w:rPr>
      <w:rFonts w:eastAsia="Times New Roman"/>
      <w:szCs w:val="24"/>
    </w:rPr>
  </w:style>
  <w:style w:type="character" w:customStyle="1" w:styleId="FontStyle37">
    <w:name w:val="Font Style37"/>
    <w:uiPriority w:val="99"/>
    <w:qFormat/>
    <w:rsid w:val="00650B00"/>
    <w:rPr>
      <w:rFonts w:ascii="Times New Roman" w:hAnsi="Times New Roman"/>
      <w:sz w:val="32"/>
    </w:rPr>
  </w:style>
  <w:style w:type="paragraph" w:customStyle="1" w:styleId="Style17">
    <w:name w:val="Style17"/>
    <w:basedOn w:val="a2"/>
    <w:uiPriority w:val="99"/>
    <w:qFormat/>
    <w:rsid w:val="00650B00"/>
    <w:pPr>
      <w:autoSpaceDE w:val="0"/>
      <w:autoSpaceDN w:val="0"/>
      <w:adjustRightInd w:val="0"/>
      <w:snapToGrid/>
      <w:spacing w:before="0" w:after="0" w:line="516" w:lineRule="exact"/>
      <w:ind w:firstLine="691"/>
      <w:jc w:val="both"/>
    </w:pPr>
    <w:rPr>
      <w:rFonts w:eastAsia="Times New Roman"/>
      <w:szCs w:val="24"/>
    </w:rPr>
  </w:style>
  <w:style w:type="paragraph" w:customStyle="1" w:styleId="Style25">
    <w:name w:val="Style25"/>
    <w:basedOn w:val="a2"/>
    <w:uiPriority w:val="99"/>
    <w:qFormat/>
    <w:rsid w:val="00650B00"/>
    <w:pPr>
      <w:autoSpaceDE w:val="0"/>
      <w:autoSpaceDN w:val="0"/>
      <w:adjustRightInd w:val="0"/>
      <w:snapToGrid/>
      <w:spacing w:before="0" w:after="0" w:line="274" w:lineRule="exact"/>
    </w:pPr>
    <w:rPr>
      <w:rFonts w:eastAsia="Times New Roman"/>
      <w:szCs w:val="24"/>
    </w:rPr>
  </w:style>
  <w:style w:type="paragraph" w:customStyle="1" w:styleId="Style30">
    <w:name w:val="Style30"/>
    <w:basedOn w:val="a2"/>
    <w:uiPriority w:val="99"/>
    <w:qFormat/>
    <w:rsid w:val="00650B00"/>
    <w:pPr>
      <w:autoSpaceDE w:val="0"/>
      <w:autoSpaceDN w:val="0"/>
      <w:adjustRightInd w:val="0"/>
      <w:snapToGrid/>
      <w:spacing w:before="0" w:after="0" w:line="274" w:lineRule="exact"/>
    </w:pPr>
    <w:rPr>
      <w:rFonts w:eastAsia="Times New Roman"/>
      <w:szCs w:val="24"/>
    </w:rPr>
  </w:style>
  <w:style w:type="paragraph" w:customStyle="1" w:styleId="acaae">
    <w:name w:val="?acaae"/>
    <w:basedOn w:val="a2"/>
    <w:uiPriority w:val="99"/>
    <w:qFormat/>
    <w:rsid w:val="00650B00"/>
    <w:pPr>
      <w:keepNext/>
      <w:widowControl/>
      <w:tabs>
        <w:tab w:val="left" w:pos="567"/>
        <w:tab w:val="left" w:pos="851"/>
        <w:tab w:val="left" w:pos="1134"/>
        <w:tab w:val="left" w:pos="1418"/>
        <w:tab w:val="left" w:pos="1701"/>
        <w:tab w:val="left" w:pos="1985"/>
      </w:tabs>
      <w:snapToGrid/>
      <w:spacing w:before="0" w:after="0" w:line="360" w:lineRule="auto"/>
      <w:jc w:val="center"/>
    </w:pPr>
    <w:rPr>
      <w:rFonts w:eastAsia="Times New Roman"/>
      <w:b/>
      <w:kern w:val="28"/>
    </w:rPr>
  </w:style>
  <w:style w:type="paragraph" w:customStyle="1" w:styleId="1f7">
    <w:name w:val="Знак Знак Знак Знак Знак Знак Знак Знак Знак Знак Знак Знак Знак1"/>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paragraph" w:customStyle="1" w:styleId="afffff0">
    <w:name w:val="Обычный текст"/>
    <w:basedOn w:val="a2"/>
    <w:link w:val="afffff1"/>
    <w:uiPriority w:val="99"/>
    <w:qFormat/>
    <w:rsid w:val="00650B00"/>
    <w:pPr>
      <w:widowControl/>
      <w:snapToGrid/>
      <w:spacing w:before="0" w:after="0"/>
      <w:ind w:firstLine="454"/>
      <w:jc w:val="both"/>
    </w:pPr>
    <w:rPr>
      <w:sz w:val="20"/>
    </w:rPr>
  </w:style>
  <w:style w:type="paragraph" w:customStyle="1" w:styleId="11c">
    <w:name w:val="Абзац списка11"/>
    <w:basedOn w:val="a2"/>
    <w:uiPriority w:val="99"/>
    <w:qFormat/>
    <w:rsid w:val="00650B00"/>
    <w:pPr>
      <w:snapToGrid/>
      <w:spacing w:before="0" w:after="0"/>
      <w:ind w:left="720" w:firstLine="400"/>
      <w:jc w:val="both"/>
    </w:pPr>
    <w:rPr>
      <w:rFonts w:eastAsia="Times New Roman"/>
      <w:szCs w:val="24"/>
    </w:rPr>
  </w:style>
  <w:style w:type="paragraph" w:customStyle="1" w:styleId="212">
    <w:name w:val="Основной текст с отступом 21"/>
    <w:basedOn w:val="a2"/>
    <w:uiPriority w:val="99"/>
    <w:qFormat/>
    <w:rsid w:val="00650B00"/>
    <w:pPr>
      <w:snapToGrid/>
      <w:spacing w:before="0" w:after="0" w:line="360" w:lineRule="auto"/>
      <w:ind w:firstLine="720"/>
    </w:pPr>
    <w:rPr>
      <w:rFonts w:eastAsia="Times New Roman"/>
      <w:sz w:val="26"/>
      <w:szCs w:val="24"/>
    </w:rPr>
  </w:style>
  <w:style w:type="paragraph" w:customStyle="1" w:styleId="320">
    <w:name w:val="Основной текст с отступом 32"/>
    <w:basedOn w:val="a2"/>
    <w:uiPriority w:val="99"/>
    <w:qFormat/>
    <w:rsid w:val="00650B00"/>
    <w:pPr>
      <w:widowControl/>
      <w:overflowPunct w:val="0"/>
      <w:autoSpaceDE w:val="0"/>
      <w:autoSpaceDN w:val="0"/>
      <w:adjustRightInd w:val="0"/>
      <w:snapToGrid/>
      <w:spacing w:before="0" w:after="120"/>
      <w:ind w:left="283"/>
      <w:textAlignment w:val="baseline"/>
    </w:pPr>
    <w:rPr>
      <w:rFonts w:eastAsia="Times New Roman"/>
      <w:sz w:val="16"/>
    </w:rPr>
  </w:style>
  <w:style w:type="character" w:customStyle="1" w:styleId="ft3087">
    <w:name w:val="ft3087"/>
    <w:basedOn w:val="a3"/>
    <w:uiPriority w:val="99"/>
    <w:qFormat/>
    <w:rsid w:val="00650B00"/>
    <w:rPr>
      <w:rFonts w:cs="Times New Roman"/>
    </w:rPr>
  </w:style>
  <w:style w:type="character" w:customStyle="1" w:styleId="ft3162">
    <w:name w:val="ft3162"/>
    <w:basedOn w:val="a3"/>
    <w:uiPriority w:val="99"/>
    <w:qFormat/>
    <w:rsid w:val="00650B00"/>
    <w:rPr>
      <w:rFonts w:cs="Times New Roman"/>
    </w:rPr>
  </w:style>
  <w:style w:type="character" w:customStyle="1" w:styleId="ft1373">
    <w:name w:val="ft1373"/>
    <w:basedOn w:val="a3"/>
    <w:uiPriority w:val="99"/>
    <w:qFormat/>
    <w:rsid w:val="00650B00"/>
    <w:rPr>
      <w:rFonts w:cs="Times New Roman"/>
    </w:rPr>
  </w:style>
  <w:style w:type="character" w:customStyle="1" w:styleId="ft32">
    <w:name w:val="ft32"/>
    <w:basedOn w:val="a3"/>
    <w:uiPriority w:val="99"/>
    <w:qFormat/>
    <w:rsid w:val="00650B00"/>
    <w:rPr>
      <w:rFonts w:cs="Times New Roman"/>
    </w:rPr>
  </w:style>
  <w:style w:type="character" w:customStyle="1" w:styleId="ft1433">
    <w:name w:val="ft1433"/>
    <w:basedOn w:val="a3"/>
    <w:uiPriority w:val="99"/>
    <w:qFormat/>
    <w:rsid w:val="00650B00"/>
    <w:rPr>
      <w:rFonts w:cs="Times New Roman"/>
    </w:rPr>
  </w:style>
  <w:style w:type="character" w:customStyle="1" w:styleId="ft1481">
    <w:name w:val="ft1481"/>
    <w:basedOn w:val="a3"/>
    <w:uiPriority w:val="99"/>
    <w:qFormat/>
    <w:rsid w:val="00650B00"/>
    <w:rPr>
      <w:rFonts w:cs="Times New Roman"/>
    </w:rPr>
  </w:style>
  <w:style w:type="character" w:customStyle="1" w:styleId="ft1536">
    <w:name w:val="ft1536"/>
    <w:basedOn w:val="a3"/>
    <w:uiPriority w:val="99"/>
    <w:qFormat/>
    <w:rsid w:val="00650B00"/>
    <w:rPr>
      <w:rFonts w:cs="Times New Roman"/>
    </w:rPr>
  </w:style>
  <w:style w:type="character" w:customStyle="1" w:styleId="ft1543">
    <w:name w:val="ft1543"/>
    <w:basedOn w:val="a3"/>
    <w:uiPriority w:val="99"/>
    <w:qFormat/>
    <w:rsid w:val="00650B00"/>
    <w:rPr>
      <w:rFonts w:cs="Times New Roman"/>
    </w:rPr>
  </w:style>
  <w:style w:type="character" w:customStyle="1" w:styleId="ft1">
    <w:name w:val="ft1"/>
    <w:basedOn w:val="a3"/>
    <w:uiPriority w:val="99"/>
    <w:qFormat/>
    <w:rsid w:val="00650B00"/>
    <w:rPr>
      <w:rFonts w:cs="Times New Roman"/>
    </w:rPr>
  </w:style>
  <w:style w:type="character" w:customStyle="1" w:styleId="ft1546">
    <w:name w:val="ft1546"/>
    <w:basedOn w:val="a3"/>
    <w:uiPriority w:val="99"/>
    <w:qFormat/>
    <w:rsid w:val="00650B00"/>
    <w:rPr>
      <w:rFonts w:cs="Times New Roman"/>
    </w:rPr>
  </w:style>
  <w:style w:type="character" w:customStyle="1" w:styleId="ft1550">
    <w:name w:val="ft1550"/>
    <w:basedOn w:val="a3"/>
    <w:uiPriority w:val="99"/>
    <w:qFormat/>
    <w:rsid w:val="00650B00"/>
    <w:rPr>
      <w:rFonts w:cs="Times New Roman"/>
    </w:rPr>
  </w:style>
  <w:style w:type="character" w:customStyle="1" w:styleId="ft1571">
    <w:name w:val="ft1571"/>
    <w:basedOn w:val="a3"/>
    <w:uiPriority w:val="99"/>
    <w:qFormat/>
    <w:rsid w:val="00650B00"/>
    <w:rPr>
      <w:rFonts w:cs="Times New Roman"/>
    </w:rPr>
  </w:style>
  <w:style w:type="character" w:customStyle="1" w:styleId="ft1577">
    <w:name w:val="ft1577"/>
    <w:basedOn w:val="a3"/>
    <w:uiPriority w:val="99"/>
    <w:qFormat/>
    <w:rsid w:val="00650B00"/>
    <w:rPr>
      <w:rFonts w:cs="Times New Roman"/>
    </w:rPr>
  </w:style>
  <w:style w:type="character" w:customStyle="1" w:styleId="ft1583">
    <w:name w:val="ft1583"/>
    <w:basedOn w:val="a3"/>
    <w:uiPriority w:val="99"/>
    <w:qFormat/>
    <w:rsid w:val="00650B00"/>
    <w:rPr>
      <w:rFonts w:cs="Times New Roman"/>
    </w:rPr>
  </w:style>
  <w:style w:type="character" w:customStyle="1" w:styleId="ft1593">
    <w:name w:val="ft1593"/>
    <w:basedOn w:val="a3"/>
    <w:uiPriority w:val="99"/>
    <w:qFormat/>
    <w:rsid w:val="00650B00"/>
    <w:rPr>
      <w:rFonts w:cs="Times New Roman"/>
    </w:rPr>
  </w:style>
  <w:style w:type="character" w:customStyle="1" w:styleId="ft1641">
    <w:name w:val="ft1641"/>
    <w:basedOn w:val="a3"/>
    <w:uiPriority w:val="99"/>
    <w:qFormat/>
    <w:rsid w:val="00650B00"/>
    <w:rPr>
      <w:rFonts w:cs="Times New Roman"/>
    </w:rPr>
  </w:style>
  <w:style w:type="character" w:customStyle="1" w:styleId="ft1671">
    <w:name w:val="ft1671"/>
    <w:basedOn w:val="a3"/>
    <w:uiPriority w:val="99"/>
    <w:qFormat/>
    <w:rsid w:val="00650B00"/>
    <w:rPr>
      <w:rFonts w:cs="Times New Roman"/>
    </w:rPr>
  </w:style>
  <w:style w:type="character" w:customStyle="1" w:styleId="ft1723">
    <w:name w:val="ft1723"/>
    <w:basedOn w:val="a3"/>
    <w:uiPriority w:val="99"/>
    <w:qFormat/>
    <w:rsid w:val="00650B00"/>
    <w:rPr>
      <w:rFonts w:cs="Times New Roman"/>
    </w:rPr>
  </w:style>
  <w:style w:type="character" w:customStyle="1" w:styleId="ft1786">
    <w:name w:val="ft1786"/>
    <w:basedOn w:val="a3"/>
    <w:uiPriority w:val="99"/>
    <w:qFormat/>
    <w:rsid w:val="00650B00"/>
    <w:rPr>
      <w:rFonts w:cs="Times New Roman"/>
    </w:rPr>
  </w:style>
  <w:style w:type="character" w:customStyle="1" w:styleId="ft1809">
    <w:name w:val="ft1809"/>
    <w:basedOn w:val="a3"/>
    <w:uiPriority w:val="99"/>
    <w:qFormat/>
    <w:rsid w:val="00650B00"/>
    <w:rPr>
      <w:rFonts w:cs="Times New Roman"/>
    </w:rPr>
  </w:style>
  <w:style w:type="character" w:customStyle="1" w:styleId="ft1814">
    <w:name w:val="ft1814"/>
    <w:basedOn w:val="a3"/>
    <w:uiPriority w:val="99"/>
    <w:qFormat/>
    <w:rsid w:val="00650B00"/>
    <w:rPr>
      <w:rFonts w:cs="Times New Roman"/>
    </w:rPr>
  </w:style>
  <w:style w:type="character" w:customStyle="1" w:styleId="ft1827">
    <w:name w:val="ft1827"/>
    <w:basedOn w:val="a3"/>
    <w:uiPriority w:val="99"/>
    <w:qFormat/>
    <w:rsid w:val="00650B00"/>
    <w:rPr>
      <w:rFonts w:cs="Times New Roman"/>
    </w:rPr>
  </w:style>
  <w:style w:type="character" w:customStyle="1" w:styleId="ft1831">
    <w:name w:val="ft1831"/>
    <w:basedOn w:val="a3"/>
    <w:uiPriority w:val="99"/>
    <w:qFormat/>
    <w:rsid w:val="00650B00"/>
    <w:rPr>
      <w:rFonts w:cs="Times New Roman"/>
    </w:rPr>
  </w:style>
  <w:style w:type="character" w:customStyle="1" w:styleId="ft1837">
    <w:name w:val="ft1837"/>
    <w:basedOn w:val="a3"/>
    <w:uiPriority w:val="99"/>
    <w:qFormat/>
    <w:rsid w:val="00650B00"/>
    <w:rPr>
      <w:rFonts w:cs="Times New Roman"/>
    </w:rPr>
  </w:style>
  <w:style w:type="character" w:customStyle="1" w:styleId="ft1857">
    <w:name w:val="ft1857"/>
    <w:basedOn w:val="a3"/>
    <w:uiPriority w:val="99"/>
    <w:qFormat/>
    <w:rsid w:val="00650B00"/>
    <w:rPr>
      <w:rFonts w:cs="Times New Roman"/>
    </w:rPr>
  </w:style>
  <w:style w:type="character" w:customStyle="1" w:styleId="ft1873">
    <w:name w:val="ft1873"/>
    <w:basedOn w:val="a3"/>
    <w:uiPriority w:val="99"/>
    <w:qFormat/>
    <w:rsid w:val="00650B00"/>
    <w:rPr>
      <w:rFonts w:cs="Times New Roman"/>
    </w:rPr>
  </w:style>
  <w:style w:type="character" w:customStyle="1" w:styleId="ft1932">
    <w:name w:val="ft1932"/>
    <w:basedOn w:val="a3"/>
    <w:uiPriority w:val="99"/>
    <w:qFormat/>
    <w:rsid w:val="00650B00"/>
    <w:rPr>
      <w:rFonts w:cs="Times New Roman"/>
    </w:rPr>
  </w:style>
  <w:style w:type="character" w:customStyle="1" w:styleId="ft1995">
    <w:name w:val="ft1995"/>
    <w:basedOn w:val="a3"/>
    <w:uiPriority w:val="99"/>
    <w:qFormat/>
    <w:rsid w:val="00650B00"/>
    <w:rPr>
      <w:rFonts w:cs="Times New Roman"/>
    </w:rPr>
  </w:style>
  <w:style w:type="character" w:customStyle="1" w:styleId="ft2033">
    <w:name w:val="ft2033"/>
    <w:basedOn w:val="a3"/>
    <w:uiPriority w:val="99"/>
    <w:qFormat/>
    <w:rsid w:val="00650B00"/>
    <w:rPr>
      <w:rFonts w:cs="Times New Roman"/>
    </w:rPr>
  </w:style>
  <w:style w:type="character" w:customStyle="1" w:styleId="ft11943">
    <w:name w:val="ft11943"/>
    <w:basedOn w:val="a3"/>
    <w:uiPriority w:val="99"/>
    <w:qFormat/>
    <w:rsid w:val="00650B00"/>
    <w:rPr>
      <w:rFonts w:cs="Times New Roman"/>
    </w:rPr>
  </w:style>
  <w:style w:type="character" w:customStyle="1" w:styleId="ft12010">
    <w:name w:val="ft12010"/>
    <w:basedOn w:val="a3"/>
    <w:uiPriority w:val="99"/>
    <w:qFormat/>
    <w:rsid w:val="00650B00"/>
    <w:rPr>
      <w:rFonts w:cs="Times New Roman"/>
    </w:rPr>
  </w:style>
  <w:style w:type="character" w:customStyle="1" w:styleId="ft12050">
    <w:name w:val="ft12050"/>
    <w:basedOn w:val="a3"/>
    <w:uiPriority w:val="99"/>
    <w:qFormat/>
    <w:rsid w:val="00650B00"/>
    <w:rPr>
      <w:rFonts w:cs="Times New Roman"/>
    </w:rPr>
  </w:style>
  <w:style w:type="character" w:customStyle="1" w:styleId="ft12104">
    <w:name w:val="ft12104"/>
    <w:basedOn w:val="a3"/>
    <w:uiPriority w:val="99"/>
    <w:qFormat/>
    <w:rsid w:val="00650B00"/>
    <w:rPr>
      <w:rFonts w:cs="Times New Roman"/>
    </w:rPr>
  </w:style>
  <w:style w:type="character" w:customStyle="1" w:styleId="ft12139">
    <w:name w:val="ft12139"/>
    <w:basedOn w:val="a3"/>
    <w:uiPriority w:val="99"/>
    <w:qFormat/>
    <w:rsid w:val="00650B00"/>
    <w:rPr>
      <w:rFonts w:cs="Times New Roman"/>
    </w:rPr>
  </w:style>
  <w:style w:type="character" w:customStyle="1" w:styleId="ft12166">
    <w:name w:val="ft12166"/>
    <w:basedOn w:val="a3"/>
    <w:uiPriority w:val="99"/>
    <w:qFormat/>
    <w:rsid w:val="00650B00"/>
    <w:rPr>
      <w:rFonts w:cs="Times New Roman"/>
    </w:rPr>
  </w:style>
  <w:style w:type="character" w:customStyle="1" w:styleId="ft12184">
    <w:name w:val="ft12184"/>
    <w:basedOn w:val="a3"/>
    <w:uiPriority w:val="99"/>
    <w:qFormat/>
    <w:rsid w:val="00650B00"/>
    <w:rPr>
      <w:rFonts w:cs="Times New Roman"/>
    </w:rPr>
  </w:style>
  <w:style w:type="character" w:customStyle="1" w:styleId="ft12250">
    <w:name w:val="ft12250"/>
    <w:basedOn w:val="a3"/>
    <w:uiPriority w:val="99"/>
    <w:qFormat/>
    <w:rsid w:val="00650B00"/>
    <w:rPr>
      <w:rFonts w:cs="Times New Roman"/>
    </w:rPr>
  </w:style>
  <w:style w:type="character" w:customStyle="1" w:styleId="ft12278">
    <w:name w:val="ft12278"/>
    <w:basedOn w:val="a3"/>
    <w:uiPriority w:val="99"/>
    <w:qFormat/>
    <w:rsid w:val="00650B00"/>
    <w:rPr>
      <w:rFonts w:cs="Times New Roman"/>
    </w:rPr>
  </w:style>
  <w:style w:type="character" w:customStyle="1" w:styleId="ft12329">
    <w:name w:val="ft12329"/>
    <w:basedOn w:val="a3"/>
    <w:uiPriority w:val="99"/>
    <w:qFormat/>
    <w:rsid w:val="00650B00"/>
    <w:rPr>
      <w:rFonts w:cs="Times New Roman"/>
    </w:rPr>
  </w:style>
  <w:style w:type="character" w:customStyle="1" w:styleId="ft12373">
    <w:name w:val="ft12373"/>
    <w:basedOn w:val="a3"/>
    <w:uiPriority w:val="99"/>
    <w:qFormat/>
    <w:rsid w:val="00650B00"/>
    <w:rPr>
      <w:rFonts w:cs="Times New Roman"/>
    </w:rPr>
  </w:style>
  <w:style w:type="character" w:customStyle="1" w:styleId="ft12374">
    <w:name w:val="ft12374"/>
    <w:basedOn w:val="a3"/>
    <w:uiPriority w:val="99"/>
    <w:qFormat/>
    <w:rsid w:val="00650B00"/>
    <w:rPr>
      <w:rFonts w:cs="Times New Roman"/>
    </w:rPr>
  </w:style>
  <w:style w:type="character" w:customStyle="1" w:styleId="ft12429">
    <w:name w:val="ft12429"/>
    <w:basedOn w:val="a3"/>
    <w:uiPriority w:val="99"/>
    <w:qFormat/>
    <w:rsid w:val="00650B00"/>
    <w:rPr>
      <w:rFonts w:cs="Times New Roman"/>
    </w:rPr>
  </w:style>
  <w:style w:type="character" w:customStyle="1" w:styleId="ft12471">
    <w:name w:val="ft12471"/>
    <w:basedOn w:val="a3"/>
    <w:uiPriority w:val="99"/>
    <w:qFormat/>
    <w:rsid w:val="00650B00"/>
    <w:rPr>
      <w:rFonts w:cs="Times New Roman"/>
    </w:rPr>
  </w:style>
  <w:style w:type="character" w:customStyle="1" w:styleId="ft12500">
    <w:name w:val="ft12500"/>
    <w:basedOn w:val="a3"/>
    <w:uiPriority w:val="99"/>
    <w:qFormat/>
    <w:rsid w:val="00650B00"/>
    <w:rPr>
      <w:rFonts w:cs="Times New Roman"/>
    </w:rPr>
  </w:style>
  <w:style w:type="character" w:customStyle="1" w:styleId="ft12501">
    <w:name w:val="ft12501"/>
    <w:basedOn w:val="a3"/>
    <w:uiPriority w:val="99"/>
    <w:qFormat/>
    <w:rsid w:val="00650B00"/>
    <w:rPr>
      <w:rFonts w:cs="Times New Roman"/>
    </w:rPr>
  </w:style>
  <w:style w:type="character" w:customStyle="1" w:styleId="ft12561">
    <w:name w:val="ft12561"/>
    <w:basedOn w:val="a3"/>
    <w:uiPriority w:val="99"/>
    <w:qFormat/>
    <w:rsid w:val="00650B00"/>
    <w:rPr>
      <w:rFonts w:cs="Times New Roman"/>
    </w:rPr>
  </w:style>
  <w:style w:type="character" w:customStyle="1" w:styleId="ft12562">
    <w:name w:val="ft12562"/>
    <w:basedOn w:val="a3"/>
    <w:uiPriority w:val="99"/>
    <w:qFormat/>
    <w:rsid w:val="00650B00"/>
    <w:rPr>
      <w:rFonts w:cs="Times New Roman"/>
    </w:rPr>
  </w:style>
  <w:style w:type="character" w:customStyle="1" w:styleId="ft12589">
    <w:name w:val="ft12589"/>
    <w:basedOn w:val="a3"/>
    <w:uiPriority w:val="99"/>
    <w:qFormat/>
    <w:rsid w:val="00650B00"/>
    <w:rPr>
      <w:rFonts w:cs="Times New Roman"/>
    </w:rPr>
  </w:style>
  <w:style w:type="character" w:customStyle="1" w:styleId="ft12609">
    <w:name w:val="ft12609"/>
    <w:basedOn w:val="a3"/>
    <w:uiPriority w:val="99"/>
    <w:qFormat/>
    <w:rsid w:val="00650B00"/>
    <w:rPr>
      <w:rFonts w:cs="Times New Roman"/>
    </w:rPr>
  </w:style>
  <w:style w:type="character" w:customStyle="1" w:styleId="ft12670">
    <w:name w:val="ft12670"/>
    <w:basedOn w:val="a3"/>
    <w:uiPriority w:val="99"/>
    <w:qFormat/>
    <w:rsid w:val="00650B00"/>
    <w:rPr>
      <w:rFonts w:cs="Times New Roman"/>
    </w:rPr>
  </w:style>
  <w:style w:type="character" w:customStyle="1" w:styleId="ft12676">
    <w:name w:val="ft12676"/>
    <w:basedOn w:val="a3"/>
    <w:uiPriority w:val="99"/>
    <w:qFormat/>
    <w:rsid w:val="00650B00"/>
    <w:rPr>
      <w:rFonts w:cs="Times New Roman"/>
    </w:rPr>
  </w:style>
  <w:style w:type="character" w:customStyle="1" w:styleId="ft12686">
    <w:name w:val="ft12686"/>
    <w:basedOn w:val="a3"/>
    <w:uiPriority w:val="99"/>
    <w:qFormat/>
    <w:rsid w:val="00650B00"/>
    <w:rPr>
      <w:rFonts w:cs="Times New Roman"/>
    </w:rPr>
  </w:style>
  <w:style w:type="character" w:customStyle="1" w:styleId="ft12696">
    <w:name w:val="ft12696"/>
    <w:basedOn w:val="a3"/>
    <w:uiPriority w:val="99"/>
    <w:qFormat/>
    <w:rsid w:val="00650B00"/>
    <w:rPr>
      <w:rFonts w:cs="Times New Roman"/>
    </w:rPr>
  </w:style>
  <w:style w:type="character" w:customStyle="1" w:styleId="ft12701">
    <w:name w:val="ft12701"/>
    <w:basedOn w:val="a3"/>
    <w:uiPriority w:val="99"/>
    <w:qFormat/>
    <w:rsid w:val="00650B00"/>
    <w:rPr>
      <w:rFonts w:cs="Times New Roman"/>
    </w:rPr>
  </w:style>
  <w:style w:type="character" w:customStyle="1" w:styleId="ft12708">
    <w:name w:val="ft12708"/>
    <w:basedOn w:val="a3"/>
    <w:uiPriority w:val="99"/>
    <w:qFormat/>
    <w:rsid w:val="00650B00"/>
    <w:rPr>
      <w:rFonts w:cs="Times New Roman"/>
    </w:rPr>
  </w:style>
  <w:style w:type="character" w:customStyle="1" w:styleId="ft12715">
    <w:name w:val="ft12715"/>
    <w:basedOn w:val="a3"/>
    <w:uiPriority w:val="99"/>
    <w:qFormat/>
    <w:rsid w:val="00650B00"/>
    <w:rPr>
      <w:rFonts w:cs="Times New Roman"/>
    </w:rPr>
  </w:style>
  <w:style w:type="character" w:customStyle="1" w:styleId="ft12722">
    <w:name w:val="ft12722"/>
    <w:basedOn w:val="a3"/>
    <w:uiPriority w:val="99"/>
    <w:qFormat/>
    <w:rsid w:val="00650B00"/>
    <w:rPr>
      <w:rFonts w:cs="Times New Roman"/>
    </w:rPr>
  </w:style>
  <w:style w:type="character" w:customStyle="1" w:styleId="ft12787">
    <w:name w:val="ft12787"/>
    <w:basedOn w:val="a3"/>
    <w:uiPriority w:val="99"/>
    <w:qFormat/>
    <w:rsid w:val="00650B00"/>
    <w:rPr>
      <w:rFonts w:cs="Times New Roman"/>
    </w:rPr>
  </w:style>
  <w:style w:type="character" w:customStyle="1" w:styleId="ft12790">
    <w:name w:val="ft12790"/>
    <w:basedOn w:val="a3"/>
    <w:uiPriority w:val="99"/>
    <w:qFormat/>
    <w:rsid w:val="00650B00"/>
    <w:rPr>
      <w:rFonts w:cs="Times New Roman"/>
    </w:rPr>
  </w:style>
  <w:style w:type="character" w:customStyle="1" w:styleId="ft12850">
    <w:name w:val="ft12850"/>
    <w:basedOn w:val="a3"/>
    <w:uiPriority w:val="99"/>
    <w:qFormat/>
    <w:rsid w:val="00650B00"/>
    <w:rPr>
      <w:rFonts w:cs="Times New Roman"/>
    </w:rPr>
  </w:style>
  <w:style w:type="character" w:customStyle="1" w:styleId="ft12896">
    <w:name w:val="ft12896"/>
    <w:basedOn w:val="a3"/>
    <w:uiPriority w:val="99"/>
    <w:qFormat/>
    <w:rsid w:val="00650B00"/>
    <w:rPr>
      <w:rFonts w:cs="Times New Roman"/>
    </w:rPr>
  </w:style>
  <w:style w:type="character" w:customStyle="1" w:styleId="ft12942">
    <w:name w:val="ft12942"/>
    <w:basedOn w:val="a3"/>
    <w:uiPriority w:val="99"/>
    <w:qFormat/>
    <w:rsid w:val="00650B00"/>
    <w:rPr>
      <w:rFonts w:cs="Times New Roman"/>
    </w:rPr>
  </w:style>
  <w:style w:type="character" w:customStyle="1" w:styleId="ft12991">
    <w:name w:val="ft12991"/>
    <w:basedOn w:val="a3"/>
    <w:uiPriority w:val="99"/>
    <w:qFormat/>
    <w:rsid w:val="00650B00"/>
    <w:rPr>
      <w:rFonts w:cs="Times New Roman"/>
    </w:rPr>
  </w:style>
  <w:style w:type="character" w:customStyle="1" w:styleId="ft13046">
    <w:name w:val="ft13046"/>
    <w:basedOn w:val="a3"/>
    <w:uiPriority w:val="99"/>
    <w:qFormat/>
    <w:rsid w:val="00650B00"/>
    <w:rPr>
      <w:rFonts w:cs="Times New Roman"/>
    </w:rPr>
  </w:style>
  <w:style w:type="character" w:customStyle="1" w:styleId="ft13079">
    <w:name w:val="ft13079"/>
    <w:basedOn w:val="a3"/>
    <w:uiPriority w:val="99"/>
    <w:qFormat/>
    <w:rsid w:val="00650B00"/>
    <w:rPr>
      <w:rFonts w:cs="Times New Roman"/>
    </w:rPr>
  </w:style>
  <w:style w:type="character" w:customStyle="1" w:styleId="ft13129">
    <w:name w:val="ft13129"/>
    <w:basedOn w:val="a3"/>
    <w:uiPriority w:val="99"/>
    <w:qFormat/>
    <w:rsid w:val="00650B00"/>
    <w:rPr>
      <w:rFonts w:cs="Times New Roman"/>
    </w:rPr>
  </w:style>
  <w:style w:type="character" w:customStyle="1" w:styleId="ft13186">
    <w:name w:val="ft13186"/>
    <w:basedOn w:val="a3"/>
    <w:uiPriority w:val="99"/>
    <w:qFormat/>
    <w:rsid w:val="00650B00"/>
    <w:rPr>
      <w:rFonts w:cs="Times New Roman"/>
    </w:rPr>
  </w:style>
  <w:style w:type="character" w:customStyle="1" w:styleId="ft13226">
    <w:name w:val="ft13226"/>
    <w:basedOn w:val="a3"/>
    <w:uiPriority w:val="99"/>
    <w:qFormat/>
    <w:rsid w:val="00650B00"/>
    <w:rPr>
      <w:rFonts w:cs="Times New Roman"/>
    </w:rPr>
  </w:style>
  <w:style w:type="character" w:customStyle="1" w:styleId="ft13271">
    <w:name w:val="ft13271"/>
    <w:basedOn w:val="a3"/>
    <w:uiPriority w:val="99"/>
    <w:qFormat/>
    <w:rsid w:val="00650B00"/>
    <w:rPr>
      <w:rFonts w:cs="Times New Roman"/>
    </w:rPr>
  </w:style>
  <w:style w:type="character" w:customStyle="1" w:styleId="ft13309">
    <w:name w:val="ft13309"/>
    <w:basedOn w:val="a3"/>
    <w:uiPriority w:val="99"/>
    <w:qFormat/>
    <w:rsid w:val="00650B00"/>
    <w:rPr>
      <w:rFonts w:cs="Times New Roman"/>
    </w:rPr>
  </w:style>
  <w:style w:type="character" w:customStyle="1" w:styleId="ft13366">
    <w:name w:val="ft13366"/>
    <w:basedOn w:val="a3"/>
    <w:uiPriority w:val="99"/>
    <w:qFormat/>
    <w:rsid w:val="00650B00"/>
    <w:rPr>
      <w:rFonts w:cs="Times New Roman"/>
    </w:rPr>
  </w:style>
  <w:style w:type="character" w:customStyle="1" w:styleId="ft13418">
    <w:name w:val="ft13418"/>
    <w:basedOn w:val="a3"/>
    <w:uiPriority w:val="99"/>
    <w:qFormat/>
    <w:rsid w:val="00650B00"/>
    <w:rPr>
      <w:rFonts w:cs="Times New Roman"/>
    </w:rPr>
  </w:style>
  <w:style w:type="character" w:customStyle="1" w:styleId="ft13441">
    <w:name w:val="ft13441"/>
    <w:basedOn w:val="a3"/>
    <w:uiPriority w:val="99"/>
    <w:qFormat/>
    <w:rsid w:val="00650B00"/>
    <w:rPr>
      <w:rFonts w:cs="Times New Roman"/>
    </w:rPr>
  </w:style>
  <w:style w:type="character" w:customStyle="1" w:styleId="ft13487">
    <w:name w:val="ft13487"/>
    <w:basedOn w:val="a3"/>
    <w:uiPriority w:val="99"/>
    <w:qFormat/>
    <w:rsid w:val="00650B00"/>
    <w:rPr>
      <w:rFonts w:cs="Times New Roman"/>
    </w:rPr>
  </w:style>
  <w:style w:type="character" w:customStyle="1" w:styleId="ft13488">
    <w:name w:val="ft13488"/>
    <w:basedOn w:val="a3"/>
    <w:uiPriority w:val="99"/>
    <w:qFormat/>
    <w:rsid w:val="00650B00"/>
    <w:rPr>
      <w:rFonts w:cs="Times New Roman"/>
    </w:rPr>
  </w:style>
  <w:style w:type="character" w:customStyle="1" w:styleId="ft13494">
    <w:name w:val="ft13494"/>
    <w:basedOn w:val="a3"/>
    <w:uiPriority w:val="99"/>
    <w:qFormat/>
    <w:rsid w:val="00650B00"/>
    <w:rPr>
      <w:rFonts w:cs="Times New Roman"/>
    </w:rPr>
  </w:style>
  <w:style w:type="character" w:customStyle="1" w:styleId="ft13500">
    <w:name w:val="ft13500"/>
    <w:basedOn w:val="a3"/>
    <w:uiPriority w:val="99"/>
    <w:qFormat/>
    <w:rsid w:val="00650B00"/>
    <w:rPr>
      <w:rFonts w:cs="Times New Roman"/>
    </w:rPr>
  </w:style>
  <w:style w:type="character" w:customStyle="1" w:styleId="ft13505">
    <w:name w:val="ft13505"/>
    <w:basedOn w:val="a3"/>
    <w:uiPriority w:val="99"/>
    <w:qFormat/>
    <w:rsid w:val="00650B00"/>
    <w:rPr>
      <w:rFonts w:cs="Times New Roman"/>
    </w:rPr>
  </w:style>
  <w:style w:type="character" w:customStyle="1" w:styleId="ft13518">
    <w:name w:val="ft13518"/>
    <w:basedOn w:val="a3"/>
    <w:uiPriority w:val="99"/>
    <w:qFormat/>
    <w:rsid w:val="00650B00"/>
    <w:rPr>
      <w:rFonts w:cs="Times New Roman"/>
    </w:rPr>
  </w:style>
  <w:style w:type="character" w:customStyle="1" w:styleId="ft13525">
    <w:name w:val="ft13525"/>
    <w:basedOn w:val="a3"/>
    <w:uiPriority w:val="99"/>
    <w:qFormat/>
    <w:rsid w:val="00650B00"/>
    <w:rPr>
      <w:rFonts w:cs="Times New Roman"/>
    </w:rPr>
  </w:style>
  <w:style w:type="character" w:customStyle="1" w:styleId="ft13537">
    <w:name w:val="ft13537"/>
    <w:basedOn w:val="a3"/>
    <w:uiPriority w:val="99"/>
    <w:qFormat/>
    <w:rsid w:val="00650B00"/>
    <w:rPr>
      <w:rFonts w:cs="Times New Roman"/>
    </w:rPr>
  </w:style>
  <w:style w:type="character" w:customStyle="1" w:styleId="ft13542">
    <w:name w:val="ft13542"/>
    <w:basedOn w:val="a3"/>
    <w:uiPriority w:val="99"/>
    <w:qFormat/>
    <w:rsid w:val="00650B00"/>
    <w:rPr>
      <w:rFonts w:cs="Times New Roman"/>
    </w:rPr>
  </w:style>
  <w:style w:type="character" w:customStyle="1" w:styleId="ft13555">
    <w:name w:val="ft13555"/>
    <w:basedOn w:val="a3"/>
    <w:uiPriority w:val="99"/>
    <w:qFormat/>
    <w:rsid w:val="00650B00"/>
    <w:rPr>
      <w:rFonts w:cs="Times New Roman"/>
    </w:rPr>
  </w:style>
  <w:style w:type="character" w:customStyle="1" w:styleId="ft13563">
    <w:name w:val="ft13563"/>
    <w:basedOn w:val="a3"/>
    <w:uiPriority w:val="99"/>
    <w:qFormat/>
    <w:rsid w:val="00650B00"/>
    <w:rPr>
      <w:rFonts w:cs="Times New Roman"/>
    </w:rPr>
  </w:style>
  <w:style w:type="character" w:customStyle="1" w:styleId="ft13566">
    <w:name w:val="ft13566"/>
    <w:basedOn w:val="a3"/>
    <w:uiPriority w:val="99"/>
    <w:qFormat/>
    <w:rsid w:val="00650B00"/>
    <w:rPr>
      <w:rFonts w:cs="Times New Roman"/>
    </w:rPr>
  </w:style>
  <w:style w:type="character" w:customStyle="1" w:styleId="ft13578">
    <w:name w:val="ft13578"/>
    <w:basedOn w:val="a3"/>
    <w:uiPriority w:val="99"/>
    <w:qFormat/>
    <w:rsid w:val="00650B00"/>
    <w:rPr>
      <w:rFonts w:cs="Times New Roman"/>
    </w:rPr>
  </w:style>
  <w:style w:type="character" w:customStyle="1" w:styleId="ft13580">
    <w:name w:val="ft13580"/>
    <w:basedOn w:val="a3"/>
    <w:uiPriority w:val="99"/>
    <w:qFormat/>
    <w:rsid w:val="00650B00"/>
    <w:rPr>
      <w:rFonts w:cs="Times New Roman"/>
    </w:rPr>
  </w:style>
  <w:style w:type="character" w:customStyle="1" w:styleId="ft13588">
    <w:name w:val="ft13588"/>
    <w:basedOn w:val="a3"/>
    <w:uiPriority w:val="99"/>
    <w:qFormat/>
    <w:rsid w:val="00650B00"/>
    <w:rPr>
      <w:rFonts w:cs="Times New Roman"/>
    </w:rPr>
  </w:style>
  <w:style w:type="character" w:customStyle="1" w:styleId="ft13644">
    <w:name w:val="ft13644"/>
    <w:basedOn w:val="a3"/>
    <w:uiPriority w:val="99"/>
    <w:qFormat/>
    <w:rsid w:val="00650B00"/>
    <w:rPr>
      <w:rFonts w:cs="Times New Roman"/>
    </w:rPr>
  </w:style>
  <w:style w:type="character" w:customStyle="1" w:styleId="ft13668">
    <w:name w:val="ft13668"/>
    <w:basedOn w:val="a3"/>
    <w:uiPriority w:val="99"/>
    <w:qFormat/>
    <w:rsid w:val="00650B00"/>
    <w:rPr>
      <w:rFonts w:cs="Times New Roman"/>
    </w:rPr>
  </w:style>
  <w:style w:type="character" w:customStyle="1" w:styleId="ft13712">
    <w:name w:val="ft13712"/>
    <w:basedOn w:val="a3"/>
    <w:uiPriority w:val="99"/>
    <w:qFormat/>
    <w:rsid w:val="00650B00"/>
    <w:rPr>
      <w:rFonts w:cs="Times New Roman"/>
    </w:rPr>
  </w:style>
  <w:style w:type="character" w:customStyle="1" w:styleId="ft13768">
    <w:name w:val="ft13768"/>
    <w:basedOn w:val="a3"/>
    <w:uiPriority w:val="99"/>
    <w:qFormat/>
    <w:rsid w:val="00650B00"/>
    <w:rPr>
      <w:rFonts w:cs="Times New Roman"/>
    </w:rPr>
  </w:style>
  <w:style w:type="character" w:customStyle="1" w:styleId="ft13810">
    <w:name w:val="ft13810"/>
    <w:basedOn w:val="a3"/>
    <w:uiPriority w:val="99"/>
    <w:qFormat/>
    <w:rsid w:val="00650B00"/>
    <w:rPr>
      <w:rFonts w:cs="Times New Roman"/>
    </w:rPr>
  </w:style>
  <w:style w:type="character" w:customStyle="1" w:styleId="ft13834">
    <w:name w:val="ft13834"/>
    <w:basedOn w:val="a3"/>
    <w:uiPriority w:val="99"/>
    <w:qFormat/>
    <w:rsid w:val="00650B00"/>
    <w:rPr>
      <w:rFonts w:cs="Times New Roman"/>
    </w:rPr>
  </w:style>
  <w:style w:type="character" w:customStyle="1" w:styleId="ft13885">
    <w:name w:val="ft13885"/>
    <w:basedOn w:val="a3"/>
    <w:uiPriority w:val="99"/>
    <w:qFormat/>
    <w:rsid w:val="00650B00"/>
    <w:rPr>
      <w:rFonts w:cs="Times New Roman"/>
    </w:rPr>
  </w:style>
  <w:style w:type="paragraph" w:customStyle="1" w:styleId="TimesNewRoman">
    <w:name w:val="Стиль Основной текст + Times New Roman по ширине Первая строка:  ..."/>
    <w:basedOn w:val="aff1"/>
    <w:uiPriority w:val="99"/>
    <w:qFormat/>
    <w:rsid w:val="00650B00"/>
    <w:pPr>
      <w:spacing w:line="240" w:lineRule="auto"/>
      <w:ind w:firstLine="720"/>
      <w:jc w:val="both"/>
    </w:pPr>
  </w:style>
  <w:style w:type="character" w:customStyle="1" w:styleId="afffff2">
    <w:name w:val="Оглавление"/>
    <w:uiPriority w:val="99"/>
    <w:qFormat/>
    <w:rsid w:val="00650B00"/>
    <w:rPr>
      <w:rFonts w:ascii="Times New Roman" w:hAnsi="Times New Roman"/>
      <w:b/>
      <w:i/>
      <w:sz w:val="28"/>
    </w:rPr>
  </w:style>
  <w:style w:type="character" w:customStyle="1" w:styleId="postbody">
    <w:name w:val="postbody"/>
    <w:basedOn w:val="a3"/>
    <w:uiPriority w:val="99"/>
    <w:qFormat/>
    <w:rsid w:val="00650B00"/>
    <w:rPr>
      <w:rFonts w:cs="Times New Roman"/>
    </w:rPr>
  </w:style>
  <w:style w:type="character" w:customStyle="1" w:styleId="FontStyle41">
    <w:name w:val="Font Style41"/>
    <w:uiPriority w:val="99"/>
    <w:qFormat/>
    <w:rsid w:val="00650B00"/>
    <w:rPr>
      <w:rFonts w:ascii="Times New Roman" w:hAnsi="Times New Roman"/>
      <w:sz w:val="22"/>
    </w:rPr>
  </w:style>
  <w:style w:type="paragraph" w:customStyle="1" w:styleId="Style34">
    <w:name w:val="Style34"/>
    <w:basedOn w:val="a2"/>
    <w:uiPriority w:val="99"/>
    <w:qFormat/>
    <w:rsid w:val="00650B00"/>
    <w:pPr>
      <w:autoSpaceDE w:val="0"/>
      <w:autoSpaceDN w:val="0"/>
      <w:adjustRightInd w:val="0"/>
      <w:snapToGrid/>
      <w:spacing w:before="0" w:after="0" w:line="274" w:lineRule="exact"/>
    </w:pPr>
    <w:rPr>
      <w:rFonts w:eastAsia="Times New Roman"/>
      <w:szCs w:val="24"/>
    </w:rPr>
  </w:style>
  <w:style w:type="character" w:customStyle="1" w:styleId="submenu-table">
    <w:name w:val="submenu-table"/>
    <w:uiPriority w:val="99"/>
    <w:qFormat/>
    <w:rsid w:val="00650B00"/>
  </w:style>
  <w:style w:type="character" w:customStyle="1" w:styleId="Heading2Char1">
    <w:name w:val="Heading 2 Char1"/>
    <w:uiPriority w:val="99"/>
    <w:locked/>
    <w:rsid w:val="00650B00"/>
    <w:rPr>
      <w:rFonts w:ascii="Times New Roman" w:hAnsi="Times New Roman"/>
      <w:sz w:val="24"/>
    </w:rPr>
  </w:style>
  <w:style w:type="character" w:customStyle="1" w:styleId="FontStyle48">
    <w:name w:val="Font Style48"/>
    <w:uiPriority w:val="99"/>
    <w:qFormat/>
    <w:rsid w:val="00650B00"/>
    <w:rPr>
      <w:rFonts w:ascii="Times New Roman" w:hAnsi="Times New Roman"/>
      <w:i/>
      <w:sz w:val="18"/>
    </w:rPr>
  </w:style>
  <w:style w:type="paragraph" w:customStyle="1" w:styleId="1f8">
    <w:name w:val="Стиль Заголовок 1 + все прописные"/>
    <w:basedOn w:val="10"/>
    <w:uiPriority w:val="99"/>
    <w:qFormat/>
    <w:rsid w:val="00650B00"/>
    <w:pPr>
      <w:keepNext/>
      <w:keepLines/>
      <w:tabs>
        <w:tab w:val="clear" w:pos="567"/>
        <w:tab w:val="clear" w:pos="680"/>
        <w:tab w:val="clear" w:pos="1106"/>
        <w:tab w:val="clear" w:pos="1729"/>
        <w:tab w:val="clear" w:pos="7002"/>
      </w:tabs>
      <w:autoSpaceDE/>
      <w:autoSpaceDN/>
      <w:adjustRightInd/>
      <w:spacing w:before="240" w:after="60"/>
      <w:ind w:left="360" w:hanging="360"/>
      <w:jc w:val="left"/>
    </w:pPr>
    <w:rPr>
      <w:rFonts w:ascii="Arial" w:hAnsi="Arial"/>
      <w:b/>
      <w:bCs/>
      <w:sz w:val="32"/>
      <w:szCs w:val="32"/>
    </w:rPr>
  </w:style>
  <w:style w:type="paragraph" w:customStyle="1" w:styleId="Style13">
    <w:name w:val="Style13"/>
    <w:basedOn w:val="a2"/>
    <w:uiPriority w:val="99"/>
    <w:qFormat/>
    <w:rsid w:val="00650B00"/>
    <w:pPr>
      <w:autoSpaceDE w:val="0"/>
      <w:autoSpaceDN w:val="0"/>
      <w:adjustRightInd w:val="0"/>
      <w:snapToGrid/>
      <w:spacing w:before="0" w:after="0"/>
    </w:pPr>
    <w:rPr>
      <w:rFonts w:eastAsia="Times New Roman"/>
      <w:szCs w:val="24"/>
    </w:rPr>
  </w:style>
  <w:style w:type="character" w:customStyle="1" w:styleId="FontStyle51">
    <w:name w:val="Font Style51"/>
    <w:uiPriority w:val="99"/>
    <w:qFormat/>
    <w:rsid w:val="00650B00"/>
    <w:rPr>
      <w:rFonts w:ascii="Times New Roman" w:hAnsi="Times New Roman"/>
      <w:b/>
      <w:sz w:val="18"/>
    </w:rPr>
  </w:style>
  <w:style w:type="character" w:customStyle="1" w:styleId="FontStyle75">
    <w:name w:val="Font Style75"/>
    <w:uiPriority w:val="99"/>
    <w:qFormat/>
    <w:rsid w:val="00650B00"/>
    <w:rPr>
      <w:rFonts w:ascii="Times New Roman" w:hAnsi="Times New Roman"/>
      <w:b/>
      <w:sz w:val="16"/>
    </w:rPr>
  </w:style>
  <w:style w:type="character" w:customStyle="1" w:styleId="FontStyle56">
    <w:name w:val="Font Style56"/>
    <w:uiPriority w:val="99"/>
    <w:qFormat/>
    <w:rsid w:val="00650B00"/>
    <w:rPr>
      <w:rFonts w:ascii="Times New Roman" w:hAnsi="Times New Roman"/>
      <w:b/>
      <w:spacing w:val="-10"/>
      <w:sz w:val="18"/>
    </w:rPr>
  </w:style>
  <w:style w:type="character" w:customStyle="1" w:styleId="FontStyle57">
    <w:name w:val="Font Style57"/>
    <w:uiPriority w:val="99"/>
    <w:qFormat/>
    <w:rsid w:val="00650B00"/>
    <w:rPr>
      <w:rFonts w:ascii="Times New Roman" w:hAnsi="Times New Roman"/>
      <w:b/>
      <w:spacing w:val="-10"/>
      <w:sz w:val="22"/>
    </w:rPr>
  </w:style>
  <w:style w:type="character" w:customStyle="1" w:styleId="FontStyle59">
    <w:name w:val="Font Style59"/>
    <w:uiPriority w:val="99"/>
    <w:qFormat/>
    <w:rsid w:val="00650B00"/>
    <w:rPr>
      <w:rFonts w:ascii="Candara" w:hAnsi="Candara"/>
      <w:b/>
      <w:i/>
      <w:sz w:val="16"/>
    </w:rPr>
  </w:style>
  <w:style w:type="character" w:customStyle="1" w:styleId="afffff3">
    <w:name w:val="Выделенный"/>
    <w:uiPriority w:val="99"/>
    <w:qFormat/>
    <w:rsid w:val="00650B00"/>
    <w:rPr>
      <w:b/>
      <w:lang w:val="ru-RU" w:eastAsia="ru-RU"/>
    </w:rPr>
  </w:style>
  <w:style w:type="character" w:customStyle="1" w:styleId="1f9">
    <w:name w:val="Слабое выделение1"/>
    <w:basedOn w:val="a3"/>
    <w:uiPriority w:val="99"/>
    <w:qFormat/>
    <w:rsid w:val="00650B00"/>
    <w:rPr>
      <w:rFonts w:cs="Times New Roman"/>
      <w:i/>
      <w:color w:val="808080"/>
    </w:rPr>
  </w:style>
  <w:style w:type="paragraph" w:customStyle="1" w:styleId="1fa">
    <w:name w:val="стиль1"/>
    <w:basedOn w:val="a2"/>
    <w:uiPriority w:val="99"/>
    <w:qFormat/>
    <w:rsid w:val="00650B00"/>
    <w:pPr>
      <w:widowControl/>
      <w:snapToGrid/>
      <w:spacing w:beforeAutospacing="1" w:afterAutospacing="1"/>
    </w:pPr>
    <w:rPr>
      <w:rFonts w:eastAsia="Times New Roman"/>
      <w:szCs w:val="24"/>
    </w:rPr>
  </w:style>
  <w:style w:type="character" w:customStyle="1" w:styleId="textcopy">
    <w:name w:val="textcopy"/>
    <w:basedOn w:val="a3"/>
    <w:uiPriority w:val="99"/>
    <w:qFormat/>
    <w:rsid w:val="00650B00"/>
    <w:rPr>
      <w:rFonts w:cs="Times New Roman"/>
    </w:rPr>
  </w:style>
  <w:style w:type="paragraph" w:customStyle="1" w:styleId="2Arial">
    <w:name w:val="Стиль Заголовок 2 + Arial"/>
    <w:basedOn w:val="20"/>
    <w:uiPriority w:val="99"/>
    <w:qFormat/>
    <w:rsid w:val="00650B00"/>
    <w:pPr>
      <w:keepNext/>
      <w:tabs>
        <w:tab w:val="clear" w:pos="567"/>
        <w:tab w:val="clear" w:pos="680"/>
        <w:tab w:val="clear" w:pos="1106"/>
        <w:tab w:val="clear" w:pos="1729"/>
        <w:tab w:val="clear" w:pos="7002"/>
        <w:tab w:val="left" w:pos="792"/>
      </w:tabs>
      <w:autoSpaceDE/>
      <w:autoSpaceDN/>
      <w:adjustRightInd/>
      <w:spacing w:before="240" w:after="60"/>
      <w:ind w:left="792" w:hanging="432"/>
      <w:jc w:val="left"/>
    </w:pPr>
    <w:rPr>
      <w:rFonts w:ascii="Arial" w:hAnsi="Arial"/>
      <w:b/>
      <w:bCs/>
      <w:kern w:val="32"/>
      <w:sz w:val="24"/>
      <w:szCs w:val="28"/>
    </w:rPr>
  </w:style>
  <w:style w:type="paragraph" w:customStyle="1" w:styleId="11d">
    <w:name w:val="Заголовок 1.1"/>
    <w:basedOn w:val="a2"/>
    <w:uiPriority w:val="99"/>
    <w:qFormat/>
    <w:rsid w:val="00650B00"/>
    <w:pPr>
      <w:widowControl/>
      <w:shd w:val="clear" w:color="auto" w:fill="FFFFFF"/>
      <w:snapToGrid/>
      <w:spacing w:before="240" w:after="60"/>
    </w:pPr>
    <w:rPr>
      <w:rFonts w:ascii="Arial" w:eastAsia="Times New Roman" w:hAnsi="Arial"/>
      <w:b/>
      <w:bCs/>
      <w:sz w:val="32"/>
    </w:rPr>
  </w:style>
  <w:style w:type="paragraph" w:customStyle="1" w:styleId="ConsNormal">
    <w:name w:val="ConsNormal"/>
    <w:link w:val="ConsNormal0"/>
    <w:uiPriority w:val="99"/>
    <w:qFormat/>
    <w:rsid w:val="00650B00"/>
    <w:pPr>
      <w:autoSpaceDE w:val="0"/>
      <w:autoSpaceDN w:val="0"/>
      <w:adjustRightInd w:val="0"/>
      <w:spacing w:after="0" w:line="240" w:lineRule="auto"/>
      <w:ind w:firstLine="720"/>
    </w:pPr>
    <w:rPr>
      <w:rFonts w:ascii="Arial" w:eastAsia="Calibri" w:hAnsi="Arial" w:cs="Times New Roman"/>
      <w:lang w:eastAsia="ru-RU"/>
    </w:rPr>
  </w:style>
  <w:style w:type="character" w:customStyle="1" w:styleId="style21">
    <w:name w:val="style21"/>
    <w:uiPriority w:val="99"/>
    <w:qFormat/>
    <w:rsid w:val="00650B00"/>
  </w:style>
  <w:style w:type="paragraph" w:customStyle="1" w:styleId="justify2">
    <w:name w:val="justify2"/>
    <w:basedOn w:val="a2"/>
    <w:uiPriority w:val="99"/>
    <w:qFormat/>
    <w:rsid w:val="00650B00"/>
    <w:pPr>
      <w:widowControl/>
      <w:snapToGrid/>
      <w:spacing w:beforeAutospacing="1" w:afterAutospacing="1"/>
      <w:ind w:firstLine="600"/>
      <w:jc w:val="both"/>
    </w:pPr>
    <w:rPr>
      <w:rFonts w:ascii="Arial Unicode MS" w:eastAsia="Times New Roman" w:cs="Arial Unicode MS"/>
      <w:szCs w:val="24"/>
    </w:rPr>
  </w:style>
  <w:style w:type="paragraph" w:customStyle="1" w:styleId="H5">
    <w:name w:val="H5"/>
    <w:basedOn w:val="a2"/>
    <w:next w:val="a2"/>
    <w:uiPriority w:val="99"/>
    <w:qFormat/>
    <w:rsid w:val="00650B00"/>
    <w:pPr>
      <w:keepNext/>
      <w:widowControl/>
      <w:outlineLvl w:val="5"/>
    </w:pPr>
    <w:rPr>
      <w:rFonts w:eastAsia="Times New Roman"/>
      <w:b/>
      <w:sz w:val="20"/>
    </w:rPr>
  </w:style>
  <w:style w:type="character" w:customStyle="1" w:styleId="3d">
    <w:name w:val="Знак Знак Знак3"/>
    <w:uiPriority w:val="99"/>
    <w:qFormat/>
    <w:rsid w:val="00650B00"/>
    <w:rPr>
      <w:rFonts w:ascii="Times New Roman" w:hAnsi="Times New Roman"/>
      <w:b/>
      <w:caps/>
      <w:sz w:val="28"/>
    </w:rPr>
  </w:style>
  <w:style w:type="character" w:customStyle="1" w:styleId="FontStyle185">
    <w:name w:val="Font Style185"/>
    <w:uiPriority w:val="99"/>
    <w:qFormat/>
    <w:rsid w:val="00650B00"/>
    <w:rPr>
      <w:rFonts w:ascii="Times New Roman" w:hAnsi="Times New Roman"/>
      <w:sz w:val="18"/>
    </w:rPr>
  </w:style>
  <w:style w:type="character" w:customStyle="1" w:styleId="FontStyle179">
    <w:name w:val="Font Style179"/>
    <w:uiPriority w:val="99"/>
    <w:qFormat/>
    <w:rsid w:val="00650B00"/>
    <w:rPr>
      <w:rFonts w:ascii="Times New Roman" w:hAnsi="Times New Roman"/>
      <w:i/>
      <w:sz w:val="18"/>
    </w:rPr>
  </w:style>
  <w:style w:type="paragraph" w:customStyle="1" w:styleId="Style66">
    <w:name w:val="Style66"/>
    <w:basedOn w:val="a2"/>
    <w:uiPriority w:val="99"/>
    <w:qFormat/>
    <w:rsid w:val="00650B00"/>
    <w:pPr>
      <w:autoSpaceDE w:val="0"/>
      <w:autoSpaceDN w:val="0"/>
      <w:adjustRightInd w:val="0"/>
      <w:snapToGrid/>
      <w:spacing w:before="0" w:after="0"/>
    </w:pPr>
    <w:rPr>
      <w:rFonts w:eastAsia="Times New Roman"/>
      <w:szCs w:val="24"/>
    </w:rPr>
  </w:style>
  <w:style w:type="paragraph" w:customStyle="1" w:styleId="Style71">
    <w:name w:val="Style71"/>
    <w:basedOn w:val="a2"/>
    <w:uiPriority w:val="99"/>
    <w:qFormat/>
    <w:rsid w:val="00650B00"/>
    <w:pPr>
      <w:autoSpaceDE w:val="0"/>
      <w:autoSpaceDN w:val="0"/>
      <w:adjustRightInd w:val="0"/>
      <w:snapToGrid/>
      <w:spacing w:before="0" w:after="0" w:line="250" w:lineRule="exact"/>
      <w:ind w:firstLine="302"/>
      <w:jc w:val="both"/>
    </w:pPr>
    <w:rPr>
      <w:rFonts w:eastAsia="Times New Roman"/>
      <w:szCs w:val="24"/>
    </w:rPr>
  </w:style>
  <w:style w:type="character" w:customStyle="1" w:styleId="FontStyle266">
    <w:name w:val="Font Style266"/>
    <w:uiPriority w:val="99"/>
    <w:qFormat/>
    <w:rsid w:val="00650B00"/>
    <w:rPr>
      <w:rFonts w:ascii="Times New Roman" w:hAnsi="Times New Roman"/>
      <w:sz w:val="18"/>
    </w:rPr>
  </w:style>
  <w:style w:type="character" w:customStyle="1" w:styleId="FontStyle267">
    <w:name w:val="Font Style267"/>
    <w:uiPriority w:val="99"/>
    <w:qFormat/>
    <w:rsid w:val="00650B00"/>
    <w:rPr>
      <w:rFonts w:ascii="Times New Roman" w:hAnsi="Times New Roman"/>
      <w:i/>
      <w:sz w:val="18"/>
    </w:rPr>
  </w:style>
  <w:style w:type="character" w:customStyle="1" w:styleId="FontStyle202">
    <w:name w:val="Font Style202"/>
    <w:uiPriority w:val="99"/>
    <w:qFormat/>
    <w:rsid w:val="00650B00"/>
    <w:rPr>
      <w:rFonts w:ascii="Times New Roman" w:hAnsi="Times New Roman"/>
      <w:sz w:val="18"/>
    </w:rPr>
  </w:style>
  <w:style w:type="character" w:customStyle="1" w:styleId="FontStyle564">
    <w:name w:val="Font Style564"/>
    <w:uiPriority w:val="99"/>
    <w:qFormat/>
    <w:rsid w:val="00650B00"/>
    <w:rPr>
      <w:rFonts w:ascii="Times New Roman" w:hAnsi="Times New Roman"/>
      <w:sz w:val="20"/>
    </w:rPr>
  </w:style>
  <w:style w:type="character" w:customStyle="1" w:styleId="FontStyle592">
    <w:name w:val="Font Style592"/>
    <w:uiPriority w:val="99"/>
    <w:qFormat/>
    <w:rsid w:val="00650B00"/>
    <w:rPr>
      <w:rFonts w:ascii="Franklin Gothic Medium Cond" w:hAnsi="Franklin Gothic Medium Cond"/>
      <w:i/>
      <w:spacing w:val="30"/>
      <w:sz w:val="20"/>
    </w:rPr>
  </w:style>
  <w:style w:type="character" w:customStyle="1" w:styleId="FontStyle563">
    <w:name w:val="Font Style563"/>
    <w:uiPriority w:val="99"/>
    <w:qFormat/>
    <w:rsid w:val="00650B00"/>
    <w:rPr>
      <w:rFonts w:ascii="Times New Roman" w:hAnsi="Times New Roman"/>
      <w:b/>
      <w:sz w:val="20"/>
    </w:rPr>
  </w:style>
  <w:style w:type="paragraph" w:customStyle="1" w:styleId="Style113">
    <w:name w:val="Style113"/>
    <w:basedOn w:val="a2"/>
    <w:uiPriority w:val="99"/>
    <w:qFormat/>
    <w:rsid w:val="00650B00"/>
    <w:pPr>
      <w:autoSpaceDE w:val="0"/>
      <w:autoSpaceDN w:val="0"/>
      <w:adjustRightInd w:val="0"/>
      <w:snapToGrid/>
      <w:spacing w:before="0" w:after="0"/>
    </w:pPr>
    <w:rPr>
      <w:rFonts w:eastAsia="Times New Roman"/>
      <w:szCs w:val="24"/>
    </w:rPr>
  </w:style>
  <w:style w:type="character" w:customStyle="1" w:styleId="FontStyle134">
    <w:name w:val="Font Style134"/>
    <w:uiPriority w:val="99"/>
    <w:qFormat/>
    <w:rsid w:val="00650B00"/>
    <w:rPr>
      <w:rFonts w:ascii="Times New Roman" w:hAnsi="Times New Roman"/>
      <w:b/>
      <w:sz w:val="18"/>
    </w:rPr>
  </w:style>
  <w:style w:type="character" w:customStyle="1" w:styleId="textcop1">
    <w:name w:val="textcop1"/>
    <w:uiPriority w:val="99"/>
    <w:qFormat/>
    <w:rsid w:val="00650B00"/>
    <w:rPr>
      <w:rFonts w:ascii="Arial" w:hAnsi="Arial"/>
      <w:color w:val="000000"/>
      <w:sz w:val="20"/>
    </w:rPr>
  </w:style>
  <w:style w:type="character" w:customStyle="1" w:styleId="hl1">
    <w:name w:val="hl1"/>
    <w:uiPriority w:val="99"/>
    <w:qFormat/>
    <w:rsid w:val="00650B00"/>
    <w:rPr>
      <w:color w:val="4682B4"/>
    </w:rPr>
  </w:style>
  <w:style w:type="character" w:customStyle="1" w:styleId="b1">
    <w:name w:val="b1"/>
    <w:uiPriority w:val="99"/>
    <w:qFormat/>
    <w:rsid w:val="00650B00"/>
    <w:rPr>
      <w:b/>
    </w:rPr>
  </w:style>
  <w:style w:type="character" w:customStyle="1" w:styleId="FontStyle201">
    <w:name w:val="Font Style201"/>
    <w:uiPriority w:val="99"/>
    <w:qFormat/>
    <w:rsid w:val="00650B00"/>
    <w:rPr>
      <w:rFonts w:ascii="Times New Roman" w:hAnsi="Times New Roman"/>
      <w:sz w:val="26"/>
    </w:rPr>
  </w:style>
  <w:style w:type="paragraph" w:customStyle="1" w:styleId="Style12">
    <w:name w:val="Style12"/>
    <w:basedOn w:val="a2"/>
    <w:uiPriority w:val="99"/>
    <w:qFormat/>
    <w:rsid w:val="00650B00"/>
    <w:pPr>
      <w:autoSpaceDE w:val="0"/>
      <w:autoSpaceDN w:val="0"/>
      <w:adjustRightInd w:val="0"/>
      <w:snapToGrid/>
      <w:spacing w:before="0" w:after="0"/>
    </w:pPr>
    <w:rPr>
      <w:rFonts w:eastAsia="Times New Roman"/>
      <w:szCs w:val="24"/>
    </w:rPr>
  </w:style>
  <w:style w:type="paragraph" w:customStyle="1" w:styleId="Style4">
    <w:name w:val="Style4"/>
    <w:basedOn w:val="a2"/>
    <w:uiPriority w:val="99"/>
    <w:qFormat/>
    <w:rsid w:val="00650B00"/>
    <w:pPr>
      <w:autoSpaceDE w:val="0"/>
      <w:autoSpaceDN w:val="0"/>
      <w:adjustRightInd w:val="0"/>
      <w:snapToGrid/>
      <w:spacing w:before="0" w:after="0" w:line="235" w:lineRule="exact"/>
      <w:jc w:val="center"/>
    </w:pPr>
    <w:rPr>
      <w:rFonts w:eastAsia="Times New Roman"/>
      <w:szCs w:val="24"/>
    </w:rPr>
  </w:style>
  <w:style w:type="character" w:customStyle="1" w:styleId="251">
    <w:name w:val="Знак Знак25"/>
    <w:uiPriority w:val="99"/>
    <w:qFormat/>
    <w:rsid w:val="00650B00"/>
    <w:rPr>
      <w:rFonts w:ascii="Times New Roman" w:hAnsi="Times New Roman"/>
      <w:b/>
      <w:sz w:val="28"/>
    </w:rPr>
  </w:style>
  <w:style w:type="character" w:customStyle="1" w:styleId="222">
    <w:name w:val="Знак Знак22"/>
    <w:uiPriority w:val="99"/>
    <w:qFormat/>
    <w:rsid w:val="00650B00"/>
    <w:rPr>
      <w:rFonts w:ascii="Times New Roman" w:hAnsi="Times New Roman"/>
      <w:sz w:val="24"/>
    </w:rPr>
  </w:style>
  <w:style w:type="character" w:customStyle="1" w:styleId="200">
    <w:name w:val="Знак Знак20"/>
    <w:uiPriority w:val="99"/>
    <w:qFormat/>
    <w:rsid w:val="00650B00"/>
    <w:rPr>
      <w:rFonts w:ascii="Arial" w:hAnsi="Arial"/>
      <w:sz w:val="22"/>
    </w:rPr>
  </w:style>
  <w:style w:type="character" w:customStyle="1" w:styleId="191">
    <w:name w:val="Знак Знак19"/>
    <w:uiPriority w:val="99"/>
    <w:qFormat/>
    <w:rsid w:val="00650B00"/>
    <w:rPr>
      <w:rFonts w:ascii="Times New Roman" w:hAnsi="Times New Roman"/>
      <w:sz w:val="16"/>
      <w:lang w:eastAsia="ru-RU"/>
    </w:rPr>
  </w:style>
  <w:style w:type="character" w:customStyle="1" w:styleId="181">
    <w:name w:val="Знак Знак18"/>
    <w:uiPriority w:val="99"/>
    <w:qFormat/>
    <w:rsid w:val="00650B00"/>
    <w:rPr>
      <w:rFonts w:ascii="Courier New" w:hAnsi="Courier New"/>
    </w:rPr>
  </w:style>
  <w:style w:type="character" w:customStyle="1" w:styleId="171">
    <w:name w:val="Знак Знак17"/>
    <w:uiPriority w:val="99"/>
    <w:qFormat/>
    <w:rsid w:val="00650B00"/>
    <w:rPr>
      <w:rFonts w:ascii="Times New Roman" w:hAnsi="Times New Roman"/>
      <w:sz w:val="24"/>
    </w:rPr>
  </w:style>
  <w:style w:type="character" w:customStyle="1" w:styleId="SubtitleChar">
    <w:name w:val="Subtitle Char"/>
    <w:basedOn w:val="a3"/>
    <w:uiPriority w:val="99"/>
    <w:qFormat/>
    <w:locked/>
    <w:rsid w:val="00650B00"/>
    <w:rPr>
      <w:rFonts w:ascii="Cambria" w:hAnsi="Cambria" w:cs="Times New Roman"/>
      <w:i/>
      <w:color w:val="4F81BD"/>
      <w:spacing w:val="15"/>
      <w:sz w:val="24"/>
    </w:rPr>
  </w:style>
  <w:style w:type="paragraph" w:customStyle="1" w:styleId="mane">
    <w:name w:val="mane"/>
    <w:uiPriority w:val="99"/>
    <w:qFormat/>
    <w:rsid w:val="00650B00"/>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BodyTextFirstIndent2Char">
    <w:name w:val="Body Text First Indent 2 Char"/>
    <w:basedOn w:val="BodyTextIndentChar2"/>
    <w:uiPriority w:val="99"/>
    <w:qFormat/>
    <w:locked/>
    <w:rsid w:val="00650B00"/>
    <w:rPr>
      <w:rFonts w:ascii="PragmaticaCTT" w:hAnsi="PragmaticaCTT" w:cs="Arial"/>
      <w:b/>
      <w:bCs/>
      <w:kern w:val="32"/>
      <w:sz w:val="32"/>
      <w:szCs w:val="32"/>
      <w:lang w:eastAsia="ru-RU"/>
    </w:rPr>
  </w:style>
  <w:style w:type="paragraph" w:customStyle="1" w:styleId="Iniiaiieoaenonionooiii3">
    <w:name w:val="Iniiaiie oaeno n ionooiii 3"/>
    <w:basedOn w:val="a2"/>
    <w:uiPriority w:val="99"/>
    <w:qFormat/>
    <w:rsid w:val="00650B00"/>
    <w:pPr>
      <w:overflowPunct w:val="0"/>
      <w:autoSpaceDE w:val="0"/>
      <w:autoSpaceDN w:val="0"/>
      <w:adjustRightInd w:val="0"/>
      <w:snapToGrid/>
      <w:spacing w:before="0" w:after="0" w:line="220" w:lineRule="atLeast"/>
      <w:ind w:firstLine="440"/>
    </w:pPr>
    <w:rPr>
      <w:rFonts w:eastAsia="Times New Roman"/>
      <w:sz w:val="32"/>
    </w:rPr>
  </w:style>
  <w:style w:type="paragraph" w:customStyle="1" w:styleId="aoeao">
    <w:name w:val="aoeao"/>
    <w:basedOn w:val="a2"/>
    <w:uiPriority w:val="99"/>
    <w:qFormat/>
    <w:rsid w:val="00650B00"/>
    <w:pPr>
      <w:overflowPunct w:val="0"/>
      <w:autoSpaceDE w:val="0"/>
      <w:autoSpaceDN w:val="0"/>
      <w:adjustRightInd w:val="0"/>
      <w:snapToGrid/>
      <w:spacing w:before="0" w:after="0" w:line="240" w:lineRule="exact"/>
      <w:ind w:left="397" w:hanging="397"/>
      <w:jc w:val="both"/>
    </w:pPr>
    <w:rPr>
      <w:rFonts w:ascii="TimesET" w:eastAsia="Times New Roman" w:hAnsi="TimesET"/>
      <w:kern w:val="28"/>
      <w:sz w:val="20"/>
    </w:rPr>
  </w:style>
  <w:style w:type="paragraph" w:customStyle="1" w:styleId="auiue">
    <w:name w:val="au?iue"/>
    <w:uiPriority w:val="99"/>
    <w:qFormat/>
    <w:rsid w:val="00650B0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650B0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650B00"/>
    <w:pPr>
      <w:overflowPunct w:val="0"/>
      <w:autoSpaceDE w:val="0"/>
      <w:autoSpaceDN w:val="0"/>
      <w:adjustRightInd w:val="0"/>
      <w:snapToGrid/>
      <w:spacing w:before="120" w:after="120"/>
      <w:jc w:val="center"/>
      <w:textAlignment w:val="baseline"/>
    </w:pPr>
    <w:rPr>
      <w:rFonts w:ascii="TimesET" w:eastAsia="Times New Roman" w:hAnsi="TimesET"/>
      <w:i/>
      <w:sz w:val="18"/>
    </w:rPr>
  </w:style>
  <w:style w:type="paragraph" w:customStyle="1" w:styleId="142">
    <w:name w:val="Стиль 14 пт По ширине"/>
    <w:basedOn w:val="a2"/>
    <w:qFormat/>
    <w:rsid w:val="00650B00"/>
    <w:pPr>
      <w:widowControl/>
      <w:snapToGrid/>
      <w:spacing w:before="0" w:after="0"/>
      <w:jc w:val="both"/>
    </w:pPr>
    <w:rPr>
      <w:rFonts w:eastAsia="Times New Roman"/>
      <w:sz w:val="28"/>
    </w:rPr>
  </w:style>
  <w:style w:type="character" w:customStyle="1" w:styleId="BalloonTextChar">
    <w:name w:val="Balloon Text Char"/>
    <w:basedOn w:val="a3"/>
    <w:uiPriority w:val="99"/>
    <w:qFormat/>
    <w:locked/>
    <w:rsid w:val="00650B00"/>
    <w:rPr>
      <w:rFonts w:ascii="Tahoma" w:hAnsi="Tahoma" w:cs="Times New Roman"/>
      <w:sz w:val="16"/>
    </w:rPr>
  </w:style>
  <w:style w:type="paragraph" w:customStyle="1" w:styleId="1fb">
    <w:name w:val="абзац1"/>
    <w:basedOn w:val="a2"/>
    <w:uiPriority w:val="99"/>
    <w:qFormat/>
    <w:rsid w:val="00650B00"/>
    <w:pPr>
      <w:tabs>
        <w:tab w:val="left" w:pos="1152"/>
      </w:tabs>
      <w:snapToGrid/>
      <w:spacing w:before="0" w:after="0"/>
      <w:ind w:firstLine="431"/>
    </w:pPr>
    <w:rPr>
      <w:rFonts w:ascii="Courier New" w:eastAsia="Times New Roman" w:hAnsi="Courier New"/>
      <w:sz w:val="20"/>
    </w:rPr>
  </w:style>
  <w:style w:type="paragraph" w:customStyle="1" w:styleId="45">
    <w:name w:val="Стиль4"/>
    <w:basedOn w:val="2a"/>
    <w:uiPriority w:val="99"/>
    <w:qFormat/>
    <w:rsid w:val="00650B00"/>
    <w:pPr>
      <w:tabs>
        <w:tab w:val="clear" w:pos="643"/>
        <w:tab w:val="left" w:pos="703"/>
      </w:tabs>
      <w:ind w:left="0" w:firstLine="0"/>
      <w:contextualSpacing w:val="0"/>
    </w:pPr>
    <w:rPr>
      <w:sz w:val="20"/>
      <w:szCs w:val="20"/>
    </w:rPr>
  </w:style>
  <w:style w:type="paragraph" w:customStyle="1" w:styleId="54">
    <w:name w:val="Стиль5"/>
    <w:basedOn w:val="a2"/>
    <w:uiPriority w:val="99"/>
    <w:qFormat/>
    <w:rsid w:val="00650B00"/>
    <w:pPr>
      <w:widowControl/>
      <w:snapToGrid/>
      <w:spacing w:before="0" w:after="0"/>
    </w:pPr>
    <w:rPr>
      <w:rFonts w:eastAsia="Times New Roman"/>
      <w:sz w:val="20"/>
      <w:szCs w:val="24"/>
    </w:rPr>
  </w:style>
  <w:style w:type="paragraph" w:customStyle="1" w:styleId="63">
    <w:name w:val="Стиль6"/>
    <w:basedOn w:val="a2"/>
    <w:next w:val="afff"/>
    <w:uiPriority w:val="99"/>
    <w:qFormat/>
    <w:rsid w:val="00650B00"/>
    <w:pPr>
      <w:widowControl/>
      <w:tabs>
        <w:tab w:val="left" w:pos="851"/>
      </w:tabs>
      <w:snapToGrid/>
      <w:spacing w:before="0" w:after="0"/>
      <w:ind w:left="851" w:hanging="511"/>
    </w:pPr>
    <w:rPr>
      <w:rFonts w:eastAsia="Times New Roman"/>
      <w:sz w:val="20"/>
      <w:szCs w:val="24"/>
    </w:rPr>
  </w:style>
  <w:style w:type="paragraph" w:customStyle="1" w:styleId="74">
    <w:name w:val="Стиль7"/>
    <w:basedOn w:val="10"/>
    <w:uiPriority w:val="99"/>
    <w:qFormat/>
    <w:rsid w:val="00650B00"/>
    <w:pPr>
      <w:keepNext/>
      <w:keepLines/>
      <w:tabs>
        <w:tab w:val="clear" w:pos="567"/>
        <w:tab w:val="clear" w:pos="680"/>
        <w:tab w:val="clear" w:pos="1106"/>
        <w:tab w:val="clear" w:pos="1729"/>
        <w:tab w:val="clear" w:pos="7002"/>
      </w:tabs>
      <w:autoSpaceDE/>
      <w:autoSpaceDN/>
      <w:adjustRightInd/>
      <w:spacing w:before="240" w:after="60"/>
      <w:ind w:right="696"/>
      <w:jc w:val="left"/>
    </w:pPr>
    <w:rPr>
      <w:rFonts w:ascii="Arial" w:hAnsi="Arial"/>
      <w:b/>
      <w:caps/>
      <w:sz w:val="32"/>
      <w:szCs w:val="32"/>
    </w:rPr>
  </w:style>
  <w:style w:type="character" w:customStyle="1" w:styleId="2f6">
    <w:name w:val="Основной текст2"/>
    <w:uiPriority w:val="99"/>
    <w:rsid w:val="00650B00"/>
    <w:rPr>
      <w:rFonts w:ascii="Times New Roman" w:hAnsi="Times New Roman"/>
      <w:spacing w:val="0"/>
      <w:sz w:val="21"/>
    </w:rPr>
  </w:style>
  <w:style w:type="paragraph" w:customStyle="1" w:styleId="afffff4">
    <w:name w:val="Диссер"/>
    <w:basedOn w:val="a2"/>
    <w:uiPriority w:val="99"/>
    <w:qFormat/>
    <w:rsid w:val="00650B00"/>
    <w:pPr>
      <w:widowControl/>
      <w:autoSpaceDE w:val="0"/>
      <w:autoSpaceDN w:val="0"/>
      <w:adjustRightInd w:val="0"/>
      <w:snapToGrid/>
      <w:spacing w:before="0" w:after="0" w:line="360" w:lineRule="auto"/>
      <w:ind w:firstLine="709"/>
      <w:jc w:val="both"/>
    </w:pPr>
    <w:rPr>
      <w:rFonts w:eastAsia="Times New Roman" w:cs="Arial"/>
      <w:sz w:val="28"/>
      <w:szCs w:val="28"/>
    </w:rPr>
  </w:style>
  <w:style w:type="paragraph" w:customStyle="1" w:styleId="main">
    <w:name w:val="main"/>
    <w:basedOn w:val="a2"/>
    <w:uiPriority w:val="99"/>
    <w:qFormat/>
    <w:rsid w:val="00650B00"/>
    <w:pPr>
      <w:widowControl/>
      <w:snapToGrid/>
      <w:spacing w:before="0" w:after="0"/>
      <w:ind w:firstLine="400"/>
      <w:jc w:val="both"/>
      <w:textAlignment w:val="center"/>
    </w:pPr>
    <w:rPr>
      <w:rFonts w:eastAsia="Times New Roman"/>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650B00"/>
    <w:pPr>
      <w:widowControl/>
      <w:snapToGrid/>
      <w:spacing w:before="0" w:after="0"/>
    </w:pPr>
    <w:rPr>
      <w:rFonts w:ascii="Verdana" w:eastAsia="Times New Roman" w:hAnsi="Verdana" w:cs="Verdana"/>
      <w:sz w:val="20"/>
      <w:lang w:val="en-US" w:eastAsia="en-US"/>
    </w:rPr>
  </w:style>
  <w:style w:type="paragraph" w:customStyle="1" w:styleId="Style38">
    <w:name w:val="Style38"/>
    <w:basedOn w:val="a2"/>
    <w:uiPriority w:val="99"/>
    <w:qFormat/>
    <w:rsid w:val="00650B00"/>
    <w:pPr>
      <w:autoSpaceDE w:val="0"/>
      <w:autoSpaceDN w:val="0"/>
      <w:adjustRightInd w:val="0"/>
      <w:snapToGrid/>
      <w:spacing w:before="0" w:after="0" w:line="235" w:lineRule="exact"/>
      <w:ind w:firstLine="307"/>
      <w:jc w:val="both"/>
    </w:pPr>
    <w:rPr>
      <w:rFonts w:ascii="Franklin Gothic Medium Cond" w:eastAsia="Times New Roman" w:hAnsi="Franklin Gothic Medium Cond"/>
      <w:szCs w:val="24"/>
    </w:rPr>
  </w:style>
  <w:style w:type="paragraph" w:customStyle="1" w:styleId="afffff5">
    <w:name w:val="ненормальный"/>
    <w:basedOn w:val="a2"/>
    <w:uiPriority w:val="99"/>
    <w:qFormat/>
    <w:rsid w:val="00650B00"/>
    <w:pPr>
      <w:widowControl/>
      <w:snapToGrid/>
      <w:spacing w:before="0" w:after="0" w:line="360" w:lineRule="auto"/>
      <w:ind w:firstLine="709"/>
      <w:jc w:val="both"/>
    </w:pPr>
    <w:rPr>
      <w:rFonts w:eastAsia="Times New Roman"/>
      <w:sz w:val="28"/>
    </w:rPr>
  </w:style>
  <w:style w:type="paragraph" w:customStyle="1" w:styleId="FR4">
    <w:name w:val="FR4"/>
    <w:uiPriority w:val="99"/>
    <w:qFormat/>
    <w:rsid w:val="00650B00"/>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650B00"/>
    <w:pPr>
      <w:widowControl/>
      <w:snapToGrid/>
      <w:spacing w:before="0" w:after="0" w:line="360" w:lineRule="auto"/>
      <w:jc w:val="both"/>
    </w:pPr>
    <w:rPr>
      <w:rFonts w:eastAsia="Times New Roman"/>
    </w:rPr>
  </w:style>
  <w:style w:type="character" w:customStyle="1" w:styleId="FontStyle573">
    <w:name w:val="Font Style573"/>
    <w:uiPriority w:val="99"/>
    <w:qFormat/>
    <w:rsid w:val="00650B00"/>
    <w:rPr>
      <w:rFonts w:ascii="Times New Roman" w:hAnsi="Times New Roman"/>
      <w:i/>
      <w:sz w:val="20"/>
    </w:rPr>
  </w:style>
  <w:style w:type="character" w:customStyle="1" w:styleId="FontStyle115">
    <w:name w:val="Font Style115"/>
    <w:uiPriority w:val="99"/>
    <w:qFormat/>
    <w:rsid w:val="00650B00"/>
    <w:rPr>
      <w:rFonts w:ascii="Times New Roman" w:hAnsi="Times New Roman"/>
      <w:sz w:val="28"/>
    </w:rPr>
  </w:style>
  <w:style w:type="character" w:customStyle="1" w:styleId="FontStyle293">
    <w:name w:val="Font Style293"/>
    <w:uiPriority w:val="99"/>
    <w:qFormat/>
    <w:rsid w:val="00650B00"/>
    <w:rPr>
      <w:rFonts w:ascii="Times New Roman" w:hAnsi="Times New Roman"/>
      <w:sz w:val="20"/>
    </w:rPr>
  </w:style>
  <w:style w:type="character" w:customStyle="1" w:styleId="FontStyle325">
    <w:name w:val="Font Style325"/>
    <w:uiPriority w:val="99"/>
    <w:qFormat/>
    <w:rsid w:val="00650B00"/>
    <w:rPr>
      <w:rFonts w:ascii="Times New Roman" w:hAnsi="Times New Roman"/>
      <w:sz w:val="26"/>
    </w:rPr>
  </w:style>
  <w:style w:type="character" w:customStyle="1" w:styleId="FontStyle219">
    <w:name w:val="Font Style219"/>
    <w:uiPriority w:val="99"/>
    <w:qFormat/>
    <w:rsid w:val="00650B00"/>
    <w:rPr>
      <w:rFonts w:ascii="Times New Roman" w:hAnsi="Times New Roman"/>
      <w:b/>
      <w:sz w:val="18"/>
    </w:rPr>
  </w:style>
  <w:style w:type="character" w:customStyle="1" w:styleId="FontStyle207">
    <w:name w:val="Font Style207"/>
    <w:uiPriority w:val="99"/>
    <w:qFormat/>
    <w:rsid w:val="00650B00"/>
    <w:rPr>
      <w:rFonts w:ascii="Times New Roman" w:hAnsi="Times New Roman"/>
      <w:i/>
      <w:sz w:val="18"/>
    </w:rPr>
  </w:style>
  <w:style w:type="character" w:customStyle="1" w:styleId="FontStyle574">
    <w:name w:val="Font Style574"/>
    <w:uiPriority w:val="99"/>
    <w:qFormat/>
    <w:rsid w:val="00650B00"/>
    <w:rPr>
      <w:rFonts w:ascii="Times New Roman" w:hAnsi="Times New Roman"/>
      <w:b/>
      <w:i/>
      <w:sz w:val="20"/>
    </w:rPr>
  </w:style>
  <w:style w:type="character" w:customStyle="1" w:styleId="FontStyle588">
    <w:name w:val="Font Style588"/>
    <w:uiPriority w:val="99"/>
    <w:qFormat/>
    <w:rsid w:val="00650B00"/>
    <w:rPr>
      <w:rFonts w:ascii="Times New Roman" w:hAnsi="Times New Roman"/>
      <w:sz w:val="20"/>
    </w:rPr>
  </w:style>
  <w:style w:type="character" w:customStyle="1" w:styleId="FontStyle117">
    <w:name w:val="Font Style117"/>
    <w:uiPriority w:val="99"/>
    <w:qFormat/>
    <w:rsid w:val="00650B00"/>
    <w:rPr>
      <w:rFonts w:ascii="Times New Roman" w:hAnsi="Times New Roman"/>
      <w:i/>
      <w:sz w:val="28"/>
    </w:rPr>
  </w:style>
  <w:style w:type="paragraph" w:customStyle="1" w:styleId="bodytxt">
    <w:name w:val="bodytxt"/>
    <w:basedOn w:val="a2"/>
    <w:uiPriority w:val="99"/>
    <w:qFormat/>
    <w:rsid w:val="00650B00"/>
    <w:pPr>
      <w:widowControl/>
      <w:snapToGrid/>
      <w:spacing w:beforeAutospacing="1" w:afterAutospacing="1"/>
    </w:pPr>
    <w:rPr>
      <w:rFonts w:ascii="Tahoma" w:eastAsia="Times New Roman" w:hAnsi="Tahoma" w:cs="Tahoma"/>
      <w:color w:val="111111"/>
      <w:sz w:val="33"/>
      <w:szCs w:val="33"/>
    </w:rPr>
  </w:style>
  <w:style w:type="paragraph" w:customStyle="1" w:styleId="FR5">
    <w:name w:val="FR5"/>
    <w:uiPriority w:val="99"/>
    <w:qFormat/>
    <w:rsid w:val="00650B00"/>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650B00"/>
    <w:rPr>
      <w:b/>
      <w:sz w:val="14"/>
      <w:shd w:val="clear" w:color="auto" w:fill="FFFFFF"/>
    </w:rPr>
  </w:style>
  <w:style w:type="paragraph" w:customStyle="1" w:styleId="401">
    <w:name w:val="Основной текст (40)1"/>
    <w:basedOn w:val="a2"/>
    <w:link w:val="400"/>
    <w:uiPriority w:val="99"/>
    <w:qFormat/>
    <w:rsid w:val="00650B00"/>
    <w:pPr>
      <w:widowControl/>
      <w:shd w:val="clear" w:color="auto" w:fill="FFFFFF"/>
      <w:snapToGrid/>
      <w:spacing w:before="0" w:after="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650B00"/>
    <w:rPr>
      <w:b/>
      <w:sz w:val="16"/>
      <w:shd w:val="clear" w:color="auto" w:fill="FFFFFF"/>
    </w:rPr>
  </w:style>
  <w:style w:type="paragraph" w:customStyle="1" w:styleId="1410">
    <w:name w:val="Основной текст (14)1"/>
    <w:basedOn w:val="a2"/>
    <w:link w:val="143"/>
    <w:uiPriority w:val="99"/>
    <w:qFormat/>
    <w:rsid w:val="00650B00"/>
    <w:pPr>
      <w:widowControl/>
      <w:shd w:val="clear" w:color="auto" w:fill="FFFFFF"/>
      <w:snapToGrid/>
      <w:spacing w:before="0" w:after="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6">
    <w:name w:val="Маркир"/>
    <w:basedOn w:val="a2"/>
    <w:uiPriority w:val="99"/>
    <w:qFormat/>
    <w:rsid w:val="00650B00"/>
    <w:pPr>
      <w:widowControl/>
      <w:tabs>
        <w:tab w:val="left" w:pos="369"/>
        <w:tab w:val="left" w:pos="3330"/>
      </w:tabs>
      <w:snapToGrid/>
      <w:spacing w:before="0" w:after="40"/>
      <w:ind w:left="697" w:hanging="357"/>
      <w:jc w:val="both"/>
    </w:pPr>
    <w:rPr>
      <w:rFonts w:eastAsia="Times New Roman"/>
      <w:sz w:val="20"/>
    </w:rPr>
  </w:style>
  <w:style w:type="character" w:customStyle="1" w:styleId="HTMLPreformattedChar">
    <w:name w:val="HTML Preformatted Char"/>
    <w:basedOn w:val="a3"/>
    <w:uiPriority w:val="99"/>
    <w:qFormat/>
    <w:locked/>
    <w:rsid w:val="00650B00"/>
    <w:rPr>
      <w:rFonts w:ascii="Courier New" w:hAnsi="Courier New" w:cs="Times New Roman"/>
      <w:lang w:eastAsia="ru-RU"/>
    </w:rPr>
  </w:style>
  <w:style w:type="paragraph" w:customStyle="1" w:styleId="2f7">
    <w:name w:val="обычный2"/>
    <w:basedOn w:val="a2"/>
    <w:uiPriority w:val="99"/>
    <w:qFormat/>
    <w:rsid w:val="00650B00"/>
    <w:pPr>
      <w:widowControl/>
      <w:autoSpaceDE w:val="0"/>
      <w:autoSpaceDN w:val="0"/>
      <w:adjustRightInd w:val="0"/>
      <w:snapToGrid/>
      <w:spacing w:before="0" w:after="0" w:line="480" w:lineRule="atLeast"/>
      <w:ind w:firstLine="720"/>
      <w:jc w:val="both"/>
    </w:pPr>
    <w:rPr>
      <w:rFonts w:ascii="Verdana" w:eastAsia="Times New Roman" w:hAnsi="Verdana" w:cs="Verdana"/>
      <w:szCs w:val="24"/>
    </w:rPr>
  </w:style>
  <w:style w:type="paragraph" w:customStyle="1" w:styleId="271">
    <w:name w:val="Основной текст (27)1"/>
    <w:basedOn w:val="a2"/>
    <w:link w:val="270"/>
    <w:uiPriority w:val="99"/>
    <w:qFormat/>
    <w:rsid w:val="00650B00"/>
    <w:pPr>
      <w:widowControl/>
      <w:shd w:val="clear" w:color="auto" w:fill="FFFFFF"/>
      <w:snapToGrid/>
      <w:spacing w:before="0" w:after="0" w:line="240" w:lineRule="atLeast"/>
    </w:pPr>
    <w:rPr>
      <w:rFonts w:ascii="Garamond" w:hAnsi="Garamond"/>
      <w:sz w:val="10"/>
      <w:shd w:val="clear" w:color="auto" w:fill="FFFFFF"/>
    </w:rPr>
  </w:style>
  <w:style w:type="character" w:customStyle="1" w:styleId="270">
    <w:name w:val="Основной текст (27)"/>
    <w:link w:val="271"/>
    <w:uiPriority w:val="99"/>
    <w:qFormat/>
    <w:locked/>
    <w:rsid w:val="00650B00"/>
    <w:rPr>
      <w:rFonts w:ascii="Garamond" w:eastAsia="Calibri" w:hAnsi="Garamond" w:cs="Times New Roman"/>
      <w:sz w:val="10"/>
      <w:szCs w:val="20"/>
      <w:shd w:val="clear" w:color="auto" w:fill="FFFFFF"/>
      <w:lang w:eastAsia="ru-RU"/>
    </w:rPr>
  </w:style>
  <w:style w:type="paragraph" w:customStyle="1" w:styleId="741">
    <w:name w:val="Основной текст (74)1"/>
    <w:basedOn w:val="a2"/>
    <w:link w:val="740"/>
    <w:uiPriority w:val="99"/>
    <w:qFormat/>
    <w:rsid w:val="00650B00"/>
    <w:pPr>
      <w:widowControl/>
      <w:shd w:val="clear" w:color="auto" w:fill="FFFFFF"/>
      <w:snapToGrid/>
      <w:spacing w:before="0" w:after="0" w:line="240" w:lineRule="atLeast"/>
    </w:pPr>
    <w:rPr>
      <w:sz w:val="10"/>
      <w:shd w:val="clear" w:color="auto" w:fill="FFFFFF"/>
    </w:rPr>
  </w:style>
  <w:style w:type="character" w:customStyle="1" w:styleId="740">
    <w:name w:val="Основной текст (74)"/>
    <w:link w:val="741"/>
    <w:uiPriority w:val="99"/>
    <w:qFormat/>
    <w:locked/>
    <w:rsid w:val="00650B00"/>
    <w:rPr>
      <w:rFonts w:ascii="Times New Roman" w:eastAsia="Calibri" w:hAnsi="Times New Roman" w:cs="Times New Roman"/>
      <w:sz w:val="10"/>
      <w:szCs w:val="20"/>
      <w:shd w:val="clear" w:color="auto" w:fill="FFFFFF"/>
      <w:lang w:eastAsia="ru-RU"/>
    </w:rPr>
  </w:style>
  <w:style w:type="paragraph" w:customStyle="1" w:styleId="811">
    <w:name w:val="Основной текст (81)1"/>
    <w:basedOn w:val="a2"/>
    <w:link w:val="810"/>
    <w:uiPriority w:val="99"/>
    <w:qFormat/>
    <w:rsid w:val="00650B00"/>
    <w:pPr>
      <w:widowControl/>
      <w:shd w:val="clear" w:color="auto" w:fill="FFFFFF"/>
      <w:snapToGrid/>
      <w:spacing w:before="0" w:after="0" w:line="192" w:lineRule="exact"/>
      <w:ind w:firstLine="280"/>
    </w:pPr>
    <w:rPr>
      <w:rFonts w:ascii="Trebuchet MS" w:hAnsi="Trebuchet MS"/>
      <w:b/>
      <w:sz w:val="14"/>
      <w:shd w:val="clear" w:color="auto" w:fill="FFFFFF"/>
    </w:rPr>
  </w:style>
  <w:style w:type="character" w:customStyle="1" w:styleId="810">
    <w:name w:val="Основной текст (81)"/>
    <w:link w:val="811"/>
    <w:uiPriority w:val="99"/>
    <w:qFormat/>
    <w:locked/>
    <w:rsid w:val="00650B00"/>
    <w:rPr>
      <w:rFonts w:ascii="Trebuchet MS" w:eastAsia="Calibri" w:hAnsi="Trebuchet MS" w:cs="Times New Roman"/>
      <w:b/>
      <w:sz w:val="14"/>
      <w:szCs w:val="20"/>
      <w:shd w:val="clear" w:color="auto" w:fill="FFFFFF"/>
      <w:lang w:eastAsia="ru-RU"/>
    </w:rPr>
  </w:style>
  <w:style w:type="paragraph" w:customStyle="1" w:styleId="710">
    <w:name w:val="Основной текст (7)1"/>
    <w:basedOn w:val="a2"/>
    <w:link w:val="75"/>
    <w:uiPriority w:val="99"/>
    <w:qFormat/>
    <w:rsid w:val="00650B00"/>
    <w:pPr>
      <w:widowControl/>
      <w:shd w:val="clear" w:color="auto" w:fill="FFFFFF"/>
      <w:snapToGrid/>
      <w:spacing w:before="0" w:after="180" w:line="240" w:lineRule="atLeast"/>
    </w:pPr>
    <w:rPr>
      <w:rFonts w:ascii="Century Schoolbook" w:hAnsi="Century Schoolbook"/>
      <w:sz w:val="26"/>
      <w:shd w:val="clear" w:color="auto" w:fill="FFFFFF"/>
    </w:rPr>
  </w:style>
  <w:style w:type="character" w:customStyle="1" w:styleId="75">
    <w:name w:val="Основной текст (7)"/>
    <w:link w:val="710"/>
    <w:uiPriority w:val="99"/>
    <w:qFormat/>
    <w:locked/>
    <w:rsid w:val="00650B00"/>
    <w:rPr>
      <w:rFonts w:ascii="Century Schoolbook" w:eastAsia="Calibri" w:hAnsi="Century Schoolbook" w:cs="Times New Roman"/>
      <w:sz w:val="26"/>
      <w:szCs w:val="20"/>
      <w:shd w:val="clear" w:color="auto" w:fill="FFFFFF"/>
      <w:lang w:eastAsia="ru-RU"/>
    </w:rPr>
  </w:style>
  <w:style w:type="paragraph" w:customStyle="1" w:styleId="531">
    <w:name w:val="Основной текст (53)1"/>
    <w:basedOn w:val="a2"/>
    <w:link w:val="530"/>
    <w:uiPriority w:val="99"/>
    <w:qFormat/>
    <w:rsid w:val="00650B00"/>
    <w:pPr>
      <w:widowControl/>
      <w:shd w:val="clear" w:color="auto" w:fill="FFFFFF"/>
      <w:snapToGrid/>
      <w:spacing w:before="0" w:after="0" w:line="235" w:lineRule="exact"/>
      <w:jc w:val="both"/>
    </w:pPr>
    <w:rPr>
      <w:rFonts w:ascii="Century Schoolbook" w:hAnsi="Century Schoolbook"/>
      <w:sz w:val="20"/>
      <w:shd w:val="clear" w:color="auto" w:fill="FFFFFF"/>
    </w:rPr>
  </w:style>
  <w:style w:type="character" w:customStyle="1" w:styleId="530">
    <w:name w:val="Основной текст (53)"/>
    <w:link w:val="531"/>
    <w:uiPriority w:val="99"/>
    <w:qFormat/>
    <w:locked/>
    <w:rsid w:val="00650B00"/>
    <w:rPr>
      <w:rFonts w:ascii="Century Schoolbook" w:eastAsia="Calibri" w:hAnsi="Century Schoolbook" w:cs="Times New Roman"/>
      <w:sz w:val="20"/>
      <w:szCs w:val="20"/>
      <w:shd w:val="clear" w:color="auto" w:fill="FFFFFF"/>
      <w:lang w:eastAsia="ru-RU"/>
    </w:rPr>
  </w:style>
  <w:style w:type="paragraph" w:customStyle="1" w:styleId="261">
    <w:name w:val="Основной текст (26)1"/>
    <w:basedOn w:val="a2"/>
    <w:link w:val="262"/>
    <w:uiPriority w:val="99"/>
    <w:qFormat/>
    <w:rsid w:val="00650B00"/>
    <w:pPr>
      <w:widowControl/>
      <w:shd w:val="clear" w:color="auto" w:fill="FFFFFF"/>
      <w:snapToGrid/>
      <w:spacing w:before="0" w:after="0" w:line="240" w:lineRule="atLeast"/>
    </w:pPr>
    <w:rPr>
      <w:rFonts w:ascii="Garamond" w:hAnsi="Garamond"/>
      <w:b/>
      <w:sz w:val="18"/>
      <w:shd w:val="clear" w:color="auto" w:fill="FFFFFF"/>
    </w:rPr>
  </w:style>
  <w:style w:type="character" w:customStyle="1" w:styleId="262">
    <w:name w:val="Основной текст (26)"/>
    <w:link w:val="261"/>
    <w:uiPriority w:val="99"/>
    <w:qFormat/>
    <w:locked/>
    <w:rsid w:val="00650B00"/>
    <w:rPr>
      <w:rFonts w:ascii="Garamond" w:eastAsia="Calibri" w:hAnsi="Garamond" w:cs="Times New Roman"/>
      <w:b/>
      <w:sz w:val="18"/>
      <w:szCs w:val="20"/>
      <w:shd w:val="clear" w:color="auto" w:fill="FFFFFF"/>
      <w:lang w:eastAsia="ru-RU"/>
    </w:rPr>
  </w:style>
  <w:style w:type="paragraph" w:customStyle="1" w:styleId="213">
    <w:name w:val="Подпись к картинке (2)1"/>
    <w:basedOn w:val="a2"/>
    <w:link w:val="2f8"/>
    <w:uiPriority w:val="99"/>
    <w:qFormat/>
    <w:rsid w:val="00650B00"/>
    <w:pPr>
      <w:widowControl/>
      <w:shd w:val="clear" w:color="auto" w:fill="FFFFFF"/>
      <w:snapToGrid/>
      <w:spacing w:before="0" w:after="0" w:line="226" w:lineRule="exact"/>
      <w:ind w:hanging="560"/>
    </w:pPr>
    <w:rPr>
      <w:rFonts w:ascii="Garamond" w:hAnsi="Garamond"/>
      <w:shd w:val="clear" w:color="auto" w:fill="FFFFFF"/>
    </w:rPr>
  </w:style>
  <w:style w:type="character" w:customStyle="1" w:styleId="2f8">
    <w:name w:val="Подпись к картинке (2)"/>
    <w:link w:val="213"/>
    <w:uiPriority w:val="99"/>
    <w:qFormat/>
    <w:locked/>
    <w:rsid w:val="00650B00"/>
    <w:rPr>
      <w:rFonts w:ascii="Garamond" w:eastAsia="Calibri" w:hAnsi="Garamond" w:cs="Times New Roman"/>
      <w:sz w:val="24"/>
      <w:szCs w:val="20"/>
      <w:shd w:val="clear" w:color="auto" w:fill="FFFFFF"/>
      <w:lang w:eastAsia="ru-RU"/>
    </w:rPr>
  </w:style>
  <w:style w:type="paragraph" w:customStyle="1" w:styleId="410">
    <w:name w:val="Основной текст (4)1"/>
    <w:basedOn w:val="a2"/>
    <w:link w:val="46"/>
    <w:uiPriority w:val="99"/>
    <w:qFormat/>
    <w:rsid w:val="00650B00"/>
    <w:pPr>
      <w:widowControl/>
      <w:shd w:val="clear" w:color="auto" w:fill="FFFFFF"/>
      <w:snapToGrid/>
      <w:spacing w:before="180" w:after="6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650B00"/>
    <w:rPr>
      <w:rFonts w:ascii="Garamond" w:eastAsia="Calibri" w:hAnsi="Garamond" w:cs="Times New Roman"/>
      <w:sz w:val="24"/>
      <w:szCs w:val="20"/>
      <w:shd w:val="clear" w:color="auto" w:fill="FFFFFF"/>
      <w:lang w:eastAsia="ru-RU"/>
    </w:rPr>
  </w:style>
  <w:style w:type="paragraph" w:customStyle="1" w:styleId="316">
    <w:name w:val="Основной текст (3)1"/>
    <w:basedOn w:val="a2"/>
    <w:link w:val="3e"/>
    <w:uiPriority w:val="99"/>
    <w:qFormat/>
    <w:rsid w:val="00650B00"/>
    <w:pPr>
      <w:widowControl/>
      <w:shd w:val="clear" w:color="auto" w:fill="FFFFFF"/>
      <w:snapToGrid/>
      <w:spacing w:before="300" w:after="180" w:line="240" w:lineRule="atLeast"/>
    </w:pPr>
    <w:rPr>
      <w:rFonts w:ascii="Garamond" w:hAnsi="Garamond"/>
      <w:shd w:val="clear" w:color="auto" w:fill="FFFFFF"/>
    </w:rPr>
  </w:style>
  <w:style w:type="character" w:customStyle="1" w:styleId="3e">
    <w:name w:val="Основной текст (3)"/>
    <w:link w:val="316"/>
    <w:uiPriority w:val="99"/>
    <w:locked/>
    <w:rsid w:val="00650B00"/>
    <w:rPr>
      <w:rFonts w:ascii="Garamond" w:eastAsia="Calibri" w:hAnsi="Garamond" w:cs="Times New Roman"/>
      <w:sz w:val="24"/>
      <w:szCs w:val="20"/>
      <w:shd w:val="clear" w:color="auto" w:fill="FFFFFF"/>
      <w:lang w:eastAsia="ru-RU"/>
    </w:rPr>
  </w:style>
  <w:style w:type="character" w:customStyle="1" w:styleId="HTML30">
    <w:name w:val="Стандартный HTML Знак3"/>
    <w:link w:val="HTML8"/>
    <w:uiPriority w:val="99"/>
    <w:qFormat/>
    <w:locked/>
    <w:rsid w:val="00650B00"/>
    <w:rPr>
      <w:rFonts w:ascii="Courier New" w:eastAsia="Calibri" w:hAnsi="Courier New" w:cs="Times New Roman"/>
      <w:kern w:val="1"/>
      <w:sz w:val="20"/>
      <w:szCs w:val="20"/>
      <w:lang w:eastAsia="hi-IN" w:bidi="hi-IN"/>
    </w:rPr>
  </w:style>
  <w:style w:type="paragraph" w:customStyle="1" w:styleId="1fc">
    <w:name w:val="обычный1"/>
    <w:basedOn w:val="a2"/>
    <w:uiPriority w:val="99"/>
    <w:qFormat/>
    <w:rsid w:val="00650B00"/>
    <w:pPr>
      <w:widowControl/>
      <w:snapToGrid/>
      <w:spacing w:before="0" w:after="0"/>
      <w:ind w:firstLine="720"/>
      <w:jc w:val="both"/>
    </w:pPr>
    <w:rPr>
      <w:rFonts w:eastAsia="Times New Roman"/>
    </w:rPr>
  </w:style>
  <w:style w:type="paragraph" w:customStyle="1" w:styleId="ConsNonformat">
    <w:name w:val="ConsNonformat"/>
    <w:uiPriority w:val="99"/>
    <w:qFormat/>
    <w:rsid w:val="00650B00"/>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9">
    <w:name w:val="заголовок 2"/>
    <w:basedOn w:val="a2"/>
    <w:uiPriority w:val="99"/>
    <w:qFormat/>
    <w:rsid w:val="00650B00"/>
    <w:pPr>
      <w:keepNext/>
      <w:widowControl/>
      <w:tabs>
        <w:tab w:val="right" w:pos="567"/>
        <w:tab w:val="left" w:pos="680"/>
        <w:tab w:val="left" w:pos="1106"/>
        <w:tab w:val="left" w:pos="1729"/>
        <w:tab w:val="right" w:leader="dot" w:pos="7002"/>
      </w:tabs>
      <w:overflowPunct w:val="0"/>
      <w:autoSpaceDE w:val="0"/>
      <w:autoSpaceDN w:val="0"/>
      <w:adjustRightInd w:val="0"/>
      <w:snapToGrid/>
      <w:spacing w:before="0" w:after="0"/>
      <w:ind w:firstLine="851"/>
      <w:textAlignment w:val="baseline"/>
    </w:pPr>
    <w:rPr>
      <w:rFonts w:eastAsia="Times New Roman"/>
      <w:sz w:val="20"/>
    </w:rPr>
  </w:style>
  <w:style w:type="paragraph" w:customStyle="1" w:styleId="300">
    <w:name w:val="Стиль Заголовок 3 + Перед:  0 пт После:  0 пт"/>
    <w:basedOn w:val="30"/>
    <w:uiPriority w:val="99"/>
    <w:qFormat/>
    <w:rsid w:val="00650B00"/>
    <w:pPr>
      <w:keepNext/>
      <w:tabs>
        <w:tab w:val="clear" w:pos="567"/>
        <w:tab w:val="clear" w:pos="680"/>
        <w:tab w:val="clear" w:pos="1106"/>
        <w:tab w:val="clear" w:pos="1729"/>
        <w:tab w:val="clear" w:pos="7002"/>
      </w:tabs>
      <w:autoSpaceDE/>
      <w:autoSpaceDN/>
      <w:adjustRightInd/>
      <w:spacing w:before="240" w:after="240" w:line="360" w:lineRule="auto"/>
      <w:jc w:val="center"/>
    </w:pPr>
    <w:rPr>
      <w:rFonts w:ascii="Times New Roman" w:hAnsi="Times New Roman"/>
      <w:b/>
      <w:bCs/>
      <w:sz w:val="24"/>
      <w:lang w:val="en-US" w:eastAsia="en-US"/>
    </w:rPr>
  </w:style>
  <w:style w:type="paragraph" w:customStyle="1" w:styleId="2fa">
    <w:name w:val="Стиль Заголовок 2 + полужирный"/>
    <w:basedOn w:val="20"/>
    <w:uiPriority w:val="99"/>
    <w:qFormat/>
    <w:rsid w:val="00650B00"/>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sz w:val="24"/>
    </w:rPr>
  </w:style>
  <w:style w:type="paragraph" w:customStyle="1" w:styleId="1fd">
    <w:name w:val="1 уровень"/>
    <w:basedOn w:val="a2"/>
    <w:uiPriority w:val="99"/>
    <w:qFormat/>
    <w:rsid w:val="00650B00"/>
    <w:pPr>
      <w:keepNext/>
      <w:widowControl/>
      <w:snapToGrid/>
      <w:spacing w:before="520" w:after="260"/>
      <w:jc w:val="center"/>
      <w:outlineLvl w:val="0"/>
    </w:pPr>
    <w:rPr>
      <w:rFonts w:eastAsia="Times New Roman"/>
      <w:b/>
      <w:szCs w:val="24"/>
    </w:rPr>
  </w:style>
  <w:style w:type="paragraph" w:customStyle="1" w:styleId="Heading">
    <w:name w:val="Heading"/>
    <w:uiPriority w:val="99"/>
    <w:qFormat/>
    <w:rsid w:val="00650B00"/>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uiPriority w:val="99"/>
    <w:qFormat/>
    <w:rsid w:val="00650B00"/>
    <w:pPr>
      <w:widowControl/>
      <w:suppressLineNumbers/>
      <w:suppressAutoHyphens/>
      <w:snapToGrid/>
      <w:spacing w:before="0" w:after="0"/>
    </w:pPr>
    <w:rPr>
      <w:rFonts w:eastAsia="Times New Roman" w:cs="Mangal"/>
      <w:szCs w:val="24"/>
      <w:lang w:eastAsia="zh-CN"/>
    </w:rPr>
  </w:style>
  <w:style w:type="paragraph" w:customStyle="1" w:styleId="afffff7">
    <w:name w:val="Содержимое таблицы"/>
    <w:basedOn w:val="a2"/>
    <w:uiPriority w:val="99"/>
    <w:qFormat/>
    <w:rsid w:val="00650B00"/>
    <w:pPr>
      <w:widowControl/>
      <w:suppressLineNumbers/>
      <w:suppressAutoHyphens/>
      <w:snapToGrid/>
      <w:spacing w:before="0" w:after="0"/>
    </w:pPr>
    <w:rPr>
      <w:rFonts w:eastAsia="Times New Roman"/>
      <w:szCs w:val="24"/>
      <w:lang w:eastAsia="zh-CN"/>
    </w:rPr>
  </w:style>
  <w:style w:type="paragraph" w:customStyle="1" w:styleId="afffff8">
    <w:name w:val="Заголовок таблицы"/>
    <w:basedOn w:val="afffff7"/>
    <w:uiPriority w:val="99"/>
    <w:qFormat/>
    <w:rsid w:val="00650B00"/>
    <w:pPr>
      <w:jc w:val="center"/>
    </w:pPr>
    <w:rPr>
      <w:b/>
      <w:bCs/>
    </w:rPr>
  </w:style>
  <w:style w:type="paragraph" w:customStyle="1" w:styleId="1ff">
    <w:name w:val="Стиль Заголовок 1 + не полужирный По левому краю Междустр.интерва..."/>
    <w:basedOn w:val="10"/>
    <w:uiPriority w:val="99"/>
    <w:qFormat/>
    <w:rsid w:val="00650B00"/>
    <w:pPr>
      <w:keepNext/>
      <w:widowControl w:val="0"/>
      <w:tabs>
        <w:tab w:val="clear" w:pos="567"/>
        <w:tab w:val="clear" w:pos="680"/>
        <w:tab w:val="clear" w:pos="1106"/>
        <w:tab w:val="clear" w:pos="1729"/>
        <w:tab w:val="clear" w:pos="7002"/>
      </w:tabs>
      <w:autoSpaceDE/>
      <w:autoSpaceDN/>
      <w:adjustRightInd/>
      <w:spacing w:before="240" w:after="60"/>
      <w:jc w:val="left"/>
    </w:pPr>
    <w:rPr>
      <w:rFonts w:ascii="Times New Roman" w:hAnsi="Times New Roman"/>
      <w:b/>
      <w:kern w:val="32"/>
      <w:sz w:val="24"/>
      <w:lang w:eastAsia="en-US"/>
    </w:rPr>
  </w:style>
  <w:style w:type="paragraph" w:customStyle="1" w:styleId="2fb">
    <w:name w:val="Стиль Заголовок 2 + не полужирный По левому краю"/>
    <w:basedOn w:val="20"/>
    <w:uiPriority w:val="99"/>
    <w:qFormat/>
    <w:rsid w:val="00650B00"/>
    <w:pPr>
      <w:widowControl w:val="0"/>
      <w:tabs>
        <w:tab w:val="clear" w:pos="567"/>
        <w:tab w:val="clear" w:pos="680"/>
        <w:tab w:val="clear" w:pos="1106"/>
        <w:tab w:val="clear" w:pos="1729"/>
        <w:tab w:val="clear" w:pos="7002"/>
      </w:tabs>
      <w:autoSpaceDE/>
      <w:autoSpaceDN/>
      <w:adjustRightInd/>
      <w:spacing w:before="240" w:after="60"/>
      <w:jc w:val="left"/>
    </w:pPr>
    <w:rPr>
      <w:rFonts w:ascii="Arial" w:hAnsi="Arial"/>
      <w:b/>
      <w:kern w:val="32"/>
      <w:sz w:val="24"/>
      <w:lang w:eastAsia="en-US"/>
    </w:rPr>
  </w:style>
  <w:style w:type="paragraph" w:customStyle="1" w:styleId="214">
    <w:name w:val="Стиль Заголовок 2 + не полужирный По левому краю1"/>
    <w:basedOn w:val="20"/>
    <w:uiPriority w:val="99"/>
    <w:qFormat/>
    <w:rsid w:val="00650B00"/>
    <w:pPr>
      <w:widowControl w:val="0"/>
      <w:tabs>
        <w:tab w:val="clear" w:pos="567"/>
        <w:tab w:val="clear" w:pos="680"/>
        <w:tab w:val="clear" w:pos="1106"/>
        <w:tab w:val="clear" w:pos="1729"/>
        <w:tab w:val="clear" w:pos="7002"/>
      </w:tabs>
      <w:autoSpaceDE/>
      <w:autoSpaceDN/>
      <w:adjustRightInd/>
      <w:spacing w:before="240" w:after="60"/>
      <w:jc w:val="left"/>
    </w:pPr>
    <w:rPr>
      <w:rFonts w:ascii="Arial" w:hAnsi="Arial"/>
      <w:b/>
      <w:kern w:val="32"/>
      <w:sz w:val="24"/>
      <w:lang w:eastAsia="en-US"/>
    </w:rPr>
  </w:style>
  <w:style w:type="paragraph" w:customStyle="1" w:styleId="1ff0">
    <w:name w:val="маркирован_1"/>
    <w:basedOn w:val="a2"/>
    <w:uiPriority w:val="99"/>
    <w:qFormat/>
    <w:rsid w:val="00650B00"/>
    <w:pPr>
      <w:adjustRightInd w:val="0"/>
      <w:snapToGrid/>
      <w:spacing w:before="0" w:after="0" w:line="360" w:lineRule="auto"/>
      <w:jc w:val="both"/>
      <w:textAlignment w:val="baseline"/>
    </w:pPr>
    <w:rPr>
      <w:rFonts w:eastAsia="Times New Roman"/>
      <w:sz w:val="28"/>
      <w:szCs w:val="28"/>
    </w:rPr>
  </w:style>
  <w:style w:type="paragraph" w:customStyle="1" w:styleId="1ff1">
    <w:name w:val="Нумерован_1"/>
    <w:basedOn w:val="a2"/>
    <w:uiPriority w:val="99"/>
    <w:qFormat/>
    <w:rsid w:val="00650B00"/>
    <w:pPr>
      <w:tabs>
        <w:tab w:val="left" w:pos="360"/>
      </w:tabs>
      <w:adjustRightInd w:val="0"/>
      <w:snapToGrid/>
      <w:spacing w:before="0" w:after="0" w:line="360" w:lineRule="auto"/>
      <w:ind w:left="360" w:hanging="360"/>
      <w:jc w:val="both"/>
      <w:textAlignment w:val="baseline"/>
    </w:pPr>
    <w:rPr>
      <w:rFonts w:eastAsia="Times New Roman"/>
      <w:sz w:val="28"/>
      <w:szCs w:val="28"/>
    </w:rPr>
  </w:style>
  <w:style w:type="paragraph" w:customStyle="1" w:styleId="1ff2">
    <w:name w:val="марк_1"/>
    <w:basedOn w:val="a2"/>
    <w:uiPriority w:val="99"/>
    <w:qFormat/>
    <w:rsid w:val="00650B00"/>
    <w:pPr>
      <w:tabs>
        <w:tab w:val="left" w:pos="1440"/>
      </w:tabs>
      <w:adjustRightInd w:val="0"/>
      <w:snapToGrid/>
      <w:spacing w:before="0" w:after="0" w:line="360" w:lineRule="auto"/>
      <w:ind w:left="1440" w:hanging="360"/>
      <w:jc w:val="both"/>
      <w:textAlignment w:val="baseline"/>
    </w:pPr>
    <w:rPr>
      <w:rFonts w:eastAsia="Times New Roman"/>
      <w:sz w:val="28"/>
      <w:szCs w:val="28"/>
    </w:rPr>
  </w:style>
  <w:style w:type="paragraph" w:customStyle="1" w:styleId="afffff9">
    <w:name w:val="Заг_глав"/>
    <w:basedOn w:val="30"/>
    <w:uiPriority w:val="99"/>
    <w:qFormat/>
    <w:rsid w:val="00650B00"/>
    <w:pPr>
      <w:keepNext/>
      <w:widowControl w:val="0"/>
      <w:tabs>
        <w:tab w:val="clear" w:pos="567"/>
        <w:tab w:val="clear" w:pos="680"/>
        <w:tab w:val="clear" w:pos="1106"/>
        <w:tab w:val="clear" w:pos="1729"/>
        <w:tab w:val="clear" w:pos="7002"/>
      </w:tabs>
      <w:autoSpaceDE/>
      <w:autoSpaceDN/>
      <w:spacing w:before="120" w:after="360" w:line="360" w:lineRule="atLeast"/>
      <w:ind w:firstLine="397"/>
      <w:contextualSpacing/>
      <w:jc w:val="center"/>
      <w:textAlignment w:val="baseline"/>
      <w:outlineLvl w:val="9"/>
    </w:pPr>
    <w:rPr>
      <w:rFonts w:ascii="Times New Roman" w:hAnsi="Times New Roman"/>
      <w:b/>
      <w:caps/>
      <w:sz w:val="32"/>
      <w:szCs w:val="28"/>
      <w:lang w:eastAsia="en-US"/>
    </w:rPr>
  </w:style>
  <w:style w:type="paragraph" w:customStyle="1" w:styleId="a">
    <w:name w:val="заг_пар"/>
    <w:basedOn w:val="30"/>
    <w:uiPriority w:val="99"/>
    <w:qFormat/>
    <w:rsid w:val="00650B00"/>
    <w:pPr>
      <w:keepNext/>
      <w:widowControl w:val="0"/>
      <w:numPr>
        <w:numId w:val="3"/>
      </w:numPr>
      <w:tabs>
        <w:tab w:val="clear" w:pos="1440"/>
        <w:tab w:val="clear" w:pos="1729"/>
        <w:tab w:val="clear" w:pos="7002"/>
        <w:tab w:val="left" w:pos="360"/>
      </w:tabs>
      <w:autoSpaceDE/>
      <w:autoSpaceDN/>
      <w:spacing w:before="240" w:after="240" w:line="360" w:lineRule="auto"/>
      <w:ind w:left="0" w:firstLine="720"/>
      <w:jc w:val="center"/>
      <w:textAlignment w:val="baseline"/>
    </w:pPr>
    <w:rPr>
      <w:rFonts w:ascii="Times New Roman" w:hAnsi="Times New Roman"/>
      <w:bCs/>
      <w:caps/>
      <w:sz w:val="32"/>
      <w:szCs w:val="32"/>
    </w:rPr>
  </w:style>
  <w:style w:type="paragraph" w:customStyle="1" w:styleId="1">
    <w:name w:val="заголовок 1"/>
    <w:basedOn w:val="a"/>
    <w:uiPriority w:val="99"/>
    <w:qFormat/>
    <w:rsid w:val="00650B00"/>
    <w:pPr>
      <w:numPr>
        <w:numId w:val="4"/>
      </w:numPr>
      <w:tabs>
        <w:tab w:val="clear" w:pos="1440"/>
      </w:tabs>
      <w:ind w:left="0" w:firstLine="720"/>
    </w:pPr>
    <w:rPr>
      <w:sz w:val="28"/>
      <w:szCs w:val="28"/>
    </w:rPr>
  </w:style>
  <w:style w:type="paragraph" w:customStyle="1" w:styleId="afffffa">
    <w:name w:val="огл_гл"/>
    <w:basedOn w:val="a2"/>
    <w:uiPriority w:val="99"/>
    <w:qFormat/>
    <w:rsid w:val="00650B00"/>
    <w:pPr>
      <w:adjustRightInd w:val="0"/>
      <w:snapToGrid/>
      <w:spacing w:before="0" w:after="0" w:line="360" w:lineRule="auto"/>
      <w:ind w:left="794" w:hanging="794"/>
      <w:jc w:val="both"/>
      <w:textAlignment w:val="baseline"/>
    </w:pPr>
    <w:rPr>
      <w:rFonts w:eastAsia="Times New Roman"/>
      <w:bCs/>
      <w:sz w:val="28"/>
      <w:szCs w:val="28"/>
    </w:rPr>
  </w:style>
  <w:style w:type="paragraph" w:customStyle="1" w:styleId="afffffb">
    <w:name w:val="параг_огл"/>
    <w:basedOn w:val="a2"/>
    <w:uiPriority w:val="99"/>
    <w:qFormat/>
    <w:rsid w:val="00650B00"/>
    <w:pPr>
      <w:adjustRightInd w:val="0"/>
      <w:snapToGrid/>
      <w:spacing w:before="0" w:after="0" w:line="360" w:lineRule="auto"/>
      <w:ind w:left="567"/>
      <w:textAlignment w:val="baseline"/>
    </w:pPr>
    <w:rPr>
      <w:rFonts w:eastAsia="Times New Roman"/>
      <w:sz w:val="28"/>
      <w:szCs w:val="28"/>
    </w:rPr>
  </w:style>
  <w:style w:type="paragraph" w:customStyle="1" w:styleId="afffffc">
    <w:name w:val="Стиль параг_огл + По левому краю"/>
    <w:basedOn w:val="afffffb"/>
    <w:uiPriority w:val="99"/>
    <w:qFormat/>
    <w:rsid w:val="00650B00"/>
    <w:pPr>
      <w:ind w:left="794"/>
    </w:pPr>
    <w:rPr>
      <w:szCs w:val="20"/>
    </w:rPr>
  </w:style>
  <w:style w:type="paragraph" w:customStyle="1" w:styleId="afffffd">
    <w:name w:val="Наш стиль"/>
    <w:basedOn w:val="a2"/>
    <w:uiPriority w:val="99"/>
    <w:qFormat/>
    <w:rsid w:val="00650B00"/>
    <w:pPr>
      <w:widowControl/>
      <w:snapToGrid/>
      <w:spacing w:before="0" w:after="0" w:line="360" w:lineRule="auto"/>
      <w:ind w:firstLine="720"/>
    </w:pPr>
    <w:rPr>
      <w:rFonts w:eastAsia="Times New Roman"/>
    </w:rPr>
  </w:style>
  <w:style w:type="character" w:customStyle="1" w:styleId="1ff3">
    <w:name w:val="Основной текст + Полужирный1"/>
    <w:uiPriority w:val="99"/>
    <w:qFormat/>
    <w:rsid w:val="00650B00"/>
    <w:rPr>
      <w:rFonts w:ascii="Times New Roman" w:hAnsi="Times New Roman"/>
      <w:b/>
      <w:sz w:val="20"/>
    </w:rPr>
  </w:style>
  <w:style w:type="character" w:customStyle="1" w:styleId="151">
    <w:name w:val="Знак Знак15"/>
    <w:uiPriority w:val="99"/>
    <w:qFormat/>
    <w:rsid w:val="00650B00"/>
    <w:rPr>
      <w:b/>
      <w:sz w:val="28"/>
    </w:rPr>
  </w:style>
  <w:style w:type="character" w:customStyle="1" w:styleId="720">
    <w:name w:val="Знак Знак72"/>
    <w:uiPriority w:val="99"/>
    <w:qFormat/>
    <w:rsid w:val="00650B00"/>
    <w:rPr>
      <w:rFonts w:ascii="Times New Roman" w:hAnsi="Times New Roman"/>
      <w:lang w:eastAsia="en-US"/>
    </w:rPr>
  </w:style>
  <w:style w:type="character" w:customStyle="1" w:styleId="r">
    <w:name w:val="r"/>
    <w:uiPriority w:val="99"/>
    <w:qFormat/>
    <w:rsid w:val="00650B00"/>
  </w:style>
  <w:style w:type="character" w:customStyle="1" w:styleId="Garamond">
    <w:name w:val="Основной текст + Garamond"/>
    <w:uiPriority w:val="99"/>
    <w:qFormat/>
    <w:rsid w:val="00650B00"/>
    <w:rPr>
      <w:rFonts w:ascii="Garamond" w:hAnsi="Garamond"/>
      <w:sz w:val="24"/>
    </w:rPr>
  </w:style>
  <w:style w:type="character" w:customStyle="1" w:styleId="FontStyle278">
    <w:name w:val="Font Style278"/>
    <w:uiPriority w:val="99"/>
    <w:qFormat/>
    <w:rsid w:val="00650B00"/>
    <w:rPr>
      <w:rFonts w:ascii="Times New Roman" w:hAnsi="Times New Roman"/>
      <w:color w:val="000000"/>
      <w:sz w:val="22"/>
    </w:rPr>
  </w:style>
  <w:style w:type="character" w:customStyle="1" w:styleId="FontStyle271">
    <w:name w:val="Font Style271"/>
    <w:uiPriority w:val="99"/>
    <w:qFormat/>
    <w:rsid w:val="00650B00"/>
    <w:rPr>
      <w:rFonts w:ascii="Times New Roman" w:hAnsi="Times New Roman"/>
      <w:i/>
      <w:color w:val="000000"/>
      <w:sz w:val="22"/>
    </w:rPr>
  </w:style>
  <w:style w:type="paragraph" w:customStyle="1" w:styleId="afffffe">
    <w:name w:val="Êðàòêèé îáðàòíûé àäðåñ"/>
    <w:basedOn w:val="a2"/>
    <w:uiPriority w:val="99"/>
    <w:qFormat/>
    <w:rsid w:val="00650B00"/>
    <w:pPr>
      <w:widowControl/>
      <w:snapToGrid/>
      <w:spacing w:before="0" w:after="0"/>
    </w:pPr>
    <w:rPr>
      <w:rFonts w:ascii="MS Sans Serif" w:eastAsia="Times New Roman" w:hAnsi="MS Sans Serif"/>
      <w:sz w:val="20"/>
      <w:lang w:val="en-US"/>
    </w:rPr>
  </w:style>
  <w:style w:type="character" w:customStyle="1" w:styleId="215">
    <w:name w:val="Знак Знак21"/>
    <w:uiPriority w:val="99"/>
    <w:qFormat/>
    <w:locked/>
    <w:rsid w:val="00650B00"/>
    <w:rPr>
      <w:b/>
      <w:sz w:val="28"/>
      <w:lang w:val="ru-RU" w:eastAsia="ru-RU"/>
    </w:rPr>
  </w:style>
  <w:style w:type="character" w:customStyle="1" w:styleId="411">
    <w:name w:val="Знак Знак41"/>
    <w:uiPriority w:val="99"/>
    <w:qFormat/>
    <w:locked/>
    <w:rsid w:val="00650B00"/>
    <w:rPr>
      <w:rFonts w:ascii="Arial" w:hAnsi="Arial"/>
      <w:b/>
      <w:i/>
      <w:sz w:val="28"/>
      <w:lang w:val="ru-RU" w:eastAsia="en-US"/>
    </w:rPr>
  </w:style>
  <w:style w:type="character" w:customStyle="1" w:styleId="390">
    <w:name w:val="Знак Знак39"/>
    <w:uiPriority w:val="99"/>
    <w:qFormat/>
    <w:locked/>
    <w:rsid w:val="00650B00"/>
    <w:rPr>
      <w:b/>
      <w:sz w:val="28"/>
      <w:lang w:val="ru-RU" w:eastAsia="ru-RU"/>
    </w:rPr>
  </w:style>
  <w:style w:type="character" w:customStyle="1" w:styleId="380">
    <w:name w:val="Знак Знак38"/>
    <w:uiPriority w:val="99"/>
    <w:qFormat/>
    <w:locked/>
    <w:rsid w:val="00650B00"/>
    <w:rPr>
      <w:b/>
      <w:i/>
      <w:sz w:val="26"/>
      <w:lang w:val="ru-RU" w:eastAsia="ru-RU"/>
    </w:rPr>
  </w:style>
  <w:style w:type="character" w:customStyle="1" w:styleId="370">
    <w:name w:val="Знак Знак37"/>
    <w:uiPriority w:val="99"/>
    <w:qFormat/>
    <w:locked/>
    <w:rsid w:val="00650B00"/>
    <w:rPr>
      <w:sz w:val="24"/>
      <w:lang w:val="ru-RU" w:eastAsia="ru-RU"/>
    </w:rPr>
  </w:style>
  <w:style w:type="character" w:customStyle="1" w:styleId="360">
    <w:name w:val="Знак Знак36"/>
    <w:uiPriority w:val="99"/>
    <w:qFormat/>
    <w:locked/>
    <w:rsid w:val="00650B00"/>
    <w:rPr>
      <w:sz w:val="24"/>
      <w:lang w:val="ru-RU" w:eastAsia="ru-RU"/>
    </w:rPr>
  </w:style>
  <w:style w:type="character" w:customStyle="1" w:styleId="351">
    <w:name w:val="Знак Знак35"/>
    <w:uiPriority w:val="99"/>
    <w:qFormat/>
    <w:locked/>
    <w:rsid w:val="00650B00"/>
    <w:rPr>
      <w:i/>
      <w:sz w:val="24"/>
      <w:lang w:val="ru-RU" w:eastAsia="ru-RU"/>
    </w:rPr>
  </w:style>
  <w:style w:type="character" w:customStyle="1" w:styleId="340">
    <w:name w:val="Знак Знак34"/>
    <w:uiPriority w:val="99"/>
    <w:qFormat/>
    <w:locked/>
    <w:rsid w:val="00650B00"/>
    <w:rPr>
      <w:rFonts w:ascii="Arial" w:hAnsi="Arial"/>
      <w:sz w:val="22"/>
      <w:lang w:val="ru-RU" w:eastAsia="ru-RU"/>
    </w:rPr>
  </w:style>
  <w:style w:type="character" w:customStyle="1" w:styleId="HTMLAddressChar2">
    <w:name w:val="HTML Address Char2"/>
    <w:uiPriority w:val="99"/>
    <w:locked/>
    <w:rsid w:val="00650B00"/>
    <w:rPr>
      <w:i/>
      <w:sz w:val="24"/>
      <w:lang w:eastAsia="ru-RU"/>
    </w:rPr>
  </w:style>
  <w:style w:type="character" w:customStyle="1" w:styleId="HTMLAddressChar">
    <w:name w:val="HTML Address Char"/>
    <w:basedOn w:val="a3"/>
    <w:uiPriority w:val="99"/>
    <w:qFormat/>
    <w:locked/>
    <w:rsid w:val="00650B00"/>
    <w:rPr>
      <w:rFonts w:cs="Times New Roman"/>
      <w:i/>
      <w:sz w:val="24"/>
      <w:lang w:val="ru-RU" w:eastAsia="ru-RU"/>
    </w:rPr>
  </w:style>
  <w:style w:type="character" w:customStyle="1" w:styleId="HTML10">
    <w:name w:val="Адрес HTML Знак1"/>
    <w:basedOn w:val="a3"/>
    <w:uiPriority w:val="99"/>
    <w:qFormat/>
    <w:rsid w:val="00650B00"/>
    <w:rPr>
      <w:rFonts w:ascii="Times New Roman" w:hAnsi="Times New Roman" w:cs="Times New Roman"/>
      <w:i/>
      <w:iCs/>
      <w:sz w:val="24"/>
      <w:szCs w:val="24"/>
      <w:lang w:eastAsia="ru-RU"/>
    </w:rPr>
  </w:style>
  <w:style w:type="character" w:customStyle="1" w:styleId="HTML120">
    <w:name w:val="Адрес HTML Знак120"/>
    <w:basedOn w:val="a3"/>
    <w:uiPriority w:val="99"/>
    <w:semiHidden/>
    <w:qFormat/>
    <w:rsid w:val="00650B00"/>
    <w:rPr>
      <w:rFonts w:cs="Times New Roman"/>
      <w:i/>
      <w:iCs/>
      <w:sz w:val="24"/>
      <w:szCs w:val="24"/>
    </w:rPr>
  </w:style>
  <w:style w:type="character" w:customStyle="1" w:styleId="HTML119">
    <w:name w:val="Адрес HTML Знак119"/>
    <w:basedOn w:val="a3"/>
    <w:uiPriority w:val="99"/>
    <w:semiHidden/>
    <w:qFormat/>
    <w:rsid w:val="00650B00"/>
    <w:rPr>
      <w:rFonts w:cs="Times New Roman"/>
      <w:i/>
      <w:iCs/>
      <w:sz w:val="24"/>
      <w:szCs w:val="24"/>
    </w:rPr>
  </w:style>
  <w:style w:type="character" w:customStyle="1" w:styleId="HTML118">
    <w:name w:val="Адрес HTML Знак118"/>
    <w:basedOn w:val="a3"/>
    <w:uiPriority w:val="99"/>
    <w:semiHidden/>
    <w:qFormat/>
    <w:rsid w:val="00650B00"/>
    <w:rPr>
      <w:rFonts w:cs="Times New Roman"/>
      <w:i/>
      <w:iCs/>
      <w:sz w:val="24"/>
      <w:szCs w:val="24"/>
    </w:rPr>
  </w:style>
  <w:style w:type="character" w:customStyle="1" w:styleId="HTML117">
    <w:name w:val="Адрес HTML Знак117"/>
    <w:basedOn w:val="a3"/>
    <w:uiPriority w:val="99"/>
    <w:qFormat/>
    <w:rsid w:val="00650B00"/>
    <w:rPr>
      <w:rFonts w:cs="Times New Roman"/>
      <w:i/>
      <w:iCs/>
      <w:sz w:val="24"/>
      <w:szCs w:val="24"/>
    </w:rPr>
  </w:style>
  <w:style w:type="character" w:customStyle="1" w:styleId="HTML116">
    <w:name w:val="Адрес HTML Знак116"/>
    <w:basedOn w:val="a3"/>
    <w:uiPriority w:val="99"/>
    <w:semiHidden/>
    <w:qFormat/>
    <w:rsid w:val="00650B00"/>
    <w:rPr>
      <w:rFonts w:cs="Times New Roman"/>
      <w:i/>
      <w:iCs/>
      <w:sz w:val="24"/>
      <w:szCs w:val="24"/>
    </w:rPr>
  </w:style>
  <w:style w:type="character" w:customStyle="1" w:styleId="HTML115">
    <w:name w:val="Адрес HTML Знак115"/>
    <w:basedOn w:val="a3"/>
    <w:uiPriority w:val="99"/>
    <w:semiHidden/>
    <w:qFormat/>
    <w:rsid w:val="00650B00"/>
    <w:rPr>
      <w:rFonts w:cs="Times New Roman"/>
      <w:i/>
      <w:iCs/>
      <w:sz w:val="24"/>
      <w:szCs w:val="24"/>
    </w:rPr>
  </w:style>
  <w:style w:type="character" w:customStyle="1" w:styleId="HTML114">
    <w:name w:val="Адрес HTML Знак114"/>
    <w:basedOn w:val="a3"/>
    <w:uiPriority w:val="99"/>
    <w:semiHidden/>
    <w:qFormat/>
    <w:rsid w:val="00650B00"/>
    <w:rPr>
      <w:rFonts w:cs="Times New Roman"/>
      <w:i/>
      <w:iCs/>
      <w:sz w:val="24"/>
      <w:szCs w:val="24"/>
    </w:rPr>
  </w:style>
  <w:style w:type="character" w:customStyle="1" w:styleId="HTML113">
    <w:name w:val="Адрес HTML Знак113"/>
    <w:basedOn w:val="a3"/>
    <w:uiPriority w:val="99"/>
    <w:semiHidden/>
    <w:qFormat/>
    <w:rsid w:val="00650B00"/>
    <w:rPr>
      <w:rFonts w:cs="Times New Roman"/>
      <w:i/>
      <w:iCs/>
      <w:sz w:val="24"/>
      <w:szCs w:val="24"/>
    </w:rPr>
  </w:style>
  <w:style w:type="character" w:customStyle="1" w:styleId="HTML112">
    <w:name w:val="Адрес HTML Знак112"/>
    <w:basedOn w:val="a3"/>
    <w:uiPriority w:val="99"/>
    <w:semiHidden/>
    <w:qFormat/>
    <w:rsid w:val="00650B00"/>
    <w:rPr>
      <w:rFonts w:cs="Times New Roman"/>
      <w:i/>
      <w:iCs/>
      <w:sz w:val="24"/>
      <w:szCs w:val="24"/>
    </w:rPr>
  </w:style>
  <w:style w:type="character" w:customStyle="1" w:styleId="HTML111">
    <w:name w:val="Адрес HTML Знак111"/>
    <w:basedOn w:val="a3"/>
    <w:uiPriority w:val="99"/>
    <w:qFormat/>
    <w:rsid w:val="00650B00"/>
    <w:rPr>
      <w:rFonts w:cs="Times New Roman"/>
      <w:i/>
      <w:iCs/>
      <w:sz w:val="24"/>
      <w:szCs w:val="24"/>
    </w:rPr>
  </w:style>
  <w:style w:type="character" w:customStyle="1" w:styleId="HTML110">
    <w:name w:val="Адрес HTML Знак110"/>
    <w:basedOn w:val="a3"/>
    <w:uiPriority w:val="99"/>
    <w:semiHidden/>
    <w:qFormat/>
    <w:rsid w:val="00650B00"/>
    <w:rPr>
      <w:rFonts w:cs="Times New Roman"/>
      <w:i/>
      <w:iCs/>
      <w:sz w:val="24"/>
      <w:szCs w:val="24"/>
    </w:rPr>
  </w:style>
  <w:style w:type="character" w:customStyle="1" w:styleId="HTML19">
    <w:name w:val="Адрес HTML Знак19"/>
    <w:basedOn w:val="a3"/>
    <w:uiPriority w:val="99"/>
    <w:qFormat/>
    <w:rsid w:val="00650B00"/>
    <w:rPr>
      <w:rFonts w:cs="Times New Roman"/>
      <w:i/>
      <w:iCs/>
      <w:sz w:val="24"/>
      <w:szCs w:val="24"/>
    </w:rPr>
  </w:style>
  <w:style w:type="character" w:customStyle="1" w:styleId="HTML18">
    <w:name w:val="Адрес HTML Знак18"/>
    <w:basedOn w:val="a3"/>
    <w:uiPriority w:val="99"/>
    <w:semiHidden/>
    <w:qFormat/>
    <w:rsid w:val="00650B00"/>
    <w:rPr>
      <w:rFonts w:cs="Times New Roman"/>
      <w:i/>
      <w:iCs/>
      <w:sz w:val="24"/>
      <w:szCs w:val="24"/>
    </w:rPr>
  </w:style>
  <w:style w:type="character" w:customStyle="1" w:styleId="HTML17">
    <w:name w:val="Адрес HTML Знак17"/>
    <w:basedOn w:val="a3"/>
    <w:uiPriority w:val="99"/>
    <w:semiHidden/>
    <w:qFormat/>
    <w:rsid w:val="00650B00"/>
    <w:rPr>
      <w:rFonts w:cs="Times New Roman"/>
      <w:i/>
      <w:iCs/>
      <w:sz w:val="24"/>
      <w:szCs w:val="24"/>
    </w:rPr>
  </w:style>
  <w:style w:type="character" w:customStyle="1" w:styleId="HTML16">
    <w:name w:val="Адрес HTML Знак16"/>
    <w:basedOn w:val="a3"/>
    <w:uiPriority w:val="99"/>
    <w:semiHidden/>
    <w:qFormat/>
    <w:rsid w:val="00650B00"/>
    <w:rPr>
      <w:rFonts w:cs="Times New Roman"/>
      <w:i/>
      <w:iCs/>
      <w:sz w:val="24"/>
      <w:szCs w:val="24"/>
    </w:rPr>
  </w:style>
  <w:style w:type="character" w:customStyle="1" w:styleId="HTML15">
    <w:name w:val="Адрес HTML Знак15"/>
    <w:basedOn w:val="a3"/>
    <w:uiPriority w:val="99"/>
    <w:qFormat/>
    <w:rsid w:val="00650B00"/>
    <w:rPr>
      <w:rFonts w:cs="Times New Roman"/>
      <w:i/>
      <w:iCs/>
      <w:sz w:val="24"/>
      <w:szCs w:val="24"/>
    </w:rPr>
  </w:style>
  <w:style w:type="character" w:customStyle="1" w:styleId="HTML14">
    <w:name w:val="Адрес HTML Знак14"/>
    <w:basedOn w:val="a3"/>
    <w:uiPriority w:val="99"/>
    <w:qFormat/>
    <w:rsid w:val="00650B00"/>
    <w:rPr>
      <w:rFonts w:cs="Times New Roman"/>
      <w:i/>
      <w:iCs/>
      <w:sz w:val="24"/>
      <w:szCs w:val="24"/>
    </w:rPr>
  </w:style>
  <w:style w:type="character" w:customStyle="1" w:styleId="HTML13">
    <w:name w:val="Адрес HTML Знак13"/>
    <w:basedOn w:val="a3"/>
    <w:uiPriority w:val="99"/>
    <w:semiHidden/>
    <w:qFormat/>
    <w:rsid w:val="00650B00"/>
    <w:rPr>
      <w:rFonts w:cs="Times New Roman"/>
      <w:i/>
      <w:iCs/>
      <w:sz w:val="24"/>
      <w:szCs w:val="24"/>
    </w:rPr>
  </w:style>
  <w:style w:type="character" w:customStyle="1" w:styleId="HTML12">
    <w:name w:val="Адрес HTML Знак12"/>
    <w:basedOn w:val="a3"/>
    <w:uiPriority w:val="99"/>
    <w:qFormat/>
    <w:rsid w:val="00650B00"/>
    <w:rPr>
      <w:rFonts w:cs="Times New Roman"/>
      <w:i/>
      <w:iCs/>
      <w:sz w:val="22"/>
    </w:rPr>
  </w:style>
  <w:style w:type="character" w:customStyle="1" w:styleId="Web">
    <w:name w:val="Обычный (Web) Знак"/>
    <w:uiPriority w:val="99"/>
    <w:qFormat/>
    <w:locked/>
    <w:rsid w:val="00650B00"/>
    <w:rPr>
      <w:rFonts w:ascii="Tahoma" w:hAnsi="Tahoma"/>
      <w:sz w:val="16"/>
    </w:rPr>
  </w:style>
  <w:style w:type="character" w:customStyle="1" w:styleId="321">
    <w:name w:val="Знак Знак32"/>
    <w:uiPriority w:val="99"/>
    <w:qFormat/>
    <w:locked/>
    <w:rsid w:val="00650B00"/>
    <w:rPr>
      <w:lang w:val="ru-RU" w:eastAsia="ru-RU"/>
    </w:rPr>
  </w:style>
  <w:style w:type="character" w:customStyle="1" w:styleId="317">
    <w:name w:val="Знак Знак31"/>
    <w:uiPriority w:val="99"/>
    <w:qFormat/>
    <w:locked/>
    <w:rsid w:val="00650B00"/>
    <w:rPr>
      <w:sz w:val="24"/>
      <w:lang w:val="ru-RU" w:eastAsia="ru-RU"/>
    </w:rPr>
  </w:style>
  <w:style w:type="character" w:customStyle="1" w:styleId="301">
    <w:name w:val="Знак Знак30"/>
    <w:uiPriority w:val="99"/>
    <w:qFormat/>
    <w:locked/>
    <w:rsid w:val="00650B00"/>
    <w:rPr>
      <w:sz w:val="24"/>
      <w:lang w:val="ru-RU" w:eastAsia="ru-RU"/>
    </w:rPr>
  </w:style>
  <w:style w:type="character" w:customStyle="1" w:styleId="1ff4">
    <w:name w:val="Знак1 Знак Знак"/>
    <w:uiPriority w:val="99"/>
    <w:qFormat/>
    <w:locked/>
    <w:rsid w:val="00650B00"/>
    <w:rPr>
      <w:sz w:val="24"/>
      <w:lang w:val="ru-RU" w:eastAsia="ru-RU"/>
    </w:rPr>
  </w:style>
  <w:style w:type="character" w:customStyle="1" w:styleId="1910">
    <w:name w:val="Знак Знак191"/>
    <w:uiPriority w:val="99"/>
    <w:qFormat/>
    <w:locked/>
    <w:rsid w:val="00650B00"/>
    <w:rPr>
      <w:sz w:val="24"/>
      <w:lang w:val="en-US" w:eastAsia="ru-RU"/>
    </w:rPr>
  </w:style>
  <w:style w:type="character" w:customStyle="1" w:styleId="1411">
    <w:name w:val="Знак Знак141"/>
    <w:uiPriority w:val="99"/>
    <w:qFormat/>
    <w:locked/>
    <w:rsid w:val="00650B00"/>
    <w:rPr>
      <w:rFonts w:ascii="Cambria" w:hAnsi="Cambria"/>
      <w:i/>
      <w:color w:val="4F81BD"/>
      <w:spacing w:val="15"/>
      <w:sz w:val="24"/>
      <w:lang w:val="ru-RU" w:eastAsia="ru-RU"/>
    </w:rPr>
  </w:style>
  <w:style w:type="character" w:customStyle="1" w:styleId="123">
    <w:name w:val="Знак Знак12"/>
    <w:uiPriority w:val="99"/>
    <w:qFormat/>
    <w:locked/>
    <w:rsid w:val="00650B00"/>
    <w:rPr>
      <w:rFonts w:ascii="PragmaticaCTT" w:hAnsi="PragmaticaCTT"/>
      <w:sz w:val="24"/>
      <w:lang w:val="ru-RU" w:eastAsia="ru-RU"/>
    </w:rPr>
  </w:style>
  <w:style w:type="character" w:customStyle="1" w:styleId="2210">
    <w:name w:val="Знак Знак221"/>
    <w:uiPriority w:val="99"/>
    <w:qFormat/>
    <w:locked/>
    <w:rsid w:val="00650B00"/>
    <w:rPr>
      <w:color w:val="000000"/>
      <w:sz w:val="24"/>
      <w:lang w:val="ru-RU" w:eastAsia="ru-RU"/>
    </w:rPr>
  </w:style>
  <w:style w:type="character" w:customStyle="1" w:styleId="290">
    <w:name w:val="Знак Знак29"/>
    <w:uiPriority w:val="99"/>
    <w:qFormat/>
    <w:locked/>
    <w:rsid w:val="00650B00"/>
    <w:rPr>
      <w:sz w:val="16"/>
      <w:lang w:val="ru-RU" w:eastAsia="ru-RU"/>
    </w:rPr>
  </w:style>
  <w:style w:type="character" w:customStyle="1" w:styleId="2510">
    <w:name w:val="Знак Знак251"/>
    <w:uiPriority w:val="99"/>
    <w:qFormat/>
    <w:locked/>
    <w:rsid w:val="00650B00"/>
    <w:rPr>
      <w:sz w:val="24"/>
      <w:lang w:val="ru-RU" w:eastAsia="ru-RU"/>
    </w:rPr>
  </w:style>
  <w:style w:type="character" w:customStyle="1" w:styleId="280">
    <w:name w:val="Знак Знак28"/>
    <w:uiPriority w:val="99"/>
    <w:qFormat/>
    <w:locked/>
    <w:rsid w:val="00650B00"/>
    <w:rPr>
      <w:sz w:val="16"/>
      <w:lang w:val="ru-RU" w:eastAsia="ru-RU"/>
    </w:rPr>
  </w:style>
  <w:style w:type="character" w:customStyle="1" w:styleId="272">
    <w:name w:val="Знак Знак27"/>
    <w:uiPriority w:val="99"/>
    <w:qFormat/>
    <w:locked/>
    <w:rsid w:val="00650B00"/>
    <w:rPr>
      <w:rFonts w:ascii="Courier New" w:hAnsi="Courier New"/>
      <w:lang w:val="ru-RU" w:eastAsia="ru-RU"/>
    </w:rPr>
  </w:style>
  <w:style w:type="character" w:customStyle="1" w:styleId="1810">
    <w:name w:val="Знак Знак181"/>
    <w:uiPriority w:val="99"/>
    <w:qFormat/>
    <w:locked/>
    <w:rsid w:val="00650B00"/>
    <w:rPr>
      <w:b/>
      <w:lang w:val="ru-RU" w:eastAsia="ru-RU"/>
    </w:rPr>
  </w:style>
  <w:style w:type="character" w:customStyle="1" w:styleId="201">
    <w:name w:val="Знак Знак201"/>
    <w:uiPriority w:val="99"/>
    <w:qFormat/>
    <w:locked/>
    <w:rsid w:val="00650B00"/>
    <w:rPr>
      <w:rFonts w:ascii="Tahoma" w:hAnsi="Tahoma"/>
      <w:sz w:val="16"/>
      <w:lang w:val="ru-RU" w:eastAsia="ru-RU"/>
    </w:rPr>
  </w:style>
  <w:style w:type="paragraph" w:customStyle="1" w:styleId="2fc">
    <w:name w:val="Знак Знак Знак Знак Знак Знак2"/>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affff1">
    <w:name w:val="Темы Знак"/>
    <w:link w:val="affff0"/>
    <w:uiPriority w:val="99"/>
    <w:qFormat/>
    <w:locked/>
    <w:rsid w:val="00650B00"/>
    <w:rPr>
      <w:rFonts w:ascii="Times New Roman" w:eastAsia="Calibri" w:hAnsi="Times New Roman" w:cs="Times New Roman"/>
      <w:b/>
      <w:sz w:val="24"/>
      <w:szCs w:val="20"/>
      <w:lang w:eastAsia="ru-RU"/>
    </w:rPr>
  </w:style>
  <w:style w:type="character" w:customStyle="1" w:styleId="affffff">
    <w:name w:val="Основной текст_"/>
    <w:link w:val="1ff5"/>
    <w:qFormat/>
    <w:locked/>
    <w:rsid w:val="00650B00"/>
    <w:rPr>
      <w:rFonts w:ascii="Arial" w:hAnsi="Arial"/>
      <w:sz w:val="19"/>
      <w:shd w:val="clear" w:color="auto" w:fill="FFFFFF"/>
    </w:rPr>
  </w:style>
  <w:style w:type="paragraph" w:customStyle="1" w:styleId="1ff5">
    <w:name w:val="Основной текст1"/>
    <w:basedOn w:val="a2"/>
    <w:link w:val="affffff"/>
    <w:qFormat/>
    <w:rsid w:val="00650B00"/>
    <w:pPr>
      <w:widowControl/>
      <w:shd w:val="clear" w:color="auto" w:fill="FFFFFF"/>
      <w:snapToGrid/>
      <w:spacing w:before="180" w:after="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0"/>
    <w:uiPriority w:val="99"/>
    <w:qFormat/>
    <w:rsid w:val="00650B00"/>
    <w:pPr>
      <w:keepNext/>
      <w:tabs>
        <w:tab w:val="clear" w:pos="567"/>
        <w:tab w:val="clear" w:pos="680"/>
        <w:tab w:val="clear" w:pos="1106"/>
        <w:tab w:val="clear" w:pos="1729"/>
        <w:tab w:val="clear" w:pos="7002"/>
        <w:tab w:val="left" w:pos="792"/>
      </w:tabs>
      <w:autoSpaceDE/>
      <w:autoSpaceDN/>
      <w:adjustRightInd/>
      <w:spacing w:before="240" w:after="60"/>
      <w:jc w:val="left"/>
    </w:pPr>
    <w:rPr>
      <w:rFonts w:ascii="Times New Roman" w:hAnsi="Times New Roman"/>
      <w:b/>
      <w:bCs/>
      <w:kern w:val="32"/>
      <w:sz w:val="24"/>
    </w:rPr>
  </w:style>
  <w:style w:type="paragraph" w:customStyle="1" w:styleId="Style24">
    <w:name w:val="Style24"/>
    <w:basedOn w:val="a2"/>
    <w:uiPriority w:val="99"/>
    <w:qFormat/>
    <w:rsid w:val="00650B00"/>
    <w:pPr>
      <w:autoSpaceDE w:val="0"/>
      <w:autoSpaceDN w:val="0"/>
      <w:adjustRightInd w:val="0"/>
      <w:snapToGrid/>
      <w:spacing w:before="0" w:after="0" w:line="482" w:lineRule="exact"/>
      <w:ind w:firstLine="720"/>
      <w:jc w:val="both"/>
    </w:pPr>
    <w:rPr>
      <w:rFonts w:eastAsia="Times New Roman"/>
      <w:szCs w:val="24"/>
    </w:rPr>
  </w:style>
  <w:style w:type="paragraph" w:customStyle="1" w:styleId="2TimesNewRoman0">
    <w:name w:val="Стиль заголовок 2 + Times New Roman полужирный Первая строка:  0..."/>
    <w:basedOn w:val="2f9"/>
    <w:uiPriority w:val="99"/>
    <w:qFormat/>
    <w:rsid w:val="00650B00"/>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
    <w:name w:val="Стиль1 Знак"/>
    <w:link w:val="1e"/>
    <w:uiPriority w:val="99"/>
    <w:qFormat/>
    <w:locked/>
    <w:rsid w:val="00650B00"/>
    <w:rPr>
      <w:rFonts w:ascii="Times New Roman" w:eastAsia="Calibri" w:hAnsi="Times New Roman" w:cs="Times New Roman"/>
      <w:sz w:val="20"/>
      <w:szCs w:val="20"/>
      <w:lang w:eastAsia="ru-RU"/>
    </w:rPr>
  </w:style>
  <w:style w:type="paragraph" w:customStyle="1" w:styleId="affffff0">
    <w:name w:val="Стиль По ширине"/>
    <w:basedOn w:val="a2"/>
    <w:uiPriority w:val="99"/>
    <w:qFormat/>
    <w:rsid w:val="00650B00"/>
    <w:pPr>
      <w:widowControl/>
      <w:snapToGrid/>
      <w:spacing w:before="0" w:after="0" w:line="312" w:lineRule="auto"/>
      <w:ind w:firstLine="454"/>
      <w:jc w:val="both"/>
    </w:pPr>
    <w:rPr>
      <w:rFonts w:eastAsia="Times New Roman"/>
      <w:szCs w:val="24"/>
    </w:rPr>
  </w:style>
  <w:style w:type="paragraph" w:customStyle="1" w:styleId="Style53">
    <w:name w:val="Style53"/>
    <w:basedOn w:val="a2"/>
    <w:uiPriority w:val="99"/>
    <w:qFormat/>
    <w:rsid w:val="00650B00"/>
    <w:pPr>
      <w:autoSpaceDE w:val="0"/>
      <w:autoSpaceDN w:val="0"/>
      <w:adjustRightInd w:val="0"/>
      <w:snapToGrid/>
      <w:spacing w:before="0" w:after="0" w:line="197" w:lineRule="exact"/>
      <w:ind w:firstLine="456"/>
      <w:jc w:val="both"/>
    </w:pPr>
    <w:rPr>
      <w:rFonts w:ascii="Palatino Linotype" w:eastAsia="Times New Roman" w:hAnsi="Palatino Linotype"/>
      <w:szCs w:val="24"/>
    </w:rPr>
  </w:style>
  <w:style w:type="paragraph" w:customStyle="1" w:styleId="Style57">
    <w:name w:val="Style57"/>
    <w:basedOn w:val="a2"/>
    <w:uiPriority w:val="99"/>
    <w:qFormat/>
    <w:rsid w:val="00650B00"/>
    <w:pPr>
      <w:autoSpaceDE w:val="0"/>
      <w:autoSpaceDN w:val="0"/>
      <w:adjustRightInd w:val="0"/>
      <w:snapToGrid/>
      <w:spacing w:before="0" w:after="0" w:line="216" w:lineRule="exact"/>
      <w:jc w:val="both"/>
    </w:pPr>
    <w:rPr>
      <w:rFonts w:ascii="Palatino Linotype" w:eastAsia="Times New Roman" w:hAnsi="Palatino Linotype"/>
      <w:szCs w:val="24"/>
    </w:rPr>
  </w:style>
  <w:style w:type="paragraph" w:customStyle="1" w:styleId="Style35">
    <w:name w:val="Style35"/>
    <w:basedOn w:val="a2"/>
    <w:uiPriority w:val="99"/>
    <w:qFormat/>
    <w:rsid w:val="00650B00"/>
    <w:pPr>
      <w:autoSpaceDE w:val="0"/>
      <w:autoSpaceDN w:val="0"/>
      <w:adjustRightInd w:val="0"/>
      <w:snapToGrid/>
      <w:spacing w:before="0" w:after="0" w:line="197" w:lineRule="exact"/>
      <w:ind w:firstLine="442"/>
      <w:jc w:val="both"/>
    </w:pPr>
    <w:rPr>
      <w:rFonts w:ascii="Palatino Linotype" w:eastAsia="Times New Roman" w:hAnsi="Palatino Linotype"/>
      <w:szCs w:val="24"/>
    </w:rPr>
  </w:style>
  <w:style w:type="paragraph" w:customStyle="1" w:styleId="Style37">
    <w:name w:val="Style37"/>
    <w:basedOn w:val="a2"/>
    <w:uiPriority w:val="99"/>
    <w:qFormat/>
    <w:rsid w:val="00650B00"/>
    <w:pPr>
      <w:autoSpaceDE w:val="0"/>
      <w:autoSpaceDN w:val="0"/>
      <w:adjustRightInd w:val="0"/>
      <w:snapToGrid/>
      <w:spacing w:before="0" w:after="0" w:line="221" w:lineRule="exact"/>
      <w:ind w:firstLine="221"/>
      <w:jc w:val="both"/>
    </w:pPr>
    <w:rPr>
      <w:rFonts w:ascii="Palatino Linotype" w:eastAsia="Times New Roman" w:hAnsi="Palatino Linotype"/>
      <w:szCs w:val="24"/>
    </w:rPr>
  </w:style>
  <w:style w:type="paragraph" w:customStyle="1" w:styleId="Style31">
    <w:name w:val="Style31"/>
    <w:basedOn w:val="a2"/>
    <w:uiPriority w:val="99"/>
    <w:qFormat/>
    <w:rsid w:val="00650B00"/>
    <w:pPr>
      <w:autoSpaceDE w:val="0"/>
      <w:autoSpaceDN w:val="0"/>
      <w:adjustRightInd w:val="0"/>
      <w:snapToGrid/>
      <w:spacing w:before="0" w:after="0"/>
    </w:pPr>
    <w:rPr>
      <w:rFonts w:ascii="Palatino Linotype" w:eastAsia="Times New Roman" w:hAnsi="Palatino Linotype"/>
      <w:szCs w:val="24"/>
    </w:rPr>
  </w:style>
  <w:style w:type="paragraph" w:customStyle="1" w:styleId="2Arial12">
    <w:name w:val="Стиль Заголовок 2 + Arial полужирный курсив Перед:  12 пт После..."/>
    <w:basedOn w:val="20"/>
    <w:uiPriority w:val="99"/>
    <w:qFormat/>
    <w:rsid w:val="00650B00"/>
    <w:pPr>
      <w:keepNext/>
      <w:tabs>
        <w:tab w:val="clear" w:pos="567"/>
        <w:tab w:val="clear" w:pos="680"/>
        <w:tab w:val="clear" w:pos="1106"/>
        <w:tab w:val="clear" w:pos="1729"/>
        <w:tab w:val="clear" w:pos="7002"/>
        <w:tab w:val="left" w:pos="720"/>
      </w:tabs>
      <w:autoSpaceDE/>
      <w:autoSpaceDN/>
      <w:adjustRightInd/>
      <w:spacing w:before="240" w:after="60"/>
      <w:ind w:left="720" w:hanging="360"/>
    </w:pPr>
    <w:rPr>
      <w:rFonts w:ascii="Arial" w:hAnsi="Arial"/>
      <w:b/>
      <w:bCs/>
      <w:iCs/>
      <w:sz w:val="24"/>
    </w:rPr>
  </w:style>
  <w:style w:type="paragraph" w:customStyle="1" w:styleId="2Arial0">
    <w:name w:val="Стиль Заголовок 2 + Arial полужирный Слева:  0 см Первая строка:..."/>
    <w:basedOn w:val="20"/>
    <w:uiPriority w:val="99"/>
    <w:qFormat/>
    <w:rsid w:val="00650B00"/>
    <w:pPr>
      <w:keepNext/>
      <w:tabs>
        <w:tab w:val="clear" w:pos="567"/>
        <w:tab w:val="clear" w:pos="680"/>
        <w:tab w:val="clear" w:pos="1106"/>
        <w:tab w:val="clear" w:pos="1729"/>
        <w:tab w:val="clear" w:pos="7002"/>
        <w:tab w:val="left" w:pos="720"/>
      </w:tabs>
      <w:autoSpaceDE/>
      <w:autoSpaceDN/>
      <w:adjustRightInd/>
      <w:spacing w:before="240" w:after="60"/>
      <w:ind w:left="720" w:hanging="360"/>
    </w:pPr>
    <w:rPr>
      <w:rFonts w:ascii="Arial" w:hAnsi="Arial"/>
      <w:b/>
      <w:bCs/>
      <w:sz w:val="24"/>
    </w:rPr>
  </w:style>
  <w:style w:type="character" w:customStyle="1" w:styleId="ConsNormal0">
    <w:name w:val="ConsNormal Знак"/>
    <w:link w:val="ConsNormal"/>
    <w:uiPriority w:val="99"/>
    <w:qFormat/>
    <w:locked/>
    <w:rsid w:val="00650B00"/>
    <w:rPr>
      <w:rFonts w:ascii="Arial" w:eastAsia="Calibri" w:hAnsi="Arial" w:cs="Times New Roman"/>
      <w:lang w:eastAsia="ru-RU"/>
    </w:rPr>
  </w:style>
  <w:style w:type="character" w:customStyle="1" w:styleId="223">
    <w:name w:val="Основной текст (22)_"/>
    <w:link w:val="224"/>
    <w:uiPriority w:val="99"/>
    <w:qFormat/>
    <w:locked/>
    <w:rsid w:val="00650B00"/>
    <w:rPr>
      <w:rFonts w:ascii="Century Schoolbook" w:hAnsi="Century Schoolbook"/>
      <w:sz w:val="21"/>
      <w:shd w:val="clear" w:color="auto" w:fill="FFFFFF"/>
    </w:rPr>
  </w:style>
  <w:style w:type="paragraph" w:customStyle="1" w:styleId="224">
    <w:name w:val="Основной текст (22)"/>
    <w:basedOn w:val="a2"/>
    <w:link w:val="223"/>
    <w:uiPriority w:val="99"/>
    <w:qFormat/>
    <w:rsid w:val="00650B00"/>
    <w:pPr>
      <w:widowControl/>
      <w:shd w:val="clear" w:color="auto" w:fill="FFFFFF"/>
      <w:snapToGrid/>
      <w:spacing w:before="540" w:after="12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650B00"/>
    <w:pPr>
      <w:widowControl/>
      <w:shd w:val="clear" w:color="auto" w:fill="FFFFFF"/>
      <w:snapToGrid/>
      <w:spacing w:before="480" w:after="120" w:line="284" w:lineRule="exact"/>
      <w:ind w:hanging="1620"/>
      <w:jc w:val="both"/>
    </w:pPr>
    <w:rPr>
      <w:rFonts w:ascii="Arial" w:eastAsia="Times New Roman" w:hAnsi="Arial" w:cs="Arial"/>
      <w:color w:val="000000"/>
      <w:sz w:val="19"/>
      <w:szCs w:val="19"/>
    </w:rPr>
  </w:style>
  <w:style w:type="character" w:customStyle="1" w:styleId="136">
    <w:name w:val="Основной текст (13)_"/>
    <w:link w:val="137"/>
    <w:uiPriority w:val="99"/>
    <w:qFormat/>
    <w:locked/>
    <w:rsid w:val="00650B00"/>
    <w:rPr>
      <w:rFonts w:ascii="Century Schoolbook" w:hAnsi="Century Schoolbook"/>
      <w:sz w:val="18"/>
      <w:shd w:val="clear" w:color="auto" w:fill="FFFFFF"/>
    </w:rPr>
  </w:style>
  <w:style w:type="paragraph" w:customStyle="1" w:styleId="137">
    <w:name w:val="Основной текст (13)"/>
    <w:basedOn w:val="a2"/>
    <w:link w:val="136"/>
    <w:uiPriority w:val="99"/>
    <w:qFormat/>
    <w:rsid w:val="00650B00"/>
    <w:pPr>
      <w:widowControl/>
      <w:shd w:val="clear" w:color="auto" w:fill="FFFFFF"/>
      <w:snapToGrid/>
      <w:spacing w:before="480" w:after="30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650B00"/>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650B00"/>
    <w:pPr>
      <w:widowControl/>
      <w:shd w:val="clear" w:color="auto" w:fill="FFFFFF"/>
      <w:snapToGrid/>
      <w:spacing w:before="120" w:after="24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650B00"/>
    <w:rPr>
      <w:rFonts w:ascii="Century Schoolbook" w:hAnsi="Century Schoolbook"/>
      <w:sz w:val="18"/>
      <w:shd w:val="clear" w:color="auto" w:fill="FFFFFF"/>
    </w:rPr>
  </w:style>
  <w:style w:type="paragraph" w:customStyle="1" w:styleId="2Arial1">
    <w:name w:val="Заголовок 2  Arial"/>
    <w:basedOn w:val="20"/>
    <w:uiPriority w:val="99"/>
    <w:qFormat/>
    <w:rsid w:val="00650B00"/>
    <w:pPr>
      <w:keepNext/>
      <w:keepLines/>
      <w:tabs>
        <w:tab w:val="clear" w:pos="567"/>
        <w:tab w:val="clear" w:pos="680"/>
        <w:tab w:val="clear" w:pos="1106"/>
        <w:tab w:val="clear" w:pos="1729"/>
        <w:tab w:val="clear" w:pos="7002"/>
      </w:tabs>
      <w:autoSpaceDE/>
      <w:autoSpaceDN/>
      <w:adjustRightInd/>
      <w:spacing w:before="240" w:after="120"/>
      <w:jc w:val="left"/>
    </w:pPr>
    <w:rPr>
      <w:rFonts w:ascii="Arial" w:hAnsi="Arial" w:cs="Arial"/>
      <w:b/>
      <w:bCs/>
      <w:sz w:val="24"/>
      <w:szCs w:val="24"/>
      <w:lang w:eastAsia="en-US"/>
    </w:rPr>
  </w:style>
  <w:style w:type="paragraph" w:customStyle="1" w:styleId="1ff6">
    <w:name w:val="Заголовок 1  Междустр.интервал:  одинарный"/>
    <w:basedOn w:val="10"/>
    <w:uiPriority w:val="99"/>
    <w:qFormat/>
    <w:rsid w:val="00650B00"/>
    <w:pPr>
      <w:keepNext/>
      <w:tabs>
        <w:tab w:val="clear" w:pos="567"/>
        <w:tab w:val="clear" w:pos="680"/>
        <w:tab w:val="clear" w:pos="1106"/>
        <w:tab w:val="clear" w:pos="1729"/>
        <w:tab w:val="clear" w:pos="7002"/>
      </w:tabs>
      <w:autoSpaceDE/>
      <w:autoSpaceDN/>
      <w:adjustRightInd/>
      <w:spacing w:before="240" w:after="60"/>
    </w:pPr>
    <w:rPr>
      <w:rFonts w:ascii="Arial" w:hAnsi="Arial" w:cs="Arial"/>
      <w:b/>
      <w:bCs/>
      <w:caps/>
      <w:kern w:val="32"/>
      <w:sz w:val="32"/>
      <w:szCs w:val="32"/>
      <w:lang w:eastAsia="en-US"/>
    </w:rPr>
  </w:style>
  <w:style w:type="paragraph" w:customStyle="1" w:styleId="article">
    <w:name w:val="article"/>
    <w:basedOn w:val="a2"/>
    <w:uiPriority w:val="99"/>
    <w:qFormat/>
    <w:rsid w:val="00650B00"/>
    <w:pPr>
      <w:widowControl/>
      <w:snapToGrid/>
      <w:spacing w:beforeAutospacing="1" w:afterAutospacing="1"/>
    </w:pPr>
    <w:rPr>
      <w:rFonts w:eastAsia="Times New Roman"/>
      <w:szCs w:val="24"/>
    </w:rPr>
  </w:style>
  <w:style w:type="character" w:customStyle="1" w:styleId="affffff1">
    <w:name w:val="Без интервала Знак"/>
    <w:link w:val="94"/>
    <w:uiPriority w:val="99"/>
    <w:qFormat/>
    <w:locked/>
    <w:rsid w:val="00650B00"/>
    <w:rPr>
      <w:lang w:val="en-US"/>
    </w:rPr>
  </w:style>
  <w:style w:type="paragraph" w:customStyle="1" w:styleId="94">
    <w:name w:val="Без интервала9"/>
    <w:link w:val="affffff1"/>
    <w:uiPriority w:val="99"/>
    <w:rsid w:val="00650B00"/>
    <w:pPr>
      <w:spacing w:before="100" w:beforeAutospacing="1" w:after="100" w:afterAutospacing="1" w:line="240" w:lineRule="auto"/>
    </w:pPr>
    <w:rPr>
      <w:lang w:val="en-US"/>
    </w:rPr>
  </w:style>
  <w:style w:type="paragraph" w:styleId="affffff2">
    <w:name w:val="No Spacing"/>
    <w:link w:val="64"/>
    <w:uiPriority w:val="99"/>
    <w:qFormat/>
    <w:rsid w:val="00650B00"/>
    <w:pPr>
      <w:spacing w:after="160" w:line="259" w:lineRule="auto"/>
    </w:pPr>
    <w:rPr>
      <w:rFonts w:ascii="Times New Roman" w:eastAsia="Calibri" w:hAnsi="Times New Roman" w:cs="Times New Roman"/>
      <w:lang w:eastAsia="ru-RU"/>
    </w:rPr>
  </w:style>
  <w:style w:type="character" w:customStyle="1" w:styleId="1220">
    <w:name w:val="Знак1 Знак Знак22"/>
    <w:uiPriority w:val="99"/>
    <w:qFormat/>
    <w:locked/>
    <w:rsid w:val="00650B00"/>
    <w:rPr>
      <w:sz w:val="24"/>
    </w:rPr>
  </w:style>
  <w:style w:type="paragraph" w:styleId="2fd">
    <w:name w:val="Quote"/>
    <w:basedOn w:val="a2"/>
    <w:next w:val="a2"/>
    <w:link w:val="241"/>
    <w:uiPriority w:val="99"/>
    <w:qFormat/>
    <w:rsid w:val="00650B00"/>
    <w:pPr>
      <w:widowControl/>
      <w:snapToGrid/>
      <w:spacing w:before="0" w:after="0"/>
    </w:pPr>
    <w:rPr>
      <w:rFonts w:ascii="Calibri" w:eastAsia="Times New Roman" w:hAnsi="Calibri"/>
      <w:i/>
      <w:iCs/>
      <w:color w:val="000000"/>
      <w:szCs w:val="24"/>
    </w:rPr>
  </w:style>
  <w:style w:type="character" w:customStyle="1" w:styleId="2fe">
    <w:name w:val="Цитата 2 Знак"/>
    <w:basedOn w:val="a3"/>
    <w:link w:val="281"/>
    <w:uiPriority w:val="99"/>
    <w:qFormat/>
    <w:rsid w:val="00650B00"/>
    <w:rPr>
      <w:rFonts w:ascii="Times New Roman" w:eastAsia="Calibri" w:hAnsi="Times New Roman" w:cs="Times New Roman"/>
      <w:i/>
      <w:iCs/>
      <w:color w:val="000000" w:themeColor="text1"/>
      <w:sz w:val="24"/>
      <w:szCs w:val="20"/>
      <w:lang w:eastAsia="ru-RU"/>
    </w:rPr>
  </w:style>
  <w:style w:type="character" w:customStyle="1" w:styleId="QuoteChar">
    <w:name w:val="Quote Char"/>
    <w:basedOn w:val="a3"/>
    <w:link w:val="2110"/>
    <w:uiPriority w:val="99"/>
    <w:qFormat/>
    <w:locked/>
    <w:rsid w:val="00650B00"/>
    <w:rPr>
      <w:rFonts w:cs="Times New Roman"/>
      <w:i/>
      <w:color w:val="000000"/>
      <w:sz w:val="24"/>
    </w:rPr>
  </w:style>
  <w:style w:type="paragraph" w:customStyle="1" w:styleId="2110">
    <w:name w:val="Цитата 211"/>
    <w:basedOn w:val="a2"/>
    <w:next w:val="a2"/>
    <w:link w:val="QuoteChar"/>
    <w:uiPriority w:val="99"/>
    <w:rsid w:val="00650B00"/>
    <w:pPr>
      <w:widowControl/>
      <w:snapToGrid/>
      <w:spacing w:before="0" w:after="0"/>
    </w:pPr>
    <w:rPr>
      <w:rFonts w:asciiTheme="minorHAnsi" w:eastAsiaTheme="minorHAnsi" w:hAnsiTheme="minorHAnsi"/>
      <w:i/>
      <w:color w:val="000000"/>
      <w:szCs w:val="22"/>
      <w:lang w:eastAsia="en-US"/>
    </w:rPr>
  </w:style>
  <w:style w:type="character" w:customStyle="1" w:styleId="241">
    <w:name w:val="Цитата 2 Знак4"/>
    <w:basedOn w:val="a3"/>
    <w:link w:val="2fd"/>
    <w:uiPriority w:val="99"/>
    <w:locked/>
    <w:rsid w:val="00650B00"/>
    <w:rPr>
      <w:rFonts w:ascii="Calibri" w:eastAsia="Times New Roman" w:hAnsi="Calibri" w:cs="Times New Roman"/>
      <w:i/>
      <w:iCs/>
      <w:color w:val="000000"/>
      <w:sz w:val="24"/>
      <w:szCs w:val="24"/>
      <w:lang w:eastAsia="ru-RU"/>
    </w:rPr>
  </w:style>
  <w:style w:type="character" w:customStyle="1" w:styleId="IntenseQuoteChar7">
    <w:name w:val="Intense Quote Char7"/>
    <w:uiPriority w:val="99"/>
    <w:locked/>
    <w:rsid w:val="00650B00"/>
    <w:rPr>
      <w:rFonts w:ascii="Calibri" w:hAnsi="Calibri"/>
      <w:b/>
      <w:i/>
      <w:color w:val="4F81BD"/>
      <w:sz w:val="24"/>
    </w:rPr>
  </w:style>
  <w:style w:type="character" w:customStyle="1" w:styleId="510">
    <w:name w:val="Знак5 Знак Знак1"/>
    <w:uiPriority w:val="99"/>
    <w:locked/>
    <w:rsid w:val="00650B00"/>
    <w:rPr>
      <w:sz w:val="16"/>
      <w:lang w:val="ru-RU" w:eastAsia="ru-RU"/>
    </w:rPr>
  </w:style>
  <w:style w:type="character" w:customStyle="1" w:styleId="125">
    <w:name w:val="Знак1 Знак Знак25"/>
    <w:uiPriority w:val="99"/>
    <w:qFormat/>
    <w:locked/>
    <w:rsid w:val="00650B00"/>
    <w:rPr>
      <w:sz w:val="24"/>
    </w:rPr>
  </w:style>
  <w:style w:type="character" w:customStyle="1" w:styleId="124">
    <w:name w:val="Знак1 Знак Знак24"/>
    <w:uiPriority w:val="99"/>
    <w:qFormat/>
    <w:locked/>
    <w:rsid w:val="00650B00"/>
    <w:rPr>
      <w:sz w:val="24"/>
    </w:rPr>
  </w:style>
  <w:style w:type="character" w:customStyle="1" w:styleId="1230">
    <w:name w:val="Знак1 Знак Знак23"/>
    <w:uiPriority w:val="99"/>
    <w:qFormat/>
    <w:locked/>
    <w:rsid w:val="00650B00"/>
    <w:rPr>
      <w:sz w:val="24"/>
    </w:rPr>
  </w:style>
  <w:style w:type="character" w:customStyle="1" w:styleId="216">
    <w:name w:val="Цитата 2 Знак1"/>
    <w:basedOn w:val="a3"/>
    <w:uiPriority w:val="99"/>
    <w:qFormat/>
    <w:rsid w:val="00650B00"/>
    <w:rPr>
      <w:rFonts w:cs="Times New Roman"/>
      <w:i/>
      <w:iCs/>
      <w:color w:val="404040"/>
      <w:sz w:val="24"/>
      <w:szCs w:val="24"/>
    </w:rPr>
  </w:style>
  <w:style w:type="paragraph" w:customStyle="1" w:styleId="p12">
    <w:name w:val="p12"/>
    <w:basedOn w:val="a2"/>
    <w:uiPriority w:val="99"/>
    <w:qFormat/>
    <w:rsid w:val="00650B00"/>
    <w:pPr>
      <w:widowControl/>
      <w:snapToGrid/>
      <w:spacing w:beforeAutospacing="1" w:afterAutospacing="1"/>
    </w:pPr>
    <w:rPr>
      <w:rFonts w:eastAsia="Times New Roman"/>
      <w:szCs w:val="24"/>
    </w:rPr>
  </w:style>
  <w:style w:type="paragraph" w:styleId="affffff3">
    <w:name w:val="Intense Quote"/>
    <w:basedOn w:val="a2"/>
    <w:next w:val="a2"/>
    <w:link w:val="47"/>
    <w:uiPriority w:val="99"/>
    <w:qFormat/>
    <w:rsid w:val="00650B00"/>
    <w:pPr>
      <w:widowControl/>
      <w:pBdr>
        <w:bottom w:val="single" w:sz="4" w:space="4" w:color="4F81BD"/>
      </w:pBdr>
      <w:snapToGrid/>
      <w:spacing w:before="200" w:after="280"/>
      <w:ind w:left="936" w:right="936"/>
    </w:pPr>
    <w:rPr>
      <w:rFonts w:ascii="Calibri" w:hAnsi="Calibri"/>
      <w:b/>
      <w:i/>
      <w:color w:val="4F81BD"/>
    </w:rPr>
  </w:style>
  <w:style w:type="character" w:customStyle="1" w:styleId="affffff4">
    <w:name w:val="Выделенная цитата Знак"/>
    <w:basedOn w:val="a3"/>
    <w:link w:val="82"/>
    <w:uiPriority w:val="99"/>
    <w:qFormat/>
    <w:rsid w:val="00650B00"/>
    <w:rPr>
      <w:rFonts w:ascii="Times New Roman" w:eastAsia="Calibri" w:hAnsi="Times New Roman" w:cs="Times New Roman"/>
      <w:b/>
      <w:bCs/>
      <w:i/>
      <w:iCs/>
      <w:color w:val="4F81BD" w:themeColor="accent1"/>
      <w:sz w:val="24"/>
      <w:szCs w:val="20"/>
      <w:lang w:eastAsia="ru-RU"/>
    </w:rPr>
  </w:style>
  <w:style w:type="character" w:customStyle="1" w:styleId="IntenseQuoteChar">
    <w:name w:val="Intense Quote Char"/>
    <w:basedOn w:val="a3"/>
    <w:link w:val="11e"/>
    <w:uiPriority w:val="99"/>
    <w:qFormat/>
    <w:locked/>
    <w:rsid w:val="00650B00"/>
    <w:rPr>
      <w:rFonts w:cs="Times New Roman"/>
      <w:b/>
      <w:i/>
      <w:color w:val="4F81BD"/>
      <w:sz w:val="24"/>
    </w:rPr>
  </w:style>
  <w:style w:type="paragraph" w:customStyle="1" w:styleId="11e">
    <w:name w:val="Выделенная цитата11"/>
    <w:basedOn w:val="a2"/>
    <w:next w:val="a2"/>
    <w:link w:val="IntenseQuoteChar"/>
    <w:uiPriority w:val="99"/>
    <w:rsid w:val="00650B00"/>
    <w:pPr>
      <w:widowControl/>
      <w:pBdr>
        <w:bottom w:val="single" w:sz="4" w:space="4" w:color="4F81BD"/>
      </w:pBdr>
      <w:snapToGrid/>
      <w:spacing w:before="200" w:after="280"/>
      <w:ind w:left="936" w:right="936"/>
    </w:pPr>
    <w:rPr>
      <w:rFonts w:asciiTheme="minorHAnsi" w:eastAsiaTheme="minorHAnsi" w:hAnsiTheme="minorHAnsi"/>
      <w:b/>
      <w:i/>
      <w:color w:val="4F81BD"/>
      <w:szCs w:val="22"/>
      <w:lang w:eastAsia="en-US"/>
    </w:rPr>
  </w:style>
  <w:style w:type="character" w:customStyle="1" w:styleId="47">
    <w:name w:val="Выделенная цитата Знак4"/>
    <w:basedOn w:val="a3"/>
    <w:link w:val="affffff3"/>
    <w:uiPriority w:val="99"/>
    <w:locked/>
    <w:rsid w:val="00650B00"/>
    <w:rPr>
      <w:rFonts w:ascii="Calibri" w:eastAsia="Calibri" w:hAnsi="Calibri" w:cs="Times New Roman"/>
      <w:b/>
      <w:i/>
      <w:color w:val="4F81BD"/>
      <w:sz w:val="24"/>
      <w:szCs w:val="20"/>
      <w:lang w:eastAsia="ru-RU"/>
    </w:rPr>
  </w:style>
  <w:style w:type="character" w:customStyle="1" w:styleId="1ff7">
    <w:name w:val="Выделенная цитата Знак1"/>
    <w:basedOn w:val="a3"/>
    <w:uiPriority w:val="99"/>
    <w:qFormat/>
    <w:rsid w:val="00650B00"/>
    <w:rPr>
      <w:rFonts w:ascii="Times New Roman" w:hAnsi="Times New Roman" w:cs="Times New Roman"/>
      <w:i/>
      <w:iCs/>
      <w:color w:val="5B9BD5"/>
      <w:sz w:val="24"/>
      <w:szCs w:val="24"/>
      <w:lang w:eastAsia="ru-RU"/>
    </w:rPr>
  </w:style>
  <w:style w:type="character" w:customStyle="1" w:styleId="1201">
    <w:name w:val="Выделенная цитата Знак120"/>
    <w:basedOn w:val="a3"/>
    <w:uiPriority w:val="99"/>
    <w:qFormat/>
    <w:rsid w:val="00650B00"/>
    <w:rPr>
      <w:rFonts w:cs="Times New Roman"/>
      <w:i/>
      <w:iCs/>
      <w:color w:val="5B9BD5"/>
      <w:sz w:val="24"/>
      <w:szCs w:val="24"/>
    </w:rPr>
  </w:style>
  <w:style w:type="character" w:customStyle="1" w:styleId="1190">
    <w:name w:val="Выделенная цитата Знак119"/>
    <w:basedOn w:val="a3"/>
    <w:uiPriority w:val="99"/>
    <w:qFormat/>
    <w:rsid w:val="00650B00"/>
    <w:rPr>
      <w:rFonts w:cs="Times New Roman"/>
      <w:i/>
      <w:iCs/>
      <w:color w:val="5B9BD5"/>
      <w:sz w:val="24"/>
      <w:szCs w:val="24"/>
    </w:rPr>
  </w:style>
  <w:style w:type="character" w:customStyle="1" w:styleId="1180">
    <w:name w:val="Выделенная цитата Знак118"/>
    <w:basedOn w:val="a3"/>
    <w:uiPriority w:val="99"/>
    <w:qFormat/>
    <w:rsid w:val="00650B00"/>
    <w:rPr>
      <w:rFonts w:cs="Times New Roman"/>
      <w:i/>
      <w:iCs/>
      <w:color w:val="5B9BD5"/>
      <w:sz w:val="24"/>
      <w:szCs w:val="24"/>
    </w:rPr>
  </w:style>
  <w:style w:type="character" w:customStyle="1" w:styleId="1170">
    <w:name w:val="Выделенная цитата Знак117"/>
    <w:basedOn w:val="a3"/>
    <w:uiPriority w:val="99"/>
    <w:qFormat/>
    <w:rsid w:val="00650B00"/>
    <w:rPr>
      <w:rFonts w:cs="Times New Roman"/>
      <w:i/>
      <w:iCs/>
      <w:color w:val="5B9BD5"/>
      <w:sz w:val="24"/>
      <w:szCs w:val="24"/>
    </w:rPr>
  </w:style>
  <w:style w:type="character" w:customStyle="1" w:styleId="1160">
    <w:name w:val="Выделенная цитата Знак116"/>
    <w:basedOn w:val="a3"/>
    <w:uiPriority w:val="99"/>
    <w:qFormat/>
    <w:rsid w:val="00650B00"/>
    <w:rPr>
      <w:rFonts w:cs="Times New Roman"/>
      <w:i/>
      <w:iCs/>
      <w:color w:val="5B9BD5"/>
      <w:sz w:val="24"/>
      <w:szCs w:val="24"/>
    </w:rPr>
  </w:style>
  <w:style w:type="character" w:customStyle="1" w:styleId="1150">
    <w:name w:val="Выделенная цитата Знак115"/>
    <w:basedOn w:val="a3"/>
    <w:uiPriority w:val="99"/>
    <w:qFormat/>
    <w:rsid w:val="00650B00"/>
    <w:rPr>
      <w:rFonts w:cs="Times New Roman"/>
      <w:i/>
      <w:iCs/>
      <w:color w:val="5B9BD5"/>
      <w:sz w:val="24"/>
      <w:szCs w:val="24"/>
    </w:rPr>
  </w:style>
  <w:style w:type="character" w:customStyle="1" w:styleId="1140">
    <w:name w:val="Выделенная цитата Знак114"/>
    <w:basedOn w:val="a3"/>
    <w:uiPriority w:val="99"/>
    <w:qFormat/>
    <w:rsid w:val="00650B00"/>
    <w:rPr>
      <w:rFonts w:cs="Times New Roman"/>
      <w:i/>
      <w:iCs/>
      <w:color w:val="5B9BD5"/>
      <w:sz w:val="24"/>
      <w:szCs w:val="24"/>
    </w:rPr>
  </w:style>
  <w:style w:type="character" w:customStyle="1" w:styleId="1130">
    <w:name w:val="Выделенная цитата Знак113"/>
    <w:basedOn w:val="a3"/>
    <w:uiPriority w:val="99"/>
    <w:qFormat/>
    <w:rsid w:val="00650B00"/>
    <w:rPr>
      <w:rFonts w:cs="Times New Roman"/>
      <w:i/>
      <w:iCs/>
      <w:color w:val="5B9BD5"/>
      <w:sz w:val="24"/>
      <w:szCs w:val="24"/>
    </w:rPr>
  </w:style>
  <w:style w:type="character" w:customStyle="1" w:styleId="1120">
    <w:name w:val="Выделенная цитата Знак112"/>
    <w:basedOn w:val="a3"/>
    <w:uiPriority w:val="99"/>
    <w:qFormat/>
    <w:rsid w:val="00650B00"/>
    <w:rPr>
      <w:rFonts w:cs="Times New Roman"/>
      <w:i/>
      <w:iCs/>
      <w:color w:val="5B9BD5"/>
      <w:sz w:val="24"/>
      <w:szCs w:val="24"/>
    </w:rPr>
  </w:style>
  <w:style w:type="character" w:customStyle="1" w:styleId="1110">
    <w:name w:val="Выделенная цитата Знак111"/>
    <w:basedOn w:val="a3"/>
    <w:uiPriority w:val="99"/>
    <w:qFormat/>
    <w:rsid w:val="00650B00"/>
    <w:rPr>
      <w:rFonts w:cs="Times New Roman"/>
      <w:i/>
      <w:iCs/>
      <w:color w:val="5B9BD5"/>
      <w:sz w:val="24"/>
      <w:szCs w:val="24"/>
    </w:rPr>
  </w:style>
  <w:style w:type="character" w:customStyle="1" w:styleId="1101">
    <w:name w:val="Выделенная цитата Знак110"/>
    <w:basedOn w:val="a3"/>
    <w:uiPriority w:val="99"/>
    <w:qFormat/>
    <w:rsid w:val="00650B00"/>
    <w:rPr>
      <w:rFonts w:cs="Times New Roman"/>
      <w:i/>
      <w:iCs/>
      <w:color w:val="5B9BD5"/>
      <w:sz w:val="24"/>
      <w:szCs w:val="24"/>
    </w:rPr>
  </w:style>
  <w:style w:type="character" w:customStyle="1" w:styleId="192">
    <w:name w:val="Выделенная цитата Знак19"/>
    <w:basedOn w:val="a3"/>
    <w:uiPriority w:val="99"/>
    <w:qFormat/>
    <w:rsid w:val="00650B00"/>
    <w:rPr>
      <w:rFonts w:cs="Times New Roman"/>
      <w:i/>
      <w:iCs/>
      <w:color w:val="5B9BD5"/>
      <w:sz w:val="24"/>
      <w:szCs w:val="24"/>
    </w:rPr>
  </w:style>
  <w:style w:type="character" w:customStyle="1" w:styleId="182">
    <w:name w:val="Выделенная цитата Знак18"/>
    <w:basedOn w:val="a3"/>
    <w:uiPriority w:val="99"/>
    <w:qFormat/>
    <w:rsid w:val="00650B00"/>
    <w:rPr>
      <w:rFonts w:cs="Times New Roman"/>
      <w:i/>
      <w:iCs/>
      <w:color w:val="5B9BD5"/>
      <w:sz w:val="24"/>
      <w:szCs w:val="24"/>
    </w:rPr>
  </w:style>
  <w:style w:type="character" w:customStyle="1" w:styleId="172">
    <w:name w:val="Выделенная цитата Знак17"/>
    <w:basedOn w:val="a3"/>
    <w:uiPriority w:val="99"/>
    <w:qFormat/>
    <w:rsid w:val="00650B00"/>
    <w:rPr>
      <w:rFonts w:cs="Times New Roman"/>
      <w:i/>
      <w:iCs/>
      <w:color w:val="5B9BD5"/>
      <w:sz w:val="24"/>
      <w:szCs w:val="24"/>
    </w:rPr>
  </w:style>
  <w:style w:type="character" w:customStyle="1" w:styleId="163">
    <w:name w:val="Выделенная цитата Знак16"/>
    <w:basedOn w:val="a3"/>
    <w:uiPriority w:val="99"/>
    <w:qFormat/>
    <w:rsid w:val="00650B00"/>
    <w:rPr>
      <w:rFonts w:cs="Times New Roman"/>
      <w:i/>
      <w:iCs/>
      <w:color w:val="5B9BD5"/>
      <w:sz w:val="24"/>
      <w:szCs w:val="24"/>
    </w:rPr>
  </w:style>
  <w:style w:type="character" w:customStyle="1" w:styleId="152">
    <w:name w:val="Выделенная цитата Знак15"/>
    <w:basedOn w:val="a3"/>
    <w:uiPriority w:val="99"/>
    <w:qFormat/>
    <w:rsid w:val="00650B00"/>
    <w:rPr>
      <w:rFonts w:cs="Times New Roman"/>
      <w:i/>
      <w:iCs/>
      <w:color w:val="5B9BD5"/>
      <w:sz w:val="24"/>
      <w:szCs w:val="24"/>
    </w:rPr>
  </w:style>
  <w:style w:type="character" w:customStyle="1" w:styleId="144">
    <w:name w:val="Выделенная цитата Знак14"/>
    <w:basedOn w:val="a3"/>
    <w:uiPriority w:val="99"/>
    <w:qFormat/>
    <w:rsid w:val="00650B00"/>
    <w:rPr>
      <w:rFonts w:cs="Times New Roman"/>
      <w:i/>
      <w:iCs/>
      <w:color w:val="5B9BD5"/>
      <w:sz w:val="24"/>
      <w:szCs w:val="24"/>
    </w:rPr>
  </w:style>
  <w:style w:type="character" w:customStyle="1" w:styleId="138">
    <w:name w:val="Выделенная цитата Знак13"/>
    <w:basedOn w:val="a3"/>
    <w:uiPriority w:val="99"/>
    <w:qFormat/>
    <w:rsid w:val="00650B00"/>
    <w:rPr>
      <w:rFonts w:cs="Times New Roman"/>
      <w:i/>
      <w:iCs/>
      <w:color w:val="5B9BD5"/>
      <w:sz w:val="24"/>
      <w:szCs w:val="24"/>
    </w:rPr>
  </w:style>
  <w:style w:type="character" w:customStyle="1" w:styleId="126">
    <w:name w:val="Выделенная цитата Знак12"/>
    <w:basedOn w:val="a3"/>
    <w:uiPriority w:val="99"/>
    <w:qFormat/>
    <w:rsid w:val="00650B00"/>
    <w:rPr>
      <w:rFonts w:cs="Times New Roman"/>
      <w:i/>
      <w:iCs/>
      <w:color w:val="5B9BD5"/>
      <w:sz w:val="24"/>
      <w:szCs w:val="24"/>
    </w:rPr>
  </w:style>
  <w:style w:type="paragraph" w:customStyle="1" w:styleId="1ff8">
    <w:name w:val="Заголовок оглавления1"/>
    <w:basedOn w:val="10"/>
    <w:next w:val="a2"/>
    <w:uiPriority w:val="99"/>
    <w:qFormat/>
    <w:rsid w:val="00650B00"/>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cs="Arial"/>
      <w:b/>
      <w:bCs/>
      <w:caps/>
      <w:color w:val="365F91"/>
      <w:kern w:val="32"/>
      <w:sz w:val="28"/>
      <w:szCs w:val="28"/>
    </w:rPr>
  </w:style>
  <w:style w:type="paragraph" w:customStyle="1" w:styleId="2123">
    <w:name w:val="Стиль Заголовок 2 + Перед:  12 пт После:  3 пт"/>
    <w:basedOn w:val="20"/>
    <w:uiPriority w:val="99"/>
    <w:qFormat/>
    <w:rsid w:val="00650B00"/>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iCs/>
      <w:sz w:val="24"/>
    </w:rPr>
  </w:style>
  <w:style w:type="paragraph" w:customStyle="1" w:styleId="2ff">
    <w:name w:val="Обычный 2"/>
    <w:basedOn w:val="a2"/>
    <w:uiPriority w:val="99"/>
    <w:qFormat/>
    <w:rsid w:val="00650B00"/>
    <w:pPr>
      <w:widowControl/>
      <w:tabs>
        <w:tab w:val="left" w:pos="1440"/>
      </w:tabs>
      <w:snapToGrid/>
      <w:spacing w:before="0" w:after="0"/>
      <w:ind w:left="1440" w:hanging="360"/>
      <w:jc w:val="both"/>
    </w:pPr>
    <w:rPr>
      <w:rFonts w:eastAsia="Times New Roman"/>
      <w:sz w:val="20"/>
    </w:rPr>
  </w:style>
  <w:style w:type="paragraph" w:customStyle="1" w:styleId="MTDisplayEquation">
    <w:name w:val="MTDisplayEquation"/>
    <w:basedOn w:val="a2"/>
    <w:uiPriority w:val="99"/>
    <w:qFormat/>
    <w:rsid w:val="00650B00"/>
    <w:pPr>
      <w:widowControl/>
      <w:tabs>
        <w:tab w:val="center" w:pos="4680"/>
        <w:tab w:val="right" w:pos="9360"/>
      </w:tabs>
      <w:snapToGrid/>
      <w:spacing w:before="0" w:after="0"/>
    </w:pPr>
    <w:rPr>
      <w:rFonts w:eastAsia="Times New Roman"/>
      <w:lang w:val="en-US"/>
    </w:rPr>
  </w:style>
  <w:style w:type="paragraph" w:customStyle="1" w:styleId="msolistparagraph0">
    <w:name w:val="msolistparagraph"/>
    <w:basedOn w:val="a2"/>
    <w:uiPriority w:val="99"/>
    <w:qFormat/>
    <w:rsid w:val="00650B00"/>
    <w:pPr>
      <w:widowControl/>
      <w:snapToGrid/>
      <w:spacing w:before="0" w:after="0" w:line="312" w:lineRule="auto"/>
      <w:ind w:left="720" w:firstLine="454"/>
      <w:contextualSpacing/>
      <w:jc w:val="both"/>
    </w:pPr>
    <w:rPr>
      <w:rFonts w:eastAsia="Times New Roman"/>
      <w:szCs w:val="24"/>
    </w:rPr>
  </w:style>
  <w:style w:type="paragraph" w:customStyle="1" w:styleId="msonormalcxspmiddle">
    <w:name w:val="msonormalcxspmiddle"/>
    <w:basedOn w:val="a2"/>
    <w:uiPriority w:val="99"/>
    <w:qFormat/>
    <w:rsid w:val="00650B00"/>
    <w:pPr>
      <w:widowControl/>
      <w:snapToGrid/>
      <w:spacing w:beforeAutospacing="1" w:afterAutospacing="1"/>
    </w:pPr>
    <w:rPr>
      <w:rFonts w:eastAsia="Times New Roman"/>
      <w:szCs w:val="24"/>
    </w:rPr>
  </w:style>
  <w:style w:type="character" w:customStyle="1" w:styleId="affffff5">
    <w:name w:val="ВЭС отступ Знак"/>
    <w:link w:val="affffff6"/>
    <w:uiPriority w:val="99"/>
    <w:qFormat/>
    <w:locked/>
    <w:rsid w:val="00650B00"/>
    <w:rPr>
      <w:color w:val="000000"/>
      <w:sz w:val="24"/>
    </w:rPr>
  </w:style>
  <w:style w:type="paragraph" w:customStyle="1" w:styleId="affffff6">
    <w:name w:val="ВЭС отступ"/>
    <w:basedOn w:val="a2"/>
    <w:link w:val="affffff5"/>
    <w:uiPriority w:val="99"/>
    <w:qFormat/>
    <w:rsid w:val="00650B00"/>
    <w:pPr>
      <w:widowControl/>
      <w:snapToGrid/>
      <w:spacing w:before="0" w:after="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0"/>
    <w:uiPriority w:val="99"/>
    <w:qFormat/>
    <w:rsid w:val="00650B00"/>
    <w:pPr>
      <w:keepNext/>
      <w:tabs>
        <w:tab w:val="clear" w:pos="567"/>
        <w:tab w:val="clear" w:pos="680"/>
        <w:tab w:val="clear" w:pos="1106"/>
        <w:tab w:val="clear" w:pos="1729"/>
        <w:tab w:val="clear" w:pos="7002"/>
        <w:tab w:val="left" w:pos="360"/>
      </w:tabs>
      <w:autoSpaceDE/>
      <w:autoSpaceDN/>
      <w:adjustRightInd/>
      <w:spacing w:before="120" w:after="120"/>
      <w:jc w:val="left"/>
    </w:pPr>
    <w:rPr>
      <w:rFonts w:ascii="Arial" w:hAnsi="Arial"/>
      <w:b/>
      <w:bCs/>
      <w:kern w:val="32"/>
      <w:sz w:val="24"/>
    </w:rPr>
  </w:style>
  <w:style w:type="paragraph" w:customStyle="1" w:styleId="145">
    <w:name w:val="Основной 14"/>
    <w:basedOn w:val="a2"/>
    <w:uiPriority w:val="99"/>
    <w:qFormat/>
    <w:rsid w:val="00650B00"/>
    <w:pPr>
      <w:widowControl/>
      <w:autoSpaceDE w:val="0"/>
      <w:autoSpaceDN w:val="0"/>
      <w:adjustRightInd w:val="0"/>
      <w:snapToGrid/>
      <w:spacing w:before="0" w:after="0" w:line="360" w:lineRule="auto"/>
      <w:ind w:left="-851" w:right="-1091" w:firstLine="567"/>
      <w:jc w:val="center"/>
    </w:pPr>
    <w:rPr>
      <w:rFonts w:eastAsia="Times New Roman"/>
      <w:b/>
      <w:sz w:val="28"/>
    </w:rPr>
  </w:style>
  <w:style w:type="paragraph" w:customStyle="1" w:styleId="c1">
    <w:name w:val="c1"/>
    <w:basedOn w:val="a2"/>
    <w:uiPriority w:val="99"/>
    <w:qFormat/>
    <w:rsid w:val="00650B00"/>
    <w:pPr>
      <w:widowControl/>
      <w:snapToGrid/>
      <w:spacing w:beforeAutospacing="1" w:afterAutospacing="1"/>
    </w:pPr>
    <w:rPr>
      <w:rFonts w:eastAsia="Times New Roman"/>
      <w:szCs w:val="24"/>
    </w:rPr>
  </w:style>
  <w:style w:type="paragraph" w:customStyle="1" w:styleId="affffff7">
    <w:name w:val="Словарная статья"/>
    <w:basedOn w:val="a2"/>
    <w:next w:val="a2"/>
    <w:qFormat/>
    <w:rsid w:val="00650B00"/>
    <w:pPr>
      <w:widowControl/>
      <w:autoSpaceDE w:val="0"/>
      <w:autoSpaceDN w:val="0"/>
      <w:adjustRightInd w:val="0"/>
      <w:snapToGrid/>
      <w:spacing w:before="0" w:after="0"/>
      <w:ind w:left="170" w:right="118"/>
      <w:jc w:val="both"/>
    </w:pPr>
    <w:rPr>
      <w:rFonts w:ascii="Arial" w:eastAsia="Times New Roman" w:hAnsi="Arial"/>
      <w:sz w:val="20"/>
    </w:rPr>
  </w:style>
  <w:style w:type="character" w:customStyle="1" w:styleId="FR20">
    <w:name w:val="FR2 Знак"/>
    <w:link w:val="FR2"/>
    <w:uiPriority w:val="99"/>
    <w:qFormat/>
    <w:locked/>
    <w:rsid w:val="00650B00"/>
    <w:rPr>
      <w:rFonts w:ascii="Arial" w:eastAsia="Calibri" w:hAnsi="Arial" w:cs="Times New Roman"/>
      <w:lang w:eastAsia="ru-RU"/>
    </w:rPr>
  </w:style>
  <w:style w:type="paragraph" w:customStyle="1" w:styleId="2ff0">
    <w:name w:val="2"/>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paragraph" w:customStyle="1" w:styleId="Li">
    <w:name w:val="Li"/>
    <w:basedOn w:val="a2"/>
    <w:uiPriority w:val="99"/>
    <w:qFormat/>
    <w:rsid w:val="00650B00"/>
    <w:pPr>
      <w:widowControl/>
      <w:shd w:val="clear" w:color="auto" w:fill="FFFFFF"/>
      <w:suppressAutoHyphens/>
      <w:snapToGrid/>
      <w:spacing w:before="0" w:after="0"/>
    </w:pPr>
    <w:rPr>
      <w:rFonts w:eastAsia="Times New Roman"/>
      <w:szCs w:val="24"/>
      <w:lang w:eastAsia="ar-SA"/>
    </w:rPr>
  </w:style>
  <w:style w:type="paragraph" w:customStyle="1" w:styleId="Style14">
    <w:name w:val="Style14"/>
    <w:basedOn w:val="a2"/>
    <w:uiPriority w:val="99"/>
    <w:qFormat/>
    <w:rsid w:val="00650B00"/>
    <w:pPr>
      <w:autoSpaceDE w:val="0"/>
      <w:autoSpaceDN w:val="0"/>
      <w:adjustRightInd w:val="0"/>
      <w:snapToGrid/>
      <w:spacing w:before="0" w:after="0" w:line="444" w:lineRule="exact"/>
      <w:ind w:firstLine="1051"/>
    </w:pPr>
    <w:rPr>
      <w:rFonts w:ascii="Arial" w:eastAsia="Times New Roman" w:hAnsi="Arial" w:cs="Arial"/>
      <w:szCs w:val="24"/>
    </w:rPr>
  </w:style>
  <w:style w:type="paragraph" w:customStyle="1" w:styleId="Style22">
    <w:name w:val="Style22"/>
    <w:basedOn w:val="a2"/>
    <w:uiPriority w:val="99"/>
    <w:qFormat/>
    <w:rsid w:val="00650B00"/>
    <w:pPr>
      <w:autoSpaceDE w:val="0"/>
      <w:autoSpaceDN w:val="0"/>
      <w:adjustRightInd w:val="0"/>
      <w:snapToGrid/>
      <w:spacing w:before="0" w:after="0" w:line="238" w:lineRule="exact"/>
      <w:jc w:val="both"/>
    </w:pPr>
    <w:rPr>
      <w:rFonts w:ascii="Arial" w:eastAsia="Times New Roman" w:hAnsi="Arial" w:cs="Arial"/>
      <w:szCs w:val="24"/>
    </w:rPr>
  </w:style>
  <w:style w:type="paragraph" w:customStyle="1" w:styleId="affffff8">
    <w:name w:val="Название оглавления"/>
    <w:uiPriority w:val="99"/>
    <w:qFormat/>
    <w:rsid w:val="00650B00"/>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9">
    <w:name w:val="список с тире"/>
    <w:basedOn w:val="a2"/>
    <w:uiPriority w:val="99"/>
    <w:qFormat/>
    <w:rsid w:val="00650B00"/>
    <w:pPr>
      <w:widowControl/>
      <w:tabs>
        <w:tab w:val="left" w:pos="1354"/>
      </w:tabs>
      <w:autoSpaceDE w:val="0"/>
      <w:autoSpaceDN w:val="0"/>
      <w:adjustRightInd w:val="0"/>
      <w:snapToGrid/>
      <w:spacing w:before="120" w:after="0"/>
      <w:ind w:left="1354" w:hanging="360"/>
      <w:jc w:val="both"/>
    </w:pPr>
    <w:rPr>
      <w:rFonts w:eastAsia="Times New Roman" w:cs="Arial"/>
      <w:color w:val="000000"/>
      <w:szCs w:val="28"/>
    </w:rPr>
  </w:style>
  <w:style w:type="paragraph" w:customStyle="1" w:styleId="2ff1">
    <w:name w:val="Обычный2"/>
    <w:uiPriority w:val="99"/>
    <w:qFormat/>
    <w:rsid w:val="00650B00"/>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650B00"/>
    <w:pPr>
      <w:widowControl/>
      <w:tabs>
        <w:tab w:val="left" w:pos="851"/>
      </w:tabs>
      <w:snapToGrid/>
      <w:spacing w:before="0" w:after="0"/>
      <w:ind w:left="851" w:hanging="511"/>
      <w:jc w:val="both"/>
    </w:pPr>
    <w:rPr>
      <w:rFonts w:eastAsia="Times New Roman"/>
    </w:rPr>
  </w:style>
  <w:style w:type="paragraph" w:customStyle="1" w:styleId="notabstyle">
    <w:name w:val="no_tab style"/>
    <w:basedOn w:val="a2"/>
    <w:uiPriority w:val="99"/>
    <w:qFormat/>
    <w:rsid w:val="00650B00"/>
    <w:pPr>
      <w:widowControl/>
      <w:snapToGrid/>
      <w:spacing w:before="0" w:after="0"/>
      <w:jc w:val="both"/>
    </w:pPr>
    <w:rPr>
      <w:rFonts w:eastAsia="Times New Roman"/>
      <w:kern w:val="28"/>
    </w:rPr>
  </w:style>
  <w:style w:type="paragraph" w:customStyle="1" w:styleId="Tst-question">
    <w:name w:val="Tst-question"/>
    <w:basedOn w:val="a2"/>
    <w:uiPriority w:val="99"/>
    <w:qFormat/>
    <w:rsid w:val="00650B00"/>
    <w:pPr>
      <w:widowControl/>
      <w:numPr>
        <w:numId w:val="5"/>
      </w:numPr>
      <w:snapToGrid/>
      <w:spacing w:before="0" w:after="0"/>
      <w:jc w:val="both"/>
    </w:pPr>
    <w:rPr>
      <w:rFonts w:eastAsia="Times New Roman"/>
      <w:kern w:val="28"/>
    </w:rPr>
  </w:style>
  <w:style w:type="paragraph" w:customStyle="1" w:styleId="Tst10">
    <w:name w:val="Tst_1"/>
    <w:basedOn w:val="notabstyle"/>
    <w:uiPriority w:val="99"/>
    <w:qFormat/>
    <w:rsid w:val="00650B00"/>
    <w:pPr>
      <w:tabs>
        <w:tab w:val="left" w:pos="703"/>
      </w:tabs>
      <w:ind w:left="703" w:hanging="346"/>
    </w:pPr>
  </w:style>
  <w:style w:type="paragraph" w:customStyle="1" w:styleId="p1">
    <w:name w:val="p1"/>
    <w:basedOn w:val="a2"/>
    <w:uiPriority w:val="99"/>
    <w:qFormat/>
    <w:rsid w:val="00650B00"/>
    <w:pPr>
      <w:widowControl/>
      <w:snapToGrid/>
      <w:spacing w:beforeAutospacing="1" w:afterAutospacing="1"/>
    </w:pPr>
    <w:rPr>
      <w:rFonts w:eastAsia="MS Mincho"/>
      <w:szCs w:val="24"/>
    </w:rPr>
  </w:style>
  <w:style w:type="paragraph" w:customStyle="1" w:styleId="3f0">
    <w:name w:val="Знак3"/>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paragraph" w:customStyle="1" w:styleId="affffffa">
    <w:name w:val="УПЛОТНЕННЫЙ"/>
    <w:basedOn w:val="a2"/>
    <w:uiPriority w:val="99"/>
    <w:qFormat/>
    <w:rsid w:val="00650B00"/>
    <w:pPr>
      <w:widowControl/>
      <w:snapToGrid/>
      <w:spacing w:before="0" w:after="0"/>
      <w:ind w:firstLine="720"/>
      <w:jc w:val="both"/>
    </w:pPr>
    <w:rPr>
      <w:rFonts w:eastAsia="Times New Roman"/>
      <w:spacing w:val="-4"/>
      <w:sz w:val="28"/>
    </w:rPr>
  </w:style>
  <w:style w:type="paragraph" w:customStyle="1" w:styleId="affffffb">
    <w:name w:val="ОСНОВНОЙ"/>
    <w:basedOn w:val="a2"/>
    <w:uiPriority w:val="99"/>
    <w:qFormat/>
    <w:rsid w:val="00650B00"/>
    <w:pPr>
      <w:widowControl/>
      <w:autoSpaceDE w:val="0"/>
      <w:autoSpaceDN w:val="0"/>
      <w:adjustRightInd w:val="0"/>
      <w:snapToGrid/>
      <w:spacing w:before="0" w:after="0"/>
      <w:ind w:firstLine="720"/>
      <w:jc w:val="both"/>
    </w:pPr>
    <w:rPr>
      <w:rFonts w:eastAsia="Times New Roman"/>
      <w:sz w:val="28"/>
    </w:rPr>
  </w:style>
  <w:style w:type="paragraph" w:customStyle="1" w:styleId="simple">
    <w:name w:val="simple"/>
    <w:basedOn w:val="a2"/>
    <w:uiPriority w:val="99"/>
    <w:qFormat/>
    <w:rsid w:val="00650B00"/>
    <w:pPr>
      <w:widowControl/>
      <w:snapToGrid/>
      <w:spacing w:beforeAutospacing="1" w:afterAutospacing="1"/>
    </w:pPr>
    <w:rPr>
      <w:rFonts w:eastAsia="Times New Roman"/>
      <w:szCs w:val="24"/>
    </w:rPr>
  </w:style>
  <w:style w:type="paragraph" w:customStyle="1" w:styleId="u">
    <w:name w:val="u"/>
    <w:basedOn w:val="a2"/>
    <w:uiPriority w:val="99"/>
    <w:qFormat/>
    <w:rsid w:val="00650B00"/>
    <w:pPr>
      <w:widowControl/>
      <w:snapToGrid/>
      <w:spacing w:beforeAutospacing="1" w:afterAutospacing="1"/>
    </w:pPr>
    <w:rPr>
      <w:rFonts w:eastAsia="Times New Roman"/>
      <w:szCs w:val="24"/>
    </w:rPr>
  </w:style>
  <w:style w:type="paragraph" w:customStyle="1" w:styleId="uj">
    <w:name w:val="uj"/>
    <w:basedOn w:val="a2"/>
    <w:uiPriority w:val="99"/>
    <w:qFormat/>
    <w:rsid w:val="00650B00"/>
    <w:pPr>
      <w:widowControl/>
      <w:snapToGrid/>
      <w:spacing w:beforeAutospacing="1" w:afterAutospacing="1"/>
    </w:pPr>
    <w:rPr>
      <w:rFonts w:eastAsia="Times New Roman"/>
      <w:szCs w:val="24"/>
    </w:rPr>
  </w:style>
  <w:style w:type="paragraph" w:customStyle="1" w:styleId="Style44">
    <w:name w:val="Style44"/>
    <w:basedOn w:val="a2"/>
    <w:uiPriority w:val="99"/>
    <w:qFormat/>
    <w:rsid w:val="00650B00"/>
    <w:pPr>
      <w:autoSpaceDE w:val="0"/>
      <w:autoSpaceDN w:val="0"/>
      <w:adjustRightInd w:val="0"/>
      <w:snapToGrid/>
      <w:spacing w:before="0" w:after="0"/>
    </w:pPr>
    <w:rPr>
      <w:rFonts w:ascii="Franklin Gothic Medium Cond" w:eastAsia="Times New Roman" w:hAnsi="Franklin Gothic Medium Cond"/>
      <w:szCs w:val="24"/>
    </w:rPr>
  </w:style>
  <w:style w:type="paragraph" w:customStyle="1" w:styleId="s16">
    <w:name w:val="s_16"/>
    <w:basedOn w:val="a2"/>
    <w:uiPriority w:val="99"/>
    <w:qFormat/>
    <w:rsid w:val="00650B00"/>
    <w:pPr>
      <w:widowControl/>
      <w:snapToGrid/>
      <w:spacing w:beforeAutospacing="1" w:afterAutospacing="1"/>
    </w:pPr>
    <w:rPr>
      <w:rFonts w:eastAsia="Times New Roman"/>
      <w:szCs w:val="24"/>
    </w:rPr>
  </w:style>
  <w:style w:type="paragraph" w:customStyle="1" w:styleId="a4cxspmiddle">
    <w:name w:val="a4cxspmiddle"/>
    <w:basedOn w:val="a2"/>
    <w:uiPriority w:val="99"/>
    <w:qFormat/>
    <w:rsid w:val="00650B00"/>
    <w:pPr>
      <w:widowControl/>
      <w:snapToGrid/>
      <w:spacing w:beforeAutospacing="1" w:afterAutospacing="1"/>
    </w:pPr>
    <w:rPr>
      <w:rFonts w:eastAsia="Times New Roman"/>
      <w:color w:val="000000"/>
      <w:szCs w:val="24"/>
    </w:rPr>
  </w:style>
  <w:style w:type="paragraph" w:customStyle="1" w:styleId="Style56">
    <w:name w:val="Style56"/>
    <w:basedOn w:val="a2"/>
    <w:uiPriority w:val="99"/>
    <w:qFormat/>
    <w:rsid w:val="00650B00"/>
    <w:pPr>
      <w:autoSpaceDE w:val="0"/>
      <w:autoSpaceDN w:val="0"/>
      <w:adjustRightInd w:val="0"/>
      <w:snapToGrid/>
      <w:spacing w:before="0" w:after="0" w:line="194" w:lineRule="exact"/>
    </w:pPr>
    <w:rPr>
      <w:rFonts w:eastAsia="Times New Roman"/>
      <w:szCs w:val="24"/>
    </w:rPr>
  </w:style>
  <w:style w:type="paragraph" w:customStyle="1" w:styleId="otstup">
    <w:name w:val="otstup"/>
    <w:basedOn w:val="a2"/>
    <w:uiPriority w:val="99"/>
    <w:qFormat/>
    <w:rsid w:val="00650B00"/>
    <w:pPr>
      <w:widowControl/>
      <w:snapToGrid/>
      <w:spacing w:beforeAutospacing="1" w:afterAutospacing="1"/>
    </w:pPr>
    <w:rPr>
      <w:rFonts w:eastAsia="Times New Roman"/>
      <w:szCs w:val="24"/>
    </w:rPr>
  </w:style>
  <w:style w:type="paragraph" w:customStyle="1" w:styleId="1ff9">
    <w:name w:val="Схема документа1"/>
    <w:basedOn w:val="a2"/>
    <w:uiPriority w:val="99"/>
    <w:qFormat/>
    <w:rsid w:val="00650B00"/>
    <w:pPr>
      <w:widowControl/>
      <w:shd w:val="clear" w:color="auto" w:fill="000080"/>
      <w:snapToGrid/>
      <w:spacing w:before="0" w:after="0"/>
    </w:pPr>
    <w:rPr>
      <w:rFonts w:ascii="Tahoma" w:eastAsia="Times New Roman" w:hAnsi="Tahoma" w:cs="Tahoma"/>
      <w:sz w:val="20"/>
      <w:lang w:eastAsia="zh-CN"/>
    </w:rPr>
  </w:style>
  <w:style w:type="paragraph" w:customStyle="1" w:styleId="Normal1">
    <w:name w:val="Normal1"/>
    <w:uiPriority w:val="99"/>
    <w:qFormat/>
    <w:rsid w:val="00650B00"/>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650B00"/>
    <w:pPr>
      <w:keepNext/>
      <w:snapToGrid/>
      <w:outlineLvl w:val="2"/>
    </w:pPr>
    <w:rPr>
      <w:sz w:val="24"/>
    </w:rPr>
  </w:style>
  <w:style w:type="paragraph" w:customStyle="1" w:styleId="BodyText1">
    <w:name w:val="Body Text1"/>
    <w:basedOn w:val="Normal1"/>
    <w:uiPriority w:val="99"/>
    <w:qFormat/>
    <w:rsid w:val="00650B00"/>
    <w:pPr>
      <w:snapToGrid/>
      <w:spacing w:line="360" w:lineRule="auto"/>
    </w:pPr>
    <w:rPr>
      <w:sz w:val="24"/>
    </w:rPr>
  </w:style>
  <w:style w:type="paragraph" w:customStyle="1" w:styleId="BodyText211">
    <w:name w:val="Body Text 211"/>
    <w:basedOn w:val="a2"/>
    <w:uiPriority w:val="99"/>
    <w:qFormat/>
    <w:rsid w:val="00650B00"/>
    <w:pPr>
      <w:widowControl/>
      <w:snapToGrid/>
      <w:spacing w:before="0" w:after="0" w:line="360" w:lineRule="auto"/>
      <w:jc w:val="both"/>
    </w:pPr>
    <w:rPr>
      <w:rFonts w:eastAsia="Times New Roman"/>
    </w:rPr>
  </w:style>
  <w:style w:type="paragraph" w:customStyle="1" w:styleId="ListParagraph1">
    <w:name w:val="List Paragraph1"/>
    <w:basedOn w:val="a2"/>
    <w:uiPriority w:val="99"/>
    <w:qFormat/>
    <w:rsid w:val="00650B00"/>
    <w:pPr>
      <w:widowControl/>
      <w:snapToGrid/>
      <w:spacing w:before="0" w:after="200" w:line="276" w:lineRule="auto"/>
      <w:ind w:left="720"/>
      <w:contextualSpacing/>
    </w:pPr>
    <w:rPr>
      <w:rFonts w:ascii="Calibri" w:eastAsia="Times New Roman" w:hAnsi="Calibri"/>
      <w:sz w:val="22"/>
      <w:szCs w:val="22"/>
    </w:rPr>
  </w:style>
  <w:style w:type="paragraph" w:customStyle="1" w:styleId="PlainText1">
    <w:name w:val="Plain Text1"/>
    <w:basedOn w:val="a2"/>
    <w:uiPriority w:val="99"/>
    <w:qFormat/>
    <w:rsid w:val="00650B00"/>
    <w:pPr>
      <w:widowControl/>
      <w:snapToGrid/>
      <w:spacing w:before="0" w:after="0"/>
    </w:pPr>
    <w:rPr>
      <w:rFonts w:ascii="Courier New" w:eastAsia="Times New Roman" w:hAnsi="Courier New"/>
      <w:sz w:val="20"/>
    </w:rPr>
  </w:style>
  <w:style w:type="paragraph" w:customStyle="1" w:styleId="BodyText31">
    <w:name w:val="Body Text 31"/>
    <w:basedOn w:val="Normal1"/>
    <w:uiPriority w:val="99"/>
    <w:qFormat/>
    <w:rsid w:val="00650B00"/>
    <w:pPr>
      <w:snapToGrid/>
      <w:jc w:val="both"/>
    </w:pPr>
    <w:rPr>
      <w:i/>
      <w:sz w:val="26"/>
    </w:rPr>
  </w:style>
  <w:style w:type="character" w:customStyle="1" w:styleId="101">
    <w:name w:val="Знак Знак101"/>
    <w:uiPriority w:val="99"/>
    <w:qFormat/>
    <w:locked/>
    <w:rsid w:val="00650B00"/>
    <w:rPr>
      <w:rFonts w:ascii="PragmaticaCTT" w:hAnsi="PragmaticaCTT"/>
      <w:sz w:val="24"/>
      <w:lang w:val="ru-RU" w:eastAsia="ru-RU"/>
    </w:rPr>
  </w:style>
  <w:style w:type="character" w:customStyle="1" w:styleId="4110">
    <w:name w:val="Знак Знак411"/>
    <w:uiPriority w:val="99"/>
    <w:qFormat/>
    <w:locked/>
    <w:rsid w:val="00650B00"/>
    <w:rPr>
      <w:rFonts w:ascii="Arial" w:hAnsi="Arial"/>
      <w:b/>
      <w:i/>
      <w:sz w:val="28"/>
      <w:lang w:val="ru-RU" w:eastAsia="en-US"/>
    </w:rPr>
  </w:style>
  <w:style w:type="character" w:customStyle="1" w:styleId="139">
    <w:name w:val="Знак1 Знак Знак3"/>
    <w:uiPriority w:val="99"/>
    <w:locked/>
    <w:rsid w:val="00650B00"/>
    <w:rPr>
      <w:sz w:val="24"/>
      <w:lang w:val="ru-RU" w:eastAsia="ru-RU"/>
    </w:rPr>
  </w:style>
  <w:style w:type="character" w:customStyle="1" w:styleId="hpsatn">
    <w:name w:val="hps atn"/>
    <w:basedOn w:val="a3"/>
    <w:uiPriority w:val="99"/>
    <w:qFormat/>
    <w:rsid w:val="00650B00"/>
    <w:rPr>
      <w:rFonts w:cs="Times New Roman"/>
    </w:rPr>
  </w:style>
  <w:style w:type="character" w:customStyle="1" w:styleId="udar">
    <w:name w:val="udar"/>
    <w:basedOn w:val="a3"/>
    <w:uiPriority w:val="99"/>
    <w:qFormat/>
    <w:rsid w:val="00650B00"/>
    <w:rPr>
      <w:rFonts w:cs="Times New Roman"/>
    </w:rPr>
  </w:style>
  <w:style w:type="character" w:customStyle="1" w:styleId="FontStyle139">
    <w:name w:val="Font Style139"/>
    <w:uiPriority w:val="99"/>
    <w:qFormat/>
    <w:rsid w:val="00650B00"/>
    <w:rPr>
      <w:rFonts w:ascii="Palatino Linotype" w:hAnsi="Palatino Linotype"/>
      <w:sz w:val="18"/>
    </w:rPr>
  </w:style>
  <w:style w:type="character" w:customStyle="1" w:styleId="FontStyle156">
    <w:name w:val="Font Style156"/>
    <w:uiPriority w:val="99"/>
    <w:qFormat/>
    <w:rsid w:val="00650B00"/>
    <w:rPr>
      <w:rFonts w:ascii="Palatino Linotype" w:hAnsi="Palatino Linotype"/>
      <w:sz w:val="18"/>
    </w:rPr>
  </w:style>
  <w:style w:type="character" w:customStyle="1" w:styleId="FontStyle157">
    <w:name w:val="Font Style157"/>
    <w:uiPriority w:val="99"/>
    <w:qFormat/>
    <w:rsid w:val="00650B00"/>
    <w:rPr>
      <w:rFonts w:ascii="Palatino Linotype" w:hAnsi="Palatino Linotype"/>
      <w:sz w:val="18"/>
    </w:rPr>
  </w:style>
  <w:style w:type="character" w:customStyle="1" w:styleId="FontStyle138">
    <w:name w:val="Font Style138"/>
    <w:uiPriority w:val="99"/>
    <w:qFormat/>
    <w:rsid w:val="00650B00"/>
    <w:rPr>
      <w:rFonts w:ascii="Palatino Linotype" w:hAnsi="Palatino Linotype"/>
      <w:b/>
      <w:sz w:val="18"/>
    </w:rPr>
  </w:style>
  <w:style w:type="character" w:customStyle="1" w:styleId="FontStyle146">
    <w:name w:val="Font Style146"/>
    <w:uiPriority w:val="99"/>
    <w:qFormat/>
    <w:rsid w:val="00650B00"/>
    <w:rPr>
      <w:rFonts w:ascii="Palatino Linotype" w:hAnsi="Palatino Linotype"/>
      <w:b/>
      <w:sz w:val="18"/>
    </w:rPr>
  </w:style>
  <w:style w:type="character" w:customStyle="1" w:styleId="318">
    <w:name w:val="Основной текст с отступом 3 Знак1"/>
    <w:uiPriority w:val="99"/>
    <w:qFormat/>
    <w:rsid w:val="00650B00"/>
    <w:rPr>
      <w:rFonts w:ascii="Times New Roman" w:hAnsi="Times New Roman"/>
      <w:sz w:val="16"/>
      <w:lang w:val="ru-RU" w:eastAsia="ru-RU"/>
    </w:rPr>
  </w:style>
  <w:style w:type="character" w:customStyle="1" w:styleId="85">
    <w:name w:val="Основной текст + 85"/>
    <w:uiPriority w:val="99"/>
    <w:qFormat/>
    <w:rsid w:val="00650B00"/>
    <w:rPr>
      <w:rFonts w:ascii="Times New Roman" w:hAnsi="Times New Roman"/>
      <w:b/>
      <w:i/>
      <w:spacing w:val="30"/>
      <w:sz w:val="17"/>
      <w:shd w:val="clear" w:color="auto" w:fill="FFFFFF"/>
      <w:lang w:val="ru-RU" w:eastAsia="ru-RU"/>
    </w:rPr>
  </w:style>
  <w:style w:type="character" w:customStyle="1" w:styleId="22Arial">
    <w:name w:val="Основной текст (22) + Arial"/>
    <w:uiPriority w:val="99"/>
    <w:rsid w:val="00650B00"/>
    <w:rPr>
      <w:rFonts w:ascii="Arial" w:hAnsi="Arial"/>
      <w:b/>
      <w:i/>
      <w:sz w:val="21"/>
      <w:shd w:val="clear" w:color="auto" w:fill="FFFFFF"/>
    </w:rPr>
  </w:style>
  <w:style w:type="character" w:customStyle="1" w:styleId="affffffc">
    <w:name w:val="Основной текст + Полужирный"/>
    <w:uiPriority w:val="99"/>
    <w:qFormat/>
    <w:rsid w:val="00650B00"/>
    <w:rPr>
      <w:rFonts w:ascii="Century Schoolbook" w:hAnsi="Century Schoolbook"/>
      <w:b/>
      <w:sz w:val="18"/>
      <w:shd w:val="clear" w:color="auto" w:fill="FFFFFF"/>
    </w:rPr>
  </w:style>
  <w:style w:type="character" w:customStyle="1" w:styleId="3110">
    <w:name w:val="Основной текст 3 Знак11"/>
    <w:uiPriority w:val="99"/>
    <w:locked/>
    <w:rsid w:val="00650B00"/>
    <w:rPr>
      <w:rFonts w:ascii="Times New Roman" w:hAnsi="Times New Roman"/>
      <w:sz w:val="16"/>
      <w:lang w:val="ru-RU" w:eastAsia="ru-RU"/>
    </w:rPr>
  </w:style>
  <w:style w:type="character" w:customStyle="1" w:styleId="217">
    <w:name w:val="Заголовок 2 Знак1"/>
    <w:uiPriority w:val="99"/>
    <w:qFormat/>
    <w:rsid w:val="00650B00"/>
    <w:rPr>
      <w:rFonts w:ascii="Arial" w:hAnsi="Arial"/>
      <w:b/>
      <w:i/>
      <w:sz w:val="28"/>
    </w:rPr>
  </w:style>
  <w:style w:type="character" w:customStyle="1" w:styleId="412">
    <w:name w:val="Заголовок 4 Знак1"/>
    <w:uiPriority w:val="99"/>
    <w:qFormat/>
    <w:locked/>
    <w:rsid w:val="00650B00"/>
    <w:rPr>
      <w:rFonts w:ascii="Times New Roman" w:hAnsi="Times New Roman"/>
      <w:b/>
      <w:sz w:val="28"/>
      <w:lang w:eastAsia="ru-RU"/>
    </w:rPr>
  </w:style>
  <w:style w:type="character" w:customStyle="1" w:styleId="319">
    <w:name w:val="Заголовок 3 Знак1"/>
    <w:uiPriority w:val="99"/>
    <w:qFormat/>
    <w:locked/>
    <w:rsid w:val="00650B00"/>
    <w:rPr>
      <w:rFonts w:ascii="Times New Roman" w:hAnsi="Times New Roman"/>
      <w:b/>
      <w:sz w:val="27"/>
      <w:lang w:eastAsia="ru-RU"/>
    </w:rPr>
  </w:style>
  <w:style w:type="character" w:customStyle="1" w:styleId="1ffa">
    <w:name w:val="Сильное выделение1"/>
    <w:basedOn w:val="a3"/>
    <w:uiPriority w:val="99"/>
    <w:qFormat/>
    <w:rsid w:val="00650B00"/>
    <w:rPr>
      <w:rFonts w:cs="Times New Roman"/>
      <w:b/>
    </w:rPr>
  </w:style>
  <w:style w:type="character" w:customStyle="1" w:styleId="1ffb">
    <w:name w:val="Слабая ссылка1"/>
    <w:basedOn w:val="a3"/>
    <w:uiPriority w:val="99"/>
    <w:qFormat/>
    <w:rsid w:val="00650B00"/>
    <w:rPr>
      <w:rFonts w:cs="Times New Roman"/>
      <w:smallCaps/>
      <w:color w:val="C0504D"/>
      <w:u w:val="single"/>
    </w:rPr>
  </w:style>
  <w:style w:type="character" w:customStyle="1" w:styleId="1ffc">
    <w:name w:val="Сильная ссылка1"/>
    <w:basedOn w:val="a3"/>
    <w:uiPriority w:val="99"/>
    <w:qFormat/>
    <w:rsid w:val="00650B00"/>
    <w:rPr>
      <w:rFonts w:cs="Times New Roman"/>
      <w:b/>
      <w:smallCaps/>
      <w:color w:val="C0504D"/>
      <w:spacing w:val="5"/>
      <w:u w:val="single"/>
    </w:rPr>
  </w:style>
  <w:style w:type="character" w:customStyle="1" w:styleId="1ffd">
    <w:name w:val="Название книги1"/>
    <w:basedOn w:val="a3"/>
    <w:uiPriority w:val="99"/>
    <w:qFormat/>
    <w:rsid w:val="00650B00"/>
    <w:rPr>
      <w:rFonts w:cs="Times New Roman"/>
      <w:b/>
      <w:smallCaps/>
      <w:spacing w:val="5"/>
    </w:rPr>
  </w:style>
  <w:style w:type="character" w:customStyle="1" w:styleId="611">
    <w:name w:val="Заголовок 6 Знак1"/>
    <w:uiPriority w:val="99"/>
    <w:qFormat/>
    <w:rsid w:val="00650B00"/>
    <w:rPr>
      <w:b/>
      <w:sz w:val="22"/>
      <w:lang w:val="ru-RU" w:eastAsia="ru-RU"/>
    </w:rPr>
  </w:style>
  <w:style w:type="character" w:customStyle="1" w:styleId="711">
    <w:name w:val="Заголовок 7 Знак1"/>
    <w:uiPriority w:val="99"/>
    <w:qFormat/>
    <w:rsid w:val="00650B00"/>
    <w:rPr>
      <w:sz w:val="24"/>
      <w:lang w:val="ru-RU" w:eastAsia="ru-RU"/>
    </w:rPr>
  </w:style>
  <w:style w:type="character" w:customStyle="1" w:styleId="812">
    <w:name w:val="Заголовок 8 Знак1"/>
    <w:uiPriority w:val="99"/>
    <w:qFormat/>
    <w:rsid w:val="00650B00"/>
    <w:rPr>
      <w:rFonts w:ascii="Calibri" w:hAnsi="Calibri"/>
      <w:i/>
      <w:sz w:val="24"/>
      <w:lang w:val="ru-RU" w:eastAsia="en-US"/>
    </w:rPr>
  </w:style>
  <w:style w:type="character" w:customStyle="1" w:styleId="910">
    <w:name w:val="Заголовок 9 Знак1"/>
    <w:uiPriority w:val="99"/>
    <w:qFormat/>
    <w:rsid w:val="00650B00"/>
    <w:rPr>
      <w:rFonts w:ascii="Arial" w:hAnsi="Arial"/>
      <w:sz w:val="22"/>
      <w:lang w:val="ru-RU" w:eastAsia="ru-RU"/>
    </w:rPr>
  </w:style>
  <w:style w:type="character" w:customStyle="1" w:styleId="1ffe">
    <w:name w:val="Нижний колонтитул Знак1"/>
    <w:uiPriority w:val="99"/>
    <w:qFormat/>
    <w:locked/>
    <w:rsid w:val="00650B00"/>
    <w:rPr>
      <w:rFonts w:ascii="Times New Roman" w:hAnsi="Times New Roman"/>
      <w:sz w:val="24"/>
      <w:lang w:val="ru-RU" w:eastAsia="ru-RU"/>
    </w:rPr>
  </w:style>
  <w:style w:type="character" w:customStyle="1" w:styleId="tbb121">
    <w:name w:val="tbb121"/>
    <w:uiPriority w:val="99"/>
    <w:qFormat/>
    <w:rsid w:val="00650B00"/>
    <w:rPr>
      <w:rFonts w:ascii="Arial" w:hAnsi="Arial"/>
      <w:b/>
      <w:color w:val="000000"/>
      <w:sz w:val="18"/>
      <w:u w:val="none"/>
    </w:rPr>
  </w:style>
  <w:style w:type="character" w:customStyle="1" w:styleId="tbl121">
    <w:name w:val="tbl121"/>
    <w:uiPriority w:val="99"/>
    <w:qFormat/>
    <w:rsid w:val="00650B00"/>
    <w:rPr>
      <w:rFonts w:ascii="Tahoma" w:hAnsi="Tahoma"/>
      <w:color w:val="000000"/>
      <w:sz w:val="18"/>
      <w:u w:val="none"/>
    </w:rPr>
  </w:style>
  <w:style w:type="character" w:customStyle="1" w:styleId="em11">
    <w:name w:val="em11"/>
    <w:uiPriority w:val="99"/>
    <w:qFormat/>
    <w:rsid w:val="00650B00"/>
    <w:rPr>
      <w:b/>
      <w:sz w:val="24"/>
    </w:rPr>
  </w:style>
  <w:style w:type="character" w:customStyle="1" w:styleId="8pt">
    <w:name w:val="Основной текст + 8 pt"/>
    <w:uiPriority w:val="99"/>
    <w:qFormat/>
    <w:rsid w:val="00650B00"/>
    <w:rPr>
      <w:rFonts w:ascii="Times New Roman" w:hAnsi="Times New Roman"/>
      <w:spacing w:val="0"/>
      <w:sz w:val="16"/>
    </w:rPr>
  </w:style>
  <w:style w:type="character" w:customStyle="1" w:styleId="7pt">
    <w:name w:val="Основной текст + 7 pt"/>
    <w:uiPriority w:val="99"/>
    <w:qFormat/>
    <w:rsid w:val="00650B00"/>
    <w:rPr>
      <w:rFonts w:ascii="Times New Roman" w:hAnsi="Times New Roman"/>
      <w:spacing w:val="0"/>
      <w:sz w:val="14"/>
    </w:rPr>
  </w:style>
  <w:style w:type="character" w:customStyle="1" w:styleId="10pt">
    <w:name w:val="Основной текст + 10 pt"/>
    <w:uiPriority w:val="99"/>
    <w:qFormat/>
    <w:rsid w:val="00650B00"/>
    <w:rPr>
      <w:rFonts w:ascii="Times New Roman" w:hAnsi="Times New Roman"/>
      <w:b/>
      <w:spacing w:val="0"/>
      <w:sz w:val="20"/>
    </w:rPr>
  </w:style>
  <w:style w:type="character" w:customStyle="1" w:styleId="affffffd">
    <w:name w:val="Основной текст + Курсив"/>
    <w:uiPriority w:val="99"/>
    <w:qFormat/>
    <w:rsid w:val="00650B00"/>
    <w:rPr>
      <w:rFonts w:ascii="Times New Roman" w:hAnsi="Times New Roman"/>
      <w:i/>
      <w:spacing w:val="0"/>
      <w:sz w:val="21"/>
    </w:rPr>
  </w:style>
  <w:style w:type="character" w:customStyle="1" w:styleId="5pt">
    <w:name w:val="Основной текст + 5 pt"/>
    <w:uiPriority w:val="99"/>
    <w:qFormat/>
    <w:rsid w:val="00650B00"/>
    <w:rPr>
      <w:rFonts w:ascii="Times New Roman" w:hAnsi="Times New Roman"/>
      <w:spacing w:val="10"/>
      <w:sz w:val="10"/>
    </w:rPr>
  </w:style>
  <w:style w:type="character" w:customStyle="1" w:styleId="9pt">
    <w:name w:val="Основной текст + 9 pt"/>
    <w:uiPriority w:val="99"/>
    <w:qFormat/>
    <w:rsid w:val="00650B00"/>
    <w:rPr>
      <w:rFonts w:ascii="Times New Roman" w:hAnsi="Times New Roman"/>
      <w:spacing w:val="0"/>
      <w:sz w:val="18"/>
    </w:rPr>
  </w:style>
  <w:style w:type="character" w:customStyle="1" w:styleId="TimesNewRoman0">
    <w:name w:val="Основной текст + Times New Roman"/>
    <w:uiPriority w:val="99"/>
    <w:qFormat/>
    <w:rsid w:val="00650B00"/>
    <w:rPr>
      <w:rFonts w:ascii="Times New Roman" w:hAnsi="Times New Roman"/>
      <w:spacing w:val="0"/>
      <w:sz w:val="21"/>
    </w:rPr>
  </w:style>
  <w:style w:type="character" w:customStyle="1" w:styleId="WW-9pt">
    <w:name w:val="WW-Основной текст + 9 pt"/>
    <w:uiPriority w:val="99"/>
    <w:qFormat/>
    <w:rsid w:val="00650B00"/>
    <w:rPr>
      <w:rFonts w:ascii="Times New Roman" w:hAnsi="Times New Roman"/>
      <w:spacing w:val="0"/>
      <w:sz w:val="18"/>
    </w:rPr>
  </w:style>
  <w:style w:type="character" w:customStyle="1" w:styleId="gogofoundword">
    <w:name w:val="gogofoundword"/>
    <w:basedOn w:val="a3"/>
    <w:uiPriority w:val="99"/>
    <w:qFormat/>
    <w:rsid w:val="00650B00"/>
    <w:rPr>
      <w:rFonts w:cs="Times New Roman"/>
    </w:rPr>
  </w:style>
  <w:style w:type="character" w:customStyle="1" w:styleId="FontStyle124">
    <w:name w:val="Font Style124"/>
    <w:uiPriority w:val="99"/>
    <w:qFormat/>
    <w:rsid w:val="00650B00"/>
    <w:rPr>
      <w:rFonts w:ascii="Times New Roman" w:hAnsi="Times New Roman"/>
      <w:b/>
      <w:sz w:val="18"/>
    </w:rPr>
  </w:style>
  <w:style w:type="character" w:customStyle="1" w:styleId="red">
    <w:name w:val="red"/>
    <w:basedOn w:val="a3"/>
    <w:uiPriority w:val="99"/>
    <w:qFormat/>
    <w:rsid w:val="00650B00"/>
    <w:rPr>
      <w:rFonts w:cs="Times New Roman"/>
    </w:rPr>
  </w:style>
  <w:style w:type="character" w:customStyle="1" w:styleId="msosubtleemphasis0">
    <w:name w:val="msosubtleemphasis"/>
    <w:uiPriority w:val="99"/>
    <w:qFormat/>
    <w:rsid w:val="00650B00"/>
    <w:rPr>
      <w:i/>
      <w:color w:val="808080"/>
    </w:rPr>
  </w:style>
  <w:style w:type="character" w:customStyle="1" w:styleId="FontStyle120">
    <w:name w:val="Font Style120"/>
    <w:uiPriority w:val="99"/>
    <w:qFormat/>
    <w:rsid w:val="00650B00"/>
    <w:rPr>
      <w:rFonts w:ascii="Times New Roman" w:hAnsi="Times New Roman"/>
      <w:b/>
      <w:sz w:val="26"/>
    </w:rPr>
  </w:style>
  <w:style w:type="character" w:customStyle="1" w:styleId="FontStyle121">
    <w:name w:val="Font Style121"/>
    <w:uiPriority w:val="99"/>
    <w:qFormat/>
    <w:rsid w:val="00650B00"/>
    <w:rPr>
      <w:rFonts w:ascii="Times New Roman" w:hAnsi="Times New Roman"/>
      <w:sz w:val="26"/>
    </w:rPr>
  </w:style>
  <w:style w:type="character" w:customStyle="1" w:styleId="232">
    <w:name w:val="Знак Знак23 Знак2"/>
    <w:uiPriority w:val="99"/>
    <w:qFormat/>
    <w:locked/>
    <w:rsid w:val="00650B00"/>
    <w:rPr>
      <w:rFonts w:ascii="Tahoma" w:hAnsi="Tahoma"/>
      <w:sz w:val="16"/>
    </w:rPr>
  </w:style>
  <w:style w:type="character" w:customStyle="1" w:styleId="t9">
    <w:name w:val="t9"/>
    <w:uiPriority w:val="99"/>
    <w:qFormat/>
    <w:rsid w:val="00650B00"/>
  </w:style>
  <w:style w:type="character" w:customStyle="1" w:styleId="t10">
    <w:name w:val="t10"/>
    <w:uiPriority w:val="99"/>
    <w:qFormat/>
    <w:rsid w:val="00650B00"/>
  </w:style>
  <w:style w:type="character" w:customStyle="1" w:styleId="c2">
    <w:name w:val="c2"/>
    <w:uiPriority w:val="99"/>
    <w:qFormat/>
    <w:rsid w:val="00650B00"/>
  </w:style>
  <w:style w:type="character" w:customStyle="1" w:styleId="c0">
    <w:name w:val="c0"/>
    <w:uiPriority w:val="99"/>
    <w:qFormat/>
    <w:rsid w:val="00650B00"/>
  </w:style>
  <w:style w:type="character" w:customStyle="1" w:styleId="ft776">
    <w:name w:val="ft776"/>
    <w:uiPriority w:val="99"/>
    <w:qFormat/>
    <w:rsid w:val="00650B00"/>
  </w:style>
  <w:style w:type="character" w:customStyle="1" w:styleId="highlight">
    <w:name w:val="highlight"/>
    <w:uiPriority w:val="99"/>
    <w:qFormat/>
    <w:rsid w:val="00650B00"/>
  </w:style>
  <w:style w:type="character" w:customStyle="1" w:styleId="ft431">
    <w:name w:val="ft431"/>
    <w:uiPriority w:val="99"/>
    <w:qFormat/>
    <w:rsid w:val="00650B00"/>
  </w:style>
  <w:style w:type="character" w:customStyle="1" w:styleId="ft793">
    <w:name w:val="ft793"/>
    <w:uiPriority w:val="99"/>
    <w:qFormat/>
    <w:rsid w:val="00650B00"/>
  </w:style>
  <w:style w:type="character" w:customStyle="1" w:styleId="ft802">
    <w:name w:val="ft802"/>
    <w:uiPriority w:val="99"/>
    <w:qFormat/>
    <w:rsid w:val="00650B00"/>
  </w:style>
  <w:style w:type="character" w:customStyle="1" w:styleId="ft890">
    <w:name w:val="ft890"/>
    <w:uiPriority w:val="99"/>
    <w:qFormat/>
    <w:rsid w:val="00650B00"/>
  </w:style>
  <w:style w:type="character" w:customStyle="1" w:styleId="ft904">
    <w:name w:val="ft904"/>
    <w:uiPriority w:val="99"/>
    <w:qFormat/>
    <w:rsid w:val="00650B00"/>
  </w:style>
  <w:style w:type="character" w:customStyle="1" w:styleId="ft914">
    <w:name w:val="ft914"/>
    <w:uiPriority w:val="99"/>
    <w:qFormat/>
    <w:rsid w:val="00650B00"/>
  </w:style>
  <w:style w:type="character" w:customStyle="1" w:styleId="1fff">
    <w:name w:val="Текст Знак1"/>
    <w:uiPriority w:val="99"/>
    <w:qFormat/>
    <w:locked/>
    <w:rsid w:val="00650B00"/>
    <w:rPr>
      <w:rFonts w:ascii="Courier New" w:hAnsi="Courier New"/>
      <w:lang w:val="ru-RU" w:eastAsia="ru-RU"/>
    </w:rPr>
  </w:style>
  <w:style w:type="character" w:customStyle="1" w:styleId="accented">
    <w:name w:val="accented"/>
    <w:basedOn w:val="a3"/>
    <w:uiPriority w:val="99"/>
    <w:qFormat/>
    <w:rsid w:val="00650B00"/>
    <w:rPr>
      <w:rFonts w:cs="Times New Roman"/>
    </w:rPr>
  </w:style>
  <w:style w:type="character" w:customStyle="1" w:styleId="FontStyle214">
    <w:name w:val="Font Style214"/>
    <w:uiPriority w:val="99"/>
    <w:qFormat/>
    <w:rsid w:val="00650B00"/>
    <w:rPr>
      <w:rFonts w:ascii="Trebuchet MS" w:hAnsi="Trebuchet MS"/>
      <w:b/>
      <w:color w:val="000000"/>
      <w:sz w:val="22"/>
    </w:rPr>
  </w:style>
  <w:style w:type="character" w:customStyle="1" w:styleId="affffffe">
    <w:name w:val="Цветовое выделение"/>
    <w:uiPriority w:val="99"/>
    <w:qFormat/>
    <w:rsid w:val="00650B00"/>
    <w:rPr>
      <w:b/>
      <w:color w:val="000080"/>
      <w:sz w:val="22"/>
    </w:rPr>
  </w:style>
  <w:style w:type="character" w:customStyle="1" w:styleId="afffffff">
    <w:name w:val="Гипертекстовая ссылка"/>
    <w:uiPriority w:val="99"/>
    <w:qFormat/>
    <w:rsid w:val="00650B00"/>
    <w:rPr>
      <w:b/>
      <w:color w:val="008000"/>
      <w:sz w:val="22"/>
      <w:u w:val="single"/>
    </w:rPr>
  </w:style>
  <w:style w:type="character" w:customStyle="1" w:styleId="1fff0">
    <w:name w:val="Схема документа Знак1"/>
    <w:uiPriority w:val="99"/>
    <w:qFormat/>
    <w:rsid w:val="00650B00"/>
    <w:rPr>
      <w:rFonts w:ascii="Tahoma" w:hAnsi="Tahoma"/>
      <w:sz w:val="16"/>
      <w:lang w:val="ru-RU" w:eastAsia="ru-RU"/>
    </w:rPr>
  </w:style>
  <w:style w:type="character" w:customStyle="1" w:styleId="HTML11">
    <w:name w:val="Стандартный HTML Знак1"/>
    <w:uiPriority w:val="99"/>
    <w:qFormat/>
    <w:rsid w:val="00650B00"/>
    <w:rPr>
      <w:rFonts w:ascii="Consolas" w:hAnsi="Consolas"/>
      <w:sz w:val="20"/>
      <w:lang w:val="ru-RU" w:eastAsia="ru-RU"/>
    </w:rPr>
  </w:style>
  <w:style w:type="character" w:customStyle="1" w:styleId="1fff1">
    <w:name w:val="Верхний колонтитул Знак1"/>
    <w:uiPriority w:val="99"/>
    <w:qFormat/>
    <w:rsid w:val="00650B00"/>
    <w:rPr>
      <w:rFonts w:ascii="Times New Roman" w:hAnsi="Times New Roman"/>
      <w:sz w:val="24"/>
      <w:lang w:val="ru-RU" w:eastAsia="ru-RU"/>
    </w:rPr>
  </w:style>
  <w:style w:type="character" w:customStyle="1" w:styleId="218">
    <w:name w:val="Основной текст 2 Знак1"/>
    <w:uiPriority w:val="99"/>
    <w:qFormat/>
    <w:rsid w:val="00650B00"/>
    <w:rPr>
      <w:rFonts w:ascii="Times New Roman" w:hAnsi="Times New Roman"/>
      <w:sz w:val="24"/>
      <w:lang w:val="ru-RU" w:eastAsia="ru-RU"/>
    </w:rPr>
  </w:style>
  <w:style w:type="character" w:customStyle="1" w:styleId="1fff2">
    <w:name w:val="Текст выноски Знак1"/>
    <w:uiPriority w:val="99"/>
    <w:qFormat/>
    <w:rsid w:val="00650B00"/>
    <w:rPr>
      <w:rFonts w:ascii="Tahoma" w:hAnsi="Tahoma"/>
      <w:sz w:val="16"/>
      <w:lang w:val="ru-RU" w:eastAsia="ru-RU"/>
    </w:rPr>
  </w:style>
  <w:style w:type="character" w:customStyle="1" w:styleId="FontStyle53">
    <w:name w:val="Font Style53"/>
    <w:uiPriority w:val="99"/>
    <w:qFormat/>
    <w:rsid w:val="00650B00"/>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character" w:customStyle="1" w:styleId="219">
    <w:name w:val="Красная строка 2 Знак1"/>
    <w:uiPriority w:val="99"/>
    <w:qFormat/>
    <w:rsid w:val="00650B00"/>
    <w:rPr>
      <w:sz w:val="24"/>
      <w:lang w:val="ru-RU" w:eastAsia="ru-RU"/>
    </w:rPr>
  </w:style>
  <w:style w:type="character" w:customStyle="1" w:styleId="1fff3">
    <w:name w:val="Название Знак1"/>
    <w:uiPriority w:val="99"/>
    <w:qFormat/>
    <w:rsid w:val="00650B00"/>
    <w:rPr>
      <w:rFonts w:ascii="Cambria" w:hAnsi="Cambria"/>
      <w:color w:val="17365D"/>
      <w:spacing w:val="5"/>
      <w:kern w:val="28"/>
      <w:sz w:val="52"/>
      <w:lang w:eastAsia="ru-RU"/>
    </w:rPr>
  </w:style>
  <w:style w:type="character" w:customStyle="1" w:styleId="1fff4">
    <w:name w:val="Подзаголовок Знак1"/>
    <w:uiPriority w:val="99"/>
    <w:qFormat/>
    <w:rsid w:val="00650B00"/>
    <w:rPr>
      <w:rFonts w:ascii="Cambria" w:hAnsi="Cambria"/>
      <w:sz w:val="24"/>
    </w:rPr>
  </w:style>
  <w:style w:type="character" w:customStyle="1" w:styleId="font0">
    <w:name w:val="font0"/>
    <w:basedOn w:val="a3"/>
    <w:uiPriority w:val="99"/>
    <w:qFormat/>
    <w:rsid w:val="00650B00"/>
    <w:rPr>
      <w:rFonts w:cs="Times New Roman"/>
    </w:rPr>
  </w:style>
  <w:style w:type="character" w:customStyle="1" w:styleId="s3">
    <w:name w:val="s3"/>
    <w:uiPriority w:val="99"/>
    <w:qFormat/>
    <w:rsid w:val="00650B00"/>
  </w:style>
  <w:style w:type="character" w:customStyle="1" w:styleId="FontStyle46">
    <w:name w:val="Font Style46"/>
    <w:uiPriority w:val="99"/>
    <w:qFormat/>
    <w:rsid w:val="00650B00"/>
    <w:rPr>
      <w:rFonts w:ascii="Times New Roman" w:hAnsi="Times New Roman"/>
      <w:b/>
      <w:sz w:val="30"/>
    </w:rPr>
  </w:style>
  <w:style w:type="character" w:customStyle="1" w:styleId="newstitle">
    <w:name w:val="news_title"/>
    <w:basedOn w:val="a3"/>
    <w:uiPriority w:val="99"/>
    <w:qFormat/>
    <w:rsid w:val="00650B00"/>
    <w:rPr>
      <w:rFonts w:cs="Times New Roman"/>
    </w:rPr>
  </w:style>
  <w:style w:type="character" w:customStyle="1" w:styleId="s1">
    <w:name w:val="s1"/>
    <w:uiPriority w:val="99"/>
    <w:qFormat/>
    <w:rsid w:val="00650B00"/>
  </w:style>
  <w:style w:type="character" w:customStyle="1" w:styleId="WW8Num8z0">
    <w:name w:val="WW8Num8z0"/>
    <w:uiPriority w:val="99"/>
    <w:qFormat/>
    <w:rsid w:val="00650B00"/>
    <w:rPr>
      <w:rFonts w:ascii="Wingdings 2" w:hAnsi="Wingdings 2"/>
    </w:rPr>
  </w:style>
  <w:style w:type="paragraph" w:customStyle="1" w:styleId="31a">
    <w:name w:val="Знак31"/>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ep">
    <w:name w:val="ep"/>
    <w:basedOn w:val="a3"/>
    <w:uiPriority w:val="99"/>
    <w:qFormat/>
    <w:rsid w:val="00650B00"/>
    <w:rPr>
      <w:rFonts w:cs="Times New Roman"/>
    </w:rPr>
  </w:style>
  <w:style w:type="character" w:customStyle="1" w:styleId="searchterm1">
    <w:name w:val="searchterm1"/>
    <w:uiPriority w:val="99"/>
    <w:qFormat/>
    <w:rsid w:val="00650B00"/>
    <w:rPr>
      <w:b/>
      <w:sz w:val="2"/>
      <w:bdr w:val="single" w:sz="6" w:space="0" w:color="0000FF"/>
      <w:shd w:val="clear" w:color="auto" w:fill="CCCCFF"/>
    </w:rPr>
  </w:style>
  <w:style w:type="character" w:customStyle="1" w:styleId="review-h52">
    <w:name w:val="review-h52"/>
    <w:uiPriority w:val="99"/>
    <w:qFormat/>
    <w:rsid w:val="00650B00"/>
    <w:rPr>
      <w:b/>
      <w:color w:val="004080"/>
      <w:sz w:val="18"/>
      <w:u w:val="none"/>
    </w:rPr>
  </w:style>
  <w:style w:type="character" w:customStyle="1" w:styleId="FontStyle571">
    <w:name w:val="Font Style571"/>
    <w:uiPriority w:val="99"/>
    <w:qFormat/>
    <w:rsid w:val="00650B00"/>
    <w:rPr>
      <w:rFonts w:ascii="Candara" w:hAnsi="Candara"/>
      <w:b/>
      <w:sz w:val="24"/>
    </w:rPr>
  </w:style>
  <w:style w:type="character" w:customStyle="1" w:styleId="FontStyle596">
    <w:name w:val="Font Style596"/>
    <w:uiPriority w:val="99"/>
    <w:qFormat/>
    <w:rsid w:val="00650B00"/>
    <w:rPr>
      <w:rFonts w:ascii="Times New Roman" w:hAnsi="Times New Roman"/>
      <w:b/>
      <w:i/>
      <w:sz w:val="16"/>
    </w:rPr>
  </w:style>
  <w:style w:type="character" w:customStyle="1" w:styleId="FontStyle264">
    <w:name w:val="Font Style264"/>
    <w:uiPriority w:val="99"/>
    <w:qFormat/>
    <w:rsid w:val="00650B00"/>
    <w:rPr>
      <w:rFonts w:ascii="Franklin Gothic Demi" w:hAnsi="Franklin Gothic Demi"/>
      <w:b/>
      <w:sz w:val="22"/>
    </w:rPr>
  </w:style>
  <w:style w:type="character" w:customStyle="1" w:styleId="FontStyle260">
    <w:name w:val="Font Style260"/>
    <w:uiPriority w:val="99"/>
    <w:qFormat/>
    <w:rsid w:val="00650B00"/>
    <w:rPr>
      <w:rFonts w:ascii="Franklin Gothic Demi" w:hAnsi="Franklin Gothic Demi"/>
      <w:b/>
      <w:sz w:val="26"/>
    </w:rPr>
  </w:style>
  <w:style w:type="character" w:customStyle="1" w:styleId="FontStyle426">
    <w:name w:val="Font Style426"/>
    <w:uiPriority w:val="99"/>
    <w:qFormat/>
    <w:rsid w:val="00650B00"/>
    <w:rPr>
      <w:rFonts w:ascii="Times New Roman" w:hAnsi="Times New Roman"/>
      <w:color w:val="000000"/>
      <w:sz w:val="20"/>
    </w:rPr>
  </w:style>
  <w:style w:type="character" w:customStyle="1" w:styleId="FontStyle707">
    <w:name w:val="Font Style707"/>
    <w:uiPriority w:val="99"/>
    <w:qFormat/>
    <w:rsid w:val="00650B00"/>
    <w:rPr>
      <w:rFonts w:ascii="Bookman Old Style" w:hAnsi="Bookman Old Style"/>
      <w:color w:val="000000"/>
      <w:sz w:val="16"/>
    </w:rPr>
  </w:style>
  <w:style w:type="character" w:customStyle="1" w:styleId="FontStyle679">
    <w:name w:val="Font Style679"/>
    <w:uiPriority w:val="99"/>
    <w:qFormat/>
    <w:rsid w:val="00650B00"/>
    <w:rPr>
      <w:rFonts w:ascii="Times New Roman" w:hAnsi="Times New Roman"/>
      <w:i/>
      <w:color w:val="000000"/>
      <w:sz w:val="20"/>
    </w:rPr>
  </w:style>
  <w:style w:type="character" w:customStyle="1" w:styleId="FontStyle695">
    <w:name w:val="Font Style695"/>
    <w:uiPriority w:val="99"/>
    <w:qFormat/>
    <w:rsid w:val="00650B00"/>
    <w:rPr>
      <w:rFonts w:ascii="Times New Roman" w:hAnsi="Times New Roman"/>
      <w:b/>
      <w:color w:val="000000"/>
      <w:sz w:val="16"/>
    </w:rPr>
  </w:style>
  <w:style w:type="character" w:customStyle="1" w:styleId="FontStyle668">
    <w:name w:val="Font Style668"/>
    <w:uiPriority w:val="99"/>
    <w:qFormat/>
    <w:rsid w:val="00650B00"/>
    <w:rPr>
      <w:rFonts w:ascii="Times New Roman" w:hAnsi="Times New Roman"/>
      <w:color w:val="000000"/>
      <w:sz w:val="20"/>
    </w:rPr>
  </w:style>
  <w:style w:type="character" w:customStyle="1" w:styleId="FontStyle527">
    <w:name w:val="Font Style527"/>
    <w:uiPriority w:val="99"/>
    <w:qFormat/>
    <w:rsid w:val="00650B00"/>
    <w:rPr>
      <w:rFonts w:ascii="Times New Roman" w:hAnsi="Times New Roman"/>
      <w:b/>
      <w:color w:val="000000"/>
      <w:sz w:val="16"/>
    </w:rPr>
  </w:style>
  <w:style w:type="character" w:customStyle="1" w:styleId="FontStyle236">
    <w:name w:val="Font Style236"/>
    <w:uiPriority w:val="99"/>
    <w:qFormat/>
    <w:rsid w:val="00650B00"/>
    <w:rPr>
      <w:rFonts w:ascii="Times New Roman" w:hAnsi="Times New Roman"/>
      <w:color w:val="000000"/>
      <w:sz w:val="20"/>
    </w:rPr>
  </w:style>
  <w:style w:type="character" w:customStyle="1" w:styleId="FontStyle719">
    <w:name w:val="Font Style719"/>
    <w:uiPriority w:val="99"/>
    <w:qFormat/>
    <w:rsid w:val="00650B00"/>
    <w:rPr>
      <w:rFonts w:ascii="Bookman Old Style" w:hAnsi="Bookman Old Style"/>
      <w:b/>
      <w:color w:val="000000"/>
      <w:sz w:val="16"/>
    </w:rPr>
  </w:style>
  <w:style w:type="character" w:customStyle="1" w:styleId="FontStyle720">
    <w:name w:val="Font Style720"/>
    <w:uiPriority w:val="99"/>
    <w:qFormat/>
    <w:rsid w:val="00650B00"/>
    <w:rPr>
      <w:rFonts w:ascii="Tahoma" w:hAnsi="Tahoma"/>
      <w:color w:val="000000"/>
      <w:sz w:val="14"/>
    </w:rPr>
  </w:style>
  <w:style w:type="character" w:customStyle="1" w:styleId="FontStyle815">
    <w:name w:val="Font Style815"/>
    <w:uiPriority w:val="99"/>
    <w:qFormat/>
    <w:rsid w:val="00650B00"/>
    <w:rPr>
      <w:rFonts w:ascii="Bookman Old Style" w:hAnsi="Bookman Old Style"/>
      <w:color w:val="000000"/>
      <w:sz w:val="16"/>
    </w:rPr>
  </w:style>
  <w:style w:type="character" w:customStyle="1" w:styleId="FontStyle106">
    <w:name w:val="Font Style106"/>
    <w:uiPriority w:val="99"/>
    <w:qFormat/>
    <w:rsid w:val="00650B00"/>
    <w:rPr>
      <w:rFonts w:ascii="Times New Roman" w:hAnsi="Times New Roman"/>
      <w:color w:val="000000"/>
      <w:sz w:val="24"/>
    </w:rPr>
  </w:style>
  <w:style w:type="character" w:customStyle="1" w:styleId="FontStyle122">
    <w:name w:val="Font Style122"/>
    <w:uiPriority w:val="99"/>
    <w:qFormat/>
    <w:rsid w:val="00650B00"/>
    <w:rPr>
      <w:rFonts w:ascii="Times New Roman" w:hAnsi="Times New Roman"/>
      <w:color w:val="000000"/>
      <w:sz w:val="22"/>
    </w:rPr>
  </w:style>
  <w:style w:type="character" w:customStyle="1" w:styleId="146pt">
    <w:name w:val="Основной текст (14) + 6 pt"/>
    <w:uiPriority w:val="99"/>
    <w:qFormat/>
    <w:rsid w:val="00650B00"/>
    <w:rPr>
      <w:rFonts w:ascii="Times New Roman" w:hAnsi="Times New Roman"/>
      <w:sz w:val="12"/>
      <w:shd w:val="clear" w:color="auto" w:fill="FFFFFF"/>
    </w:rPr>
  </w:style>
  <w:style w:type="character" w:customStyle="1" w:styleId="listing-desc">
    <w:name w:val="listing-desc"/>
    <w:uiPriority w:val="99"/>
    <w:qFormat/>
    <w:rsid w:val="00650B00"/>
  </w:style>
  <w:style w:type="character" w:customStyle="1" w:styleId="WW8Num1z0">
    <w:name w:val="WW8Num1z0"/>
    <w:uiPriority w:val="99"/>
    <w:qFormat/>
    <w:rsid w:val="00650B00"/>
  </w:style>
  <w:style w:type="character" w:customStyle="1" w:styleId="WW8Num2z0">
    <w:name w:val="WW8Num2z0"/>
    <w:uiPriority w:val="99"/>
    <w:qFormat/>
    <w:rsid w:val="00650B00"/>
  </w:style>
  <w:style w:type="character" w:customStyle="1" w:styleId="WW8Num3z0">
    <w:name w:val="WW8Num3z0"/>
    <w:uiPriority w:val="99"/>
    <w:qFormat/>
    <w:rsid w:val="00650B00"/>
  </w:style>
  <w:style w:type="character" w:customStyle="1" w:styleId="WW8Num1z1">
    <w:name w:val="WW8Num1z1"/>
    <w:uiPriority w:val="99"/>
    <w:qFormat/>
    <w:rsid w:val="00650B00"/>
  </w:style>
  <w:style w:type="character" w:customStyle="1" w:styleId="WW8Num1z2">
    <w:name w:val="WW8Num1z2"/>
    <w:uiPriority w:val="99"/>
    <w:qFormat/>
    <w:rsid w:val="00650B00"/>
  </w:style>
  <w:style w:type="character" w:customStyle="1" w:styleId="WW8Num1z3">
    <w:name w:val="WW8Num1z3"/>
    <w:uiPriority w:val="99"/>
    <w:qFormat/>
    <w:rsid w:val="00650B00"/>
  </w:style>
  <w:style w:type="character" w:customStyle="1" w:styleId="WW8Num1z4">
    <w:name w:val="WW8Num1z4"/>
    <w:uiPriority w:val="99"/>
    <w:qFormat/>
    <w:rsid w:val="00650B00"/>
  </w:style>
  <w:style w:type="character" w:customStyle="1" w:styleId="WW8Num1z5">
    <w:name w:val="WW8Num1z5"/>
    <w:uiPriority w:val="99"/>
    <w:qFormat/>
    <w:rsid w:val="00650B00"/>
  </w:style>
  <w:style w:type="character" w:customStyle="1" w:styleId="WW8Num1z6">
    <w:name w:val="WW8Num1z6"/>
    <w:uiPriority w:val="99"/>
    <w:qFormat/>
    <w:rsid w:val="00650B00"/>
  </w:style>
  <w:style w:type="character" w:customStyle="1" w:styleId="WW8Num1z7">
    <w:name w:val="WW8Num1z7"/>
    <w:uiPriority w:val="99"/>
    <w:qFormat/>
    <w:rsid w:val="00650B00"/>
  </w:style>
  <w:style w:type="character" w:customStyle="1" w:styleId="WW8Num1z8">
    <w:name w:val="WW8Num1z8"/>
    <w:uiPriority w:val="99"/>
    <w:qFormat/>
    <w:rsid w:val="00650B00"/>
  </w:style>
  <w:style w:type="character" w:customStyle="1" w:styleId="1fff5">
    <w:name w:val="Основной шрифт абзаца1"/>
    <w:uiPriority w:val="99"/>
    <w:qFormat/>
    <w:rsid w:val="00650B00"/>
  </w:style>
  <w:style w:type="character" w:styleId="afffffff0">
    <w:name w:val="Placeholder Text"/>
    <w:basedOn w:val="a3"/>
    <w:uiPriority w:val="99"/>
    <w:qFormat/>
    <w:rsid w:val="00650B00"/>
    <w:rPr>
      <w:rFonts w:cs="Times New Roman"/>
      <w:color w:val="808080"/>
    </w:rPr>
  </w:style>
  <w:style w:type="character" w:customStyle="1" w:styleId="afffffff1">
    <w:name w:val="Символ сноски"/>
    <w:uiPriority w:val="99"/>
    <w:qFormat/>
    <w:rsid w:val="00650B00"/>
    <w:rPr>
      <w:vertAlign w:val="superscript"/>
    </w:rPr>
  </w:style>
  <w:style w:type="character" w:customStyle="1" w:styleId="-">
    <w:name w:val="опред-е"/>
    <w:uiPriority w:val="99"/>
    <w:qFormat/>
    <w:rsid w:val="00650B00"/>
    <w:rPr>
      <w:b/>
    </w:rPr>
  </w:style>
  <w:style w:type="character" w:customStyle="1" w:styleId="FontStyle436">
    <w:name w:val="Font Style436"/>
    <w:uiPriority w:val="99"/>
    <w:qFormat/>
    <w:rsid w:val="00650B00"/>
    <w:rPr>
      <w:rFonts w:ascii="Times New Roman" w:hAnsi="Times New Roman"/>
      <w:b/>
      <w:sz w:val="18"/>
    </w:rPr>
  </w:style>
  <w:style w:type="character" w:customStyle="1" w:styleId="FontStyle434">
    <w:name w:val="Font Style434"/>
    <w:uiPriority w:val="99"/>
    <w:qFormat/>
    <w:rsid w:val="00650B00"/>
    <w:rPr>
      <w:rFonts w:ascii="Times New Roman" w:hAnsi="Times New Roman"/>
      <w:sz w:val="18"/>
    </w:rPr>
  </w:style>
  <w:style w:type="character" w:customStyle="1" w:styleId="2ff2">
    <w:name w:val="Основной текст Знак2"/>
    <w:uiPriority w:val="99"/>
    <w:qFormat/>
    <w:locked/>
    <w:rsid w:val="00650B00"/>
    <w:rPr>
      <w:sz w:val="24"/>
      <w:lang w:val="ru-RU" w:eastAsia="ru-RU"/>
    </w:rPr>
  </w:style>
  <w:style w:type="character" w:customStyle="1" w:styleId="95">
    <w:name w:val="Знак Знак9"/>
    <w:uiPriority w:val="99"/>
    <w:qFormat/>
    <w:locked/>
    <w:rsid w:val="00650B00"/>
    <w:rPr>
      <w:rFonts w:ascii="Cambria" w:hAnsi="Cambria"/>
      <w:b/>
      <w:color w:val="4F81BD"/>
      <w:sz w:val="26"/>
      <w:lang w:val="ru-RU" w:eastAsia="en-US"/>
    </w:rPr>
  </w:style>
  <w:style w:type="character" w:customStyle="1" w:styleId="532">
    <w:name w:val="Знак Знак53"/>
    <w:uiPriority w:val="99"/>
    <w:qFormat/>
    <w:locked/>
    <w:rsid w:val="00650B00"/>
    <w:rPr>
      <w:b/>
      <w:caps/>
      <w:sz w:val="24"/>
      <w:lang w:val="ru-RU" w:eastAsia="ru-RU"/>
    </w:rPr>
  </w:style>
  <w:style w:type="character" w:customStyle="1" w:styleId="HTML11a">
    <w:name w:val="Адрес HTML Знак11"/>
    <w:uiPriority w:val="99"/>
    <w:qFormat/>
    <w:rsid w:val="00650B00"/>
    <w:rPr>
      <w:rFonts w:ascii="Times New Roman" w:hAnsi="Times New Roman"/>
      <w:i/>
      <w:sz w:val="24"/>
    </w:rPr>
  </w:style>
  <w:style w:type="character" w:customStyle="1" w:styleId="st1">
    <w:name w:val="st1"/>
    <w:basedOn w:val="a3"/>
    <w:uiPriority w:val="99"/>
    <w:qFormat/>
    <w:rsid w:val="00650B00"/>
    <w:rPr>
      <w:rFonts w:cs="Times New Roman"/>
    </w:rPr>
  </w:style>
  <w:style w:type="character" w:customStyle="1" w:styleId="11f">
    <w:name w:val="Основной текст с отступом Знак11"/>
    <w:uiPriority w:val="99"/>
    <w:semiHidden/>
    <w:rsid w:val="00650B00"/>
    <w:rPr>
      <w:rFonts w:ascii="Times New Roman" w:hAnsi="Times New Roman"/>
      <w:sz w:val="24"/>
      <w:lang w:eastAsia="ru-RU"/>
    </w:rPr>
  </w:style>
  <w:style w:type="character" w:customStyle="1" w:styleId="1fff6">
    <w:name w:val="Текст примечания Знак1"/>
    <w:uiPriority w:val="99"/>
    <w:qFormat/>
    <w:rsid w:val="00650B00"/>
    <w:rPr>
      <w:rFonts w:ascii="Times New Roman" w:hAnsi="Times New Roman"/>
      <w:sz w:val="20"/>
      <w:lang w:eastAsia="ru-RU"/>
    </w:rPr>
  </w:style>
  <w:style w:type="character" w:customStyle="1" w:styleId="21a">
    <w:name w:val="Основной текст с отступом 2 Знак1"/>
    <w:uiPriority w:val="99"/>
    <w:qFormat/>
    <w:rsid w:val="00650B00"/>
    <w:rPr>
      <w:rFonts w:ascii="Times New Roman" w:hAnsi="Times New Roman"/>
      <w:sz w:val="24"/>
      <w:lang w:eastAsia="ru-RU"/>
    </w:rPr>
  </w:style>
  <w:style w:type="character" w:customStyle="1" w:styleId="2ff3">
    <w:name w:val="Основной текст Знак Знак Знак2"/>
    <w:uiPriority w:val="99"/>
    <w:qFormat/>
    <w:locked/>
    <w:rsid w:val="00650B00"/>
    <w:rPr>
      <w:sz w:val="24"/>
      <w:lang w:val="ru-RU" w:eastAsia="ru-RU"/>
    </w:rPr>
  </w:style>
  <w:style w:type="character" w:customStyle="1" w:styleId="FontStyle126">
    <w:name w:val="Font Style126"/>
    <w:uiPriority w:val="99"/>
    <w:qFormat/>
    <w:rsid w:val="00650B00"/>
    <w:rPr>
      <w:rFonts w:ascii="Times New Roman" w:hAnsi="Times New Roman"/>
      <w:color w:val="000000"/>
      <w:sz w:val="20"/>
    </w:rPr>
  </w:style>
  <w:style w:type="character" w:customStyle="1" w:styleId="13a">
    <w:name w:val="Знак Знак13"/>
    <w:uiPriority w:val="99"/>
    <w:qFormat/>
    <w:locked/>
    <w:rsid w:val="00650B00"/>
    <w:rPr>
      <w:color w:val="000000"/>
      <w:sz w:val="24"/>
    </w:rPr>
  </w:style>
  <w:style w:type="character" w:customStyle="1" w:styleId="11f0">
    <w:name w:val="Знак Знак11"/>
    <w:uiPriority w:val="99"/>
    <w:qFormat/>
    <w:locked/>
    <w:rsid w:val="00650B00"/>
    <w:rPr>
      <w:sz w:val="24"/>
    </w:rPr>
  </w:style>
  <w:style w:type="character" w:customStyle="1" w:styleId="231">
    <w:name w:val="Знак Знак231"/>
    <w:uiPriority w:val="99"/>
    <w:qFormat/>
    <w:locked/>
    <w:rsid w:val="00650B00"/>
    <w:rPr>
      <w:sz w:val="24"/>
      <w:lang w:val="ru-RU" w:eastAsia="ru-RU"/>
    </w:rPr>
  </w:style>
  <w:style w:type="character" w:customStyle="1" w:styleId="5310">
    <w:name w:val="Знак Знак531"/>
    <w:uiPriority w:val="99"/>
    <w:qFormat/>
    <w:locked/>
    <w:rsid w:val="00650B00"/>
    <w:rPr>
      <w:b/>
      <w:caps/>
      <w:sz w:val="24"/>
      <w:lang w:val="ru-RU" w:eastAsia="ru-RU"/>
    </w:rPr>
  </w:style>
  <w:style w:type="character" w:customStyle="1" w:styleId="1510">
    <w:name w:val="Знак Знак151"/>
    <w:uiPriority w:val="99"/>
    <w:qFormat/>
    <w:rsid w:val="00650B00"/>
    <w:rPr>
      <w:rFonts w:ascii="Times New Roman" w:hAnsi="Times New Roman"/>
      <w:sz w:val="24"/>
      <w:lang w:eastAsia="ru-RU"/>
    </w:rPr>
  </w:style>
  <w:style w:type="character" w:customStyle="1" w:styleId="460">
    <w:name w:val="Знак Знак46"/>
    <w:uiPriority w:val="99"/>
    <w:qFormat/>
    <w:locked/>
    <w:rsid w:val="00650B00"/>
    <w:rPr>
      <w:rFonts w:ascii="Arial" w:hAnsi="Arial"/>
      <w:b/>
      <w:i/>
      <w:sz w:val="28"/>
      <w:lang w:val="ru-RU" w:eastAsia="en-US"/>
    </w:rPr>
  </w:style>
  <w:style w:type="paragraph" w:customStyle="1" w:styleId="opredelenie">
    <w:name w:val="opredelenie"/>
    <w:basedOn w:val="a2"/>
    <w:uiPriority w:val="99"/>
    <w:qFormat/>
    <w:rsid w:val="00650B00"/>
    <w:pPr>
      <w:widowControl/>
      <w:snapToGrid/>
      <w:spacing w:beforeAutospacing="1" w:afterAutospacing="1"/>
    </w:pPr>
    <w:rPr>
      <w:rFonts w:eastAsia="Times New Roman"/>
      <w:szCs w:val="24"/>
    </w:rPr>
  </w:style>
  <w:style w:type="character" w:customStyle="1" w:styleId="1710">
    <w:name w:val="Знак Знак171"/>
    <w:uiPriority w:val="99"/>
    <w:qFormat/>
    <w:locked/>
    <w:rsid w:val="00650B00"/>
    <w:rPr>
      <w:i/>
      <w:sz w:val="24"/>
      <w:lang w:val="ru-RU" w:eastAsia="ru-RU"/>
    </w:rPr>
  </w:style>
  <w:style w:type="character" w:customStyle="1" w:styleId="ConsPlusNormal0">
    <w:name w:val="ConsPlusNormal Знак"/>
    <w:link w:val="ConsPlusNormal"/>
    <w:uiPriority w:val="99"/>
    <w:qFormat/>
    <w:locked/>
    <w:rsid w:val="00650B00"/>
    <w:rPr>
      <w:rFonts w:ascii="Arial" w:eastAsia="Calibri" w:hAnsi="Arial" w:cs="Times New Roman"/>
      <w:lang w:eastAsia="ru-RU"/>
    </w:rPr>
  </w:style>
  <w:style w:type="paragraph" w:customStyle="1" w:styleId="rvps4">
    <w:name w:val="rvps4"/>
    <w:basedOn w:val="a2"/>
    <w:uiPriority w:val="99"/>
    <w:qFormat/>
    <w:rsid w:val="00650B00"/>
    <w:pPr>
      <w:widowControl/>
      <w:snapToGrid/>
      <w:spacing w:before="0" w:after="0"/>
      <w:jc w:val="both"/>
    </w:pPr>
    <w:rPr>
      <w:rFonts w:eastAsia="Times New Roman"/>
      <w:szCs w:val="24"/>
    </w:rPr>
  </w:style>
  <w:style w:type="character" w:customStyle="1" w:styleId="1fff7">
    <w:name w:val="Без интервала Знак1"/>
    <w:link w:val="48"/>
    <w:uiPriority w:val="99"/>
    <w:qFormat/>
    <w:locked/>
    <w:rsid w:val="00650B00"/>
  </w:style>
  <w:style w:type="paragraph" w:customStyle="1" w:styleId="48">
    <w:name w:val="Без интервала4"/>
    <w:link w:val="1fff7"/>
    <w:uiPriority w:val="99"/>
    <w:qFormat/>
    <w:rsid w:val="00650B00"/>
    <w:pPr>
      <w:spacing w:after="0" w:line="240" w:lineRule="auto"/>
    </w:pPr>
  </w:style>
  <w:style w:type="character" w:customStyle="1" w:styleId="3f2">
    <w:name w:val="3 ступень Знак"/>
    <w:link w:val="3f3"/>
    <w:uiPriority w:val="99"/>
    <w:qFormat/>
    <w:locked/>
    <w:rsid w:val="00650B00"/>
    <w:rPr>
      <w:rFonts w:ascii="BodoniCTT" w:hAnsi="BodoniCTT"/>
      <w:b/>
    </w:rPr>
  </w:style>
  <w:style w:type="paragraph" w:customStyle="1" w:styleId="3f3">
    <w:name w:val="3 ступень"/>
    <w:basedOn w:val="a2"/>
    <w:link w:val="3f2"/>
    <w:uiPriority w:val="99"/>
    <w:qFormat/>
    <w:rsid w:val="00650B00"/>
    <w:pPr>
      <w:keepNext/>
      <w:widowControl/>
      <w:overflowPunct w:val="0"/>
      <w:autoSpaceDE w:val="0"/>
      <w:autoSpaceDN w:val="0"/>
      <w:adjustRightInd w:val="0"/>
      <w:snapToGrid/>
      <w:spacing w:before="120" w:after="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650B00"/>
    <w:pPr>
      <w:autoSpaceDE w:val="0"/>
      <w:autoSpaceDN w:val="0"/>
      <w:adjustRightInd w:val="0"/>
      <w:snapToGrid/>
      <w:spacing w:before="0" w:after="0" w:line="494" w:lineRule="exact"/>
      <w:ind w:firstLine="902"/>
    </w:pPr>
    <w:rPr>
      <w:rFonts w:eastAsia="Times New Roman"/>
      <w:szCs w:val="24"/>
    </w:rPr>
  </w:style>
  <w:style w:type="paragraph" w:customStyle="1" w:styleId="Style7">
    <w:name w:val="Style7"/>
    <w:basedOn w:val="a2"/>
    <w:uiPriority w:val="99"/>
    <w:qFormat/>
    <w:rsid w:val="00650B00"/>
    <w:pPr>
      <w:autoSpaceDE w:val="0"/>
      <w:autoSpaceDN w:val="0"/>
      <w:adjustRightInd w:val="0"/>
      <w:snapToGrid/>
      <w:spacing w:before="0" w:after="0"/>
      <w:jc w:val="both"/>
    </w:pPr>
    <w:rPr>
      <w:rFonts w:eastAsia="Times New Roman"/>
      <w:szCs w:val="24"/>
    </w:rPr>
  </w:style>
  <w:style w:type="paragraph" w:customStyle="1" w:styleId="Style36">
    <w:name w:val="Style36"/>
    <w:basedOn w:val="a2"/>
    <w:uiPriority w:val="99"/>
    <w:qFormat/>
    <w:rsid w:val="00650B00"/>
    <w:pPr>
      <w:autoSpaceDE w:val="0"/>
      <w:autoSpaceDN w:val="0"/>
      <w:adjustRightInd w:val="0"/>
      <w:snapToGrid/>
      <w:spacing w:before="0" w:after="0"/>
    </w:pPr>
    <w:rPr>
      <w:rFonts w:eastAsia="Times New Roman"/>
      <w:szCs w:val="24"/>
    </w:rPr>
  </w:style>
  <w:style w:type="paragraph" w:customStyle="1" w:styleId="F9">
    <w:name w:val="ОбычныF9"/>
    <w:uiPriority w:val="99"/>
    <w:qFormat/>
    <w:rsid w:val="00650B00"/>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9">
    <w:name w:val="Квадрат4"/>
    <w:basedOn w:val="a2"/>
    <w:uiPriority w:val="99"/>
    <w:qFormat/>
    <w:rsid w:val="00650B00"/>
    <w:pPr>
      <w:autoSpaceDE w:val="0"/>
      <w:autoSpaceDN w:val="0"/>
      <w:adjustRightInd w:val="0"/>
      <w:snapToGrid/>
      <w:spacing w:before="0" w:after="0"/>
      <w:jc w:val="both"/>
    </w:pPr>
    <w:rPr>
      <w:rFonts w:ascii="a_Timer" w:eastAsia="Times New Roman" w:hAnsi="a_Timer" w:cs="a_Timer"/>
      <w:szCs w:val="24"/>
      <w:lang w:val="en-US"/>
    </w:rPr>
  </w:style>
  <w:style w:type="paragraph" w:customStyle="1" w:styleId="p3">
    <w:name w:val="p3"/>
    <w:basedOn w:val="a2"/>
    <w:uiPriority w:val="99"/>
    <w:qFormat/>
    <w:rsid w:val="00650B00"/>
    <w:pPr>
      <w:widowControl/>
      <w:snapToGrid/>
      <w:spacing w:beforeAutospacing="1" w:afterAutospacing="1"/>
    </w:pPr>
    <w:rPr>
      <w:rFonts w:eastAsia="Times New Roman"/>
      <w:szCs w:val="24"/>
    </w:rPr>
  </w:style>
  <w:style w:type="paragraph" w:customStyle="1" w:styleId="p4">
    <w:name w:val="p4"/>
    <w:basedOn w:val="a2"/>
    <w:uiPriority w:val="99"/>
    <w:qFormat/>
    <w:rsid w:val="00650B00"/>
    <w:pPr>
      <w:widowControl/>
      <w:snapToGrid/>
      <w:spacing w:beforeAutospacing="1" w:afterAutospacing="1"/>
    </w:pPr>
    <w:rPr>
      <w:rFonts w:eastAsia="Times New Roman"/>
      <w:szCs w:val="24"/>
    </w:rPr>
  </w:style>
  <w:style w:type="character" w:customStyle="1" w:styleId="rvts6">
    <w:name w:val="rvts6"/>
    <w:uiPriority w:val="99"/>
    <w:qFormat/>
    <w:rsid w:val="00650B00"/>
    <w:rPr>
      <w:rFonts w:ascii="Times New Roman" w:hAnsi="Times New Roman"/>
      <w:sz w:val="28"/>
    </w:rPr>
  </w:style>
  <w:style w:type="character" w:customStyle="1" w:styleId="3917">
    <w:name w:val="3917"/>
    <w:basedOn w:val="a3"/>
    <w:uiPriority w:val="99"/>
    <w:qFormat/>
    <w:rsid w:val="00650B00"/>
    <w:rPr>
      <w:rFonts w:cs="Times New Roman"/>
    </w:rPr>
  </w:style>
  <w:style w:type="character" w:customStyle="1" w:styleId="epm">
    <w:name w:val="epm"/>
    <w:uiPriority w:val="99"/>
    <w:qFormat/>
    <w:rsid w:val="00650B00"/>
  </w:style>
  <w:style w:type="character" w:customStyle="1" w:styleId="afffffff2">
    <w:name w:val="Стиль Зеленый"/>
    <w:uiPriority w:val="99"/>
    <w:qFormat/>
    <w:rsid w:val="00650B00"/>
    <w:rPr>
      <w:color w:val="00B050"/>
      <w:spacing w:val="0"/>
    </w:rPr>
  </w:style>
  <w:style w:type="character" w:customStyle="1" w:styleId="FontStyle44">
    <w:name w:val="Font Style44"/>
    <w:uiPriority w:val="99"/>
    <w:qFormat/>
    <w:rsid w:val="00650B00"/>
    <w:rPr>
      <w:rFonts w:ascii="Times New Roman" w:hAnsi="Times New Roman"/>
      <w:b/>
      <w:sz w:val="26"/>
    </w:rPr>
  </w:style>
  <w:style w:type="character" w:customStyle="1" w:styleId="FontStyle45">
    <w:name w:val="Font Style45"/>
    <w:uiPriority w:val="99"/>
    <w:qFormat/>
    <w:rsid w:val="00650B00"/>
    <w:rPr>
      <w:rFonts w:ascii="Times New Roman" w:hAnsi="Times New Roman"/>
      <w:i/>
      <w:sz w:val="26"/>
    </w:rPr>
  </w:style>
  <w:style w:type="character" w:customStyle="1" w:styleId="s10">
    <w:name w:val="s_10"/>
    <w:basedOn w:val="a3"/>
    <w:uiPriority w:val="99"/>
    <w:qFormat/>
    <w:rsid w:val="00650B00"/>
    <w:rPr>
      <w:rFonts w:cs="Times New Roman"/>
    </w:rPr>
  </w:style>
  <w:style w:type="character" w:customStyle="1" w:styleId="s5">
    <w:name w:val="s5"/>
    <w:basedOn w:val="a3"/>
    <w:uiPriority w:val="99"/>
    <w:qFormat/>
    <w:rsid w:val="00650B00"/>
    <w:rPr>
      <w:rFonts w:cs="Times New Roman"/>
    </w:rPr>
  </w:style>
  <w:style w:type="character" w:customStyle="1" w:styleId="sz12">
    <w:name w:val="sz12"/>
    <w:basedOn w:val="a3"/>
    <w:uiPriority w:val="99"/>
    <w:qFormat/>
    <w:rsid w:val="00650B00"/>
    <w:rPr>
      <w:rFonts w:cs="Times New Roman"/>
    </w:rPr>
  </w:style>
  <w:style w:type="character" w:customStyle="1" w:styleId="s6">
    <w:name w:val="s6"/>
    <w:basedOn w:val="a3"/>
    <w:uiPriority w:val="99"/>
    <w:qFormat/>
    <w:rsid w:val="00650B00"/>
    <w:rPr>
      <w:rFonts w:cs="Times New Roman"/>
    </w:rPr>
  </w:style>
  <w:style w:type="character" w:customStyle="1" w:styleId="FontStyle133">
    <w:name w:val="Font Style133"/>
    <w:uiPriority w:val="99"/>
    <w:qFormat/>
    <w:rsid w:val="00650B00"/>
    <w:rPr>
      <w:rFonts w:ascii="Times New Roman" w:hAnsi="Times New Roman"/>
      <w:i/>
      <w:sz w:val="18"/>
    </w:rPr>
  </w:style>
  <w:style w:type="character" w:customStyle="1" w:styleId="blk3">
    <w:name w:val="blk3"/>
    <w:uiPriority w:val="99"/>
    <w:qFormat/>
    <w:rsid w:val="00650B00"/>
  </w:style>
  <w:style w:type="character" w:customStyle="1" w:styleId="11f1">
    <w:name w:val="Знак1 Знак Знак1"/>
    <w:uiPriority w:val="99"/>
    <w:qFormat/>
    <w:locked/>
    <w:rsid w:val="00650B00"/>
    <w:rPr>
      <w:rFonts w:ascii="Times New Roman" w:hAnsi="Times New Roman"/>
      <w:sz w:val="24"/>
      <w:lang w:eastAsia="ru-RU"/>
    </w:rPr>
  </w:style>
  <w:style w:type="character" w:customStyle="1" w:styleId="461">
    <w:name w:val="Знак Знак461"/>
    <w:uiPriority w:val="99"/>
    <w:qFormat/>
    <w:locked/>
    <w:rsid w:val="00650B00"/>
    <w:rPr>
      <w:b/>
      <w:sz w:val="27"/>
      <w:lang w:val="ru-RU" w:eastAsia="ru-RU"/>
    </w:rPr>
  </w:style>
  <w:style w:type="character" w:customStyle="1" w:styleId="3111">
    <w:name w:val="Знак3 Знак Знак11"/>
    <w:uiPriority w:val="99"/>
    <w:qFormat/>
    <w:locked/>
    <w:rsid w:val="00650B00"/>
    <w:rPr>
      <w:rFonts w:ascii="Arial" w:hAnsi="Arial"/>
      <w:b/>
      <w:i/>
      <w:sz w:val="28"/>
      <w:lang w:val="ru-RU" w:eastAsia="en-US"/>
    </w:rPr>
  </w:style>
  <w:style w:type="character" w:customStyle="1" w:styleId="480">
    <w:name w:val="Знак Знак48"/>
    <w:uiPriority w:val="99"/>
    <w:qFormat/>
    <w:locked/>
    <w:rsid w:val="00650B00"/>
    <w:rPr>
      <w:b/>
      <w:sz w:val="27"/>
      <w:lang w:val="ru-RU" w:eastAsia="ru-RU"/>
    </w:rPr>
  </w:style>
  <w:style w:type="character" w:customStyle="1" w:styleId="21b">
    <w:name w:val="Основной текст с отступом Знак21"/>
    <w:uiPriority w:val="99"/>
    <w:rsid w:val="00650B00"/>
    <w:rPr>
      <w:rFonts w:ascii="Times New Roman" w:hAnsi="Times New Roman"/>
      <w:sz w:val="24"/>
    </w:rPr>
  </w:style>
  <w:style w:type="paragraph" w:customStyle="1" w:styleId="z-1">
    <w:name w:val="z-Начало формы1"/>
    <w:basedOn w:val="a2"/>
    <w:next w:val="a2"/>
    <w:link w:val="z-"/>
    <w:uiPriority w:val="99"/>
    <w:qFormat/>
    <w:rsid w:val="00650B00"/>
    <w:pPr>
      <w:widowControl/>
      <w:pBdr>
        <w:bottom w:val="single" w:sz="6" w:space="1" w:color="auto"/>
      </w:pBdr>
      <w:snapToGrid/>
      <w:spacing w:before="0" w:after="0"/>
      <w:jc w:val="center"/>
    </w:pPr>
    <w:rPr>
      <w:rFonts w:ascii="Arial" w:eastAsia="Times New Roman" w:hAnsi="Arial"/>
      <w:b/>
      <w:sz w:val="36"/>
      <w:lang w:eastAsia="en-US"/>
    </w:rPr>
  </w:style>
  <w:style w:type="character" w:customStyle="1" w:styleId="z-TopofFormChar">
    <w:name w:val="z-Top of Form Char"/>
    <w:basedOn w:val="a3"/>
    <w:uiPriority w:val="99"/>
    <w:locked/>
    <w:rsid w:val="00650B00"/>
    <w:rPr>
      <w:rFonts w:ascii="Arial" w:hAnsi="Arial" w:cs="Times New Roman"/>
      <w:b/>
      <w:sz w:val="20"/>
    </w:rPr>
  </w:style>
  <w:style w:type="character" w:customStyle="1" w:styleId="z-">
    <w:name w:val="z-Начало формы Знак"/>
    <w:basedOn w:val="a3"/>
    <w:link w:val="z-1"/>
    <w:uiPriority w:val="99"/>
    <w:qFormat/>
    <w:locked/>
    <w:rsid w:val="00650B00"/>
    <w:rPr>
      <w:rFonts w:ascii="Arial" w:eastAsia="Times New Roman" w:hAnsi="Arial" w:cs="Times New Roman"/>
      <w:b/>
      <w:sz w:val="36"/>
      <w:szCs w:val="20"/>
    </w:rPr>
  </w:style>
  <w:style w:type="character" w:customStyle="1" w:styleId="440">
    <w:name w:val="Знак Знак44"/>
    <w:uiPriority w:val="99"/>
    <w:qFormat/>
    <w:locked/>
    <w:rsid w:val="00650B00"/>
    <w:rPr>
      <w:sz w:val="24"/>
    </w:rPr>
  </w:style>
  <w:style w:type="character" w:customStyle="1" w:styleId="511">
    <w:name w:val="Знак Знак51"/>
    <w:uiPriority w:val="99"/>
    <w:qFormat/>
    <w:locked/>
    <w:rsid w:val="00650B00"/>
    <w:rPr>
      <w:b/>
      <w:sz w:val="27"/>
      <w:lang w:val="ru-RU" w:eastAsia="ru-RU"/>
    </w:rPr>
  </w:style>
  <w:style w:type="character" w:customStyle="1" w:styleId="FontStyle16">
    <w:name w:val="Font Style16"/>
    <w:uiPriority w:val="99"/>
    <w:qFormat/>
    <w:rsid w:val="00650B00"/>
    <w:rPr>
      <w:rFonts w:ascii="Century Gothic" w:hAnsi="Century Gothic"/>
      <w:sz w:val="18"/>
    </w:rPr>
  </w:style>
  <w:style w:type="character" w:customStyle="1" w:styleId="430">
    <w:name w:val="Знак Знак43"/>
    <w:uiPriority w:val="99"/>
    <w:qFormat/>
    <w:locked/>
    <w:rsid w:val="00650B00"/>
    <w:rPr>
      <w:color w:val="000000"/>
      <w:sz w:val="24"/>
      <w:lang w:eastAsia="ru-RU"/>
    </w:rPr>
  </w:style>
  <w:style w:type="paragraph" w:customStyle="1" w:styleId="a3cxspmiddle">
    <w:name w:val="a3cxspmiddle"/>
    <w:basedOn w:val="a2"/>
    <w:uiPriority w:val="99"/>
    <w:qFormat/>
    <w:rsid w:val="00650B00"/>
    <w:pPr>
      <w:widowControl/>
      <w:snapToGrid/>
      <w:spacing w:beforeAutospacing="1" w:afterAutospacing="1"/>
    </w:pPr>
    <w:rPr>
      <w:rFonts w:eastAsia="Times New Roman"/>
      <w:color w:val="000000"/>
      <w:szCs w:val="24"/>
    </w:rPr>
  </w:style>
  <w:style w:type="paragraph" w:customStyle="1" w:styleId="afffffff3">
    <w:name w:val="слайд"/>
    <w:basedOn w:val="a2"/>
    <w:uiPriority w:val="99"/>
    <w:qFormat/>
    <w:rsid w:val="00650B00"/>
    <w:pPr>
      <w:widowControl/>
      <w:snapToGrid/>
      <w:spacing w:before="0" w:after="0"/>
      <w:jc w:val="both"/>
    </w:pPr>
    <w:rPr>
      <w:rFonts w:eastAsia="Times New Roman"/>
      <w:sz w:val="36"/>
      <w:szCs w:val="24"/>
      <w:lang w:eastAsia="en-US"/>
    </w:rPr>
  </w:style>
  <w:style w:type="character" w:customStyle="1" w:styleId="st">
    <w:name w:val="st"/>
    <w:basedOn w:val="a3"/>
    <w:uiPriority w:val="99"/>
    <w:qFormat/>
    <w:rsid w:val="00650B00"/>
    <w:rPr>
      <w:rFonts w:cs="Times New Roman"/>
    </w:rPr>
  </w:style>
  <w:style w:type="paragraph" w:customStyle="1" w:styleId="z-10">
    <w:name w:val="z-Конец формы1"/>
    <w:basedOn w:val="a2"/>
    <w:next w:val="a2"/>
    <w:link w:val="z-0"/>
    <w:uiPriority w:val="99"/>
    <w:qFormat/>
    <w:rsid w:val="00650B00"/>
    <w:pPr>
      <w:widowControl/>
      <w:pBdr>
        <w:top w:val="single" w:sz="6" w:space="1" w:color="auto"/>
      </w:pBdr>
      <w:snapToGrid/>
      <w:spacing w:before="0" w:after="0"/>
      <w:jc w:val="center"/>
    </w:pPr>
    <w:rPr>
      <w:rFonts w:ascii="Arial" w:eastAsia="Times New Roman" w:hAnsi="Arial" w:cs="Arial"/>
      <w:vanish/>
      <w:sz w:val="16"/>
      <w:szCs w:val="16"/>
    </w:rPr>
  </w:style>
  <w:style w:type="character" w:customStyle="1" w:styleId="z-BottomofFormChar">
    <w:name w:val="z-Bottom of Form Char"/>
    <w:basedOn w:val="a3"/>
    <w:uiPriority w:val="99"/>
    <w:locked/>
    <w:rsid w:val="00650B00"/>
    <w:rPr>
      <w:rFonts w:ascii="Arial" w:hAnsi="Arial" w:cs="Times New Roman"/>
      <w:vanish/>
      <w:sz w:val="16"/>
      <w:lang w:eastAsia="ru-RU"/>
    </w:rPr>
  </w:style>
  <w:style w:type="character" w:customStyle="1" w:styleId="z-0">
    <w:name w:val="z-Конец формы Знак"/>
    <w:basedOn w:val="a3"/>
    <w:link w:val="z-10"/>
    <w:uiPriority w:val="99"/>
    <w:qFormat/>
    <w:locked/>
    <w:rsid w:val="00650B00"/>
    <w:rPr>
      <w:rFonts w:ascii="Arial" w:eastAsia="Times New Roman" w:hAnsi="Arial" w:cs="Arial"/>
      <w:vanish/>
      <w:sz w:val="16"/>
      <w:szCs w:val="16"/>
      <w:lang w:eastAsia="ru-RU"/>
    </w:rPr>
  </w:style>
  <w:style w:type="character" w:customStyle="1" w:styleId="keyworddef">
    <w:name w:val="keyword_def"/>
    <w:basedOn w:val="a3"/>
    <w:uiPriority w:val="99"/>
    <w:qFormat/>
    <w:rsid w:val="00650B00"/>
    <w:rPr>
      <w:rFonts w:cs="Times New Roman"/>
    </w:rPr>
  </w:style>
  <w:style w:type="paragraph" w:customStyle="1" w:styleId="11f2">
    <w:name w:val="Обычный + 11 пт"/>
    <w:basedOn w:val="a2"/>
    <w:uiPriority w:val="99"/>
    <w:qFormat/>
    <w:rsid w:val="00650B00"/>
    <w:pPr>
      <w:shd w:val="clear" w:color="auto" w:fill="FFFFFF"/>
      <w:autoSpaceDE w:val="0"/>
      <w:autoSpaceDN w:val="0"/>
      <w:adjustRightInd w:val="0"/>
      <w:snapToGrid/>
      <w:spacing w:before="25" w:after="0" w:line="241" w:lineRule="exact"/>
      <w:ind w:left="7"/>
    </w:pPr>
    <w:rPr>
      <w:rFonts w:eastAsia="Times New Roman"/>
      <w:sz w:val="22"/>
    </w:rPr>
  </w:style>
  <w:style w:type="character" w:customStyle="1" w:styleId="bold">
    <w:name w:val="bold"/>
    <w:uiPriority w:val="99"/>
    <w:qFormat/>
    <w:rsid w:val="00650B00"/>
  </w:style>
  <w:style w:type="character" w:customStyle="1" w:styleId="lbldata1">
    <w:name w:val="lbldata1"/>
    <w:uiPriority w:val="99"/>
    <w:qFormat/>
    <w:rsid w:val="00650B00"/>
    <w:rPr>
      <w:rFonts w:ascii="Arial" w:hAnsi="Arial"/>
      <w:sz w:val="24"/>
      <w:u w:val="single"/>
    </w:rPr>
  </w:style>
  <w:style w:type="character" w:customStyle="1" w:styleId="FontStyle17">
    <w:name w:val="Font Style17"/>
    <w:uiPriority w:val="99"/>
    <w:qFormat/>
    <w:rsid w:val="00650B00"/>
    <w:rPr>
      <w:rFonts w:ascii="Times New Roman" w:hAnsi="Times New Roman"/>
      <w:sz w:val="20"/>
    </w:rPr>
  </w:style>
  <w:style w:type="character" w:customStyle="1" w:styleId="FontStyle18">
    <w:name w:val="Font Style18"/>
    <w:uiPriority w:val="99"/>
    <w:qFormat/>
    <w:rsid w:val="00650B00"/>
    <w:rPr>
      <w:rFonts w:ascii="Times New Roman" w:hAnsi="Times New Roman"/>
      <w:i/>
      <w:sz w:val="20"/>
    </w:rPr>
  </w:style>
  <w:style w:type="character" w:customStyle="1" w:styleId="FontStyle19">
    <w:name w:val="Font Style19"/>
    <w:uiPriority w:val="99"/>
    <w:qFormat/>
    <w:rsid w:val="00650B00"/>
    <w:rPr>
      <w:rFonts w:ascii="Times New Roman" w:hAnsi="Times New Roman"/>
      <w:sz w:val="20"/>
    </w:rPr>
  </w:style>
  <w:style w:type="paragraph" w:customStyle="1" w:styleId="Style3">
    <w:name w:val="Style3"/>
    <w:basedOn w:val="a2"/>
    <w:uiPriority w:val="99"/>
    <w:qFormat/>
    <w:rsid w:val="00650B00"/>
    <w:pPr>
      <w:autoSpaceDE w:val="0"/>
      <w:autoSpaceDN w:val="0"/>
      <w:adjustRightInd w:val="0"/>
      <w:snapToGrid/>
      <w:spacing w:before="0" w:after="0" w:line="259" w:lineRule="exact"/>
      <w:ind w:firstLine="542"/>
      <w:jc w:val="both"/>
    </w:pPr>
    <w:rPr>
      <w:rFonts w:eastAsia="Times New Roman"/>
      <w:szCs w:val="24"/>
    </w:rPr>
  </w:style>
  <w:style w:type="character" w:customStyle="1" w:styleId="420">
    <w:name w:val="Знак Знак42"/>
    <w:uiPriority w:val="99"/>
    <w:qFormat/>
    <w:rsid w:val="00650B00"/>
    <w:rPr>
      <w:rFonts w:ascii="Times New Roman" w:hAnsi="Times New Roman"/>
      <w:sz w:val="16"/>
    </w:rPr>
  </w:style>
  <w:style w:type="character" w:customStyle="1" w:styleId="490">
    <w:name w:val="Знак Знак49"/>
    <w:uiPriority w:val="99"/>
    <w:qFormat/>
    <w:rsid w:val="00650B00"/>
    <w:rPr>
      <w:rFonts w:ascii="Times New Roman" w:hAnsi="Times New Roman"/>
      <w:b/>
      <w:caps/>
      <w:sz w:val="24"/>
      <w:lang w:eastAsia="ru-RU"/>
    </w:rPr>
  </w:style>
  <w:style w:type="character" w:customStyle="1" w:styleId="c4">
    <w:name w:val="c4"/>
    <w:basedOn w:val="a3"/>
    <w:uiPriority w:val="99"/>
    <w:qFormat/>
    <w:rsid w:val="00650B00"/>
    <w:rPr>
      <w:rFonts w:cs="Times New Roman"/>
    </w:rPr>
  </w:style>
  <w:style w:type="paragraph" w:customStyle="1" w:styleId="c3">
    <w:name w:val="c3"/>
    <w:basedOn w:val="a2"/>
    <w:uiPriority w:val="99"/>
    <w:qFormat/>
    <w:rsid w:val="00650B00"/>
    <w:pPr>
      <w:widowControl/>
      <w:snapToGrid/>
      <w:spacing w:before="0" w:after="150"/>
    </w:pPr>
    <w:rPr>
      <w:rFonts w:eastAsia="Times New Roman"/>
      <w:szCs w:val="24"/>
    </w:rPr>
  </w:style>
  <w:style w:type="character" w:customStyle="1" w:styleId="470">
    <w:name w:val="Знак Знак47"/>
    <w:uiPriority w:val="99"/>
    <w:qFormat/>
    <w:rsid w:val="00650B00"/>
    <w:rPr>
      <w:rFonts w:ascii="Times New Roman" w:hAnsi="Times New Roman"/>
      <w:b/>
      <w:sz w:val="27"/>
      <w:lang w:eastAsia="ru-RU"/>
    </w:rPr>
  </w:style>
  <w:style w:type="character" w:customStyle="1" w:styleId="450">
    <w:name w:val="Знак Знак45"/>
    <w:uiPriority w:val="99"/>
    <w:qFormat/>
    <w:rsid w:val="00650B00"/>
    <w:rPr>
      <w:rFonts w:ascii="Times New Roman" w:hAnsi="Times New Roman"/>
      <w:b/>
      <w:i/>
      <w:sz w:val="26"/>
      <w:lang w:eastAsia="ru-RU"/>
    </w:rPr>
  </w:style>
  <w:style w:type="character" w:customStyle="1" w:styleId="MacroTextChar">
    <w:name w:val="Macro Text Char"/>
    <w:basedOn w:val="a3"/>
    <w:uiPriority w:val="99"/>
    <w:qFormat/>
    <w:locked/>
    <w:rsid w:val="00650B00"/>
    <w:rPr>
      <w:rFonts w:ascii="Courier New" w:hAnsi="Courier New" w:cs="Times New Roman"/>
      <w:sz w:val="22"/>
      <w:lang w:val="en-US" w:eastAsia="en-US"/>
    </w:rPr>
  </w:style>
  <w:style w:type="character" w:customStyle="1" w:styleId="toctext">
    <w:name w:val="toctext"/>
    <w:basedOn w:val="a3"/>
    <w:uiPriority w:val="99"/>
    <w:qFormat/>
    <w:rsid w:val="00650B00"/>
    <w:rPr>
      <w:rFonts w:cs="Times New Roman"/>
    </w:rPr>
  </w:style>
  <w:style w:type="character" w:customStyle="1" w:styleId="searchmatch">
    <w:name w:val="searchmatch"/>
    <w:basedOn w:val="a3"/>
    <w:uiPriority w:val="99"/>
    <w:qFormat/>
    <w:rsid w:val="00650B00"/>
    <w:rPr>
      <w:rFonts w:cs="Times New Roman"/>
    </w:rPr>
  </w:style>
  <w:style w:type="paragraph" w:customStyle="1" w:styleId="a3cxsplast">
    <w:name w:val="a3cxsplast"/>
    <w:basedOn w:val="a2"/>
    <w:uiPriority w:val="99"/>
    <w:qFormat/>
    <w:rsid w:val="00650B00"/>
    <w:pPr>
      <w:widowControl/>
      <w:snapToGrid/>
      <w:spacing w:beforeAutospacing="1" w:afterAutospacing="1"/>
    </w:pPr>
    <w:rPr>
      <w:rFonts w:eastAsia="Times New Roman"/>
      <w:color w:val="000000"/>
      <w:szCs w:val="24"/>
    </w:rPr>
  </w:style>
  <w:style w:type="character" w:customStyle="1" w:styleId="1fff8">
    <w:name w:val="Заголовок №1_"/>
    <w:link w:val="1fff9"/>
    <w:uiPriority w:val="99"/>
    <w:qFormat/>
    <w:locked/>
    <w:rsid w:val="00650B00"/>
    <w:rPr>
      <w:sz w:val="23"/>
      <w:shd w:val="clear" w:color="auto" w:fill="FFFFFF"/>
    </w:rPr>
  </w:style>
  <w:style w:type="paragraph" w:customStyle="1" w:styleId="1fff9">
    <w:name w:val="Заголовок №1"/>
    <w:basedOn w:val="a2"/>
    <w:link w:val="1fff8"/>
    <w:uiPriority w:val="99"/>
    <w:qFormat/>
    <w:rsid w:val="00650B00"/>
    <w:pPr>
      <w:widowControl/>
      <w:shd w:val="clear" w:color="auto" w:fill="FFFFFF"/>
      <w:snapToGrid/>
      <w:spacing w:before="540" w:after="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650B00"/>
    <w:rPr>
      <w:rFonts w:ascii="Times New Roman" w:hAnsi="Times New Roman"/>
      <w:spacing w:val="0"/>
      <w:sz w:val="20"/>
    </w:rPr>
  </w:style>
  <w:style w:type="character" w:customStyle="1" w:styleId="c7">
    <w:name w:val="c7"/>
    <w:basedOn w:val="a3"/>
    <w:uiPriority w:val="99"/>
    <w:qFormat/>
    <w:rsid w:val="00650B00"/>
    <w:rPr>
      <w:rFonts w:cs="Times New Roman"/>
    </w:rPr>
  </w:style>
  <w:style w:type="character" w:customStyle="1" w:styleId="afffffff4">
    <w:name w:val="полужирный"/>
    <w:uiPriority w:val="99"/>
    <w:qFormat/>
    <w:rsid w:val="00650B00"/>
    <w:rPr>
      <w:rFonts w:ascii="Times New Roman" w:hAnsi="Times New Roman"/>
      <w:b/>
      <w:color w:val="auto"/>
      <w:sz w:val="24"/>
    </w:rPr>
  </w:style>
  <w:style w:type="paragraph" w:customStyle="1" w:styleId="1fffa">
    <w:name w:val="список1"/>
    <w:basedOn w:val="a2"/>
    <w:uiPriority w:val="99"/>
    <w:qFormat/>
    <w:rsid w:val="00650B00"/>
    <w:pPr>
      <w:widowControl/>
      <w:tabs>
        <w:tab w:val="left" w:pos="0"/>
      </w:tabs>
      <w:autoSpaceDE w:val="0"/>
      <w:autoSpaceDN w:val="0"/>
      <w:adjustRightInd w:val="0"/>
      <w:snapToGrid/>
      <w:spacing w:before="0" w:after="0"/>
      <w:ind w:firstLine="66"/>
      <w:jc w:val="both"/>
    </w:pPr>
    <w:rPr>
      <w:rFonts w:ascii="PragmaticaCTT" w:eastAsia="Times New Roman" w:hAnsi="PragmaticaCTT"/>
      <w:sz w:val="20"/>
      <w:szCs w:val="24"/>
    </w:rPr>
  </w:style>
  <w:style w:type="paragraph" w:customStyle="1" w:styleId="afffffff5">
    <w:name w:val="Основной текст с отступо"/>
    <w:basedOn w:val="a2"/>
    <w:uiPriority w:val="99"/>
    <w:qFormat/>
    <w:rsid w:val="00650B00"/>
    <w:pPr>
      <w:widowControl/>
      <w:snapToGrid/>
      <w:spacing w:before="0" w:after="0"/>
      <w:ind w:left="-340" w:firstLine="720"/>
    </w:pPr>
    <w:rPr>
      <w:rFonts w:eastAsia="Times New Roman"/>
      <w:sz w:val="36"/>
    </w:rPr>
  </w:style>
  <w:style w:type="paragraph" w:customStyle="1" w:styleId="Lang">
    <w:name w:val="Lang"/>
    <w:basedOn w:val="a2"/>
    <w:uiPriority w:val="99"/>
    <w:qFormat/>
    <w:rsid w:val="00650B00"/>
    <w:pPr>
      <w:widowControl/>
      <w:overflowPunct w:val="0"/>
      <w:autoSpaceDE w:val="0"/>
      <w:autoSpaceDN w:val="0"/>
      <w:adjustRightInd w:val="0"/>
      <w:snapToGrid/>
      <w:spacing w:before="0" w:after="0" w:line="480" w:lineRule="exact"/>
      <w:ind w:right="-170" w:firstLine="567"/>
      <w:jc w:val="both"/>
      <w:textAlignment w:val="baseline"/>
    </w:pPr>
    <w:rPr>
      <w:rFonts w:ascii="Courier New" w:eastAsia="Times New Roman" w:hAnsi="Courier New"/>
    </w:rPr>
  </w:style>
  <w:style w:type="paragraph" w:customStyle="1" w:styleId="Standard">
    <w:name w:val="Standard"/>
    <w:uiPriority w:val="99"/>
    <w:qFormat/>
    <w:rsid w:val="00650B00"/>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650B00"/>
    <w:rPr>
      <w:sz w:val="26"/>
    </w:rPr>
  </w:style>
  <w:style w:type="paragraph" w:customStyle="1" w:styleId="3f4">
    <w:name w:val="заголовок 3"/>
    <w:basedOn w:val="a2"/>
    <w:next w:val="a2"/>
    <w:uiPriority w:val="99"/>
    <w:qFormat/>
    <w:rsid w:val="00650B00"/>
    <w:pPr>
      <w:keepNext/>
      <w:snapToGrid/>
      <w:spacing w:before="0" w:after="0" w:line="190" w:lineRule="atLeast"/>
      <w:jc w:val="both"/>
    </w:pPr>
    <w:rPr>
      <w:rFonts w:eastAsia="Times New Roman"/>
      <w:b/>
      <w:sz w:val="28"/>
    </w:rPr>
  </w:style>
  <w:style w:type="paragraph" w:customStyle="1" w:styleId="listnum">
    <w:name w:val="listnum"/>
    <w:basedOn w:val="a2"/>
    <w:uiPriority w:val="99"/>
    <w:qFormat/>
    <w:rsid w:val="00650B00"/>
    <w:pPr>
      <w:widowControl/>
      <w:snapToGrid/>
      <w:spacing w:beforeAutospacing="1" w:afterAutospacing="1"/>
    </w:pPr>
    <w:rPr>
      <w:rFonts w:eastAsia="Times New Roman"/>
      <w:szCs w:val="24"/>
    </w:rPr>
  </w:style>
  <w:style w:type="paragraph" w:customStyle="1" w:styleId="1fffb">
    <w:name w:val="Подзаголовок 1"/>
    <w:basedOn w:val="a2"/>
    <w:next w:val="a2"/>
    <w:uiPriority w:val="99"/>
    <w:qFormat/>
    <w:rsid w:val="00650B00"/>
    <w:pPr>
      <w:widowControl/>
      <w:autoSpaceDE w:val="0"/>
      <w:autoSpaceDN w:val="0"/>
      <w:adjustRightInd w:val="0"/>
      <w:snapToGrid/>
      <w:spacing w:before="0" w:after="0"/>
      <w:jc w:val="center"/>
    </w:pPr>
    <w:rPr>
      <w:rFonts w:ascii="PragmaticaCTT" w:eastAsia="Times New Roman" w:hAnsi="PragmaticaCTT" w:cs="PragmaticaCTT"/>
      <w:b/>
      <w:bCs/>
      <w:sz w:val="22"/>
      <w:szCs w:val="22"/>
    </w:rPr>
  </w:style>
  <w:style w:type="paragraph" w:customStyle="1" w:styleId="4a">
    <w:name w:val="Обычный4"/>
    <w:uiPriority w:val="99"/>
    <w:qFormat/>
    <w:rsid w:val="00650B00"/>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650B00"/>
    <w:pPr>
      <w:keepNext/>
      <w:widowControl w:val="0"/>
      <w:shd w:val="clear" w:color="auto" w:fill="FFFFFF"/>
      <w:tabs>
        <w:tab w:val="clear" w:pos="567"/>
        <w:tab w:val="clear" w:pos="680"/>
        <w:tab w:val="clear" w:pos="1106"/>
        <w:tab w:val="clear" w:pos="1729"/>
        <w:tab w:val="clear" w:pos="7002"/>
        <w:tab w:val="left" w:pos="360"/>
        <w:tab w:val="left" w:pos="1354"/>
      </w:tabs>
      <w:spacing w:before="340" w:after="240"/>
      <w:ind w:firstLine="454"/>
      <w:jc w:val="center"/>
    </w:pPr>
    <w:rPr>
      <w:rFonts w:ascii="Times New Roman" w:hAnsi="Times New Roman" w:cs="Arial"/>
      <w:b/>
      <w:color w:val="000000"/>
      <w:spacing w:val="-5"/>
      <w:kern w:val="32"/>
      <w:sz w:val="26"/>
      <w:szCs w:val="24"/>
    </w:rPr>
  </w:style>
  <w:style w:type="character" w:customStyle="1" w:styleId="Sylfaen1">
    <w:name w:val="Основной текст + Sylfaen1"/>
    <w:uiPriority w:val="99"/>
    <w:qFormat/>
    <w:rsid w:val="00650B00"/>
    <w:rPr>
      <w:rFonts w:ascii="Sylfaen" w:hAnsi="Sylfaen"/>
      <w:sz w:val="20"/>
      <w:u w:val="none"/>
    </w:rPr>
  </w:style>
  <w:style w:type="character" w:customStyle="1" w:styleId="Sylfaen">
    <w:name w:val="Основной текст + Sylfaen"/>
    <w:uiPriority w:val="99"/>
    <w:qFormat/>
    <w:rsid w:val="00650B00"/>
    <w:rPr>
      <w:rFonts w:ascii="Sylfaen" w:hAnsi="Sylfaen"/>
      <w:sz w:val="19"/>
      <w:u w:val="none"/>
      <w:lang w:val="ru-RU" w:eastAsia="ru-RU"/>
    </w:rPr>
  </w:style>
  <w:style w:type="paragraph" w:customStyle="1" w:styleId="ipara">
    <w:name w:val="ipara"/>
    <w:basedOn w:val="a2"/>
    <w:uiPriority w:val="99"/>
    <w:qFormat/>
    <w:rsid w:val="00650B00"/>
    <w:pPr>
      <w:overflowPunct w:val="0"/>
      <w:autoSpaceDE w:val="0"/>
      <w:autoSpaceDN w:val="0"/>
      <w:adjustRightInd w:val="0"/>
      <w:snapToGrid/>
      <w:textAlignment w:val="baseline"/>
    </w:pPr>
    <w:rPr>
      <w:rFonts w:eastAsia="Times New Roman"/>
      <w:lang w:val="en-US" w:eastAsia="en-US"/>
    </w:rPr>
  </w:style>
  <w:style w:type="character" w:customStyle="1" w:styleId="127">
    <w:name w:val="Стиль Выделение + 12 пт не курсив"/>
    <w:uiPriority w:val="99"/>
    <w:qFormat/>
    <w:rsid w:val="00650B00"/>
    <w:rPr>
      <w:rFonts w:ascii="Times New Roman" w:hAnsi="Times New Roman"/>
      <w:b/>
      <w:i/>
      <w:sz w:val="24"/>
    </w:rPr>
  </w:style>
  <w:style w:type="character" w:customStyle="1" w:styleId="743">
    <w:name w:val="Основной текст (7)43"/>
    <w:uiPriority w:val="99"/>
    <w:qFormat/>
    <w:rsid w:val="00650B00"/>
    <w:rPr>
      <w:rFonts w:ascii="Times New Roman" w:hAnsi="Times New Roman"/>
      <w:spacing w:val="0"/>
      <w:sz w:val="20"/>
    </w:rPr>
  </w:style>
  <w:style w:type="paragraph" w:customStyle="1" w:styleId="afffffff6">
    <w:name w:val="Разработчик"/>
    <w:basedOn w:val="a2"/>
    <w:uiPriority w:val="99"/>
    <w:qFormat/>
    <w:rsid w:val="00650B00"/>
    <w:pPr>
      <w:widowControl/>
      <w:snapToGrid/>
      <w:spacing w:before="0" w:after="0"/>
      <w:jc w:val="both"/>
    </w:pPr>
    <w:rPr>
      <w:rFonts w:eastAsia="Times New Roman"/>
      <w:b/>
      <w:sz w:val="20"/>
      <w:szCs w:val="24"/>
    </w:rPr>
  </w:style>
  <w:style w:type="character" w:customStyle="1" w:styleId="55">
    <w:name w:val="Знак5 Знак Знак"/>
    <w:uiPriority w:val="99"/>
    <w:qFormat/>
    <w:locked/>
    <w:rsid w:val="00650B00"/>
    <w:rPr>
      <w:sz w:val="16"/>
    </w:rPr>
  </w:style>
  <w:style w:type="character" w:customStyle="1" w:styleId="500">
    <w:name w:val="Знак Знак50"/>
    <w:uiPriority w:val="99"/>
    <w:qFormat/>
    <w:locked/>
    <w:rsid w:val="00650B00"/>
    <w:rPr>
      <w:b/>
      <w:sz w:val="28"/>
      <w:lang w:val="ru-RU" w:eastAsia="ru-RU"/>
    </w:rPr>
  </w:style>
  <w:style w:type="character" w:customStyle="1" w:styleId="sem">
    <w:name w:val="sem"/>
    <w:basedOn w:val="a3"/>
    <w:uiPriority w:val="99"/>
    <w:qFormat/>
    <w:rsid w:val="00650B00"/>
    <w:rPr>
      <w:rFonts w:cs="Times New Roman"/>
    </w:rPr>
  </w:style>
  <w:style w:type="character" w:customStyle="1" w:styleId="520">
    <w:name w:val="Знак Знак52"/>
    <w:uiPriority w:val="99"/>
    <w:qFormat/>
    <w:rsid w:val="00650B00"/>
    <w:rPr>
      <w:rFonts w:ascii="Arial" w:hAnsi="Arial"/>
      <w:b/>
      <w:i/>
      <w:sz w:val="28"/>
    </w:rPr>
  </w:style>
  <w:style w:type="paragraph" w:customStyle="1" w:styleId="p7">
    <w:name w:val="p7"/>
    <w:basedOn w:val="a2"/>
    <w:uiPriority w:val="99"/>
    <w:qFormat/>
    <w:rsid w:val="00650B00"/>
    <w:pPr>
      <w:widowControl/>
      <w:snapToGrid/>
      <w:spacing w:beforeAutospacing="1" w:afterAutospacing="1"/>
    </w:pPr>
    <w:rPr>
      <w:rFonts w:eastAsia="Times New Roman"/>
      <w:szCs w:val="24"/>
    </w:rPr>
  </w:style>
  <w:style w:type="paragraph" w:customStyle="1" w:styleId="p9">
    <w:name w:val="p9"/>
    <w:basedOn w:val="a2"/>
    <w:uiPriority w:val="99"/>
    <w:qFormat/>
    <w:rsid w:val="00650B00"/>
    <w:pPr>
      <w:widowControl/>
      <w:snapToGrid/>
      <w:spacing w:beforeAutospacing="1" w:afterAutospacing="1"/>
    </w:pPr>
    <w:rPr>
      <w:rFonts w:eastAsia="Times New Roman"/>
      <w:szCs w:val="24"/>
    </w:rPr>
  </w:style>
  <w:style w:type="paragraph" w:customStyle="1" w:styleId="p6">
    <w:name w:val="p6"/>
    <w:basedOn w:val="a2"/>
    <w:uiPriority w:val="99"/>
    <w:qFormat/>
    <w:rsid w:val="00650B00"/>
    <w:pPr>
      <w:widowControl/>
      <w:snapToGrid/>
      <w:spacing w:beforeAutospacing="1" w:afterAutospacing="1"/>
    </w:pPr>
    <w:rPr>
      <w:rFonts w:eastAsia="Times New Roman"/>
      <w:szCs w:val="24"/>
    </w:rPr>
  </w:style>
  <w:style w:type="paragraph" w:customStyle="1" w:styleId="p8">
    <w:name w:val="p8"/>
    <w:basedOn w:val="a2"/>
    <w:uiPriority w:val="99"/>
    <w:qFormat/>
    <w:rsid w:val="00650B00"/>
    <w:pPr>
      <w:widowControl/>
      <w:snapToGrid/>
      <w:spacing w:beforeAutospacing="1" w:afterAutospacing="1"/>
    </w:pPr>
    <w:rPr>
      <w:rFonts w:eastAsia="Times New Roman"/>
      <w:szCs w:val="24"/>
    </w:rPr>
  </w:style>
  <w:style w:type="paragraph" w:customStyle="1" w:styleId="21c">
    <w:name w:val="Заголовок 21"/>
    <w:basedOn w:val="a2"/>
    <w:next w:val="a2"/>
    <w:uiPriority w:val="99"/>
    <w:qFormat/>
    <w:rsid w:val="00650B00"/>
    <w:pPr>
      <w:keepNext/>
      <w:snapToGrid/>
      <w:spacing w:before="0" w:after="0"/>
      <w:jc w:val="center"/>
    </w:pPr>
    <w:rPr>
      <w:rFonts w:eastAsia="Times New Roman"/>
      <w:b/>
      <w:sz w:val="26"/>
    </w:rPr>
  </w:style>
  <w:style w:type="paragraph" w:customStyle="1" w:styleId="2ff4">
    <w:name w:val="Текст2"/>
    <w:basedOn w:val="a2"/>
    <w:qFormat/>
    <w:rsid w:val="00650B00"/>
    <w:pPr>
      <w:widowControl/>
      <w:snapToGrid/>
      <w:spacing w:before="0" w:after="0"/>
    </w:pPr>
    <w:rPr>
      <w:rFonts w:ascii="Courier New" w:eastAsia="Times New Roman" w:hAnsi="Courier New"/>
      <w:sz w:val="20"/>
    </w:rPr>
  </w:style>
  <w:style w:type="paragraph" w:customStyle="1" w:styleId="11f3">
    <w:name w:val="Цитата11"/>
    <w:basedOn w:val="a2"/>
    <w:uiPriority w:val="99"/>
    <w:qFormat/>
    <w:rsid w:val="00650B0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2111">
    <w:name w:val="Основной текст 211"/>
    <w:basedOn w:val="a2"/>
    <w:uiPriority w:val="99"/>
    <w:qFormat/>
    <w:rsid w:val="00650B00"/>
    <w:pPr>
      <w:widowControl/>
      <w:snapToGrid/>
      <w:spacing w:before="0" w:after="0"/>
    </w:pPr>
    <w:rPr>
      <w:rFonts w:eastAsia="Times New Roman"/>
      <w:sz w:val="28"/>
    </w:rPr>
  </w:style>
  <w:style w:type="paragraph" w:customStyle="1" w:styleId="1fffc">
    <w:name w:val="Верхний колонтитул1"/>
    <w:basedOn w:val="a2"/>
    <w:uiPriority w:val="99"/>
    <w:qFormat/>
    <w:rsid w:val="00650B00"/>
    <w:pPr>
      <w:widowControl/>
      <w:tabs>
        <w:tab w:val="center" w:pos="4153"/>
        <w:tab w:val="right" w:pos="8306"/>
      </w:tabs>
      <w:snapToGrid/>
      <w:spacing w:before="0" w:after="0"/>
    </w:pPr>
    <w:rPr>
      <w:rFonts w:ascii="Arial" w:eastAsia="Times New Roman" w:hAnsi="Arial"/>
    </w:rPr>
  </w:style>
  <w:style w:type="paragraph" w:customStyle="1" w:styleId="31b">
    <w:name w:val="Заголовок 31"/>
    <w:basedOn w:val="1f0"/>
    <w:next w:val="1f0"/>
    <w:uiPriority w:val="99"/>
    <w:qFormat/>
    <w:rsid w:val="00650B00"/>
    <w:pPr>
      <w:keepNext/>
      <w:widowControl/>
      <w:tabs>
        <w:tab w:val="left" w:pos="3330"/>
      </w:tabs>
      <w:spacing w:line="240" w:lineRule="auto"/>
      <w:ind w:firstLine="0"/>
      <w:jc w:val="left"/>
      <w:outlineLvl w:val="2"/>
    </w:pPr>
    <w:rPr>
      <w:sz w:val="24"/>
    </w:rPr>
  </w:style>
  <w:style w:type="paragraph" w:customStyle="1" w:styleId="3112">
    <w:name w:val="Основной текст 311"/>
    <w:basedOn w:val="a2"/>
    <w:uiPriority w:val="99"/>
    <w:qFormat/>
    <w:rsid w:val="00650B00"/>
    <w:pPr>
      <w:widowControl/>
      <w:snapToGrid/>
      <w:spacing w:before="0" w:after="120"/>
    </w:pPr>
    <w:rPr>
      <w:rFonts w:eastAsia="Times New Roman"/>
      <w:sz w:val="16"/>
      <w:szCs w:val="16"/>
      <w:lang w:eastAsia="zh-CN"/>
    </w:rPr>
  </w:style>
  <w:style w:type="character" w:customStyle="1" w:styleId="ipa">
    <w:name w:val="ipa"/>
    <w:uiPriority w:val="99"/>
    <w:qFormat/>
    <w:rsid w:val="00650B00"/>
  </w:style>
  <w:style w:type="character" w:customStyle="1" w:styleId="fliesstext">
    <w:name w:val="fliesstext"/>
    <w:uiPriority w:val="99"/>
    <w:qFormat/>
    <w:rsid w:val="00650B00"/>
  </w:style>
  <w:style w:type="character" w:customStyle="1" w:styleId="skypec2ctextspan">
    <w:name w:val="skype_c2c_text_span"/>
    <w:uiPriority w:val="99"/>
    <w:qFormat/>
    <w:rsid w:val="00650B00"/>
  </w:style>
  <w:style w:type="paragraph" w:customStyle="1" w:styleId="1fffd">
    <w:name w:val="ЗАГОЛОВОК 1"/>
    <w:link w:val="1fffe"/>
    <w:uiPriority w:val="99"/>
    <w:qFormat/>
    <w:rsid w:val="00650B00"/>
    <w:pPr>
      <w:suppressAutoHyphens/>
      <w:spacing w:after="0" w:line="312" w:lineRule="auto"/>
      <w:ind w:firstLine="454"/>
      <w:outlineLvl w:val="0"/>
    </w:pPr>
    <w:rPr>
      <w:rFonts w:ascii="Times New Roman" w:eastAsia="Calibri" w:hAnsi="Times New Roman" w:cs="Times New Roman"/>
      <w:b/>
      <w:caps/>
      <w:lang w:eastAsia="ru-RU"/>
    </w:rPr>
  </w:style>
  <w:style w:type="paragraph" w:customStyle="1" w:styleId="style140">
    <w:name w:val="style14"/>
    <w:basedOn w:val="a2"/>
    <w:uiPriority w:val="99"/>
    <w:qFormat/>
    <w:rsid w:val="00650B00"/>
    <w:pPr>
      <w:widowControl/>
      <w:snapToGrid/>
      <w:spacing w:beforeAutospacing="1" w:afterAutospacing="1"/>
    </w:pPr>
    <w:rPr>
      <w:rFonts w:eastAsia="Times New Roman"/>
      <w:szCs w:val="24"/>
    </w:rPr>
  </w:style>
  <w:style w:type="character" w:customStyle="1" w:styleId="w">
    <w:name w:val="w"/>
    <w:basedOn w:val="a3"/>
    <w:uiPriority w:val="99"/>
    <w:qFormat/>
    <w:rsid w:val="00650B00"/>
    <w:rPr>
      <w:rFonts w:cs="Times New Roman"/>
    </w:rPr>
  </w:style>
  <w:style w:type="character" w:customStyle="1" w:styleId="selectionindex">
    <w:name w:val="selection_index"/>
    <w:basedOn w:val="a3"/>
    <w:uiPriority w:val="99"/>
    <w:qFormat/>
    <w:rsid w:val="00650B00"/>
    <w:rPr>
      <w:rFonts w:cs="Times New Roman"/>
    </w:rPr>
  </w:style>
  <w:style w:type="character" w:customStyle="1" w:styleId="citecrochet">
    <w:name w:val="cite_crochet"/>
    <w:basedOn w:val="a3"/>
    <w:uiPriority w:val="99"/>
    <w:qFormat/>
    <w:rsid w:val="00650B00"/>
    <w:rPr>
      <w:rFonts w:cs="Times New Roman"/>
    </w:rPr>
  </w:style>
  <w:style w:type="character" w:customStyle="1" w:styleId="hoverable">
    <w:name w:val="hoverable"/>
    <w:basedOn w:val="a3"/>
    <w:uiPriority w:val="99"/>
    <w:qFormat/>
    <w:rsid w:val="00650B00"/>
    <w:rPr>
      <w:rFonts w:cs="Times New Roman"/>
    </w:rPr>
  </w:style>
  <w:style w:type="character" w:customStyle="1" w:styleId="3f5">
    <w:name w:val="Основной текст Знак3"/>
    <w:uiPriority w:val="99"/>
    <w:qFormat/>
    <w:locked/>
    <w:rsid w:val="00650B00"/>
    <w:rPr>
      <w:sz w:val="24"/>
    </w:rPr>
  </w:style>
  <w:style w:type="character" w:customStyle="1" w:styleId="s15122">
    <w:name w:val="s15122"/>
    <w:basedOn w:val="a3"/>
    <w:uiPriority w:val="99"/>
    <w:qFormat/>
    <w:rsid w:val="00650B00"/>
    <w:rPr>
      <w:rFonts w:cs="Times New Roman"/>
    </w:rPr>
  </w:style>
  <w:style w:type="character" w:customStyle="1" w:styleId="shorttext">
    <w:name w:val="short_text"/>
    <w:basedOn w:val="a3"/>
    <w:uiPriority w:val="99"/>
    <w:qFormat/>
    <w:rsid w:val="00650B00"/>
    <w:rPr>
      <w:rFonts w:cs="Times New Roman"/>
    </w:rPr>
  </w:style>
  <w:style w:type="character" w:customStyle="1" w:styleId="CommentTextChar1">
    <w:name w:val="Comment Text Char1"/>
    <w:uiPriority w:val="99"/>
    <w:qFormat/>
    <w:rsid w:val="00650B00"/>
    <w:rPr>
      <w:rFonts w:ascii="Times New Roman" w:hAnsi="Times New Roman"/>
    </w:rPr>
  </w:style>
  <w:style w:type="paragraph" w:customStyle="1" w:styleId="afffffff7">
    <w:name w:val="ТЕМА"/>
    <w:basedOn w:val="a2"/>
    <w:uiPriority w:val="99"/>
    <w:qFormat/>
    <w:rsid w:val="00650B00"/>
    <w:pPr>
      <w:widowControl/>
      <w:snapToGrid/>
      <w:spacing w:before="0" w:after="60" w:line="264" w:lineRule="auto"/>
      <w:jc w:val="both"/>
    </w:pPr>
    <w:rPr>
      <w:rFonts w:ascii="Arial" w:eastAsia="Times New Roman" w:hAnsi="Arial"/>
      <w:b/>
      <w:sz w:val="30"/>
      <w:szCs w:val="24"/>
    </w:rPr>
  </w:style>
  <w:style w:type="character" w:customStyle="1" w:styleId="533">
    <w:name w:val="Знак5 Знак3"/>
    <w:uiPriority w:val="99"/>
    <w:qFormat/>
    <w:locked/>
    <w:rsid w:val="00650B00"/>
    <w:rPr>
      <w:sz w:val="16"/>
      <w:lang w:val="ru-RU" w:eastAsia="ru-RU"/>
    </w:rPr>
  </w:style>
  <w:style w:type="character" w:customStyle="1" w:styleId="128">
    <w:name w:val="Знак1 Знак Знак2"/>
    <w:uiPriority w:val="99"/>
    <w:qFormat/>
    <w:locked/>
    <w:rsid w:val="00650B00"/>
    <w:rPr>
      <w:sz w:val="24"/>
    </w:rPr>
  </w:style>
  <w:style w:type="character" w:customStyle="1" w:styleId="1ffff">
    <w:name w:val="Основной текст Знак Знак Знак1"/>
    <w:uiPriority w:val="99"/>
    <w:rsid w:val="00650B00"/>
    <w:rPr>
      <w:sz w:val="24"/>
    </w:rPr>
  </w:style>
  <w:style w:type="character" w:customStyle="1" w:styleId="56">
    <w:name w:val="Знак Знак5"/>
    <w:uiPriority w:val="99"/>
    <w:qFormat/>
    <w:locked/>
    <w:rsid w:val="00650B00"/>
    <w:rPr>
      <w:i/>
      <w:sz w:val="24"/>
      <w:lang w:val="ru-RU" w:eastAsia="ru-RU"/>
    </w:rPr>
  </w:style>
  <w:style w:type="character" w:customStyle="1" w:styleId="5110">
    <w:name w:val="Знак5 Знак Знак11"/>
    <w:uiPriority w:val="99"/>
    <w:qFormat/>
    <w:locked/>
    <w:rsid w:val="00650B00"/>
    <w:rPr>
      <w:sz w:val="16"/>
      <w:lang w:val="ru-RU" w:eastAsia="ru-RU"/>
    </w:rPr>
  </w:style>
  <w:style w:type="paragraph" w:customStyle="1" w:styleId="Style26">
    <w:name w:val="Style26"/>
    <w:basedOn w:val="a2"/>
    <w:uiPriority w:val="99"/>
    <w:qFormat/>
    <w:rsid w:val="00650B00"/>
    <w:pPr>
      <w:autoSpaceDE w:val="0"/>
      <w:autoSpaceDN w:val="0"/>
      <w:adjustRightInd w:val="0"/>
      <w:snapToGrid/>
      <w:spacing w:before="0" w:after="0" w:line="480" w:lineRule="exact"/>
      <w:jc w:val="both"/>
    </w:pPr>
    <w:rPr>
      <w:rFonts w:eastAsia="Times New Roman"/>
      <w:szCs w:val="24"/>
    </w:rPr>
  </w:style>
  <w:style w:type="character" w:customStyle="1" w:styleId="FontStyle54">
    <w:name w:val="Font Style54"/>
    <w:uiPriority w:val="99"/>
    <w:qFormat/>
    <w:rsid w:val="00650B00"/>
    <w:rPr>
      <w:rFonts w:ascii="Times New Roman" w:hAnsi="Times New Roman"/>
      <w:b/>
      <w:sz w:val="18"/>
    </w:rPr>
  </w:style>
  <w:style w:type="character" w:customStyle="1" w:styleId="FontStyle58">
    <w:name w:val="Font Style58"/>
    <w:uiPriority w:val="99"/>
    <w:qFormat/>
    <w:rsid w:val="00650B00"/>
    <w:rPr>
      <w:rFonts w:ascii="Times New Roman" w:hAnsi="Times New Roman"/>
      <w:b/>
      <w:w w:val="40"/>
      <w:sz w:val="38"/>
    </w:rPr>
  </w:style>
  <w:style w:type="character" w:customStyle="1" w:styleId="FontStyle26">
    <w:name w:val="Font Style26"/>
    <w:uiPriority w:val="99"/>
    <w:qFormat/>
    <w:rsid w:val="00650B00"/>
    <w:rPr>
      <w:rFonts w:ascii="Times New Roman" w:hAnsi="Times New Roman"/>
      <w:sz w:val="26"/>
    </w:rPr>
  </w:style>
  <w:style w:type="paragraph" w:customStyle="1" w:styleId="afffffff8">
    <w:name w:val="...... . ......."/>
    <w:basedOn w:val="Default"/>
    <w:next w:val="Default"/>
    <w:uiPriority w:val="99"/>
    <w:qFormat/>
    <w:rsid w:val="00650B00"/>
    <w:rPr>
      <w:color w:val="auto"/>
    </w:rPr>
  </w:style>
  <w:style w:type="paragraph" w:customStyle="1" w:styleId="afffffff9">
    <w:name w:val="........ ..... . ........"/>
    <w:basedOn w:val="Default"/>
    <w:next w:val="Default"/>
    <w:uiPriority w:val="99"/>
    <w:qFormat/>
    <w:rsid w:val="00650B00"/>
    <w:rPr>
      <w:color w:val="auto"/>
    </w:rPr>
  </w:style>
  <w:style w:type="paragraph" w:customStyle="1" w:styleId="afffffffa">
    <w:name w:val="... ......"/>
    <w:basedOn w:val="Default"/>
    <w:next w:val="Default"/>
    <w:uiPriority w:val="99"/>
    <w:qFormat/>
    <w:rsid w:val="00650B00"/>
    <w:rPr>
      <w:color w:val="auto"/>
    </w:rPr>
  </w:style>
  <w:style w:type="paragraph" w:customStyle="1" w:styleId="1ffff0">
    <w:name w:val=".....1"/>
    <w:basedOn w:val="Default"/>
    <w:next w:val="Default"/>
    <w:uiPriority w:val="99"/>
    <w:qFormat/>
    <w:rsid w:val="00650B00"/>
    <w:rPr>
      <w:color w:val="auto"/>
    </w:rPr>
  </w:style>
  <w:style w:type="paragraph" w:customStyle="1" w:styleId="bodytext2">
    <w:name w:val="bodytext2"/>
    <w:basedOn w:val="a2"/>
    <w:uiPriority w:val="99"/>
    <w:qFormat/>
    <w:rsid w:val="00650B00"/>
    <w:pPr>
      <w:widowControl/>
      <w:snapToGrid/>
      <w:spacing w:beforeAutospacing="1" w:afterAutospacing="1"/>
    </w:pPr>
    <w:rPr>
      <w:rFonts w:eastAsia="Times New Roman"/>
      <w:szCs w:val="24"/>
    </w:rPr>
  </w:style>
  <w:style w:type="character" w:customStyle="1" w:styleId="b-serp-itemtextpassage">
    <w:name w:val="b-serp-item__text_passage"/>
    <w:basedOn w:val="a3"/>
    <w:uiPriority w:val="99"/>
    <w:qFormat/>
    <w:rsid w:val="00650B00"/>
    <w:rPr>
      <w:rFonts w:cs="Times New Roman"/>
    </w:rPr>
  </w:style>
  <w:style w:type="paragraph" w:customStyle="1" w:styleId="afffffffb">
    <w:name w:val="Знак Знак Знак Знак"/>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table" w:customStyle="1" w:styleId="1ffff1">
    <w:name w:val="Сетка таблицы1"/>
    <w:uiPriority w:val="99"/>
    <w:rsid w:val="00650B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650B00"/>
    <w:pPr>
      <w:widowControl/>
      <w:autoSpaceDE w:val="0"/>
      <w:autoSpaceDN w:val="0"/>
      <w:adjustRightInd w:val="0"/>
      <w:snapToGrid/>
      <w:spacing w:beforeAutospacing="1" w:afterAutospacing="1"/>
    </w:pPr>
    <w:rPr>
      <w:rFonts w:eastAsia="Times New Roman"/>
      <w:b/>
      <w:bCs/>
      <w:color w:val="000000"/>
      <w:sz w:val="20"/>
      <w:szCs w:val="24"/>
    </w:rPr>
  </w:style>
  <w:style w:type="character" w:customStyle="1" w:styleId="postheader">
    <w:name w:val="postheader"/>
    <w:basedOn w:val="a3"/>
    <w:uiPriority w:val="99"/>
    <w:qFormat/>
    <w:rsid w:val="00650B00"/>
    <w:rPr>
      <w:rFonts w:cs="Times New Roman"/>
    </w:rPr>
  </w:style>
  <w:style w:type="paragraph" w:customStyle="1" w:styleId="text">
    <w:name w:val="text"/>
    <w:basedOn w:val="a2"/>
    <w:uiPriority w:val="99"/>
    <w:qFormat/>
    <w:rsid w:val="00650B00"/>
    <w:pPr>
      <w:widowControl/>
      <w:snapToGrid/>
      <w:spacing w:beforeAutospacing="1" w:afterAutospacing="1"/>
    </w:pPr>
    <w:rPr>
      <w:rFonts w:eastAsia="Times New Roman"/>
      <w:szCs w:val="24"/>
    </w:rPr>
  </w:style>
  <w:style w:type="paragraph" w:customStyle="1" w:styleId="afffffffc">
    <w:name w:val="ТЕКСТ"/>
    <w:basedOn w:val="afff1"/>
    <w:uiPriority w:val="99"/>
    <w:qFormat/>
    <w:rsid w:val="00650B00"/>
    <w:pPr>
      <w:spacing w:line="264" w:lineRule="auto"/>
      <w:ind w:firstLine="357"/>
      <w:jc w:val="both"/>
    </w:pPr>
    <w:rPr>
      <w:rFonts w:cs="Arial"/>
      <w:sz w:val="30"/>
      <w:szCs w:val="16"/>
    </w:rPr>
  </w:style>
  <w:style w:type="paragraph" w:customStyle="1" w:styleId="afffffffd">
    <w:name w:val="НУМ"/>
    <w:basedOn w:val="afff1"/>
    <w:next w:val="afff1"/>
    <w:uiPriority w:val="99"/>
    <w:qFormat/>
    <w:rsid w:val="00650B00"/>
    <w:pPr>
      <w:spacing w:line="264" w:lineRule="auto"/>
      <w:jc w:val="both"/>
    </w:pPr>
    <w:rPr>
      <w:rFonts w:cs="Arial"/>
      <w:sz w:val="30"/>
      <w:szCs w:val="16"/>
    </w:rPr>
  </w:style>
  <w:style w:type="paragraph" w:customStyle="1" w:styleId="afffffffe">
    <w:name w:val="Список М"/>
    <w:basedOn w:val="afff1"/>
    <w:uiPriority w:val="99"/>
    <w:qFormat/>
    <w:rsid w:val="00650B00"/>
    <w:pPr>
      <w:spacing w:line="288" w:lineRule="auto"/>
      <w:jc w:val="both"/>
    </w:pPr>
    <w:rPr>
      <w:sz w:val="30"/>
      <w:szCs w:val="30"/>
    </w:rPr>
  </w:style>
  <w:style w:type="paragraph" w:customStyle="1" w:styleId="Style29">
    <w:name w:val="Style29"/>
    <w:basedOn w:val="a2"/>
    <w:uiPriority w:val="99"/>
    <w:qFormat/>
    <w:rsid w:val="00650B00"/>
    <w:pPr>
      <w:autoSpaceDE w:val="0"/>
      <w:autoSpaceDN w:val="0"/>
      <w:adjustRightInd w:val="0"/>
      <w:snapToGrid/>
      <w:spacing w:before="0" w:after="0" w:line="485" w:lineRule="exact"/>
      <w:ind w:firstLine="696"/>
      <w:jc w:val="both"/>
    </w:pPr>
    <w:rPr>
      <w:rFonts w:eastAsia="Times New Roman"/>
      <w:szCs w:val="24"/>
    </w:rPr>
  </w:style>
  <w:style w:type="paragraph" w:customStyle="1" w:styleId="146">
    <w:name w:val="Знак Знак Знак Знак Знак Знак Знак14"/>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field-label-subj-value3font-optima-mb">
    <w:name w:val="field-label-subj-value3 font-optima-mb"/>
    <w:basedOn w:val="a3"/>
    <w:uiPriority w:val="99"/>
    <w:qFormat/>
    <w:rsid w:val="00650B00"/>
    <w:rPr>
      <w:rFonts w:cs="Times New Roman"/>
    </w:rPr>
  </w:style>
  <w:style w:type="paragraph" w:customStyle="1" w:styleId="affffffff">
    <w:name w:val="Маркированный."/>
    <w:basedOn w:val="a2"/>
    <w:uiPriority w:val="99"/>
    <w:qFormat/>
    <w:rsid w:val="00650B00"/>
    <w:pPr>
      <w:widowControl/>
      <w:snapToGrid/>
      <w:spacing w:before="0" w:after="0"/>
      <w:ind w:left="1429" w:hanging="360"/>
    </w:pPr>
    <w:rPr>
      <w:rFonts w:eastAsia="Times New Roman"/>
      <w:szCs w:val="22"/>
      <w:lang w:eastAsia="en-US"/>
    </w:rPr>
  </w:style>
  <w:style w:type="character" w:customStyle="1" w:styleId="65">
    <w:name w:val="Знак6 Знак Знак"/>
    <w:uiPriority w:val="99"/>
    <w:qFormat/>
    <w:rsid w:val="00650B00"/>
    <w:rPr>
      <w:sz w:val="24"/>
      <w:lang w:val="ru-RU" w:eastAsia="ru-RU"/>
    </w:rPr>
  </w:style>
  <w:style w:type="character" w:customStyle="1" w:styleId="searchterm">
    <w:name w:val="searchterm"/>
    <w:basedOn w:val="a3"/>
    <w:uiPriority w:val="99"/>
    <w:qFormat/>
    <w:rsid w:val="00650B00"/>
    <w:rPr>
      <w:rFonts w:cs="Times New Roman"/>
    </w:rPr>
  </w:style>
  <w:style w:type="paragraph" w:customStyle="1" w:styleId="p">
    <w:name w:val="p"/>
    <w:basedOn w:val="a2"/>
    <w:uiPriority w:val="99"/>
    <w:qFormat/>
    <w:rsid w:val="00650B00"/>
    <w:pPr>
      <w:widowControl/>
      <w:snapToGrid/>
      <w:spacing w:before="75" w:after="75"/>
      <w:ind w:left="75" w:right="75"/>
      <w:jc w:val="both"/>
    </w:pPr>
    <w:rPr>
      <w:rFonts w:ascii="Verdana" w:eastAsia="Times New Roman" w:hAnsi="Verdana"/>
      <w:sz w:val="20"/>
    </w:rPr>
  </w:style>
  <w:style w:type="character" w:customStyle="1" w:styleId="3200">
    <w:name w:val="Основной текст (3) + Полужирный20"/>
    <w:uiPriority w:val="99"/>
    <w:qFormat/>
    <w:rsid w:val="00650B00"/>
    <w:rPr>
      <w:rFonts w:ascii="Times New Roman" w:hAnsi="Times New Roman"/>
      <w:b/>
      <w:i/>
      <w:spacing w:val="0"/>
      <w:sz w:val="23"/>
    </w:rPr>
  </w:style>
  <w:style w:type="paragraph" w:customStyle="1" w:styleId="1ffff2">
    <w:name w:val="Обычный + полужирный+1"/>
    <w:basedOn w:val="a2"/>
    <w:uiPriority w:val="99"/>
    <w:qFormat/>
    <w:rsid w:val="00650B00"/>
    <w:pPr>
      <w:widowControl/>
      <w:autoSpaceDE w:val="0"/>
      <w:autoSpaceDN w:val="0"/>
      <w:adjustRightInd w:val="0"/>
      <w:snapToGrid/>
      <w:spacing w:before="0" w:after="0"/>
      <w:ind w:firstLine="709"/>
      <w:jc w:val="both"/>
      <w:outlineLvl w:val="1"/>
    </w:pPr>
    <w:rPr>
      <w:rFonts w:eastAsia="Times New Roman"/>
      <w:b/>
      <w:bCs/>
      <w:szCs w:val="24"/>
    </w:rPr>
  </w:style>
  <w:style w:type="character" w:customStyle="1" w:styleId="349">
    <w:name w:val="Основной текст (3)49"/>
    <w:uiPriority w:val="99"/>
    <w:qFormat/>
    <w:rsid w:val="00650B00"/>
    <w:rPr>
      <w:rFonts w:ascii="Times New Roman" w:hAnsi="Times New Roman"/>
      <w:spacing w:val="0"/>
      <w:sz w:val="20"/>
    </w:rPr>
  </w:style>
  <w:style w:type="character" w:customStyle="1" w:styleId="Heading1Char1">
    <w:name w:val="Heading 1 Char1"/>
    <w:uiPriority w:val="99"/>
    <w:qFormat/>
    <w:locked/>
    <w:rsid w:val="00650B00"/>
    <w:rPr>
      <w:rFonts w:ascii="Times New Roman" w:hAnsi="Times New Roman"/>
      <w:b/>
      <w:kern w:val="32"/>
      <w:sz w:val="32"/>
      <w:lang w:eastAsia="ru-RU"/>
    </w:rPr>
  </w:style>
  <w:style w:type="character" w:customStyle="1" w:styleId="news">
    <w:name w:val="news"/>
    <w:uiPriority w:val="99"/>
    <w:qFormat/>
    <w:rsid w:val="00650B00"/>
    <w:rPr>
      <w:rFonts w:ascii="Times New Roman" w:hAnsi="Times New Roman"/>
    </w:rPr>
  </w:style>
  <w:style w:type="character" w:customStyle="1" w:styleId="affffffff0">
    <w:name w:val="выделение"/>
    <w:uiPriority w:val="99"/>
    <w:qFormat/>
    <w:rsid w:val="00650B00"/>
    <w:rPr>
      <w:rFonts w:ascii="Times New Roman" w:hAnsi="Times New Roman"/>
    </w:rPr>
  </w:style>
  <w:style w:type="character" w:customStyle="1" w:styleId="347">
    <w:name w:val="Основной текст (3)47"/>
    <w:uiPriority w:val="99"/>
    <w:qFormat/>
    <w:rsid w:val="00650B00"/>
    <w:rPr>
      <w:rFonts w:ascii="Times New Roman" w:hAnsi="Times New Roman"/>
      <w:spacing w:val="0"/>
      <w:sz w:val="20"/>
    </w:rPr>
  </w:style>
  <w:style w:type="character" w:customStyle="1" w:styleId="345">
    <w:name w:val="Основной текст (3)45"/>
    <w:uiPriority w:val="99"/>
    <w:qFormat/>
    <w:rsid w:val="00650B00"/>
    <w:rPr>
      <w:rFonts w:ascii="Times New Roman" w:hAnsi="Times New Roman"/>
      <w:spacing w:val="0"/>
      <w:sz w:val="20"/>
    </w:rPr>
  </w:style>
  <w:style w:type="character" w:customStyle="1" w:styleId="FootnoteTextChar2">
    <w:name w:val="Footnote Text Char2"/>
    <w:uiPriority w:val="99"/>
    <w:locked/>
    <w:rsid w:val="00650B00"/>
    <w:rPr>
      <w:lang w:eastAsia="ru-RU"/>
    </w:rPr>
  </w:style>
  <w:style w:type="character" w:customStyle="1" w:styleId="612">
    <w:name w:val="Знак Знак61"/>
    <w:uiPriority w:val="99"/>
    <w:qFormat/>
    <w:rsid w:val="00650B00"/>
    <w:rPr>
      <w:rFonts w:ascii="Arial" w:hAnsi="Arial"/>
      <w:b/>
      <w:kern w:val="32"/>
      <w:sz w:val="32"/>
    </w:rPr>
  </w:style>
  <w:style w:type="paragraph" w:customStyle="1" w:styleId="Style210">
    <w:name w:val="Style21"/>
    <w:basedOn w:val="a2"/>
    <w:qFormat/>
    <w:rsid w:val="00650B00"/>
    <w:pPr>
      <w:autoSpaceDE w:val="0"/>
      <w:autoSpaceDN w:val="0"/>
      <w:adjustRightInd w:val="0"/>
      <w:snapToGrid/>
      <w:spacing w:before="0" w:after="0"/>
    </w:pPr>
    <w:rPr>
      <w:rFonts w:ascii="Trebuchet MS" w:eastAsia="Times New Roman" w:hAnsi="Trebuchet MS"/>
      <w:szCs w:val="24"/>
    </w:rPr>
  </w:style>
  <w:style w:type="character" w:customStyle="1" w:styleId="FontStyle205">
    <w:name w:val="Font Style205"/>
    <w:uiPriority w:val="99"/>
    <w:qFormat/>
    <w:rsid w:val="00650B00"/>
    <w:rPr>
      <w:rFonts w:ascii="Times New Roman" w:hAnsi="Times New Roman"/>
      <w:color w:val="000000"/>
      <w:sz w:val="18"/>
    </w:rPr>
  </w:style>
  <w:style w:type="paragraph" w:customStyle="1" w:styleId="psection">
    <w:name w:val="psection"/>
    <w:basedOn w:val="a2"/>
    <w:uiPriority w:val="99"/>
    <w:qFormat/>
    <w:rsid w:val="00650B00"/>
    <w:pPr>
      <w:widowControl/>
      <w:snapToGrid/>
      <w:spacing w:beforeAutospacing="1" w:afterAutospacing="1"/>
    </w:pPr>
    <w:rPr>
      <w:rFonts w:eastAsia="Times New Roman"/>
      <w:szCs w:val="24"/>
    </w:rPr>
  </w:style>
  <w:style w:type="character" w:customStyle="1" w:styleId="FootnoteTextChar1">
    <w:name w:val="Footnote Text Char1"/>
    <w:uiPriority w:val="99"/>
    <w:qFormat/>
    <w:rsid w:val="00650B00"/>
    <w:rPr>
      <w:rFonts w:ascii="Times New Roman" w:hAnsi="Times New Roman"/>
    </w:rPr>
  </w:style>
  <w:style w:type="character" w:customStyle="1" w:styleId="BodyTextIndentChar3">
    <w:name w:val="Body Text Indent Char3"/>
    <w:uiPriority w:val="99"/>
    <w:locked/>
    <w:rsid w:val="00650B00"/>
    <w:rPr>
      <w:sz w:val="24"/>
    </w:rPr>
  </w:style>
  <w:style w:type="character" w:customStyle="1" w:styleId="BodyTextIndentChar1">
    <w:name w:val="Body Text Indent Char1"/>
    <w:uiPriority w:val="99"/>
    <w:qFormat/>
    <w:rsid w:val="00650B00"/>
    <w:rPr>
      <w:rFonts w:ascii="Times New Roman" w:hAnsi="Times New Roman"/>
      <w:sz w:val="24"/>
    </w:rPr>
  </w:style>
  <w:style w:type="character" w:customStyle="1" w:styleId="PlainTextChar1">
    <w:name w:val="Plain Text Char1"/>
    <w:uiPriority w:val="99"/>
    <w:qFormat/>
    <w:rsid w:val="00650B00"/>
    <w:rPr>
      <w:rFonts w:ascii="Courier New" w:hAnsi="Courier New"/>
    </w:rPr>
  </w:style>
  <w:style w:type="character" w:customStyle="1" w:styleId="HeaderChar1">
    <w:name w:val="Header Char1"/>
    <w:uiPriority w:val="99"/>
    <w:qFormat/>
    <w:rsid w:val="00650B00"/>
    <w:rPr>
      <w:rFonts w:ascii="Times New Roman" w:hAnsi="Times New Roman"/>
      <w:sz w:val="24"/>
    </w:rPr>
  </w:style>
  <w:style w:type="character" w:customStyle="1" w:styleId="FooterChar1">
    <w:name w:val="Footer Char1"/>
    <w:uiPriority w:val="99"/>
    <w:qFormat/>
    <w:rsid w:val="00650B00"/>
    <w:rPr>
      <w:rFonts w:ascii="Times New Roman" w:hAnsi="Times New Roman"/>
      <w:sz w:val="24"/>
    </w:rPr>
  </w:style>
  <w:style w:type="character" w:customStyle="1" w:styleId="TitleChar1">
    <w:name w:val="Title Char1"/>
    <w:uiPriority w:val="99"/>
    <w:qFormat/>
    <w:rsid w:val="00650B00"/>
    <w:rPr>
      <w:rFonts w:ascii="Cambria" w:hAnsi="Cambria"/>
      <w:b/>
      <w:kern w:val="28"/>
      <w:sz w:val="32"/>
    </w:rPr>
  </w:style>
  <w:style w:type="character" w:customStyle="1" w:styleId="BodyText2Char1">
    <w:name w:val="Body Text 2 Char1"/>
    <w:uiPriority w:val="99"/>
    <w:qFormat/>
    <w:rsid w:val="00650B00"/>
    <w:rPr>
      <w:rFonts w:ascii="Times New Roman" w:hAnsi="Times New Roman"/>
      <w:sz w:val="24"/>
    </w:rPr>
  </w:style>
  <w:style w:type="character" w:customStyle="1" w:styleId="BodyText3Char1">
    <w:name w:val="Body Text 3 Char1"/>
    <w:uiPriority w:val="99"/>
    <w:qFormat/>
    <w:rsid w:val="00650B00"/>
    <w:rPr>
      <w:rFonts w:ascii="Times New Roman" w:hAnsi="Times New Roman"/>
      <w:sz w:val="16"/>
    </w:rPr>
  </w:style>
  <w:style w:type="character" w:customStyle="1" w:styleId="BodyTextIndent2Char1">
    <w:name w:val="Body Text Indent 2 Char1"/>
    <w:uiPriority w:val="99"/>
    <w:qFormat/>
    <w:rsid w:val="00650B00"/>
    <w:rPr>
      <w:rFonts w:ascii="Times New Roman" w:hAnsi="Times New Roman"/>
      <w:sz w:val="24"/>
    </w:rPr>
  </w:style>
  <w:style w:type="character" w:customStyle="1" w:styleId="BodyTextIndent3Char1">
    <w:name w:val="Body Text Indent 3 Char1"/>
    <w:uiPriority w:val="99"/>
    <w:qFormat/>
    <w:rsid w:val="00650B00"/>
    <w:rPr>
      <w:rFonts w:ascii="Times New Roman" w:hAnsi="Times New Roman"/>
      <w:sz w:val="16"/>
    </w:rPr>
  </w:style>
  <w:style w:type="character" w:customStyle="1" w:styleId="DocumentMapChar1">
    <w:name w:val="Document Map Char1"/>
    <w:uiPriority w:val="99"/>
    <w:qFormat/>
    <w:rsid w:val="00650B00"/>
    <w:rPr>
      <w:rFonts w:ascii="Times New Roman" w:hAnsi="Times New Roman"/>
      <w:sz w:val="2"/>
    </w:rPr>
  </w:style>
  <w:style w:type="character" w:customStyle="1" w:styleId="CommentSubjectChar1">
    <w:name w:val="Comment Subject Char1"/>
    <w:uiPriority w:val="99"/>
    <w:qFormat/>
    <w:rsid w:val="00650B00"/>
    <w:rPr>
      <w:rFonts w:ascii="Times New Roman" w:hAnsi="Times New Roman"/>
      <w:b/>
      <w:i/>
      <w:color w:val="4F81BD"/>
      <w:spacing w:val="15"/>
      <w:sz w:val="20"/>
      <w:lang w:eastAsia="ru-RU"/>
    </w:rPr>
  </w:style>
  <w:style w:type="character" w:customStyle="1" w:styleId="BalloonTextChar1">
    <w:name w:val="Balloon Text Char1"/>
    <w:uiPriority w:val="99"/>
    <w:qFormat/>
    <w:rsid w:val="00650B00"/>
    <w:rPr>
      <w:rFonts w:ascii="Times New Roman" w:hAnsi="Times New Roman"/>
      <w:sz w:val="2"/>
    </w:rPr>
  </w:style>
  <w:style w:type="character" w:customStyle="1" w:styleId="SubtitleChar1">
    <w:name w:val="Subtitle Char1"/>
    <w:uiPriority w:val="99"/>
    <w:qFormat/>
    <w:rsid w:val="00650B00"/>
    <w:rPr>
      <w:rFonts w:ascii="Cambria" w:hAnsi="Cambria"/>
      <w:sz w:val="24"/>
    </w:rPr>
  </w:style>
  <w:style w:type="character" w:customStyle="1" w:styleId="QuoteChar1">
    <w:name w:val="Quote Char1"/>
    <w:uiPriority w:val="99"/>
    <w:qFormat/>
    <w:rsid w:val="00650B00"/>
    <w:rPr>
      <w:rFonts w:ascii="Times New Roman" w:hAnsi="Times New Roman"/>
      <w:i/>
      <w:color w:val="000000"/>
      <w:sz w:val="24"/>
    </w:rPr>
  </w:style>
  <w:style w:type="character" w:customStyle="1" w:styleId="IntenseQuoteChar1">
    <w:name w:val="Intense Quote Char1"/>
    <w:uiPriority w:val="99"/>
    <w:qFormat/>
    <w:rsid w:val="00650B00"/>
    <w:rPr>
      <w:rFonts w:ascii="Times New Roman" w:hAnsi="Times New Roman"/>
      <w:b/>
      <w:i/>
      <w:color w:val="4F81BD"/>
      <w:sz w:val="24"/>
    </w:rPr>
  </w:style>
  <w:style w:type="character" w:customStyle="1" w:styleId="BodyTextFirstIndentChar1">
    <w:name w:val="Body Text First Indent Char1"/>
    <w:uiPriority w:val="99"/>
    <w:qFormat/>
    <w:rsid w:val="00650B00"/>
    <w:rPr>
      <w:rFonts w:ascii="Times New Roman" w:hAnsi="Times New Roman"/>
      <w:sz w:val="24"/>
      <w:lang w:eastAsia="ru-RU"/>
    </w:rPr>
  </w:style>
  <w:style w:type="character" w:customStyle="1" w:styleId="BodyTextFirstIndent2Char1">
    <w:name w:val="Body Text First Indent 2 Char1"/>
    <w:uiPriority w:val="99"/>
    <w:qFormat/>
    <w:rsid w:val="00650B00"/>
    <w:rPr>
      <w:rFonts w:ascii="Times New Roman" w:hAnsi="Times New Roman"/>
      <w:sz w:val="24"/>
      <w:lang w:eastAsia="ru-RU"/>
    </w:rPr>
  </w:style>
  <w:style w:type="character" w:customStyle="1" w:styleId="1111">
    <w:name w:val="Слабое выделение111"/>
    <w:uiPriority w:val="99"/>
    <w:qFormat/>
    <w:rsid w:val="00650B00"/>
    <w:rPr>
      <w:i/>
      <w:color w:val="808080"/>
    </w:rPr>
  </w:style>
  <w:style w:type="paragraph" w:customStyle="1" w:styleId="p35">
    <w:name w:val="p35"/>
    <w:basedOn w:val="a2"/>
    <w:uiPriority w:val="99"/>
    <w:qFormat/>
    <w:rsid w:val="00650B00"/>
    <w:pPr>
      <w:widowControl/>
      <w:snapToGrid/>
      <w:spacing w:beforeAutospacing="1" w:afterAutospacing="1"/>
    </w:pPr>
    <w:rPr>
      <w:rFonts w:eastAsia="Times New Roman"/>
      <w:szCs w:val="24"/>
    </w:rPr>
  </w:style>
  <w:style w:type="paragraph" w:customStyle="1" w:styleId="p36">
    <w:name w:val="p36"/>
    <w:basedOn w:val="a2"/>
    <w:uiPriority w:val="99"/>
    <w:qFormat/>
    <w:rsid w:val="00650B00"/>
    <w:pPr>
      <w:widowControl/>
      <w:snapToGrid/>
      <w:spacing w:beforeAutospacing="1" w:afterAutospacing="1"/>
    </w:pPr>
    <w:rPr>
      <w:rFonts w:eastAsia="Times New Roman"/>
      <w:szCs w:val="24"/>
    </w:rPr>
  </w:style>
  <w:style w:type="character" w:customStyle="1" w:styleId="fontstyle14">
    <w:name w:val="fontstyle14"/>
    <w:basedOn w:val="a3"/>
    <w:uiPriority w:val="99"/>
    <w:qFormat/>
    <w:rsid w:val="00650B00"/>
    <w:rPr>
      <w:rFonts w:cs="Times New Roman"/>
    </w:rPr>
  </w:style>
  <w:style w:type="character" w:customStyle="1" w:styleId="FontStyle820">
    <w:name w:val="Font Style820"/>
    <w:uiPriority w:val="99"/>
    <w:qFormat/>
    <w:rsid w:val="00650B00"/>
    <w:rPr>
      <w:rFonts w:ascii="Times New Roman" w:hAnsi="Times New Roman"/>
      <w:sz w:val="22"/>
    </w:rPr>
  </w:style>
  <w:style w:type="character" w:customStyle="1" w:styleId="FontStyle594">
    <w:name w:val="Font Style594"/>
    <w:uiPriority w:val="99"/>
    <w:qFormat/>
    <w:rsid w:val="00650B00"/>
    <w:rPr>
      <w:rFonts w:ascii="Times New Roman" w:hAnsi="Times New Roman"/>
      <w:i/>
      <w:sz w:val="20"/>
    </w:rPr>
  </w:style>
  <w:style w:type="character" w:customStyle="1" w:styleId="FontStyle187">
    <w:name w:val="Font Style187"/>
    <w:uiPriority w:val="99"/>
    <w:qFormat/>
    <w:rsid w:val="00650B00"/>
    <w:rPr>
      <w:rFonts w:ascii="Times New Roman" w:hAnsi="Times New Roman"/>
      <w:i/>
      <w:sz w:val="20"/>
    </w:rPr>
  </w:style>
  <w:style w:type="character" w:customStyle="1" w:styleId="FontStyle600">
    <w:name w:val="Font Style600"/>
    <w:uiPriority w:val="99"/>
    <w:qFormat/>
    <w:rsid w:val="00650B00"/>
    <w:rPr>
      <w:rFonts w:ascii="Times New Roman" w:hAnsi="Times New Roman"/>
      <w:sz w:val="22"/>
    </w:rPr>
  </w:style>
  <w:style w:type="character" w:customStyle="1" w:styleId="FontStyle624">
    <w:name w:val="Font Style624"/>
    <w:uiPriority w:val="99"/>
    <w:qFormat/>
    <w:rsid w:val="00650B00"/>
    <w:rPr>
      <w:rFonts w:ascii="Times New Roman" w:hAnsi="Times New Roman"/>
      <w:b/>
      <w:i/>
      <w:sz w:val="22"/>
    </w:rPr>
  </w:style>
  <w:style w:type="character" w:customStyle="1" w:styleId="FontStyle572">
    <w:name w:val="Font Style572"/>
    <w:uiPriority w:val="99"/>
    <w:qFormat/>
    <w:rsid w:val="00650B00"/>
    <w:rPr>
      <w:rFonts w:ascii="Times New Roman" w:hAnsi="Times New Roman"/>
      <w:sz w:val="16"/>
    </w:rPr>
  </w:style>
  <w:style w:type="character" w:customStyle="1" w:styleId="FontStyle184">
    <w:name w:val="Font Style184"/>
    <w:uiPriority w:val="99"/>
    <w:qFormat/>
    <w:rsid w:val="00650B00"/>
    <w:rPr>
      <w:rFonts w:ascii="Times New Roman" w:hAnsi="Times New Roman"/>
      <w:sz w:val="20"/>
    </w:rPr>
  </w:style>
  <w:style w:type="character" w:customStyle="1" w:styleId="550">
    <w:name w:val="Знак Знак55"/>
    <w:uiPriority w:val="99"/>
    <w:qFormat/>
    <w:locked/>
    <w:rsid w:val="00650B00"/>
    <w:rPr>
      <w:sz w:val="24"/>
      <w:lang w:val="ru-RU" w:eastAsia="ru-RU"/>
    </w:rPr>
  </w:style>
  <w:style w:type="paragraph" w:customStyle="1" w:styleId="TextBody">
    <w:name w:val="Text Body"/>
    <w:basedOn w:val="a2"/>
    <w:uiPriority w:val="99"/>
    <w:qFormat/>
    <w:rsid w:val="00650B00"/>
    <w:pPr>
      <w:widowControl/>
      <w:suppressAutoHyphens/>
      <w:snapToGrid/>
      <w:spacing w:before="0" w:after="120"/>
    </w:pPr>
    <w:rPr>
      <w:rFonts w:eastAsia="Times New Roman"/>
      <w:szCs w:val="24"/>
      <w:lang w:val="en-US" w:eastAsia="zh-CN"/>
    </w:rPr>
  </w:style>
  <w:style w:type="character" w:customStyle="1" w:styleId="650">
    <w:name w:val="Знак Знак65"/>
    <w:uiPriority w:val="99"/>
    <w:qFormat/>
    <w:locked/>
    <w:rsid w:val="00650B00"/>
    <w:rPr>
      <w:b/>
      <w:sz w:val="27"/>
      <w:lang w:val="ru-RU" w:eastAsia="ru-RU"/>
    </w:rPr>
  </w:style>
  <w:style w:type="character" w:customStyle="1" w:styleId="640">
    <w:name w:val="Знак Знак64"/>
    <w:uiPriority w:val="99"/>
    <w:qFormat/>
    <w:locked/>
    <w:rsid w:val="00650B00"/>
    <w:rPr>
      <w:b/>
      <w:sz w:val="28"/>
      <w:lang w:val="ru-RU" w:eastAsia="ru-RU"/>
    </w:rPr>
  </w:style>
  <w:style w:type="character" w:customStyle="1" w:styleId="630">
    <w:name w:val="Знак Знак63"/>
    <w:uiPriority w:val="99"/>
    <w:qFormat/>
    <w:locked/>
    <w:rsid w:val="00650B00"/>
    <w:rPr>
      <w:b/>
      <w:i/>
      <w:sz w:val="26"/>
      <w:lang w:val="ru-RU" w:eastAsia="ru-RU"/>
    </w:rPr>
  </w:style>
  <w:style w:type="character" w:customStyle="1" w:styleId="620">
    <w:name w:val="Знак Знак62"/>
    <w:uiPriority w:val="99"/>
    <w:qFormat/>
    <w:locked/>
    <w:rsid w:val="00650B00"/>
    <w:rPr>
      <w:sz w:val="24"/>
      <w:lang w:val="ru-RU" w:eastAsia="ru-RU"/>
    </w:rPr>
  </w:style>
  <w:style w:type="character" w:customStyle="1" w:styleId="6110">
    <w:name w:val="Знак Знак611"/>
    <w:uiPriority w:val="99"/>
    <w:qFormat/>
    <w:locked/>
    <w:rsid w:val="00650B00"/>
    <w:rPr>
      <w:sz w:val="24"/>
      <w:lang w:val="ru-RU" w:eastAsia="ru-RU"/>
    </w:rPr>
  </w:style>
  <w:style w:type="character" w:customStyle="1" w:styleId="600">
    <w:name w:val="Знак Знак60"/>
    <w:uiPriority w:val="99"/>
    <w:qFormat/>
    <w:locked/>
    <w:rsid w:val="00650B00"/>
    <w:rPr>
      <w:i/>
      <w:sz w:val="24"/>
      <w:lang w:val="ru-RU" w:eastAsia="ru-RU"/>
    </w:rPr>
  </w:style>
  <w:style w:type="character" w:customStyle="1" w:styleId="59">
    <w:name w:val="Знак Знак59"/>
    <w:uiPriority w:val="99"/>
    <w:qFormat/>
    <w:locked/>
    <w:rsid w:val="00650B00"/>
    <w:rPr>
      <w:rFonts w:ascii="Arial" w:hAnsi="Arial"/>
      <w:sz w:val="22"/>
      <w:lang w:val="ru-RU" w:eastAsia="ru-RU"/>
    </w:rPr>
  </w:style>
  <w:style w:type="character" w:customStyle="1" w:styleId="58">
    <w:name w:val="Знак Знак58"/>
    <w:uiPriority w:val="99"/>
    <w:qFormat/>
    <w:locked/>
    <w:rsid w:val="00650B00"/>
    <w:rPr>
      <w:rFonts w:ascii="Courier New" w:hAnsi="Courier New"/>
      <w:lang w:val="ru-RU" w:eastAsia="ru-RU"/>
    </w:rPr>
  </w:style>
  <w:style w:type="character" w:customStyle="1" w:styleId="57">
    <w:name w:val="Знак Знак57"/>
    <w:uiPriority w:val="99"/>
    <w:qFormat/>
    <w:locked/>
    <w:rsid w:val="00650B00"/>
    <w:rPr>
      <w:lang w:val="ru-RU" w:eastAsia="ru-RU"/>
    </w:rPr>
  </w:style>
  <w:style w:type="character" w:customStyle="1" w:styleId="560">
    <w:name w:val="Знак Знак56"/>
    <w:uiPriority w:val="99"/>
    <w:qFormat/>
    <w:locked/>
    <w:rsid w:val="00650B00"/>
    <w:rPr>
      <w:sz w:val="24"/>
      <w:lang w:val="ru-RU" w:eastAsia="ru-RU"/>
    </w:rPr>
  </w:style>
  <w:style w:type="character" w:customStyle="1" w:styleId="540">
    <w:name w:val="Знак Знак54"/>
    <w:uiPriority w:val="99"/>
    <w:qFormat/>
    <w:locked/>
    <w:rsid w:val="00650B00"/>
    <w:rPr>
      <w:sz w:val="24"/>
      <w:lang w:val="en-US" w:eastAsia="ru-RU"/>
    </w:rPr>
  </w:style>
  <w:style w:type="paragraph" w:customStyle="1" w:styleId="p10">
    <w:name w:val="p10"/>
    <w:basedOn w:val="a2"/>
    <w:uiPriority w:val="99"/>
    <w:qFormat/>
    <w:rsid w:val="00650B00"/>
    <w:pPr>
      <w:widowControl/>
      <w:snapToGrid/>
      <w:spacing w:beforeAutospacing="1" w:afterAutospacing="1"/>
    </w:pPr>
    <w:rPr>
      <w:rFonts w:eastAsia="Times New Roman"/>
      <w:szCs w:val="24"/>
    </w:rPr>
  </w:style>
  <w:style w:type="paragraph" w:customStyle="1" w:styleId="eg3">
    <w:name w:val="eg3"/>
    <w:basedOn w:val="a2"/>
    <w:uiPriority w:val="99"/>
    <w:qFormat/>
    <w:rsid w:val="00650B00"/>
    <w:pPr>
      <w:widowControl/>
      <w:snapToGrid/>
      <w:spacing w:beforeAutospacing="1" w:afterAutospacing="1"/>
    </w:pPr>
    <w:rPr>
      <w:rFonts w:eastAsia="Times New Roman"/>
      <w:szCs w:val="24"/>
    </w:rPr>
  </w:style>
  <w:style w:type="character" w:customStyle="1" w:styleId="b-material-headdate-day">
    <w:name w:val="b-material-head__date-day"/>
    <w:basedOn w:val="a3"/>
    <w:uiPriority w:val="99"/>
    <w:qFormat/>
    <w:rsid w:val="00650B00"/>
    <w:rPr>
      <w:rFonts w:cs="Times New Roman"/>
    </w:rPr>
  </w:style>
  <w:style w:type="character" w:customStyle="1" w:styleId="s2">
    <w:name w:val="s2"/>
    <w:basedOn w:val="a3"/>
    <w:uiPriority w:val="99"/>
    <w:qFormat/>
    <w:rsid w:val="00650B00"/>
    <w:rPr>
      <w:rFonts w:cs="Times New Roman"/>
    </w:rPr>
  </w:style>
  <w:style w:type="paragraph" w:customStyle="1" w:styleId="p2">
    <w:name w:val="p2"/>
    <w:basedOn w:val="a2"/>
    <w:uiPriority w:val="99"/>
    <w:qFormat/>
    <w:rsid w:val="00650B00"/>
    <w:pPr>
      <w:widowControl/>
      <w:snapToGrid/>
      <w:spacing w:beforeAutospacing="1" w:afterAutospacing="1"/>
    </w:pPr>
    <w:rPr>
      <w:rFonts w:eastAsia="Times New Roman"/>
      <w:szCs w:val="24"/>
    </w:rPr>
  </w:style>
  <w:style w:type="paragraph" w:customStyle="1" w:styleId="p5">
    <w:name w:val="p5"/>
    <w:basedOn w:val="a2"/>
    <w:uiPriority w:val="99"/>
    <w:qFormat/>
    <w:rsid w:val="00650B00"/>
    <w:pPr>
      <w:widowControl/>
      <w:snapToGrid/>
      <w:spacing w:beforeAutospacing="1" w:afterAutospacing="1"/>
    </w:pPr>
    <w:rPr>
      <w:rFonts w:eastAsia="Times New Roman"/>
      <w:szCs w:val="24"/>
    </w:rPr>
  </w:style>
  <w:style w:type="character" w:customStyle="1" w:styleId="WW8Num16z0">
    <w:name w:val="WW8Num16z0"/>
    <w:uiPriority w:val="99"/>
    <w:qFormat/>
    <w:rsid w:val="00650B00"/>
    <w:rPr>
      <w:rFonts w:ascii="Wingdings" w:hAnsi="Wingdings"/>
    </w:rPr>
  </w:style>
  <w:style w:type="character" w:customStyle="1" w:styleId="WW8Num4z0">
    <w:name w:val="WW8Num4z0"/>
    <w:uiPriority w:val="99"/>
    <w:qFormat/>
    <w:rsid w:val="00650B00"/>
    <w:rPr>
      <w:color w:val="auto"/>
    </w:rPr>
  </w:style>
  <w:style w:type="character" w:customStyle="1" w:styleId="WW8Num5z0">
    <w:name w:val="WW8Num5z0"/>
    <w:uiPriority w:val="99"/>
    <w:qFormat/>
    <w:rsid w:val="00650B00"/>
    <w:rPr>
      <w:b/>
      <w:sz w:val="20"/>
    </w:rPr>
  </w:style>
  <w:style w:type="character" w:customStyle="1" w:styleId="WW8Num6z0">
    <w:name w:val="WW8Num6z0"/>
    <w:uiPriority w:val="99"/>
    <w:qFormat/>
    <w:rsid w:val="00650B00"/>
    <w:rPr>
      <w:sz w:val="20"/>
    </w:rPr>
  </w:style>
  <w:style w:type="character" w:customStyle="1" w:styleId="WW8Num7z0">
    <w:name w:val="WW8Num7z0"/>
    <w:uiPriority w:val="99"/>
    <w:qFormat/>
    <w:rsid w:val="00650B00"/>
    <w:rPr>
      <w:b/>
      <w:sz w:val="20"/>
    </w:rPr>
  </w:style>
  <w:style w:type="character" w:customStyle="1" w:styleId="WW8Num9z0">
    <w:name w:val="WW8Num9z0"/>
    <w:uiPriority w:val="99"/>
    <w:qFormat/>
    <w:rsid w:val="00650B00"/>
    <w:rPr>
      <w:sz w:val="20"/>
    </w:rPr>
  </w:style>
  <w:style w:type="character" w:customStyle="1" w:styleId="WW8Num9z1">
    <w:name w:val="WW8Num9z1"/>
    <w:uiPriority w:val="99"/>
    <w:qFormat/>
    <w:rsid w:val="00650B00"/>
    <w:rPr>
      <w:rFonts w:ascii="Symbol" w:hAnsi="Symbol"/>
      <w:sz w:val="20"/>
    </w:rPr>
  </w:style>
  <w:style w:type="character" w:customStyle="1" w:styleId="WW8Num9z2">
    <w:name w:val="WW8Num9z2"/>
    <w:uiPriority w:val="99"/>
    <w:qFormat/>
    <w:rsid w:val="00650B00"/>
  </w:style>
  <w:style w:type="character" w:customStyle="1" w:styleId="WW8Num9z3">
    <w:name w:val="WW8Num9z3"/>
    <w:uiPriority w:val="99"/>
    <w:qFormat/>
    <w:rsid w:val="00650B00"/>
  </w:style>
  <w:style w:type="character" w:customStyle="1" w:styleId="WW8Num9z4">
    <w:name w:val="WW8Num9z4"/>
    <w:uiPriority w:val="99"/>
    <w:qFormat/>
    <w:rsid w:val="00650B00"/>
  </w:style>
  <w:style w:type="character" w:customStyle="1" w:styleId="WW8Num9z5">
    <w:name w:val="WW8Num9z5"/>
    <w:uiPriority w:val="99"/>
    <w:qFormat/>
    <w:rsid w:val="00650B00"/>
  </w:style>
  <w:style w:type="character" w:customStyle="1" w:styleId="WW8Num9z6">
    <w:name w:val="WW8Num9z6"/>
    <w:uiPriority w:val="99"/>
    <w:qFormat/>
    <w:rsid w:val="00650B00"/>
  </w:style>
  <w:style w:type="character" w:customStyle="1" w:styleId="WW8Num9z7">
    <w:name w:val="WW8Num9z7"/>
    <w:uiPriority w:val="99"/>
    <w:qFormat/>
    <w:rsid w:val="00650B00"/>
  </w:style>
  <w:style w:type="character" w:customStyle="1" w:styleId="WW8Num9z8">
    <w:name w:val="WW8Num9z8"/>
    <w:uiPriority w:val="99"/>
    <w:qFormat/>
    <w:rsid w:val="00650B00"/>
  </w:style>
  <w:style w:type="character" w:customStyle="1" w:styleId="WW8Num10z0">
    <w:name w:val="WW8Num10z0"/>
    <w:uiPriority w:val="99"/>
    <w:qFormat/>
    <w:rsid w:val="00650B00"/>
    <w:rPr>
      <w:sz w:val="20"/>
    </w:rPr>
  </w:style>
  <w:style w:type="character" w:customStyle="1" w:styleId="WW8Num11z0">
    <w:name w:val="WW8Num11z0"/>
    <w:uiPriority w:val="99"/>
    <w:qFormat/>
    <w:rsid w:val="00650B00"/>
    <w:rPr>
      <w:rFonts w:ascii="Symbol" w:hAnsi="Symbol"/>
      <w:b/>
    </w:rPr>
  </w:style>
  <w:style w:type="character" w:customStyle="1" w:styleId="WW8Num12z0">
    <w:name w:val="WW8Num12z0"/>
    <w:uiPriority w:val="99"/>
    <w:qFormat/>
    <w:rsid w:val="00650B00"/>
    <w:rPr>
      <w:rFonts w:ascii="Symbol" w:hAnsi="Symbol"/>
      <w:sz w:val="24"/>
    </w:rPr>
  </w:style>
  <w:style w:type="character" w:customStyle="1" w:styleId="WW8Num13z0">
    <w:name w:val="WW8Num13z0"/>
    <w:uiPriority w:val="99"/>
    <w:qFormat/>
    <w:rsid w:val="00650B00"/>
    <w:rPr>
      <w:rFonts w:ascii="Symbol" w:hAnsi="Symbol"/>
      <w:sz w:val="20"/>
    </w:rPr>
  </w:style>
  <w:style w:type="character" w:customStyle="1" w:styleId="WW8Num14z0">
    <w:name w:val="WW8Num14z0"/>
    <w:uiPriority w:val="99"/>
    <w:qFormat/>
    <w:rsid w:val="00650B00"/>
    <w:rPr>
      <w:sz w:val="20"/>
    </w:rPr>
  </w:style>
  <w:style w:type="character" w:customStyle="1" w:styleId="WW8Num15z0">
    <w:name w:val="WW8Num15z0"/>
    <w:uiPriority w:val="99"/>
    <w:qFormat/>
    <w:rsid w:val="00650B00"/>
    <w:rPr>
      <w:sz w:val="20"/>
    </w:rPr>
  </w:style>
  <w:style w:type="character" w:customStyle="1" w:styleId="WW8Num17z0">
    <w:name w:val="WW8Num17z0"/>
    <w:uiPriority w:val="99"/>
    <w:qFormat/>
    <w:rsid w:val="00650B00"/>
    <w:rPr>
      <w:rFonts w:ascii="Wingdings" w:hAnsi="Wingdings"/>
    </w:rPr>
  </w:style>
  <w:style w:type="character" w:customStyle="1" w:styleId="WW8Num18z0">
    <w:name w:val="WW8Num18z0"/>
    <w:uiPriority w:val="99"/>
    <w:qFormat/>
    <w:rsid w:val="00650B00"/>
  </w:style>
  <w:style w:type="character" w:customStyle="1" w:styleId="WW8Num18z1">
    <w:name w:val="WW8Num18z1"/>
    <w:uiPriority w:val="99"/>
    <w:qFormat/>
    <w:rsid w:val="00650B00"/>
    <w:rPr>
      <w:rFonts w:ascii="Symbol" w:hAnsi="Symbol"/>
      <w:sz w:val="20"/>
    </w:rPr>
  </w:style>
  <w:style w:type="character" w:customStyle="1" w:styleId="WW8Num18z2">
    <w:name w:val="WW8Num18z2"/>
    <w:uiPriority w:val="99"/>
    <w:qFormat/>
    <w:rsid w:val="00650B00"/>
  </w:style>
  <w:style w:type="character" w:customStyle="1" w:styleId="WW8Num18z3">
    <w:name w:val="WW8Num18z3"/>
    <w:uiPriority w:val="99"/>
    <w:qFormat/>
    <w:rsid w:val="00650B00"/>
  </w:style>
  <w:style w:type="character" w:customStyle="1" w:styleId="WW8Num18z4">
    <w:name w:val="WW8Num18z4"/>
    <w:uiPriority w:val="99"/>
    <w:qFormat/>
    <w:rsid w:val="00650B00"/>
  </w:style>
  <w:style w:type="character" w:customStyle="1" w:styleId="WW8Num18z5">
    <w:name w:val="WW8Num18z5"/>
    <w:uiPriority w:val="99"/>
    <w:qFormat/>
    <w:rsid w:val="00650B00"/>
  </w:style>
  <w:style w:type="character" w:customStyle="1" w:styleId="WW8Num18z6">
    <w:name w:val="WW8Num18z6"/>
    <w:uiPriority w:val="99"/>
    <w:qFormat/>
    <w:rsid w:val="00650B00"/>
  </w:style>
  <w:style w:type="character" w:customStyle="1" w:styleId="WW8Num18z7">
    <w:name w:val="WW8Num18z7"/>
    <w:uiPriority w:val="99"/>
    <w:qFormat/>
    <w:rsid w:val="00650B00"/>
  </w:style>
  <w:style w:type="character" w:customStyle="1" w:styleId="WW8Num18z8">
    <w:name w:val="WW8Num18z8"/>
    <w:uiPriority w:val="99"/>
    <w:qFormat/>
    <w:rsid w:val="00650B00"/>
  </w:style>
  <w:style w:type="character" w:customStyle="1" w:styleId="WW8Num19z0">
    <w:name w:val="WW8Num19z0"/>
    <w:uiPriority w:val="99"/>
    <w:qFormat/>
    <w:rsid w:val="00650B00"/>
  </w:style>
  <w:style w:type="character" w:customStyle="1" w:styleId="WW8Num19z1">
    <w:name w:val="WW8Num19z1"/>
    <w:uiPriority w:val="99"/>
    <w:qFormat/>
    <w:rsid w:val="00650B00"/>
  </w:style>
  <w:style w:type="character" w:customStyle="1" w:styleId="WW8Num19z2">
    <w:name w:val="WW8Num19z2"/>
    <w:uiPriority w:val="99"/>
    <w:qFormat/>
    <w:rsid w:val="00650B00"/>
  </w:style>
  <w:style w:type="character" w:customStyle="1" w:styleId="WW8Num19z3">
    <w:name w:val="WW8Num19z3"/>
    <w:uiPriority w:val="99"/>
    <w:qFormat/>
    <w:rsid w:val="00650B00"/>
  </w:style>
  <w:style w:type="character" w:customStyle="1" w:styleId="WW8Num19z4">
    <w:name w:val="WW8Num19z4"/>
    <w:uiPriority w:val="99"/>
    <w:qFormat/>
    <w:rsid w:val="00650B00"/>
  </w:style>
  <w:style w:type="character" w:customStyle="1" w:styleId="WW8Num19z5">
    <w:name w:val="WW8Num19z5"/>
    <w:uiPriority w:val="99"/>
    <w:qFormat/>
    <w:rsid w:val="00650B00"/>
  </w:style>
  <w:style w:type="character" w:customStyle="1" w:styleId="WW8Num19z6">
    <w:name w:val="WW8Num19z6"/>
    <w:uiPriority w:val="99"/>
    <w:qFormat/>
    <w:rsid w:val="00650B00"/>
  </w:style>
  <w:style w:type="character" w:customStyle="1" w:styleId="WW8Num19z7">
    <w:name w:val="WW8Num19z7"/>
    <w:uiPriority w:val="99"/>
    <w:qFormat/>
    <w:rsid w:val="00650B00"/>
  </w:style>
  <w:style w:type="character" w:customStyle="1" w:styleId="WW8Num19z8">
    <w:name w:val="WW8Num19z8"/>
    <w:uiPriority w:val="99"/>
    <w:qFormat/>
    <w:rsid w:val="00650B00"/>
  </w:style>
  <w:style w:type="character" w:customStyle="1" w:styleId="WW8Num4z1">
    <w:name w:val="WW8Num4z1"/>
    <w:uiPriority w:val="99"/>
    <w:qFormat/>
    <w:rsid w:val="00650B00"/>
  </w:style>
  <w:style w:type="character" w:customStyle="1" w:styleId="WW8Num4z2">
    <w:name w:val="WW8Num4z2"/>
    <w:uiPriority w:val="99"/>
    <w:qFormat/>
    <w:rsid w:val="00650B00"/>
  </w:style>
  <w:style w:type="character" w:customStyle="1" w:styleId="WW8Num4z3">
    <w:name w:val="WW8Num4z3"/>
    <w:uiPriority w:val="99"/>
    <w:qFormat/>
    <w:rsid w:val="00650B00"/>
  </w:style>
  <w:style w:type="character" w:customStyle="1" w:styleId="WW8Num4z4">
    <w:name w:val="WW8Num4z4"/>
    <w:uiPriority w:val="99"/>
    <w:qFormat/>
    <w:rsid w:val="00650B00"/>
  </w:style>
  <w:style w:type="character" w:customStyle="1" w:styleId="WW8Num4z5">
    <w:name w:val="WW8Num4z5"/>
    <w:uiPriority w:val="99"/>
    <w:qFormat/>
    <w:rsid w:val="00650B00"/>
  </w:style>
  <w:style w:type="character" w:customStyle="1" w:styleId="WW8Num4z6">
    <w:name w:val="WW8Num4z6"/>
    <w:uiPriority w:val="99"/>
    <w:qFormat/>
    <w:rsid w:val="00650B00"/>
  </w:style>
  <w:style w:type="character" w:customStyle="1" w:styleId="WW8Num4z7">
    <w:name w:val="WW8Num4z7"/>
    <w:uiPriority w:val="99"/>
    <w:qFormat/>
    <w:rsid w:val="00650B00"/>
  </w:style>
  <w:style w:type="character" w:customStyle="1" w:styleId="WW8Num4z8">
    <w:name w:val="WW8Num4z8"/>
    <w:uiPriority w:val="99"/>
    <w:qFormat/>
    <w:rsid w:val="00650B00"/>
  </w:style>
  <w:style w:type="character" w:customStyle="1" w:styleId="WW8Num5z1">
    <w:name w:val="WW8Num5z1"/>
    <w:uiPriority w:val="99"/>
    <w:qFormat/>
    <w:rsid w:val="00650B00"/>
  </w:style>
  <w:style w:type="character" w:customStyle="1" w:styleId="WW8Num5z2">
    <w:name w:val="WW8Num5z2"/>
    <w:uiPriority w:val="99"/>
    <w:qFormat/>
    <w:rsid w:val="00650B00"/>
  </w:style>
  <w:style w:type="character" w:customStyle="1" w:styleId="WW8Num5z3">
    <w:name w:val="WW8Num5z3"/>
    <w:uiPriority w:val="99"/>
    <w:qFormat/>
    <w:rsid w:val="00650B00"/>
  </w:style>
  <w:style w:type="character" w:customStyle="1" w:styleId="WW8Num5z4">
    <w:name w:val="WW8Num5z4"/>
    <w:uiPriority w:val="99"/>
    <w:qFormat/>
    <w:rsid w:val="00650B00"/>
  </w:style>
  <w:style w:type="character" w:customStyle="1" w:styleId="WW8Num5z5">
    <w:name w:val="WW8Num5z5"/>
    <w:uiPriority w:val="99"/>
    <w:qFormat/>
    <w:rsid w:val="00650B00"/>
  </w:style>
  <w:style w:type="character" w:customStyle="1" w:styleId="WW8Num5z6">
    <w:name w:val="WW8Num5z6"/>
    <w:uiPriority w:val="99"/>
    <w:qFormat/>
    <w:rsid w:val="00650B00"/>
  </w:style>
  <w:style w:type="character" w:customStyle="1" w:styleId="WW8Num5z7">
    <w:name w:val="WW8Num5z7"/>
    <w:uiPriority w:val="99"/>
    <w:qFormat/>
    <w:rsid w:val="00650B00"/>
  </w:style>
  <w:style w:type="character" w:customStyle="1" w:styleId="WW8Num5z8">
    <w:name w:val="WW8Num5z8"/>
    <w:uiPriority w:val="99"/>
    <w:qFormat/>
    <w:rsid w:val="00650B00"/>
  </w:style>
  <w:style w:type="character" w:customStyle="1" w:styleId="WW8Num6z1">
    <w:name w:val="WW8Num6z1"/>
    <w:uiPriority w:val="99"/>
    <w:qFormat/>
    <w:rsid w:val="00650B00"/>
  </w:style>
  <w:style w:type="character" w:customStyle="1" w:styleId="WW8Num6z2">
    <w:name w:val="WW8Num6z2"/>
    <w:uiPriority w:val="99"/>
    <w:qFormat/>
    <w:rsid w:val="00650B00"/>
  </w:style>
  <w:style w:type="character" w:customStyle="1" w:styleId="WW8Num6z3">
    <w:name w:val="WW8Num6z3"/>
    <w:uiPriority w:val="99"/>
    <w:qFormat/>
    <w:rsid w:val="00650B00"/>
  </w:style>
  <w:style w:type="character" w:customStyle="1" w:styleId="WW8Num6z4">
    <w:name w:val="WW8Num6z4"/>
    <w:uiPriority w:val="99"/>
    <w:qFormat/>
    <w:rsid w:val="00650B00"/>
  </w:style>
  <w:style w:type="character" w:customStyle="1" w:styleId="WW8Num6z5">
    <w:name w:val="WW8Num6z5"/>
    <w:uiPriority w:val="99"/>
    <w:qFormat/>
    <w:rsid w:val="00650B00"/>
  </w:style>
  <w:style w:type="character" w:customStyle="1" w:styleId="WW8Num6z6">
    <w:name w:val="WW8Num6z6"/>
    <w:uiPriority w:val="99"/>
    <w:qFormat/>
    <w:rsid w:val="00650B00"/>
  </w:style>
  <w:style w:type="character" w:customStyle="1" w:styleId="WW8Num6z7">
    <w:name w:val="WW8Num6z7"/>
    <w:uiPriority w:val="99"/>
    <w:qFormat/>
    <w:rsid w:val="00650B00"/>
  </w:style>
  <w:style w:type="character" w:customStyle="1" w:styleId="WW8Num6z8">
    <w:name w:val="WW8Num6z8"/>
    <w:uiPriority w:val="99"/>
    <w:qFormat/>
    <w:rsid w:val="00650B00"/>
  </w:style>
  <w:style w:type="character" w:customStyle="1" w:styleId="WW8Num7z1">
    <w:name w:val="WW8Num7z1"/>
    <w:uiPriority w:val="99"/>
    <w:qFormat/>
    <w:rsid w:val="00650B00"/>
  </w:style>
  <w:style w:type="character" w:customStyle="1" w:styleId="WW8Num7z2">
    <w:name w:val="WW8Num7z2"/>
    <w:uiPriority w:val="99"/>
    <w:qFormat/>
    <w:rsid w:val="00650B00"/>
  </w:style>
  <w:style w:type="character" w:customStyle="1" w:styleId="WW8Num7z3">
    <w:name w:val="WW8Num7z3"/>
    <w:uiPriority w:val="99"/>
    <w:qFormat/>
    <w:rsid w:val="00650B00"/>
  </w:style>
  <w:style w:type="character" w:customStyle="1" w:styleId="WW8Num7z4">
    <w:name w:val="WW8Num7z4"/>
    <w:uiPriority w:val="99"/>
    <w:qFormat/>
    <w:rsid w:val="00650B00"/>
  </w:style>
  <w:style w:type="character" w:customStyle="1" w:styleId="WW8Num7z5">
    <w:name w:val="WW8Num7z5"/>
    <w:uiPriority w:val="99"/>
    <w:qFormat/>
    <w:rsid w:val="00650B00"/>
  </w:style>
  <w:style w:type="character" w:customStyle="1" w:styleId="WW8Num7z6">
    <w:name w:val="WW8Num7z6"/>
    <w:uiPriority w:val="99"/>
    <w:qFormat/>
    <w:rsid w:val="00650B00"/>
  </w:style>
  <w:style w:type="character" w:customStyle="1" w:styleId="WW8Num7z7">
    <w:name w:val="WW8Num7z7"/>
    <w:uiPriority w:val="99"/>
    <w:qFormat/>
    <w:rsid w:val="00650B00"/>
  </w:style>
  <w:style w:type="character" w:customStyle="1" w:styleId="WW8Num7z8">
    <w:name w:val="WW8Num7z8"/>
    <w:uiPriority w:val="99"/>
    <w:qFormat/>
    <w:rsid w:val="00650B00"/>
  </w:style>
  <w:style w:type="character" w:customStyle="1" w:styleId="WW8Num8z1">
    <w:name w:val="WW8Num8z1"/>
    <w:uiPriority w:val="99"/>
    <w:qFormat/>
    <w:rsid w:val="00650B00"/>
    <w:rPr>
      <w:rFonts w:ascii="Symbol" w:hAnsi="Symbol"/>
      <w:sz w:val="20"/>
    </w:rPr>
  </w:style>
  <w:style w:type="character" w:customStyle="1" w:styleId="WW8Num8z2">
    <w:name w:val="WW8Num8z2"/>
    <w:uiPriority w:val="99"/>
    <w:qFormat/>
    <w:rsid w:val="00650B00"/>
  </w:style>
  <w:style w:type="character" w:customStyle="1" w:styleId="WW8Num8z3">
    <w:name w:val="WW8Num8z3"/>
    <w:uiPriority w:val="99"/>
    <w:qFormat/>
    <w:rsid w:val="00650B00"/>
  </w:style>
  <w:style w:type="character" w:customStyle="1" w:styleId="WW8Num8z4">
    <w:name w:val="WW8Num8z4"/>
    <w:uiPriority w:val="99"/>
    <w:qFormat/>
    <w:rsid w:val="00650B00"/>
  </w:style>
  <w:style w:type="character" w:customStyle="1" w:styleId="WW8Num8z5">
    <w:name w:val="WW8Num8z5"/>
    <w:uiPriority w:val="99"/>
    <w:qFormat/>
    <w:rsid w:val="00650B00"/>
  </w:style>
  <w:style w:type="character" w:customStyle="1" w:styleId="WW8Num8z6">
    <w:name w:val="WW8Num8z6"/>
    <w:uiPriority w:val="99"/>
    <w:qFormat/>
    <w:rsid w:val="00650B00"/>
  </w:style>
  <w:style w:type="character" w:customStyle="1" w:styleId="WW8Num8z7">
    <w:name w:val="WW8Num8z7"/>
    <w:uiPriority w:val="99"/>
    <w:qFormat/>
    <w:rsid w:val="00650B00"/>
  </w:style>
  <w:style w:type="character" w:customStyle="1" w:styleId="WW8Num8z8">
    <w:name w:val="WW8Num8z8"/>
    <w:uiPriority w:val="99"/>
    <w:qFormat/>
    <w:rsid w:val="00650B00"/>
  </w:style>
  <w:style w:type="character" w:customStyle="1" w:styleId="WW8Num10z1">
    <w:name w:val="WW8Num10z1"/>
    <w:uiPriority w:val="99"/>
    <w:qFormat/>
    <w:rsid w:val="00650B00"/>
  </w:style>
  <w:style w:type="character" w:customStyle="1" w:styleId="WW8Num10z2">
    <w:name w:val="WW8Num10z2"/>
    <w:uiPriority w:val="99"/>
    <w:qFormat/>
    <w:rsid w:val="00650B00"/>
  </w:style>
  <w:style w:type="character" w:customStyle="1" w:styleId="WW8Num10z3">
    <w:name w:val="WW8Num10z3"/>
    <w:uiPriority w:val="99"/>
    <w:qFormat/>
    <w:rsid w:val="00650B00"/>
  </w:style>
  <w:style w:type="character" w:customStyle="1" w:styleId="WW8Num10z4">
    <w:name w:val="WW8Num10z4"/>
    <w:uiPriority w:val="99"/>
    <w:qFormat/>
    <w:rsid w:val="00650B00"/>
  </w:style>
  <w:style w:type="character" w:customStyle="1" w:styleId="WW8Num10z5">
    <w:name w:val="WW8Num10z5"/>
    <w:uiPriority w:val="99"/>
    <w:qFormat/>
    <w:rsid w:val="00650B00"/>
  </w:style>
  <w:style w:type="character" w:customStyle="1" w:styleId="WW8Num10z6">
    <w:name w:val="WW8Num10z6"/>
    <w:uiPriority w:val="99"/>
    <w:qFormat/>
    <w:rsid w:val="00650B00"/>
  </w:style>
  <w:style w:type="character" w:customStyle="1" w:styleId="WW8Num10z7">
    <w:name w:val="WW8Num10z7"/>
    <w:uiPriority w:val="99"/>
    <w:qFormat/>
    <w:rsid w:val="00650B00"/>
  </w:style>
  <w:style w:type="character" w:customStyle="1" w:styleId="WW8Num10z8">
    <w:name w:val="WW8Num10z8"/>
    <w:uiPriority w:val="99"/>
    <w:qFormat/>
    <w:rsid w:val="00650B00"/>
  </w:style>
  <w:style w:type="character" w:customStyle="1" w:styleId="WW8Num11z1">
    <w:name w:val="WW8Num11z1"/>
    <w:uiPriority w:val="99"/>
    <w:qFormat/>
    <w:rsid w:val="00650B00"/>
    <w:rPr>
      <w:sz w:val="20"/>
    </w:rPr>
  </w:style>
  <w:style w:type="character" w:customStyle="1" w:styleId="WW8Num11z2">
    <w:name w:val="WW8Num11z2"/>
    <w:uiPriority w:val="99"/>
    <w:qFormat/>
    <w:rsid w:val="00650B00"/>
  </w:style>
  <w:style w:type="character" w:customStyle="1" w:styleId="WW8Num11z3">
    <w:name w:val="WW8Num11z3"/>
    <w:uiPriority w:val="99"/>
    <w:qFormat/>
    <w:rsid w:val="00650B00"/>
  </w:style>
  <w:style w:type="character" w:customStyle="1" w:styleId="WW8Num11z4">
    <w:name w:val="WW8Num11z4"/>
    <w:uiPriority w:val="99"/>
    <w:qFormat/>
    <w:rsid w:val="00650B00"/>
  </w:style>
  <w:style w:type="character" w:customStyle="1" w:styleId="WW8Num11z5">
    <w:name w:val="WW8Num11z5"/>
    <w:uiPriority w:val="99"/>
    <w:qFormat/>
    <w:rsid w:val="00650B00"/>
  </w:style>
  <w:style w:type="character" w:customStyle="1" w:styleId="WW8Num11z6">
    <w:name w:val="WW8Num11z6"/>
    <w:uiPriority w:val="99"/>
    <w:qFormat/>
    <w:rsid w:val="00650B00"/>
  </w:style>
  <w:style w:type="character" w:customStyle="1" w:styleId="WW8Num11z7">
    <w:name w:val="WW8Num11z7"/>
    <w:uiPriority w:val="99"/>
    <w:qFormat/>
    <w:rsid w:val="00650B00"/>
  </w:style>
  <w:style w:type="character" w:customStyle="1" w:styleId="WW8Num11z8">
    <w:name w:val="WW8Num11z8"/>
    <w:uiPriority w:val="99"/>
    <w:qFormat/>
    <w:rsid w:val="00650B00"/>
  </w:style>
  <w:style w:type="character" w:customStyle="1" w:styleId="WW8Num12z2">
    <w:name w:val="WW8Num12z2"/>
    <w:uiPriority w:val="99"/>
    <w:qFormat/>
    <w:rsid w:val="00650B00"/>
    <w:rPr>
      <w:rFonts w:ascii="Wingdings" w:hAnsi="Wingdings"/>
    </w:rPr>
  </w:style>
  <w:style w:type="character" w:customStyle="1" w:styleId="WW8Num12z3">
    <w:name w:val="WW8Num12z3"/>
    <w:uiPriority w:val="99"/>
    <w:qFormat/>
    <w:rsid w:val="00650B00"/>
    <w:rPr>
      <w:rFonts w:ascii="Symbol" w:hAnsi="Symbol"/>
    </w:rPr>
  </w:style>
  <w:style w:type="character" w:customStyle="1" w:styleId="WW8Num12z4">
    <w:name w:val="WW8Num12z4"/>
    <w:uiPriority w:val="99"/>
    <w:qFormat/>
    <w:rsid w:val="00650B00"/>
    <w:rPr>
      <w:rFonts w:ascii="Courier New" w:hAnsi="Courier New"/>
    </w:rPr>
  </w:style>
  <w:style w:type="character" w:customStyle="1" w:styleId="WW8Num13z1">
    <w:name w:val="WW8Num13z1"/>
    <w:uiPriority w:val="99"/>
    <w:qFormat/>
    <w:rsid w:val="00650B00"/>
  </w:style>
  <w:style w:type="character" w:customStyle="1" w:styleId="WW8Num13z2">
    <w:name w:val="WW8Num13z2"/>
    <w:uiPriority w:val="99"/>
    <w:qFormat/>
    <w:rsid w:val="00650B00"/>
  </w:style>
  <w:style w:type="character" w:customStyle="1" w:styleId="WW8Num13z3">
    <w:name w:val="WW8Num13z3"/>
    <w:uiPriority w:val="99"/>
    <w:qFormat/>
    <w:rsid w:val="00650B00"/>
  </w:style>
  <w:style w:type="character" w:customStyle="1" w:styleId="WW8Num13z4">
    <w:name w:val="WW8Num13z4"/>
    <w:uiPriority w:val="99"/>
    <w:qFormat/>
    <w:rsid w:val="00650B00"/>
  </w:style>
  <w:style w:type="character" w:customStyle="1" w:styleId="WW8Num13z5">
    <w:name w:val="WW8Num13z5"/>
    <w:uiPriority w:val="99"/>
    <w:qFormat/>
    <w:rsid w:val="00650B00"/>
  </w:style>
  <w:style w:type="character" w:customStyle="1" w:styleId="WW8Num13z6">
    <w:name w:val="WW8Num13z6"/>
    <w:uiPriority w:val="99"/>
    <w:qFormat/>
    <w:rsid w:val="00650B00"/>
  </w:style>
  <w:style w:type="character" w:customStyle="1" w:styleId="WW8Num13z7">
    <w:name w:val="WW8Num13z7"/>
    <w:uiPriority w:val="99"/>
    <w:qFormat/>
    <w:rsid w:val="00650B00"/>
  </w:style>
  <w:style w:type="character" w:customStyle="1" w:styleId="WW8Num13z8">
    <w:name w:val="WW8Num13z8"/>
    <w:uiPriority w:val="99"/>
    <w:qFormat/>
    <w:rsid w:val="00650B00"/>
  </w:style>
  <w:style w:type="character" w:customStyle="1" w:styleId="WW8Num14z1">
    <w:name w:val="WW8Num14z1"/>
    <w:uiPriority w:val="99"/>
    <w:qFormat/>
    <w:rsid w:val="00650B00"/>
  </w:style>
  <w:style w:type="character" w:customStyle="1" w:styleId="WW8Num14z2">
    <w:name w:val="WW8Num14z2"/>
    <w:uiPriority w:val="99"/>
    <w:qFormat/>
    <w:rsid w:val="00650B00"/>
  </w:style>
  <w:style w:type="character" w:customStyle="1" w:styleId="WW8Num14z3">
    <w:name w:val="WW8Num14z3"/>
    <w:uiPriority w:val="99"/>
    <w:qFormat/>
    <w:rsid w:val="00650B00"/>
  </w:style>
  <w:style w:type="character" w:customStyle="1" w:styleId="WW8Num14z4">
    <w:name w:val="WW8Num14z4"/>
    <w:uiPriority w:val="99"/>
    <w:qFormat/>
    <w:rsid w:val="00650B00"/>
  </w:style>
  <w:style w:type="character" w:customStyle="1" w:styleId="WW8Num14z5">
    <w:name w:val="WW8Num14z5"/>
    <w:uiPriority w:val="99"/>
    <w:qFormat/>
    <w:rsid w:val="00650B00"/>
  </w:style>
  <w:style w:type="character" w:customStyle="1" w:styleId="WW8Num14z6">
    <w:name w:val="WW8Num14z6"/>
    <w:uiPriority w:val="99"/>
    <w:qFormat/>
    <w:rsid w:val="00650B00"/>
  </w:style>
  <w:style w:type="character" w:customStyle="1" w:styleId="WW8Num14z7">
    <w:name w:val="WW8Num14z7"/>
    <w:uiPriority w:val="99"/>
    <w:qFormat/>
    <w:rsid w:val="00650B00"/>
  </w:style>
  <w:style w:type="character" w:customStyle="1" w:styleId="WW8Num14z8">
    <w:name w:val="WW8Num14z8"/>
    <w:uiPriority w:val="99"/>
    <w:qFormat/>
    <w:rsid w:val="00650B00"/>
  </w:style>
  <w:style w:type="character" w:customStyle="1" w:styleId="WW8Num15z1">
    <w:name w:val="WW8Num15z1"/>
    <w:uiPriority w:val="99"/>
    <w:qFormat/>
    <w:rsid w:val="00650B00"/>
  </w:style>
  <w:style w:type="character" w:customStyle="1" w:styleId="WW8Num15z2">
    <w:name w:val="WW8Num15z2"/>
    <w:uiPriority w:val="99"/>
    <w:qFormat/>
    <w:rsid w:val="00650B00"/>
  </w:style>
  <w:style w:type="character" w:customStyle="1" w:styleId="WW8Num15z3">
    <w:name w:val="WW8Num15z3"/>
    <w:uiPriority w:val="99"/>
    <w:qFormat/>
    <w:rsid w:val="00650B00"/>
  </w:style>
  <w:style w:type="character" w:customStyle="1" w:styleId="WW8Num15z4">
    <w:name w:val="WW8Num15z4"/>
    <w:uiPriority w:val="99"/>
    <w:qFormat/>
    <w:rsid w:val="00650B00"/>
  </w:style>
  <w:style w:type="character" w:customStyle="1" w:styleId="WW8Num15z5">
    <w:name w:val="WW8Num15z5"/>
    <w:uiPriority w:val="99"/>
    <w:qFormat/>
    <w:rsid w:val="00650B00"/>
  </w:style>
  <w:style w:type="character" w:customStyle="1" w:styleId="WW8Num15z6">
    <w:name w:val="WW8Num15z6"/>
    <w:uiPriority w:val="99"/>
    <w:qFormat/>
    <w:rsid w:val="00650B00"/>
  </w:style>
  <w:style w:type="character" w:customStyle="1" w:styleId="WW8Num15z7">
    <w:name w:val="WW8Num15z7"/>
    <w:uiPriority w:val="99"/>
    <w:qFormat/>
    <w:rsid w:val="00650B00"/>
  </w:style>
  <w:style w:type="character" w:customStyle="1" w:styleId="WW8Num15z8">
    <w:name w:val="WW8Num15z8"/>
    <w:uiPriority w:val="99"/>
    <w:qFormat/>
    <w:rsid w:val="00650B00"/>
  </w:style>
  <w:style w:type="character" w:customStyle="1" w:styleId="WW8Num16z1">
    <w:name w:val="WW8Num16z1"/>
    <w:uiPriority w:val="99"/>
    <w:qFormat/>
    <w:rsid w:val="00650B00"/>
  </w:style>
  <w:style w:type="character" w:customStyle="1" w:styleId="WW8Num16z2">
    <w:name w:val="WW8Num16z2"/>
    <w:uiPriority w:val="99"/>
    <w:qFormat/>
    <w:rsid w:val="00650B00"/>
  </w:style>
  <w:style w:type="character" w:customStyle="1" w:styleId="WW8Num16z3">
    <w:name w:val="WW8Num16z3"/>
    <w:uiPriority w:val="99"/>
    <w:qFormat/>
    <w:rsid w:val="00650B00"/>
  </w:style>
  <w:style w:type="character" w:customStyle="1" w:styleId="WW8Num16z4">
    <w:name w:val="WW8Num16z4"/>
    <w:uiPriority w:val="99"/>
    <w:qFormat/>
    <w:rsid w:val="00650B00"/>
  </w:style>
  <w:style w:type="character" w:customStyle="1" w:styleId="WW8Num16z5">
    <w:name w:val="WW8Num16z5"/>
    <w:uiPriority w:val="99"/>
    <w:qFormat/>
    <w:rsid w:val="00650B00"/>
  </w:style>
  <w:style w:type="character" w:customStyle="1" w:styleId="WW8Num16z6">
    <w:name w:val="WW8Num16z6"/>
    <w:uiPriority w:val="99"/>
    <w:qFormat/>
    <w:rsid w:val="00650B00"/>
  </w:style>
  <w:style w:type="character" w:customStyle="1" w:styleId="WW8Num16z7">
    <w:name w:val="WW8Num16z7"/>
    <w:uiPriority w:val="99"/>
    <w:qFormat/>
    <w:rsid w:val="00650B00"/>
  </w:style>
  <w:style w:type="character" w:customStyle="1" w:styleId="WW8Num16z8">
    <w:name w:val="WW8Num16z8"/>
    <w:uiPriority w:val="99"/>
    <w:qFormat/>
    <w:rsid w:val="00650B00"/>
  </w:style>
  <w:style w:type="character" w:customStyle="1" w:styleId="affffffff1">
    <w:name w:val="Символ нумерации"/>
    <w:uiPriority w:val="99"/>
    <w:qFormat/>
    <w:rsid w:val="00650B00"/>
  </w:style>
  <w:style w:type="paragraph" w:customStyle="1" w:styleId="1ffff3">
    <w:name w:val="Название1"/>
    <w:basedOn w:val="a2"/>
    <w:uiPriority w:val="99"/>
    <w:qFormat/>
    <w:rsid w:val="00650B00"/>
    <w:pPr>
      <w:widowControl/>
      <w:suppressLineNumbers/>
      <w:suppressAutoHyphens/>
      <w:snapToGrid/>
      <w:spacing w:before="120" w:after="120"/>
    </w:pPr>
    <w:rPr>
      <w:rFonts w:eastAsia="Times New Roman" w:cs="Mangal"/>
      <w:i/>
      <w:iCs/>
      <w:szCs w:val="24"/>
      <w:lang w:eastAsia="ar-SA"/>
    </w:rPr>
  </w:style>
  <w:style w:type="paragraph" w:customStyle="1" w:styleId="1ffff4">
    <w:name w:val="Текст примечания1"/>
    <w:basedOn w:val="a2"/>
    <w:uiPriority w:val="99"/>
    <w:qFormat/>
    <w:rsid w:val="00650B00"/>
    <w:pPr>
      <w:widowControl/>
      <w:suppressAutoHyphens/>
      <w:snapToGrid/>
      <w:spacing w:before="0" w:after="0"/>
    </w:pPr>
    <w:rPr>
      <w:rFonts w:eastAsia="Times New Roman"/>
      <w:sz w:val="20"/>
      <w:lang w:eastAsia="ar-SA"/>
    </w:rPr>
  </w:style>
  <w:style w:type="paragraph" w:customStyle="1" w:styleId="1ffff5">
    <w:name w:val="Нумерованный список1"/>
    <w:basedOn w:val="a2"/>
    <w:uiPriority w:val="99"/>
    <w:qFormat/>
    <w:rsid w:val="00650B00"/>
    <w:pPr>
      <w:widowControl/>
      <w:tabs>
        <w:tab w:val="left" w:pos="720"/>
      </w:tabs>
      <w:suppressAutoHyphens/>
      <w:snapToGrid/>
      <w:spacing w:before="0" w:after="0"/>
      <w:ind w:left="720" w:hanging="360"/>
    </w:pPr>
    <w:rPr>
      <w:rFonts w:eastAsia="Times New Roman"/>
      <w:szCs w:val="24"/>
      <w:lang w:eastAsia="ar-SA"/>
    </w:rPr>
  </w:style>
  <w:style w:type="paragraph" w:customStyle="1" w:styleId="21d">
    <w:name w:val="Маркированный список 21"/>
    <w:basedOn w:val="a2"/>
    <w:uiPriority w:val="99"/>
    <w:qFormat/>
    <w:rsid w:val="00650B00"/>
    <w:pPr>
      <w:widowControl/>
      <w:tabs>
        <w:tab w:val="left" w:pos="360"/>
      </w:tabs>
      <w:suppressAutoHyphens/>
      <w:snapToGrid/>
      <w:spacing w:before="0" w:after="0"/>
      <w:ind w:left="360" w:hanging="360"/>
    </w:pPr>
    <w:rPr>
      <w:rFonts w:eastAsia="Times New Roman"/>
      <w:szCs w:val="24"/>
      <w:lang w:eastAsia="ar-SA"/>
    </w:rPr>
  </w:style>
  <w:style w:type="paragraph" w:customStyle="1" w:styleId="1ffff6">
    <w:name w:val="Название объекта1"/>
    <w:basedOn w:val="a2"/>
    <w:next w:val="a2"/>
    <w:uiPriority w:val="99"/>
    <w:qFormat/>
    <w:rsid w:val="00650B00"/>
    <w:pPr>
      <w:widowControl/>
      <w:suppressAutoHyphens/>
      <w:snapToGrid/>
      <w:spacing w:before="0" w:after="0"/>
    </w:pPr>
    <w:rPr>
      <w:rFonts w:eastAsia="Times New Roman"/>
      <w:b/>
      <w:bCs/>
      <w:color w:val="4F81BD"/>
      <w:sz w:val="18"/>
      <w:szCs w:val="18"/>
      <w:lang w:eastAsia="ar-SA"/>
    </w:rPr>
  </w:style>
  <w:style w:type="paragraph" w:customStyle="1" w:styleId="21e">
    <w:name w:val="Список 21"/>
    <w:basedOn w:val="a2"/>
    <w:uiPriority w:val="99"/>
    <w:qFormat/>
    <w:rsid w:val="00650B00"/>
    <w:pPr>
      <w:widowControl/>
      <w:suppressAutoHyphens/>
      <w:snapToGrid/>
      <w:spacing w:before="0" w:after="0"/>
      <w:ind w:left="566" w:hanging="283"/>
    </w:pPr>
    <w:rPr>
      <w:rFonts w:eastAsia="Times New Roman"/>
      <w:szCs w:val="24"/>
      <w:lang w:eastAsia="ar-SA"/>
    </w:rPr>
  </w:style>
  <w:style w:type="paragraph" w:customStyle="1" w:styleId="413">
    <w:name w:val="Список 41"/>
    <w:basedOn w:val="a2"/>
    <w:uiPriority w:val="99"/>
    <w:qFormat/>
    <w:rsid w:val="00650B00"/>
    <w:pPr>
      <w:widowControl/>
      <w:suppressAutoHyphens/>
      <w:snapToGrid/>
      <w:spacing w:before="0" w:after="0"/>
      <w:ind w:left="1132" w:hanging="283"/>
    </w:pPr>
    <w:rPr>
      <w:rFonts w:eastAsia="Times New Roman"/>
      <w:szCs w:val="24"/>
      <w:lang w:eastAsia="ar-SA"/>
    </w:rPr>
  </w:style>
  <w:style w:type="character" w:customStyle="1" w:styleId="z-11">
    <w:name w:val="z-Начало формы Знак1"/>
    <w:uiPriority w:val="99"/>
    <w:qFormat/>
    <w:rsid w:val="00650B00"/>
    <w:rPr>
      <w:rFonts w:ascii="Arial" w:hAnsi="Arial"/>
      <w:vanish/>
      <w:sz w:val="16"/>
    </w:rPr>
  </w:style>
  <w:style w:type="paragraph" w:customStyle="1" w:styleId="0">
    <w:name w:val="Стиль По левому краю Первая строка:  0 см"/>
    <w:basedOn w:val="a2"/>
    <w:uiPriority w:val="99"/>
    <w:qFormat/>
    <w:rsid w:val="00650B00"/>
    <w:pPr>
      <w:widowControl/>
      <w:snapToGrid/>
      <w:spacing w:before="0" w:after="0"/>
      <w:contextualSpacing/>
    </w:pPr>
    <w:rPr>
      <w:rFonts w:eastAsia="Times New Roman"/>
      <w:sz w:val="28"/>
      <w:lang w:eastAsia="en-US"/>
    </w:rPr>
  </w:style>
  <w:style w:type="character" w:customStyle="1" w:styleId="431">
    <w:name w:val="Знак Знак431"/>
    <w:uiPriority w:val="99"/>
    <w:qFormat/>
    <w:locked/>
    <w:rsid w:val="00650B00"/>
    <w:rPr>
      <w:sz w:val="24"/>
    </w:rPr>
  </w:style>
  <w:style w:type="character" w:customStyle="1" w:styleId="501">
    <w:name w:val="Знак Знак501"/>
    <w:uiPriority w:val="99"/>
    <w:qFormat/>
    <w:locked/>
    <w:rsid w:val="00650B00"/>
    <w:rPr>
      <w:b/>
      <w:sz w:val="28"/>
      <w:lang w:val="ru-RU" w:eastAsia="ru-RU"/>
    </w:rPr>
  </w:style>
  <w:style w:type="character" w:customStyle="1" w:styleId="5111">
    <w:name w:val="Знак Знак511"/>
    <w:uiPriority w:val="99"/>
    <w:qFormat/>
    <w:locked/>
    <w:rsid w:val="00650B00"/>
    <w:rPr>
      <w:b/>
      <w:sz w:val="27"/>
      <w:lang w:val="ru-RU" w:eastAsia="ru-RU"/>
    </w:rPr>
  </w:style>
  <w:style w:type="character" w:customStyle="1" w:styleId="421">
    <w:name w:val="Знак Знак421"/>
    <w:uiPriority w:val="99"/>
    <w:qFormat/>
    <w:locked/>
    <w:rsid w:val="00650B00"/>
    <w:rPr>
      <w:color w:val="000000"/>
      <w:sz w:val="24"/>
      <w:lang w:val="ru-RU" w:eastAsia="ru-RU"/>
    </w:rPr>
  </w:style>
  <w:style w:type="character" w:customStyle="1" w:styleId="441">
    <w:name w:val="Знак Знак441"/>
    <w:uiPriority w:val="99"/>
    <w:qFormat/>
    <w:rsid w:val="00650B00"/>
    <w:rPr>
      <w:sz w:val="24"/>
      <w:lang w:val="ru-RU" w:eastAsia="ru-RU"/>
    </w:rPr>
  </w:style>
  <w:style w:type="character" w:customStyle="1" w:styleId="521">
    <w:name w:val="Знак Знак521"/>
    <w:uiPriority w:val="99"/>
    <w:qFormat/>
    <w:rsid w:val="00650B00"/>
    <w:rPr>
      <w:rFonts w:ascii="Arial" w:hAnsi="Arial"/>
      <w:b/>
      <w:i/>
      <w:sz w:val="28"/>
    </w:rPr>
  </w:style>
  <w:style w:type="paragraph" w:customStyle="1" w:styleId="p32">
    <w:name w:val="p32"/>
    <w:basedOn w:val="a2"/>
    <w:uiPriority w:val="99"/>
    <w:qFormat/>
    <w:rsid w:val="00650B00"/>
    <w:pPr>
      <w:widowControl/>
      <w:snapToGrid/>
      <w:spacing w:beforeAutospacing="1" w:afterAutospacing="1"/>
    </w:pPr>
    <w:rPr>
      <w:rFonts w:eastAsia="Times New Roman"/>
      <w:szCs w:val="24"/>
    </w:rPr>
  </w:style>
  <w:style w:type="paragraph" w:customStyle="1" w:styleId="p17">
    <w:name w:val="p17"/>
    <w:basedOn w:val="a2"/>
    <w:uiPriority w:val="99"/>
    <w:qFormat/>
    <w:rsid w:val="00650B00"/>
    <w:pPr>
      <w:widowControl/>
      <w:snapToGrid/>
      <w:spacing w:beforeAutospacing="1" w:afterAutospacing="1"/>
    </w:pPr>
    <w:rPr>
      <w:rFonts w:eastAsia="Times New Roman"/>
      <w:szCs w:val="24"/>
    </w:rPr>
  </w:style>
  <w:style w:type="paragraph" w:customStyle="1" w:styleId="p26">
    <w:name w:val="p26"/>
    <w:basedOn w:val="a2"/>
    <w:uiPriority w:val="99"/>
    <w:qFormat/>
    <w:rsid w:val="00650B00"/>
    <w:pPr>
      <w:widowControl/>
      <w:snapToGrid/>
      <w:spacing w:beforeAutospacing="1" w:afterAutospacing="1"/>
    </w:pPr>
    <w:rPr>
      <w:rFonts w:eastAsia="Times New Roman"/>
      <w:szCs w:val="24"/>
    </w:rPr>
  </w:style>
  <w:style w:type="character" w:customStyle="1" w:styleId="s100">
    <w:name w:val="s10"/>
    <w:basedOn w:val="a3"/>
    <w:uiPriority w:val="99"/>
    <w:qFormat/>
    <w:rsid w:val="00650B00"/>
    <w:rPr>
      <w:rFonts w:cs="Times New Roman"/>
    </w:rPr>
  </w:style>
  <w:style w:type="character" w:customStyle="1" w:styleId="Heading12">
    <w:name w:val="Heading 12 Знак Знак"/>
    <w:uiPriority w:val="99"/>
    <w:qFormat/>
    <w:rsid w:val="00650B00"/>
    <w:rPr>
      <w:rFonts w:ascii="Courier New" w:hAnsi="Courier New"/>
    </w:rPr>
  </w:style>
  <w:style w:type="character" w:customStyle="1" w:styleId="afffff1">
    <w:name w:val="Обычный текст Знак"/>
    <w:link w:val="afffff0"/>
    <w:uiPriority w:val="99"/>
    <w:qFormat/>
    <w:locked/>
    <w:rsid w:val="00650B00"/>
    <w:rPr>
      <w:rFonts w:ascii="Times New Roman" w:eastAsia="Calibri" w:hAnsi="Times New Roman" w:cs="Times New Roman"/>
      <w:sz w:val="20"/>
      <w:szCs w:val="20"/>
      <w:lang w:eastAsia="ru-RU"/>
    </w:rPr>
  </w:style>
  <w:style w:type="character" w:customStyle="1" w:styleId="67">
    <w:name w:val="Знак Знак67"/>
    <w:uiPriority w:val="99"/>
    <w:qFormat/>
    <w:rsid w:val="00650B00"/>
    <w:rPr>
      <w:rFonts w:ascii="Arial" w:hAnsi="Arial"/>
      <w:b/>
      <w:sz w:val="26"/>
    </w:rPr>
  </w:style>
  <w:style w:type="character" w:customStyle="1" w:styleId="66">
    <w:name w:val="Знак Знак66"/>
    <w:uiPriority w:val="99"/>
    <w:qFormat/>
    <w:rsid w:val="00650B00"/>
    <w:rPr>
      <w:b/>
      <w:sz w:val="28"/>
    </w:rPr>
  </w:style>
  <w:style w:type="character" w:customStyle="1" w:styleId="11f4">
    <w:name w:val="Текст сноски Знак Знак Знак11"/>
    <w:uiPriority w:val="99"/>
    <w:qFormat/>
    <w:rsid w:val="00650B00"/>
    <w:rPr>
      <w:lang w:eastAsia="en-US"/>
    </w:rPr>
  </w:style>
  <w:style w:type="character" w:customStyle="1" w:styleId="225">
    <w:name w:val="Заголовок 2 Знак2"/>
    <w:uiPriority w:val="99"/>
    <w:qFormat/>
    <w:rsid w:val="00650B00"/>
    <w:rPr>
      <w:rFonts w:ascii="Arial" w:hAnsi="Arial"/>
      <w:b/>
      <w:i/>
      <w:sz w:val="28"/>
    </w:rPr>
  </w:style>
  <w:style w:type="paragraph" w:customStyle="1" w:styleId="1ffff7">
    <w:name w:val="Знак Знак Знак Знак Знак Знак1"/>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affffffff2">
    <w:name w:val="Основной текст Знак Знак Знак Знак"/>
    <w:uiPriority w:val="99"/>
    <w:locked/>
    <w:rsid w:val="00650B00"/>
    <w:rPr>
      <w:sz w:val="24"/>
    </w:rPr>
  </w:style>
  <w:style w:type="paragraph" w:customStyle="1" w:styleId="paragraf2">
    <w:name w:val="paragraf2"/>
    <w:basedOn w:val="a2"/>
    <w:uiPriority w:val="99"/>
    <w:qFormat/>
    <w:rsid w:val="00650B00"/>
    <w:pPr>
      <w:snapToGrid/>
      <w:spacing w:before="72" w:after="0"/>
      <w:ind w:left="510"/>
      <w:jc w:val="both"/>
    </w:pPr>
    <w:rPr>
      <w:rFonts w:ascii="Antiqua" w:eastAsia="Times New Roman" w:hAnsi="Antiqua"/>
      <w:sz w:val="28"/>
      <w:lang w:val="en-GB"/>
    </w:rPr>
  </w:style>
  <w:style w:type="paragraph" w:customStyle="1" w:styleId="2ff5">
    <w:name w:val="Загол. 2 ур."/>
    <w:basedOn w:val="a2"/>
    <w:uiPriority w:val="99"/>
    <w:qFormat/>
    <w:rsid w:val="00650B00"/>
    <w:pPr>
      <w:keepNext/>
      <w:autoSpaceDE w:val="0"/>
      <w:autoSpaceDN w:val="0"/>
      <w:adjustRightInd w:val="0"/>
      <w:snapToGrid/>
      <w:spacing w:before="221" w:after="221" w:line="220" w:lineRule="atLeast"/>
      <w:jc w:val="center"/>
    </w:pPr>
    <w:rPr>
      <w:rFonts w:ascii="PragmaticaCTT" w:eastAsia="Times New Roman" w:hAnsi="PragmaticaCTT"/>
      <w:b/>
      <w:bCs/>
      <w:sz w:val="22"/>
      <w:szCs w:val="22"/>
    </w:rPr>
  </w:style>
  <w:style w:type="paragraph" w:customStyle="1" w:styleId="Mycell">
    <w:name w:val="My cell"/>
    <w:basedOn w:val="a2"/>
    <w:uiPriority w:val="99"/>
    <w:qFormat/>
    <w:rsid w:val="00650B00"/>
    <w:pPr>
      <w:snapToGrid/>
      <w:spacing w:before="0" w:after="0"/>
      <w:jc w:val="both"/>
    </w:pPr>
    <w:rPr>
      <w:rFonts w:ascii="Antiqua" w:eastAsia="Times New Roman" w:hAnsi="Antiqua"/>
      <w:lang w:val="en-GB"/>
    </w:rPr>
  </w:style>
  <w:style w:type="paragraph" w:customStyle="1" w:styleId="Style49">
    <w:name w:val="Style49"/>
    <w:basedOn w:val="a2"/>
    <w:uiPriority w:val="99"/>
    <w:qFormat/>
    <w:rsid w:val="00650B00"/>
    <w:pPr>
      <w:autoSpaceDE w:val="0"/>
      <w:autoSpaceDN w:val="0"/>
      <w:adjustRightInd w:val="0"/>
      <w:snapToGrid/>
      <w:spacing w:before="0" w:after="0" w:line="480" w:lineRule="exact"/>
      <w:ind w:firstLine="240"/>
      <w:jc w:val="both"/>
    </w:pPr>
    <w:rPr>
      <w:rFonts w:eastAsia="Times New Roman"/>
      <w:szCs w:val="24"/>
    </w:rPr>
  </w:style>
  <w:style w:type="character" w:customStyle="1" w:styleId="EndnoteTextChar">
    <w:name w:val="Endnote Text Char"/>
    <w:basedOn w:val="a3"/>
    <w:uiPriority w:val="99"/>
    <w:qFormat/>
    <w:locked/>
    <w:rsid w:val="00650B00"/>
    <w:rPr>
      <w:rFonts w:cs="Times New Roman"/>
      <w:color w:val="000000"/>
      <w:sz w:val="24"/>
    </w:rPr>
  </w:style>
  <w:style w:type="paragraph" w:customStyle="1" w:styleId="TablLeft">
    <w:name w:val="Tabl Left"/>
    <w:basedOn w:val="a2"/>
    <w:uiPriority w:val="99"/>
    <w:qFormat/>
    <w:rsid w:val="00650B00"/>
    <w:pPr>
      <w:widowControl/>
      <w:overflowPunct w:val="0"/>
      <w:autoSpaceDE w:val="0"/>
      <w:autoSpaceDN w:val="0"/>
      <w:adjustRightInd w:val="0"/>
      <w:snapToGrid/>
      <w:spacing w:before="0" w:after="0"/>
      <w:textAlignment w:val="baseline"/>
    </w:pPr>
    <w:rPr>
      <w:rFonts w:eastAsia="Times New Roman"/>
      <w:sz w:val="28"/>
    </w:rPr>
  </w:style>
  <w:style w:type="paragraph" w:customStyle="1" w:styleId="1ffff8">
    <w:name w:val="Заголовок 1+"/>
    <w:basedOn w:val="10"/>
    <w:uiPriority w:val="99"/>
    <w:qFormat/>
    <w:rsid w:val="00650B00"/>
    <w:pPr>
      <w:keepNext/>
      <w:pageBreakBefore/>
      <w:tabs>
        <w:tab w:val="clear" w:pos="567"/>
        <w:tab w:val="clear" w:pos="680"/>
        <w:tab w:val="clear" w:pos="1106"/>
        <w:tab w:val="clear" w:pos="1729"/>
        <w:tab w:val="clear" w:pos="7002"/>
      </w:tabs>
      <w:spacing w:line="312" w:lineRule="auto"/>
      <w:ind w:firstLine="454"/>
      <w:jc w:val="right"/>
    </w:pPr>
    <w:rPr>
      <w:rFonts w:ascii="Times New Roman" w:eastAsia="SimSun" w:hAnsi="Times New Roman"/>
      <w:bCs/>
      <w:sz w:val="24"/>
      <w:szCs w:val="24"/>
    </w:rPr>
  </w:style>
  <w:style w:type="paragraph" w:customStyle="1" w:styleId="2120">
    <w:name w:val="Стиль Заголовок 2 + 12 пт По левому краю"/>
    <w:basedOn w:val="20"/>
    <w:uiPriority w:val="99"/>
    <w:qFormat/>
    <w:rsid w:val="00650B00"/>
    <w:pPr>
      <w:keepNext/>
      <w:tabs>
        <w:tab w:val="clear" w:pos="567"/>
        <w:tab w:val="clear" w:pos="680"/>
        <w:tab w:val="clear" w:pos="1106"/>
        <w:tab w:val="clear" w:pos="1729"/>
        <w:tab w:val="clear" w:pos="7002"/>
      </w:tabs>
      <w:spacing w:line="312" w:lineRule="auto"/>
      <w:ind w:firstLine="454"/>
      <w:jc w:val="left"/>
    </w:pPr>
    <w:rPr>
      <w:rFonts w:ascii="Times New Roman" w:hAnsi="Times New Roman"/>
      <w:bCs/>
      <w:i/>
      <w:color w:val="000000"/>
      <w:sz w:val="24"/>
      <w:lang w:eastAsia="en-US"/>
    </w:rPr>
  </w:style>
  <w:style w:type="paragraph" w:customStyle="1" w:styleId="1085">
    <w:name w:val="Стиль Заголовок 1 + По ширине Справа:  085 см"/>
    <w:basedOn w:val="10"/>
    <w:uiPriority w:val="99"/>
    <w:qFormat/>
    <w:rsid w:val="00650B00"/>
    <w:pPr>
      <w:keepNext/>
      <w:pageBreakBefore/>
      <w:tabs>
        <w:tab w:val="clear" w:pos="567"/>
        <w:tab w:val="clear" w:pos="680"/>
        <w:tab w:val="clear" w:pos="1106"/>
        <w:tab w:val="clear" w:pos="1729"/>
        <w:tab w:val="clear" w:pos="7002"/>
      </w:tabs>
      <w:spacing w:line="312" w:lineRule="auto"/>
      <w:ind w:right="482" w:firstLine="454"/>
    </w:pPr>
    <w:rPr>
      <w:rFonts w:ascii="Times New Roman" w:hAnsi="Times New Roman"/>
      <w:bCs/>
      <w:sz w:val="24"/>
    </w:rPr>
  </w:style>
  <w:style w:type="paragraph" w:customStyle="1" w:styleId="10851">
    <w:name w:val="Стиль Заголовок 1 + По ширине Справа:  085 см1"/>
    <w:basedOn w:val="10"/>
    <w:uiPriority w:val="99"/>
    <w:qFormat/>
    <w:rsid w:val="00650B00"/>
    <w:pPr>
      <w:keepNext/>
      <w:pageBreakBefore/>
      <w:tabs>
        <w:tab w:val="clear" w:pos="567"/>
        <w:tab w:val="clear" w:pos="680"/>
        <w:tab w:val="clear" w:pos="1106"/>
        <w:tab w:val="clear" w:pos="1729"/>
        <w:tab w:val="clear" w:pos="7002"/>
      </w:tabs>
      <w:spacing w:line="312" w:lineRule="auto"/>
      <w:ind w:firstLine="454"/>
      <w:jc w:val="left"/>
    </w:pPr>
    <w:rPr>
      <w:rFonts w:ascii="Times New Roman" w:hAnsi="Times New Roman"/>
      <w:bCs/>
      <w:sz w:val="24"/>
    </w:rPr>
  </w:style>
  <w:style w:type="paragraph" w:customStyle="1" w:styleId="Iauiue0">
    <w:name w:val="Iau.iue"/>
    <w:basedOn w:val="Default"/>
    <w:next w:val="Default"/>
    <w:uiPriority w:val="99"/>
    <w:qFormat/>
    <w:rsid w:val="00650B00"/>
    <w:rPr>
      <w:color w:val="auto"/>
    </w:rPr>
  </w:style>
  <w:style w:type="paragraph" w:customStyle="1" w:styleId="Caaieiaie2">
    <w:name w:val="Caaieiaie 2"/>
    <w:basedOn w:val="Default"/>
    <w:next w:val="Default"/>
    <w:uiPriority w:val="99"/>
    <w:qFormat/>
    <w:rsid w:val="00650B00"/>
    <w:rPr>
      <w:color w:val="auto"/>
    </w:rPr>
  </w:style>
  <w:style w:type="paragraph" w:customStyle="1" w:styleId="affffffff3">
    <w:name w:val="Обычный.Нормальный"/>
    <w:uiPriority w:val="99"/>
    <w:qFormat/>
    <w:rsid w:val="00650B00"/>
    <w:pPr>
      <w:spacing w:after="0" w:line="240" w:lineRule="auto"/>
    </w:pPr>
    <w:rPr>
      <w:rFonts w:ascii="Times New Roman" w:eastAsia="Times New Roman" w:hAnsi="Times New Roman" w:cs="Times New Roman"/>
      <w:sz w:val="20"/>
      <w:szCs w:val="20"/>
      <w:lang w:eastAsia="ru-RU"/>
    </w:rPr>
  </w:style>
  <w:style w:type="character" w:customStyle="1" w:styleId="11f5">
    <w:name w:val="1 Заголовок 1 Знак"/>
    <w:link w:val="11f6"/>
    <w:uiPriority w:val="99"/>
    <w:qFormat/>
    <w:locked/>
    <w:rsid w:val="00650B00"/>
    <w:rPr>
      <w:rFonts w:ascii="Arial" w:hAnsi="Arial"/>
      <w:b/>
      <w:sz w:val="32"/>
    </w:rPr>
  </w:style>
  <w:style w:type="paragraph" w:customStyle="1" w:styleId="11f6">
    <w:name w:val="1 Заголовок 1"/>
    <w:basedOn w:val="a2"/>
    <w:link w:val="11f5"/>
    <w:uiPriority w:val="99"/>
    <w:qFormat/>
    <w:rsid w:val="00650B00"/>
    <w:pPr>
      <w:widowControl/>
      <w:snapToGrid/>
      <w:spacing w:before="240" w:after="60"/>
    </w:pPr>
    <w:rPr>
      <w:rFonts w:ascii="Arial" w:eastAsiaTheme="minorHAnsi" w:hAnsi="Arial" w:cstheme="minorBidi"/>
      <w:b/>
      <w:sz w:val="32"/>
      <w:szCs w:val="22"/>
      <w:lang w:eastAsia="en-US"/>
    </w:rPr>
  </w:style>
  <w:style w:type="character" w:customStyle="1" w:styleId="3c">
    <w:name w:val="Стиль3 Знак"/>
    <w:link w:val="3b"/>
    <w:uiPriority w:val="99"/>
    <w:qFormat/>
    <w:locked/>
    <w:rsid w:val="00650B00"/>
    <w:rPr>
      <w:rFonts w:ascii="Arial" w:eastAsia="Calibri" w:hAnsi="Arial" w:cs="Times New Roman"/>
      <w:color w:val="622423"/>
      <w:sz w:val="32"/>
      <w:szCs w:val="20"/>
      <w:shd w:val="clear" w:color="auto" w:fill="F2DBDB"/>
      <w:lang w:eastAsia="ru-RU"/>
    </w:rPr>
  </w:style>
  <w:style w:type="character" w:customStyle="1" w:styleId="FontStyle528">
    <w:name w:val="Font Style528"/>
    <w:uiPriority w:val="99"/>
    <w:qFormat/>
    <w:rsid w:val="00650B00"/>
    <w:rPr>
      <w:rFonts w:ascii="Times New Roman" w:hAnsi="Times New Roman"/>
      <w:b/>
      <w:i/>
      <w:sz w:val="16"/>
    </w:rPr>
  </w:style>
  <w:style w:type="character" w:customStyle="1" w:styleId="FontStyle514">
    <w:name w:val="Font Style514"/>
    <w:uiPriority w:val="99"/>
    <w:qFormat/>
    <w:rsid w:val="00650B00"/>
    <w:rPr>
      <w:rFonts w:ascii="Times New Roman" w:hAnsi="Times New Roman"/>
      <w:sz w:val="20"/>
    </w:rPr>
  </w:style>
  <w:style w:type="paragraph" w:customStyle="1" w:styleId="Style46">
    <w:name w:val="Style46"/>
    <w:basedOn w:val="a2"/>
    <w:uiPriority w:val="99"/>
    <w:qFormat/>
    <w:rsid w:val="00650B00"/>
    <w:pPr>
      <w:autoSpaceDE w:val="0"/>
      <w:autoSpaceDN w:val="0"/>
      <w:adjustRightInd w:val="0"/>
      <w:snapToGrid/>
      <w:spacing w:before="0" w:after="0" w:line="240" w:lineRule="exact"/>
      <w:ind w:hanging="106"/>
    </w:pPr>
    <w:rPr>
      <w:rFonts w:eastAsia="Times New Roman"/>
      <w:szCs w:val="24"/>
    </w:rPr>
  </w:style>
  <w:style w:type="paragraph" w:customStyle="1" w:styleId="Style61">
    <w:name w:val="Style61"/>
    <w:basedOn w:val="a2"/>
    <w:uiPriority w:val="99"/>
    <w:qFormat/>
    <w:rsid w:val="00650B00"/>
    <w:pPr>
      <w:autoSpaceDE w:val="0"/>
      <w:autoSpaceDN w:val="0"/>
      <w:adjustRightInd w:val="0"/>
      <w:snapToGrid/>
      <w:spacing w:before="0" w:after="0" w:line="242" w:lineRule="exact"/>
      <w:ind w:hanging="446"/>
    </w:pPr>
    <w:rPr>
      <w:rFonts w:eastAsia="Times New Roman"/>
      <w:szCs w:val="24"/>
    </w:rPr>
  </w:style>
  <w:style w:type="character" w:customStyle="1" w:styleId="FontStyle511">
    <w:name w:val="Font Style511"/>
    <w:uiPriority w:val="99"/>
    <w:qFormat/>
    <w:rsid w:val="00650B00"/>
    <w:rPr>
      <w:rFonts w:ascii="Times New Roman" w:hAnsi="Times New Roman"/>
      <w:i/>
      <w:sz w:val="20"/>
    </w:rPr>
  </w:style>
  <w:style w:type="paragraph" w:customStyle="1" w:styleId="FR21">
    <w:name w:val="[О] FR2"/>
    <w:uiPriority w:val="99"/>
    <w:qFormat/>
    <w:rsid w:val="00650B00"/>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650B00"/>
    <w:pPr>
      <w:autoSpaceDE w:val="0"/>
      <w:autoSpaceDN w:val="0"/>
      <w:adjustRightInd w:val="0"/>
      <w:snapToGrid/>
      <w:spacing w:before="0" w:after="0" w:line="360" w:lineRule="auto"/>
      <w:ind w:firstLine="709"/>
      <w:jc w:val="both"/>
    </w:pPr>
    <w:rPr>
      <w:rFonts w:eastAsia="Times New Roman"/>
      <w:sz w:val="28"/>
      <w:szCs w:val="28"/>
    </w:rPr>
  </w:style>
  <w:style w:type="character" w:customStyle="1" w:styleId="keyword1">
    <w:name w:val="keyword1"/>
    <w:uiPriority w:val="99"/>
    <w:qFormat/>
    <w:rsid w:val="00650B00"/>
    <w:rPr>
      <w:i/>
    </w:rPr>
  </w:style>
  <w:style w:type="character" w:customStyle="1" w:styleId="font2">
    <w:name w:val="font2"/>
    <w:uiPriority w:val="99"/>
    <w:qFormat/>
    <w:rsid w:val="00650B00"/>
  </w:style>
  <w:style w:type="character" w:customStyle="1" w:styleId="keyworddef1">
    <w:name w:val="keyword_def1"/>
    <w:uiPriority w:val="99"/>
    <w:qFormat/>
    <w:rsid w:val="00650B00"/>
    <w:rPr>
      <w:b/>
      <w:i/>
    </w:rPr>
  </w:style>
  <w:style w:type="character" w:customStyle="1" w:styleId="affffffff4">
    <w:name w:val="Выделение в тексте документа"/>
    <w:uiPriority w:val="99"/>
    <w:qFormat/>
    <w:rsid w:val="00650B00"/>
    <w:rPr>
      <w:b/>
    </w:rPr>
  </w:style>
  <w:style w:type="paragraph" w:customStyle="1" w:styleId="affffffff5">
    <w:name w:val="Текст документа"/>
    <w:basedOn w:val="a2"/>
    <w:uiPriority w:val="99"/>
    <w:qFormat/>
    <w:rsid w:val="00650B00"/>
    <w:pPr>
      <w:widowControl/>
      <w:snapToGrid/>
      <w:spacing w:before="0" w:after="0"/>
      <w:ind w:firstLine="709"/>
      <w:jc w:val="both"/>
    </w:pPr>
    <w:rPr>
      <w:rFonts w:eastAsia="Times New Roman"/>
      <w:szCs w:val="24"/>
    </w:rPr>
  </w:style>
  <w:style w:type="character" w:customStyle="1" w:styleId="xmlemitalic1">
    <w:name w:val="xml_em_italic1"/>
    <w:uiPriority w:val="99"/>
    <w:qFormat/>
    <w:rsid w:val="00650B00"/>
    <w:rPr>
      <w:i/>
    </w:rPr>
  </w:style>
  <w:style w:type="paragraph" w:customStyle="1" w:styleId="Style164">
    <w:name w:val="Style164"/>
    <w:basedOn w:val="a2"/>
    <w:uiPriority w:val="99"/>
    <w:qFormat/>
    <w:rsid w:val="00650B00"/>
    <w:pPr>
      <w:autoSpaceDE w:val="0"/>
      <w:autoSpaceDN w:val="0"/>
      <w:adjustRightInd w:val="0"/>
      <w:snapToGrid/>
      <w:spacing w:before="0" w:after="0" w:line="247" w:lineRule="exact"/>
      <w:ind w:firstLine="528"/>
      <w:jc w:val="both"/>
    </w:pPr>
    <w:rPr>
      <w:rFonts w:eastAsia="Times New Roman"/>
      <w:szCs w:val="24"/>
    </w:rPr>
  </w:style>
  <w:style w:type="paragraph" w:customStyle="1" w:styleId="14pt">
    <w:name w:val="Стиль Обычный. + 14 pt"/>
    <w:basedOn w:val="a2"/>
    <w:link w:val="14pt0"/>
    <w:uiPriority w:val="99"/>
    <w:qFormat/>
    <w:rsid w:val="00650B00"/>
    <w:pPr>
      <w:widowControl/>
      <w:shd w:val="clear" w:color="auto" w:fill="FFFFFF"/>
      <w:suppressAutoHyphens/>
      <w:autoSpaceDE w:val="0"/>
      <w:autoSpaceDN w:val="0"/>
      <w:adjustRightInd w:val="0"/>
      <w:snapToGrid/>
      <w:spacing w:before="0" w:after="0" w:line="310" w:lineRule="auto"/>
      <w:ind w:firstLine="454"/>
      <w:jc w:val="both"/>
    </w:pPr>
  </w:style>
  <w:style w:type="character" w:customStyle="1" w:styleId="14pt0">
    <w:name w:val="Стиль Обычный. + 14 pt Знак"/>
    <w:link w:val="14pt"/>
    <w:uiPriority w:val="99"/>
    <w:qFormat/>
    <w:locked/>
    <w:rsid w:val="00650B00"/>
    <w:rPr>
      <w:rFonts w:ascii="Times New Roman" w:eastAsia="Calibri" w:hAnsi="Times New Roman" w:cs="Times New Roman"/>
      <w:sz w:val="24"/>
      <w:szCs w:val="20"/>
      <w:shd w:val="clear" w:color="auto" w:fill="FFFFFF"/>
      <w:lang w:eastAsia="ru-RU"/>
    </w:rPr>
  </w:style>
  <w:style w:type="character" w:customStyle="1" w:styleId="affffffff6">
    <w:name w:val="Текст.Акцентированный"/>
    <w:uiPriority w:val="99"/>
    <w:qFormat/>
    <w:rsid w:val="00650B00"/>
    <w:rPr>
      <w:i/>
    </w:rPr>
  </w:style>
  <w:style w:type="paragraph" w:customStyle="1" w:styleId="68">
    <w:name w:val="Обычный (веб)6"/>
    <w:basedOn w:val="a2"/>
    <w:uiPriority w:val="99"/>
    <w:qFormat/>
    <w:rsid w:val="00650B00"/>
    <w:pPr>
      <w:widowControl/>
      <w:snapToGrid/>
      <w:spacing w:before="0" w:after="0"/>
    </w:pPr>
    <w:rPr>
      <w:rFonts w:eastAsia="Times New Roman"/>
      <w:szCs w:val="24"/>
    </w:rPr>
  </w:style>
  <w:style w:type="character" w:customStyle="1" w:styleId="fontstyle27">
    <w:name w:val="fontstyle27"/>
    <w:uiPriority w:val="99"/>
    <w:qFormat/>
    <w:rsid w:val="00650B00"/>
  </w:style>
  <w:style w:type="character" w:customStyle="1" w:styleId="pav31">
    <w:name w:val="pav31"/>
    <w:uiPriority w:val="99"/>
    <w:qFormat/>
    <w:rsid w:val="00650B00"/>
    <w:rPr>
      <w:rFonts w:ascii="Comic Sans MS" w:hAnsi="Comic Sans MS"/>
      <w:color w:val="272652"/>
      <w:sz w:val="12"/>
    </w:rPr>
  </w:style>
  <w:style w:type="paragraph" w:customStyle="1" w:styleId="pri">
    <w:name w:val="pri"/>
    <w:basedOn w:val="a2"/>
    <w:uiPriority w:val="99"/>
    <w:qFormat/>
    <w:rsid w:val="00650B00"/>
    <w:pPr>
      <w:widowControl/>
      <w:snapToGrid/>
      <w:spacing w:before="60" w:afterAutospacing="1"/>
      <w:ind w:left="100" w:right="100"/>
    </w:pPr>
    <w:rPr>
      <w:rFonts w:ascii="Comic Sans MS" w:eastAsia="Times New Roman" w:hAnsi="Comic Sans MS"/>
      <w:i/>
      <w:iCs/>
      <w:color w:val="111565"/>
      <w:sz w:val="18"/>
      <w:szCs w:val="18"/>
    </w:rPr>
  </w:style>
  <w:style w:type="character" w:customStyle="1" w:styleId="WW8Num3z1">
    <w:name w:val="WW8Num3z1"/>
    <w:uiPriority w:val="99"/>
    <w:qFormat/>
    <w:rsid w:val="00650B00"/>
    <w:rPr>
      <w:rFonts w:ascii="Times New Roman" w:hAnsi="Times New Roman"/>
    </w:rPr>
  </w:style>
  <w:style w:type="character" w:customStyle="1" w:styleId="WW8Num17z1">
    <w:name w:val="WW8Num17z1"/>
    <w:uiPriority w:val="99"/>
    <w:qFormat/>
    <w:rsid w:val="00650B00"/>
    <w:rPr>
      <w:rFonts w:ascii="Times New Roman" w:hAnsi="Times New Roman"/>
    </w:rPr>
  </w:style>
  <w:style w:type="character" w:customStyle="1" w:styleId="MTEquationSection">
    <w:name w:val="MTEquationSection"/>
    <w:uiPriority w:val="99"/>
    <w:qFormat/>
    <w:rsid w:val="00650B00"/>
    <w:rPr>
      <w:vanish/>
      <w:color w:val="FF0000"/>
      <w:lang w:val="en-US"/>
    </w:rPr>
  </w:style>
  <w:style w:type="character" w:customStyle="1" w:styleId="texample1">
    <w:name w:val="texample1"/>
    <w:uiPriority w:val="99"/>
    <w:qFormat/>
    <w:rsid w:val="00650B00"/>
    <w:rPr>
      <w:rFonts w:ascii="Courier New" w:hAnsi="Courier New"/>
      <w:color w:val="8B0000"/>
    </w:rPr>
  </w:style>
  <w:style w:type="character" w:customStyle="1" w:styleId="FontStyle28">
    <w:name w:val="Font Style28"/>
    <w:uiPriority w:val="99"/>
    <w:qFormat/>
    <w:rsid w:val="00650B00"/>
    <w:rPr>
      <w:rFonts w:ascii="Times New Roman" w:hAnsi="Times New Roman"/>
      <w:i/>
      <w:sz w:val="18"/>
    </w:rPr>
  </w:style>
  <w:style w:type="character" w:customStyle="1" w:styleId="FontStyle20">
    <w:name w:val="Font Style20"/>
    <w:uiPriority w:val="99"/>
    <w:qFormat/>
    <w:rsid w:val="00650B00"/>
    <w:rPr>
      <w:rFonts w:ascii="Book Antiqua" w:hAnsi="Book Antiqua"/>
      <w:sz w:val="18"/>
    </w:rPr>
  </w:style>
  <w:style w:type="character" w:customStyle="1" w:styleId="FontStyle140">
    <w:name w:val="Font Style14"/>
    <w:uiPriority w:val="99"/>
    <w:qFormat/>
    <w:rsid w:val="00650B00"/>
    <w:rPr>
      <w:rFonts w:ascii="Franklin Gothic Book" w:hAnsi="Franklin Gothic Book"/>
      <w:b/>
      <w:sz w:val="30"/>
    </w:rPr>
  </w:style>
  <w:style w:type="character" w:customStyle="1" w:styleId="FontStyle13">
    <w:name w:val="Font Style13"/>
    <w:uiPriority w:val="99"/>
    <w:qFormat/>
    <w:rsid w:val="00650B00"/>
    <w:rPr>
      <w:rFonts w:ascii="Arial" w:hAnsi="Arial"/>
      <w:b/>
      <w:sz w:val="14"/>
    </w:rPr>
  </w:style>
  <w:style w:type="paragraph" w:customStyle="1" w:styleId="3f7">
    <w:name w:val="Загол. 3 ур."/>
    <w:uiPriority w:val="99"/>
    <w:qFormat/>
    <w:rsid w:val="00650B00"/>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7">
    <w:name w:val="Обычный. Знак Знак"/>
    <w:basedOn w:val="a2"/>
    <w:uiPriority w:val="99"/>
    <w:qFormat/>
    <w:rsid w:val="00650B00"/>
    <w:pPr>
      <w:shd w:val="clear" w:color="auto" w:fill="FFFFFF"/>
      <w:tabs>
        <w:tab w:val="left" w:pos="567"/>
      </w:tabs>
      <w:autoSpaceDE w:val="0"/>
      <w:autoSpaceDN w:val="0"/>
      <w:adjustRightInd w:val="0"/>
      <w:snapToGrid/>
      <w:spacing w:before="0" w:after="0" w:line="384" w:lineRule="auto"/>
      <w:ind w:left="737" w:hanging="283"/>
      <w:jc w:val="both"/>
    </w:pPr>
    <w:rPr>
      <w:rFonts w:eastAsia="Times New Roman"/>
      <w:sz w:val="20"/>
    </w:rPr>
  </w:style>
  <w:style w:type="character" w:customStyle="1" w:styleId="fontstyle15">
    <w:name w:val="fontstyle15"/>
    <w:uiPriority w:val="99"/>
    <w:qFormat/>
    <w:rsid w:val="00650B00"/>
  </w:style>
  <w:style w:type="character" w:customStyle="1" w:styleId="fontstyle160">
    <w:name w:val="fontstyle16"/>
    <w:uiPriority w:val="99"/>
    <w:qFormat/>
    <w:rsid w:val="00650B00"/>
  </w:style>
  <w:style w:type="character" w:customStyle="1" w:styleId="noprint">
    <w:name w:val="noprint"/>
    <w:uiPriority w:val="99"/>
    <w:qFormat/>
    <w:rsid w:val="00650B00"/>
  </w:style>
  <w:style w:type="paragraph" w:customStyle="1" w:styleId="center">
    <w:name w:val="center"/>
    <w:basedOn w:val="a2"/>
    <w:uiPriority w:val="99"/>
    <w:qFormat/>
    <w:rsid w:val="00650B00"/>
    <w:pPr>
      <w:widowControl/>
      <w:snapToGrid/>
      <w:spacing w:beforeAutospacing="1" w:afterAutospacing="1"/>
    </w:pPr>
    <w:rPr>
      <w:rFonts w:eastAsia="Times New Roman"/>
      <w:szCs w:val="24"/>
    </w:rPr>
  </w:style>
  <w:style w:type="paragraph" w:customStyle="1" w:styleId="p12left">
    <w:name w:val="p12_left"/>
    <w:basedOn w:val="a2"/>
    <w:uiPriority w:val="99"/>
    <w:qFormat/>
    <w:rsid w:val="00650B00"/>
    <w:pPr>
      <w:widowControl/>
      <w:snapToGrid/>
      <w:spacing w:beforeAutospacing="1" w:afterAutospacing="1"/>
    </w:pPr>
    <w:rPr>
      <w:rFonts w:eastAsia="Times New Roman"/>
      <w:szCs w:val="24"/>
    </w:rPr>
  </w:style>
  <w:style w:type="character" w:customStyle="1" w:styleId="a00">
    <w:name w:val="a0"/>
    <w:uiPriority w:val="99"/>
    <w:qFormat/>
    <w:rsid w:val="00650B00"/>
  </w:style>
  <w:style w:type="character" w:customStyle="1" w:styleId="Typewriter">
    <w:name w:val="Typewriter"/>
    <w:uiPriority w:val="99"/>
    <w:qFormat/>
    <w:rsid w:val="00650B00"/>
    <w:rPr>
      <w:rFonts w:ascii="Courier New" w:hAnsi="Courier New"/>
      <w:sz w:val="20"/>
    </w:rPr>
  </w:style>
  <w:style w:type="character" w:customStyle="1" w:styleId="keyword">
    <w:name w:val="keyword"/>
    <w:uiPriority w:val="99"/>
    <w:qFormat/>
    <w:rsid w:val="00650B00"/>
  </w:style>
  <w:style w:type="character" w:customStyle="1" w:styleId="texample">
    <w:name w:val="texample"/>
    <w:uiPriority w:val="99"/>
    <w:qFormat/>
    <w:rsid w:val="00650B00"/>
  </w:style>
  <w:style w:type="character" w:customStyle="1" w:styleId="sentence">
    <w:name w:val="sentence"/>
    <w:uiPriority w:val="99"/>
    <w:qFormat/>
    <w:rsid w:val="00650B00"/>
  </w:style>
  <w:style w:type="character" w:customStyle="1" w:styleId="input">
    <w:name w:val="input"/>
    <w:uiPriority w:val="99"/>
    <w:qFormat/>
    <w:rsid w:val="00650B00"/>
  </w:style>
  <w:style w:type="character" w:customStyle="1" w:styleId="xmlemitalic">
    <w:name w:val="xml_em_italic"/>
    <w:uiPriority w:val="99"/>
    <w:qFormat/>
    <w:rsid w:val="00650B00"/>
  </w:style>
  <w:style w:type="character" w:customStyle="1" w:styleId="serp-urlitem">
    <w:name w:val="serp-url__item"/>
    <w:uiPriority w:val="99"/>
    <w:qFormat/>
    <w:rsid w:val="00650B00"/>
  </w:style>
  <w:style w:type="character" w:customStyle="1" w:styleId="1ffff9">
    <w:name w:val="Гиперссылка1"/>
    <w:uiPriority w:val="99"/>
    <w:qFormat/>
    <w:rsid w:val="00650B00"/>
    <w:rPr>
      <w:color w:val="006890"/>
      <w:u w:val="none"/>
    </w:rPr>
  </w:style>
  <w:style w:type="character" w:customStyle="1" w:styleId="1fffe">
    <w:name w:val="ЗАГОЛОВОК 1 Знак"/>
    <w:link w:val="1fffd"/>
    <w:uiPriority w:val="99"/>
    <w:qFormat/>
    <w:locked/>
    <w:rsid w:val="00650B00"/>
    <w:rPr>
      <w:rFonts w:ascii="Times New Roman" w:eastAsia="Calibri" w:hAnsi="Times New Roman" w:cs="Times New Roman"/>
      <w:b/>
      <w:caps/>
      <w:lang w:eastAsia="ru-RU"/>
    </w:rPr>
  </w:style>
  <w:style w:type="paragraph" w:customStyle="1" w:styleId="TableParagraph">
    <w:name w:val="Table Paragraph"/>
    <w:basedOn w:val="a2"/>
    <w:uiPriority w:val="99"/>
    <w:qFormat/>
    <w:rsid w:val="00650B00"/>
    <w:pPr>
      <w:snapToGrid/>
      <w:spacing w:before="0" w:after="0"/>
    </w:pPr>
    <w:rPr>
      <w:rFonts w:ascii="Calibri" w:eastAsia="Times New Roman" w:hAnsi="Calibri"/>
      <w:sz w:val="22"/>
      <w:szCs w:val="22"/>
      <w:lang w:val="en-US" w:eastAsia="en-US"/>
    </w:rPr>
  </w:style>
  <w:style w:type="paragraph" w:customStyle="1" w:styleId="414">
    <w:name w:val="Заголовок 41"/>
    <w:basedOn w:val="1f0"/>
    <w:next w:val="1f0"/>
    <w:uiPriority w:val="99"/>
    <w:qFormat/>
    <w:rsid w:val="00650B00"/>
    <w:pPr>
      <w:keepNext/>
      <w:widowControl/>
      <w:spacing w:line="240" w:lineRule="auto"/>
      <w:ind w:firstLine="0"/>
      <w:jc w:val="left"/>
    </w:pPr>
    <w:rPr>
      <w:sz w:val="24"/>
    </w:rPr>
  </w:style>
  <w:style w:type="paragraph" w:customStyle="1" w:styleId="affffffff8">
    <w:name w:val="Мой стиль"/>
    <w:basedOn w:val="a2"/>
    <w:uiPriority w:val="99"/>
    <w:qFormat/>
    <w:rsid w:val="00650B00"/>
    <w:pPr>
      <w:widowControl/>
      <w:snapToGrid/>
      <w:spacing w:before="0" w:after="0"/>
      <w:ind w:left="284" w:right="567"/>
      <w:jc w:val="center"/>
    </w:pPr>
    <w:rPr>
      <w:rFonts w:ascii="Calibri" w:eastAsia="Times New Roman" w:hAnsi="Calibri" w:cs="Calibri"/>
      <w:b/>
      <w:bCs/>
      <w:sz w:val="28"/>
      <w:szCs w:val="28"/>
    </w:rPr>
  </w:style>
  <w:style w:type="paragraph" w:customStyle="1" w:styleId="base">
    <w:name w:val="base"/>
    <w:basedOn w:val="a2"/>
    <w:uiPriority w:val="99"/>
    <w:qFormat/>
    <w:rsid w:val="00650B00"/>
    <w:pPr>
      <w:widowControl/>
      <w:snapToGrid/>
      <w:spacing w:beforeAutospacing="1" w:afterAutospacing="1"/>
    </w:pPr>
    <w:rPr>
      <w:rFonts w:eastAsia="Times New Roman"/>
      <w:szCs w:val="24"/>
    </w:rPr>
  </w:style>
  <w:style w:type="character" w:customStyle="1" w:styleId="maintxt">
    <w:name w:val="maintxt"/>
    <w:uiPriority w:val="99"/>
    <w:qFormat/>
    <w:rsid w:val="00650B00"/>
  </w:style>
  <w:style w:type="character" w:customStyle="1" w:styleId="zagl">
    <w:name w:val="zagl"/>
    <w:uiPriority w:val="99"/>
    <w:qFormat/>
    <w:rsid w:val="00650B00"/>
  </w:style>
  <w:style w:type="character" w:customStyle="1" w:styleId="FontStyle135">
    <w:name w:val="Font Style135"/>
    <w:uiPriority w:val="99"/>
    <w:qFormat/>
    <w:rsid w:val="00650B00"/>
    <w:rPr>
      <w:rFonts w:ascii="Times New Roman" w:hAnsi="Times New Roman"/>
      <w:sz w:val="20"/>
    </w:rPr>
  </w:style>
  <w:style w:type="character" w:customStyle="1" w:styleId="wrc131">
    <w:name w:val="wrc131"/>
    <w:uiPriority w:val="99"/>
    <w:qFormat/>
    <w:rsid w:val="00650B00"/>
    <w:rPr>
      <w:vanish/>
    </w:rPr>
  </w:style>
  <w:style w:type="character" w:customStyle="1" w:styleId="butback">
    <w:name w:val="butback"/>
    <w:uiPriority w:val="99"/>
    <w:qFormat/>
    <w:rsid w:val="00650B00"/>
  </w:style>
  <w:style w:type="character" w:customStyle="1" w:styleId="3f8">
    <w:name w:val="Основной текст Знак Знак3"/>
    <w:uiPriority w:val="99"/>
    <w:locked/>
    <w:rsid w:val="00650B00"/>
    <w:rPr>
      <w:sz w:val="24"/>
      <w:lang w:val="ru-RU" w:eastAsia="ru-RU"/>
    </w:rPr>
  </w:style>
  <w:style w:type="character" w:customStyle="1" w:styleId="a30">
    <w:name w:val="a3"/>
    <w:uiPriority w:val="99"/>
    <w:qFormat/>
    <w:rsid w:val="00650B00"/>
  </w:style>
  <w:style w:type="character" w:customStyle="1" w:styleId="formula">
    <w:name w:val="formula"/>
    <w:uiPriority w:val="99"/>
    <w:qFormat/>
    <w:rsid w:val="00650B00"/>
  </w:style>
  <w:style w:type="character" w:customStyle="1" w:styleId="style170">
    <w:name w:val="style17"/>
    <w:uiPriority w:val="99"/>
    <w:qFormat/>
    <w:rsid w:val="00650B00"/>
  </w:style>
  <w:style w:type="character" w:customStyle="1" w:styleId="texhtml">
    <w:name w:val="texhtml"/>
    <w:uiPriority w:val="99"/>
    <w:qFormat/>
    <w:rsid w:val="00650B00"/>
  </w:style>
  <w:style w:type="character" w:customStyle="1" w:styleId="style230">
    <w:name w:val="style23"/>
    <w:uiPriority w:val="99"/>
    <w:qFormat/>
    <w:rsid w:val="00650B00"/>
  </w:style>
  <w:style w:type="character" w:customStyle="1" w:styleId="BodyTextChar1">
    <w:name w:val="Body Text Char1"/>
    <w:uiPriority w:val="99"/>
    <w:qFormat/>
    <w:locked/>
    <w:rsid w:val="00650B00"/>
    <w:rPr>
      <w:sz w:val="24"/>
      <w:lang w:eastAsia="ru-RU"/>
    </w:rPr>
  </w:style>
  <w:style w:type="character" w:customStyle="1" w:styleId="FontStyle29">
    <w:name w:val="Font Style29"/>
    <w:uiPriority w:val="99"/>
    <w:qFormat/>
    <w:rsid w:val="00650B00"/>
    <w:rPr>
      <w:rFonts w:ascii="Times New Roman" w:hAnsi="Times New Roman"/>
      <w:sz w:val="26"/>
    </w:rPr>
  </w:style>
  <w:style w:type="character" w:customStyle="1" w:styleId="small1">
    <w:name w:val="small1"/>
    <w:uiPriority w:val="99"/>
    <w:qFormat/>
    <w:rsid w:val="00650B00"/>
  </w:style>
  <w:style w:type="character" w:customStyle="1" w:styleId="answer-source">
    <w:name w:val="answer-source"/>
    <w:uiPriority w:val="99"/>
    <w:qFormat/>
    <w:rsid w:val="00650B00"/>
  </w:style>
  <w:style w:type="character" w:customStyle="1" w:styleId="reftag">
    <w:name w:val="reftag"/>
    <w:uiPriority w:val="99"/>
    <w:qFormat/>
    <w:rsid w:val="00650B00"/>
  </w:style>
  <w:style w:type="character" w:customStyle="1" w:styleId="tgc">
    <w:name w:val="_tgc"/>
    <w:uiPriority w:val="99"/>
    <w:qFormat/>
    <w:rsid w:val="00650B00"/>
  </w:style>
  <w:style w:type="paragraph" w:customStyle="1" w:styleId="Style134">
    <w:name w:val="Style134"/>
    <w:basedOn w:val="a2"/>
    <w:uiPriority w:val="99"/>
    <w:qFormat/>
    <w:rsid w:val="00650B00"/>
    <w:pPr>
      <w:autoSpaceDE w:val="0"/>
      <w:autoSpaceDN w:val="0"/>
      <w:adjustRightInd w:val="0"/>
      <w:snapToGrid/>
      <w:spacing w:before="0" w:after="0" w:line="228" w:lineRule="exact"/>
      <w:ind w:firstLine="288"/>
    </w:pPr>
    <w:rPr>
      <w:rFonts w:ascii="Franklin Gothic Demi Cond" w:eastAsia="Times New Roman" w:hAnsi="Franklin Gothic Demi Cond"/>
      <w:szCs w:val="24"/>
    </w:rPr>
  </w:style>
  <w:style w:type="character" w:customStyle="1" w:styleId="FontStyle39">
    <w:name w:val="Font Style39"/>
    <w:uiPriority w:val="99"/>
    <w:qFormat/>
    <w:rsid w:val="00650B00"/>
    <w:rPr>
      <w:rFonts w:ascii="Times New Roman" w:hAnsi="Times New Roman"/>
      <w:b/>
      <w:sz w:val="24"/>
    </w:rPr>
  </w:style>
  <w:style w:type="character" w:customStyle="1" w:styleId="FontStyle816">
    <w:name w:val="Font Style816"/>
    <w:uiPriority w:val="99"/>
    <w:qFormat/>
    <w:rsid w:val="00650B00"/>
    <w:rPr>
      <w:rFonts w:ascii="Times New Roman" w:hAnsi="Times New Roman"/>
      <w:sz w:val="20"/>
    </w:rPr>
  </w:style>
  <w:style w:type="paragraph" w:customStyle="1" w:styleId="1ffffa">
    <w:name w:val="Без интервала1"/>
    <w:uiPriority w:val="99"/>
    <w:qFormat/>
    <w:rsid w:val="00650B00"/>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2"/>
    <w:uiPriority w:val="99"/>
    <w:qFormat/>
    <w:rsid w:val="00650B00"/>
    <w:pPr>
      <w:widowControl/>
      <w:snapToGrid/>
      <w:spacing w:before="0" w:after="200" w:line="276" w:lineRule="auto"/>
      <w:ind w:left="720"/>
      <w:contextualSpacing/>
    </w:pPr>
    <w:rPr>
      <w:rFonts w:ascii="Calibri" w:eastAsia="Times New Roman" w:hAnsi="Calibri"/>
      <w:sz w:val="22"/>
      <w:szCs w:val="22"/>
      <w:lang w:eastAsia="en-US"/>
    </w:rPr>
  </w:style>
  <w:style w:type="paragraph" w:customStyle="1" w:styleId="Heading91">
    <w:name w:val="Heading 91"/>
    <w:uiPriority w:val="99"/>
    <w:qFormat/>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650B00"/>
    <w:rPr>
      <w:rFonts w:ascii="Times New Roman" w:hAnsi="Times New Roman"/>
    </w:rPr>
  </w:style>
  <w:style w:type="character" w:customStyle="1" w:styleId="11f7">
    <w:name w:val="Выделенная цитата Знак11"/>
    <w:uiPriority w:val="99"/>
    <w:qFormat/>
    <w:rsid w:val="00650B00"/>
    <w:rPr>
      <w:b/>
      <w:i/>
      <w:color w:val="4F81BD"/>
      <w:sz w:val="24"/>
    </w:rPr>
  </w:style>
  <w:style w:type="paragraph" w:customStyle="1" w:styleId="p11">
    <w:name w:val="p11"/>
    <w:basedOn w:val="a2"/>
    <w:uiPriority w:val="99"/>
    <w:qFormat/>
    <w:rsid w:val="00650B00"/>
    <w:pPr>
      <w:widowControl/>
      <w:snapToGrid/>
      <w:spacing w:beforeAutospacing="1" w:afterAutospacing="1"/>
    </w:pPr>
    <w:rPr>
      <w:rFonts w:eastAsia="Times New Roman"/>
      <w:szCs w:val="24"/>
    </w:rPr>
  </w:style>
  <w:style w:type="paragraph" w:customStyle="1" w:styleId="p15">
    <w:name w:val="p15"/>
    <w:basedOn w:val="a2"/>
    <w:uiPriority w:val="99"/>
    <w:qFormat/>
    <w:rsid w:val="00650B00"/>
    <w:pPr>
      <w:widowControl/>
      <w:snapToGrid/>
      <w:spacing w:beforeAutospacing="1" w:afterAutospacing="1"/>
    </w:pPr>
    <w:rPr>
      <w:rFonts w:eastAsia="Times New Roman"/>
      <w:szCs w:val="24"/>
    </w:rPr>
  </w:style>
  <w:style w:type="character" w:customStyle="1" w:styleId="s7">
    <w:name w:val="s7"/>
    <w:uiPriority w:val="99"/>
    <w:qFormat/>
    <w:rsid w:val="00650B00"/>
  </w:style>
  <w:style w:type="character" w:customStyle="1" w:styleId="s13">
    <w:name w:val="s13"/>
    <w:uiPriority w:val="99"/>
    <w:qFormat/>
    <w:rsid w:val="00650B00"/>
  </w:style>
  <w:style w:type="paragraph" w:customStyle="1" w:styleId="p29">
    <w:name w:val="p29"/>
    <w:basedOn w:val="a2"/>
    <w:uiPriority w:val="99"/>
    <w:qFormat/>
    <w:rsid w:val="00650B00"/>
    <w:pPr>
      <w:widowControl/>
      <w:snapToGrid/>
      <w:spacing w:beforeAutospacing="1" w:afterAutospacing="1"/>
    </w:pPr>
    <w:rPr>
      <w:rFonts w:eastAsia="Times New Roman"/>
      <w:szCs w:val="24"/>
    </w:rPr>
  </w:style>
  <w:style w:type="paragraph" w:customStyle="1" w:styleId="p30">
    <w:name w:val="p30"/>
    <w:basedOn w:val="a2"/>
    <w:uiPriority w:val="99"/>
    <w:qFormat/>
    <w:rsid w:val="00650B00"/>
    <w:pPr>
      <w:widowControl/>
      <w:snapToGrid/>
      <w:spacing w:beforeAutospacing="1" w:afterAutospacing="1"/>
    </w:pPr>
    <w:rPr>
      <w:rFonts w:eastAsia="Times New Roman"/>
      <w:szCs w:val="24"/>
    </w:rPr>
  </w:style>
  <w:style w:type="paragraph" w:customStyle="1" w:styleId="p31">
    <w:name w:val="p31"/>
    <w:basedOn w:val="a2"/>
    <w:uiPriority w:val="99"/>
    <w:qFormat/>
    <w:rsid w:val="00650B00"/>
    <w:pPr>
      <w:widowControl/>
      <w:snapToGrid/>
      <w:spacing w:beforeAutospacing="1" w:afterAutospacing="1"/>
    </w:pPr>
    <w:rPr>
      <w:rFonts w:eastAsia="Times New Roman"/>
      <w:szCs w:val="24"/>
    </w:rPr>
  </w:style>
  <w:style w:type="character" w:customStyle="1" w:styleId="s14">
    <w:name w:val="s14"/>
    <w:uiPriority w:val="99"/>
    <w:qFormat/>
    <w:rsid w:val="00650B00"/>
  </w:style>
  <w:style w:type="character" w:customStyle="1" w:styleId="s15">
    <w:name w:val="s15"/>
    <w:uiPriority w:val="99"/>
    <w:qFormat/>
    <w:rsid w:val="00650B00"/>
  </w:style>
  <w:style w:type="paragraph" w:customStyle="1" w:styleId="p33">
    <w:name w:val="p33"/>
    <w:basedOn w:val="a2"/>
    <w:uiPriority w:val="99"/>
    <w:qFormat/>
    <w:rsid w:val="00650B00"/>
    <w:pPr>
      <w:widowControl/>
      <w:snapToGrid/>
      <w:spacing w:beforeAutospacing="1" w:afterAutospacing="1"/>
    </w:pPr>
    <w:rPr>
      <w:rFonts w:eastAsia="Times New Roman"/>
      <w:szCs w:val="24"/>
    </w:rPr>
  </w:style>
  <w:style w:type="paragraph" w:customStyle="1" w:styleId="p13">
    <w:name w:val="p13"/>
    <w:basedOn w:val="a2"/>
    <w:uiPriority w:val="99"/>
    <w:qFormat/>
    <w:rsid w:val="00650B00"/>
    <w:pPr>
      <w:widowControl/>
      <w:snapToGrid/>
      <w:spacing w:beforeAutospacing="1" w:afterAutospacing="1"/>
    </w:pPr>
    <w:rPr>
      <w:rFonts w:eastAsia="Times New Roman"/>
      <w:szCs w:val="24"/>
    </w:rPr>
  </w:style>
  <w:style w:type="character" w:customStyle="1" w:styleId="s9">
    <w:name w:val="s9"/>
    <w:uiPriority w:val="99"/>
    <w:qFormat/>
    <w:rsid w:val="00650B00"/>
  </w:style>
  <w:style w:type="paragraph" w:customStyle="1" w:styleId="p25">
    <w:name w:val="p25"/>
    <w:basedOn w:val="a2"/>
    <w:uiPriority w:val="99"/>
    <w:qFormat/>
    <w:rsid w:val="00650B00"/>
    <w:pPr>
      <w:widowControl/>
      <w:snapToGrid/>
      <w:spacing w:beforeAutospacing="1" w:afterAutospacing="1"/>
    </w:pPr>
    <w:rPr>
      <w:rFonts w:eastAsia="Times New Roman"/>
      <w:szCs w:val="24"/>
    </w:rPr>
  </w:style>
  <w:style w:type="character" w:customStyle="1" w:styleId="afff2">
    <w:name w:val="Обычный (веб) Знак"/>
    <w:aliases w:val=" Знак Знак23 Знак,Обычный (Web) Знак1"/>
    <w:link w:val="afff1"/>
    <w:uiPriority w:val="99"/>
    <w:qFormat/>
    <w:locked/>
    <w:rsid w:val="00650B00"/>
    <w:rPr>
      <w:rFonts w:ascii="Times New Roman" w:eastAsia="Calibri" w:hAnsi="Times New Roman" w:cs="Times New Roman"/>
      <w:sz w:val="24"/>
      <w:szCs w:val="20"/>
      <w:lang w:eastAsia="ru-RU"/>
    </w:rPr>
  </w:style>
  <w:style w:type="character" w:customStyle="1" w:styleId="129">
    <w:name w:val="Знак1 Знак2"/>
    <w:uiPriority w:val="99"/>
    <w:qFormat/>
    <w:rsid w:val="00650B00"/>
    <w:rPr>
      <w:sz w:val="24"/>
    </w:rPr>
  </w:style>
  <w:style w:type="character" w:customStyle="1" w:styleId="1ffffb">
    <w:name w:val="Красная строка Знак1"/>
    <w:uiPriority w:val="99"/>
    <w:qFormat/>
    <w:rsid w:val="00650B00"/>
    <w:rPr>
      <w:sz w:val="24"/>
    </w:rPr>
  </w:style>
  <w:style w:type="character" w:customStyle="1" w:styleId="2610">
    <w:name w:val="Знак Знак261"/>
    <w:uiPriority w:val="99"/>
    <w:qFormat/>
    <w:rsid w:val="00650B00"/>
    <w:rPr>
      <w:rFonts w:ascii="Cambria" w:hAnsi="Cambria"/>
      <w:b/>
      <w:sz w:val="26"/>
    </w:rPr>
  </w:style>
  <w:style w:type="character" w:customStyle="1" w:styleId="2410">
    <w:name w:val="Знак Знак241"/>
    <w:uiPriority w:val="99"/>
    <w:qFormat/>
    <w:rsid w:val="00650B00"/>
    <w:rPr>
      <w:rFonts w:ascii="Times New Roman" w:hAnsi="Times New Roman"/>
      <w:b/>
      <w:i/>
      <w:sz w:val="26"/>
    </w:rPr>
  </w:style>
  <w:style w:type="character" w:customStyle="1" w:styleId="1ffffc">
    <w:name w:val="Текст концевой сноски Знак1"/>
    <w:basedOn w:val="a3"/>
    <w:uiPriority w:val="99"/>
    <w:qFormat/>
    <w:rsid w:val="00650B00"/>
    <w:rPr>
      <w:rFonts w:cs="Times New Roman"/>
    </w:rPr>
  </w:style>
  <w:style w:type="character" w:customStyle="1" w:styleId="2112">
    <w:name w:val="Цитата 2 Знак11"/>
    <w:uiPriority w:val="99"/>
    <w:qFormat/>
    <w:rsid w:val="00650B00"/>
    <w:rPr>
      <w:i/>
      <w:color w:val="404040"/>
      <w:sz w:val="24"/>
    </w:rPr>
  </w:style>
  <w:style w:type="character" w:customStyle="1" w:styleId="1112">
    <w:name w:val="Знак1 Знак Знак11"/>
    <w:uiPriority w:val="99"/>
    <w:qFormat/>
    <w:locked/>
    <w:rsid w:val="00650B00"/>
    <w:rPr>
      <w:rFonts w:ascii="Times New Roman" w:hAnsi="Times New Roman"/>
      <w:sz w:val="24"/>
      <w:lang w:eastAsia="ru-RU"/>
    </w:rPr>
  </w:style>
  <w:style w:type="character" w:customStyle="1" w:styleId="481">
    <w:name w:val="Знак Знак481"/>
    <w:uiPriority w:val="99"/>
    <w:qFormat/>
    <w:locked/>
    <w:rsid w:val="00650B00"/>
    <w:rPr>
      <w:b/>
      <w:sz w:val="27"/>
      <w:lang w:val="ru-RU" w:eastAsia="ru-RU"/>
    </w:rPr>
  </w:style>
  <w:style w:type="character" w:customStyle="1" w:styleId="491">
    <w:name w:val="Знак Знак491"/>
    <w:uiPriority w:val="99"/>
    <w:qFormat/>
    <w:rsid w:val="00650B00"/>
    <w:rPr>
      <w:rFonts w:ascii="Times New Roman" w:hAnsi="Times New Roman"/>
      <w:b/>
      <w:caps/>
      <w:sz w:val="24"/>
      <w:lang w:eastAsia="ru-RU"/>
    </w:rPr>
  </w:style>
  <w:style w:type="character" w:customStyle="1" w:styleId="471">
    <w:name w:val="Знак Знак471"/>
    <w:uiPriority w:val="99"/>
    <w:qFormat/>
    <w:rsid w:val="00650B00"/>
    <w:rPr>
      <w:rFonts w:ascii="Times New Roman" w:hAnsi="Times New Roman"/>
      <w:b/>
      <w:sz w:val="27"/>
      <w:lang w:eastAsia="ru-RU"/>
    </w:rPr>
  </w:style>
  <w:style w:type="character" w:customStyle="1" w:styleId="451">
    <w:name w:val="Знак Знак451"/>
    <w:uiPriority w:val="99"/>
    <w:qFormat/>
    <w:rsid w:val="00650B00"/>
    <w:rPr>
      <w:rFonts w:ascii="Times New Roman" w:hAnsi="Times New Roman"/>
      <w:b/>
      <w:i/>
      <w:sz w:val="26"/>
      <w:lang w:eastAsia="ru-RU"/>
    </w:rPr>
  </w:style>
  <w:style w:type="character" w:customStyle="1" w:styleId="1ffffd">
    <w:name w:val="Текст макроса Знак1"/>
    <w:uiPriority w:val="99"/>
    <w:qFormat/>
    <w:rsid w:val="00650B00"/>
    <w:rPr>
      <w:rFonts w:ascii="Consolas" w:hAnsi="Consolas"/>
    </w:rPr>
  </w:style>
  <w:style w:type="character" w:customStyle="1" w:styleId="1210">
    <w:name w:val="Знак1 Знак Знак21"/>
    <w:uiPriority w:val="99"/>
    <w:qFormat/>
    <w:locked/>
    <w:rsid w:val="00650B00"/>
    <w:rPr>
      <w:sz w:val="24"/>
    </w:rPr>
  </w:style>
  <w:style w:type="character" w:customStyle="1" w:styleId="613">
    <w:name w:val="Знак6 Знак Знак1"/>
    <w:uiPriority w:val="99"/>
    <w:qFormat/>
    <w:rsid w:val="00650B00"/>
    <w:rPr>
      <w:sz w:val="24"/>
      <w:lang w:val="ru-RU" w:eastAsia="ru-RU"/>
    </w:rPr>
  </w:style>
  <w:style w:type="paragraph" w:customStyle="1" w:styleId="Caaieiaie5">
    <w:name w:val="Caaieiaie 5"/>
    <w:basedOn w:val="a2"/>
    <w:next w:val="a2"/>
    <w:uiPriority w:val="99"/>
    <w:qFormat/>
    <w:rsid w:val="00650B00"/>
    <w:pPr>
      <w:widowControl/>
      <w:autoSpaceDE w:val="0"/>
      <w:autoSpaceDN w:val="0"/>
      <w:adjustRightInd w:val="0"/>
      <w:snapToGrid/>
      <w:spacing w:before="0" w:after="0"/>
    </w:pPr>
    <w:rPr>
      <w:rFonts w:eastAsia="Times New Roman"/>
      <w:szCs w:val="24"/>
      <w:lang w:eastAsia="en-US"/>
    </w:rPr>
  </w:style>
  <w:style w:type="character" w:customStyle="1" w:styleId="712">
    <w:name w:val="Знак Знак71"/>
    <w:uiPriority w:val="99"/>
    <w:qFormat/>
    <w:rsid w:val="00650B00"/>
    <w:rPr>
      <w:sz w:val="16"/>
      <w:lang w:val="ru-RU" w:eastAsia="ru-RU"/>
    </w:rPr>
  </w:style>
  <w:style w:type="character" w:customStyle="1" w:styleId="1610">
    <w:name w:val="Знак Знак161"/>
    <w:uiPriority w:val="99"/>
    <w:qFormat/>
    <w:rsid w:val="00650B00"/>
    <w:rPr>
      <w:rFonts w:ascii="Cambria" w:hAnsi="Cambria"/>
      <w:b/>
      <w:kern w:val="32"/>
      <w:sz w:val="32"/>
    </w:rPr>
  </w:style>
  <w:style w:type="paragraph" w:customStyle="1" w:styleId="226">
    <w:name w:val="Основной текст 22"/>
    <w:basedOn w:val="a2"/>
    <w:uiPriority w:val="99"/>
    <w:qFormat/>
    <w:rsid w:val="00650B00"/>
    <w:pPr>
      <w:widowControl/>
      <w:overflowPunct w:val="0"/>
      <w:autoSpaceDE w:val="0"/>
      <w:autoSpaceDN w:val="0"/>
      <w:adjustRightInd w:val="0"/>
      <w:snapToGrid/>
      <w:spacing w:before="0" w:after="0"/>
      <w:ind w:firstLine="851"/>
      <w:jc w:val="both"/>
      <w:textAlignment w:val="baseline"/>
    </w:pPr>
    <w:rPr>
      <w:rFonts w:eastAsia="Times New Roman"/>
      <w:sz w:val="28"/>
    </w:rPr>
  </w:style>
  <w:style w:type="paragraph" w:customStyle="1" w:styleId="322">
    <w:name w:val="Основной текст 32"/>
    <w:basedOn w:val="2ff1"/>
    <w:uiPriority w:val="99"/>
    <w:qFormat/>
    <w:rsid w:val="00650B00"/>
    <w:pPr>
      <w:widowControl/>
      <w:spacing w:line="240" w:lineRule="auto"/>
      <w:ind w:firstLine="0"/>
    </w:pPr>
    <w:rPr>
      <w:i/>
      <w:sz w:val="26"/>
    </w:rPr>
  </w:style>
  <w:style w:type="paragraph" w:customStyle="1" w:styleId="3f9">
    <w:name w:val="Обычный3"/>
    <w:basedOn w:val="a2"/>
    <w:uiPriority w:val="99"/>
    <w:qFormat/>
    <w:rsid w:val="00650B00"/>
    <w:pPr>
      <w:widowControl/>
      <w:spacing w:before="0" w:after="0"/>
    </w:pPr>
    <w:rPr>
      <w:rFonts w:eastAsia="Times New Roman"/>
      <w:sz w:val="20"/>
    </w:rPr>
  </w:style>
  <w:style w:type="paragraph" w:customStyle="1" w:styleId="11f8">
    <w:name w:val="Основной текст11"/>
    <w:basedOn w:val="a2"/>
    <w:uiPriority w:val="99"/>
    <w:qFormat/>
    <w:rsid w:val="00650B00"/>
    <w:pPr>
      <w:widowControl/>
      <w:shd w:val="clear" w:color="auto" w:fill="FFFFFF"/>
      <w:snapToGrid/>
      <w:spacing w:before="180" w:after="0" w:line="235" w:lineRule="exact"/>
      <w:jc w:val="both"/>
    </w:pPr>
    <w:rPr>
      <w:rFonts w:ascii="Arial" w:eastAsia="Times New Roman" w:hAnsi="Arial"/>
      <w:sz w:val="19"/>
      <w:shd w:val="clear" w:color="auto" w:fill="FFFFFF"/>
    </w:rPr>
  </w:style>
  <w:style w:type="paragraph" w:customStyle="1" w:styleId="2ff7">
    <w:name w:val="Цитата2"/>
    <w:basedOn w:val="a2"/>
    <w:uiPriority w:val="99"/>
    <w:qFormat/>
    <w:rsid w:val="00650B0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2ff8">
    <w:name w:val="Знак Знак Знак Знак Знак Знак Знак Знак Знак Знак Знак Знак Знак2"/>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character" w:customStyle="1" w:styleId="s4">
    <w:name w:val="s4"/>
    <w:basedOn w:val="a3"/>
    <w:uiPriority w:val="99"/>
    <w:qFormat/>
    <w:rsid w:val="00650B00"/>
    <w:rPr>
      <w:rFonts w:cs="Times New Roman"/>
    </w:rPr>
  </w:style>
  <w:style w:type="paragraph" w:customStyle="1" w:styleId="p21">
    <w:name w:val="p21"/>
    <w:basedOn w:val="a2"/>
    <w:uiPriority w:val="99"/>
    <w:qFormat/>
    <w:rsid w:val="00650B00"/>
    <w:pPr>
      <w:widowControl/>
      <w:snapToGrid/>
      <w:spacing w:beforeAutospacing="1" w:afterAutospacing="1"/>
    </w:pPr>
    <w:rPr>
      <w:rFonts w:eastAsia="Times New Roman"/>
      <w:szCs w:val="24"/>
    </w:rPr>
  </w:style>
  <w:style w:type="paragraph" w:customStyle="1" w:styleId="p24">
    <w:name w:val="p24"/>
    <w:basedOn w:val="a2"/>
    <w:uiPriority w:val="99"/>
    <w:qFormat/>
    <w:rsid w:val="00650B00"/>
    <w:pPr>
      <w:widowControl/>
      <w:snapToGrid/>
      <w:spacing w:beforeAutospacing="1" w:afterAutospacing="1"/>
    </w:pPr>
    <w:rPr>
      <w:rFonts w:eastAsia="Times New Roman"/>
      <w:szCs w:val="24"/>
    </w:rPr>
  </w:style>
  <w:style w:type="character" w:customStyle="1" w:styleId="3fa">
    <w:name w:val="Гиперссылка3"/>
    <w:uiPriority w:val="99"/>
    <w:qFormat/>
    <w:rsid w:val="00650B00"/>
    <w:rPr>
      <w:color w:val="2C437A"/>
      <w:u w:val="none"/>
    </w:rPr>
  </w:style>
  <w:style w:type="character" w:customStyle="1" w:styleId="700">
    <w:name w:val="Знак Знак70"/>
    <w:uiPriority w:val="99"/>
    <w:qFormat/>
    <w:rsid w:val="00650B00"/>
    <w:rPr>
      <w:rFonts w:ascii="Arial" w:hAnsi="Arial"/>
      <w:b/>
      <w:sz w:val="26"/>
    </w:rPr>
  </w:style>
  <w:style w:type="character" w:customStyle="1" w:styleId="69">
    <w:name w:val="Знак Знак69"/>
    <w:uiPriority w:val="99"/>
    <w:qFormat/>
    <w:rsid w:val="00650B00"/>
    <w:rPr>
      <w:b/>
      <w:sz w:val="28"/>
    </w:rPr>
  </w:style>
  <w:style w:type="character" w:customStyle="1" w:styleId="680">
    <w:name w:val="Знак Знак68"/>
    <w:uiPriority w:val="99"/>
    <w:qFormat/>
    <w:rsid w:val="00650B00"/>
    <w:rPr>
      <w:b/>
      <w:i/>
      <w:sz w:val="26"/>
    </w:rPr>
  </w:style>
  <w:style w:type="character" w:customStyle="1" w:styleId="Heading121">
    <w:name w:val="Heading 12 Знак Знак1"/>
    <w:uiPriority w:val="99"/>
    <w:qFormat/>
    <w:rsid w:val="00650B00"/>
    <w:rPr>
      <w:rFonts w:ascii="Courier New" w:hAnsi="Courier New"/>
    </w:rPr>
  </w:style>
  <w:style w:type="character" w:customStyle="1" w:styleId="hps">
    <w:name w:val="hps"/>
    <w:basedOn w:val="a3"/>
    <w:uiPriority w:val="99"/>
    <w:qFormat/>
    <w:rsid w:val="00650B00"/>
    <w:rPr>
      <w:rFonts w:cs="Times New Roman"/>
    </w:rPr>
  </w:style>
  <w:style w:type="paragraph" w:customStyle="1" w:styleId="3fb">
    <w:name w:val="Основной текст3"/>
    <w:basedOn w:val="a2"/>
    <w:uiPriority w:val="99"/>
    <w:qFormat/>
    <w:rsid w:val="00650B00"/>
    <w:pPr>
      <w:shd w:val="clear" w:color="auto" w:fill="FFFFFF"/>
      <w:snapToGrid/>
      <w:spacing w:before="0" w:after="540" w:line="240" w:lineRule="atLeast"/>
    </w:pPr>
    <w:rPr>
      <w:rFonts w:ascii="Arial Unicode MS" w:eastAsia="Times New Roman"/>
      <w:sz w:val="19"/>
      <w:szCs w:val="19"/>
    </w:rPr>
  </w:style>
  <w:style w:type="character" w:customStyle="1" w:styleId="HTML20">
    <w:name w:val="Стандартный HTML Знак2"/>
    <w:uiPriority w:val="99"/>
    <w:qFormat/>
    <w:locked/>
    <w:rsid w:val="00650B00"/>
    <w:rPr>
      <w:rFonts w:ascii="Courier New" w:hAnsi="Courier New"/>
      <w:lang w:val="ru-RU" w:eastAsia="ru-RU"/>
    </w:rPr>
  </w:style>
  <w:style w:type="paragraph" w:customStyle="1" w:styleId="3113">
    <w:name w:val="Основной текст с отступом 311"/>
    <w:basedOn w:val="a2"/>
    <w:uiPriority w:val="99"/>
    <w:qFormat/>
    <w:rsid w:val="00650B00"/>
    <w:pPr>
      <w:widowControl/>
      <w:overflowPunct w:val="0"/>
      <w:autoSpaceDE w:val="0"/>
      <w:autoSpaceDN w:val="0"/>
      <w:adjustRightInd w:val="0"/>
      <w:snapToGrid/>
      <w:spacing w:before="0" w:after="120" w:line="312" w:lineRule="auto"/>
      <w:ind w:left="283" w:firstLine="709"/>
      <w:jc w:val="both"/>
    </w:pPr>
    <w:rPr>
      <w:rFonts w:eastAsia="Times New Roman"/>
      <w:sz w:val="16"/>
    </w:rPr>
  </w:style>
  <w:style w:type="paragraph" w:customStyle="1" w:styleId="2113">
    <w:name w:val="Заголовок 211"/>
    <w:basedOn w:val="a2"/>
    <w:next w:val="a2"/>
    <w:uiPriority w:val="99"/>
    <w:qFormat/>
    <w:rsid w:val="00650B00"/>
    <w:pPr>
      <w:keepNext/>
      <w:snapToGrid/>
      <w:spacing w:before="0" w:after="0"/>
      <w:jc w:val="center"/>
    </w:pPr>
    <w:rPr>
      <w:rFonts w:eastAsia="Times New Roman"/>
      <w:b/>
      <w:sz w:val="26"/>
    </w:rPr>
  </w:style>
  <w:style w:type="paragraph" w:customStyle="1" w:styleId="21f">
    <w:name w:val="Текст21"/>
    <w:basedOn w:val="11b"/>
    <w:uiPriority w:val="99"/>
    <w:qFormat/>
    <w:rsid w:val="00650B00"/>
    <w:pPr>
      <w:widowControl/>
      <w:spacing w:line="240" w:lineRule="auto"/>
      <w:ind w:firstLine="0"/>
      <w:jc w:val="left"/>
    </w:pPr>
    <w:rPr>
      <w:rFonts w:ascii="Courier New" w:hAnsi="Courier New"/>
      <w:sz w:val="20"/>
    </w:rPr>
  </w:style>
  <w:style w:type="paragraph" w:customStyle="1" w:styleId="4111">
    <w:name w:val="Заголовок 411"/>
    <w:basedOn w:val="11b"/>
    <w:next w:val="11b"/>
    <w:uiPriority w:val="99"/>
    <w:qFormat/>
    <w:rsid w:val="00650B00"/>
    <w:pPr>
      <w:keepNext/>
      <w:widowControl/>
      <w:spacing w:line="240" w:lineRule="auto"/>
      <w:ind w:firstLine="0"/>
      <w:jc w:val="left"/>
    </w:pPr>
    <w:rPr>
      <w:sz w:val="24"/>
    </w:rPr>
  </w:style>
  <w:style w:type="character" w:customStyle="1" w:styleId="11f9">
    <w:name w:val="Знак11"/>
    <w:uiPriority w:val="99"/>
    <w:qFormat/>
    <w:rsid w:val="00650B00"/>
    <w:rPr>
      <w:rFonts w:ascii="Arial" w:hAnsi="Arial"/>
      <w:b/>
      <w:kern w:val="32"/>
      <w:sz w:val="32"/>
      <w:lang w:val="ru-RU" w:eastAsia="ru-RU"/>
    </w:rPr>
  </w:style>
  <w:style w:type="paragraph" w:customStyle="1" w:styleId="ledge1">
    <w:name w:val="ledge1"/>
    <w:basedOn w:val="a2"/>
    <w:uiPriority w:val="99"/>
    <w:qFormat/>
    <w:rsid w:val="00650B00"/>
    <w:pPr>
      <w:widowControl/>
      <w:snapToGrid/>
      <w:spacing w:beforeAutospacing="1" w:afterAutospacing="1" w:line="360" w:lineRule="atLeast"/>
      <w:jc w:val="both"/>
    </w:pPr>
    <w:rPr>
      <w:rFonts w:eastAsia="Times New Roman"/>
      <w:szCs w:val="24"/>
    </w:rPr>
  </w:style>
  <w:style w:type="character" w:customStyle="1" w:styleId="rubric2">
    <w:name w:val="rubric2"/>
    <w:uiPriority w:val="99"/>
    <w:qFormat/>
    <w:rsid w:val="00650B00"/>
    <w:rPr>
      <w:shd w:val="clear" w:color="auto" w:fill="FFFFFF"/>
    </w:rPr>
  </w:style>
  <w:style w:type="paragraph" w:customStyle="1" w:styleId="WW-Normal">
    <w:name w:val="WW-Normal"/>
    <w:uiPriority w:val="99"/>
    <w:qFormat/>
    <w:rsid w:val="00650B00"/>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650B00"/>
    <w:rPr>
      <w:color w:val="000000"/>
      <w:sz w:val="20"/>
    </w:rPr>
  </w:style>
  <w:style w:type="character" w:customStyle="1" w:styleId="A31">
    <w:name w:val="A3"/>
    <w:uiPriority w:val="99"/>
    <w:qFormat/>
    <w:rsid w:val="00650B00"/>
    <w:rPr>
      <w:b/>
      <w:color w:val="000000"/>
      <w:sz w:val="30"/>
    </w:rPr>
  </w:style>
  <w:style w:type="character" w:customStyle="1" w:styleId="para6">
    <w:name w:val="para6"/>
    <w:uiPriority w:val="99"/>
    <w:qFormat/>
    <w:rsid w:val="00650B00"/>
  </w:style>
  <w:style w:type="character" w:customStyle="1" w:styleId="affffffff9">
    <w:name w:val="Абзац списка Знак"/>
    <w:link w:val="5a"/>
    <w:uiPriority w:val="34"/>
    <w:qFormat/>
    <w:locked/>
    <w:rsid w:val="00650B00"/>
    <w:rPr>
      <w:rFonts w:eastAsia="Times New Roman"/>
      <w:sz w:val="24"/>
      <w:lang w:eastAsia="ru-RU"/>
    </w:rPr>
  </w:style>
  <w:style w:type="paragraph" w:customStyle="1" w:styleId="5a">
    <w:name w:val="Абзац списка5"/>
    <w:basedOn w:val="a2"/>
    <w:link w:val="affffffff9"/>
    <w:uiPriority w:val="34"/>
    <w:qFormat/>
    <w:rsid w:val="00650B00"/>
    <w:pPr>
      <w:widowControl/>
      <w:snapToGrid/>
      <w:spacing w:before="0" w:after="0"/>
      <w:ind w:left="708"/>
    </w:pPr>
    <w:rPr>
      <w:rFonts w:asciiTheme="minorHAnsi" w:eastAsia="Times New Roman" w:hAnsiTheme="minorHAnsi" w:cstheme="minorBidi"/>
      <w:szCs w:val="22"/>
    </w:rPr>
  </w:style>
  <w:style w:type="character" w:customStyle="1" w:styleId="FontStyle31">
    <w:name w:val="Font Style31"/>
    <w:uiPriority w:val="99"/>
    <w:qFormat/>
    <w:rsid w:val="00650B00"/>
    <w:rPr>
      <w:rFonts w:ascii="Times New Roman" w:hAnsi="Times New Roman"/>
      <w:b/>
      <w:sz w:val="28"/>
    </w:rPr>
  </w:style>
  <w:style w:type="character" w:customStyle="1" w:styleId="342">
    <w:name w:val="Знак3 Знак Знак4"/>
    <w:uiPriority w:val="99"/>
    <w:qFormat/>
    <w:locked/>
    <w:rsid w:val="00650B00"/>
    <w:rPr>
      <w:rFonts w:ascii="Courier New" w:hAnsi="Courier New"/>
      <w:lang w:val="ru-RU" w:eastAsia="ru-RU"/>
    </w:rPr>
  </w:style>
  <w:style w:type="paragraph" w:customStyle="1" w:styleId="Style15">
    <w:name w:val="Style15"/>
    <w:basedOn w:val="a2"/>
    <w:uiPriority w:val="99"/>
    <w:qFormat/>
    <w:rsid w:val="00650B00"/>
    <w:pPr>
      <w:autoSpaceDE w:val="0"/>
      <w:autoSpaceDN w:val="0"/>
      <w:adjustRightInd w:val="0"/>
      <w:snapToGrid/>
      <w:spacing w:before="0" w:after="0" w:line="269" w:lineRule="exact"/>
    </w:pPr>
    <w:rPr>
      <w:rFonts w:eastAsia="Times New Roman"/>
      <w:szCs w:val="24"/>
    </w:rPr>
  </w:style>
  <w:style w:type="character" w:customStyle="1" w:styleId="FontStyle30">
    <w:name w:val="Font Style30"/>
    <w:uiPriority w:val="99"/>
    <w:qFormat/>
    <w:rsid w:val="00650B00"/>
    <w:rPr>
      <w:rFonts w:ascii="Times New Roman" w:hAnsi="Times New Roman"/>
      <w:sz w:val="22"/>
    </w:rPr>
  </w:style>
  <w:style w:type="paragraph" w:customStyle="1" w:styleId="Style32">
    <w:name w:val="Style32"/>
    <w:basedOn w:val="a2"/>
    <w:uiPriority w:val="99"/>
    <w:qFormat/>
    <w:rsid w:val="00650B00"/>
    <w:pPr>
      <w:autoSpaceDE w:val="0"/>
      <w:autoSpaceDN w:val="0"/>
      <w:adjustRightInd w:val="0"/>
      <w:snapToGrid/>
      <w:spacing w:before="0" w:after="0"/>
    </w:pPr>
    <w:rPr>
      <w:rFonts w:eastAsia="Times New Roman"/>
      <w:szCs w:val="24"/>
    </w:rPr>
  </w:style>
  <w:style w:type="paragraph" w:customStyle="1" w:styleId="Style40">
    <w:name w:val="Style40"/>
    <w:basedOn w:val="a2"/>
    <w:uiPriority w:val="99"/>
    <w:qFormat/>
    <w:rsid w:val="00650B00"/>
    <w:pPr>
      <w:autoSpaceDE w:val="0"/>
      <w:autoSpaceDN w:val="0"/>
      <w:adjustRightInd w:val="0"/>
      <w:snapToGrid/>
      <w:spacing w:before="0" w:after="0" w:line="480" w:lineRule="exact"/>
      <w:ind w:firstLine="773"/>
    </w:pPr>
    <w:rPr>
      <w:rFonts w:eastAsia="Times New Roman"/>
      <w:szCs w:val="24"/>
    </w:rPr>
  </w:style>
  <w:style w:type="paragraph" w:customStyle="1" w:styleId="Style45">
    <w:name w:val="Style45"/>
    <w:basedOn w:val="a2"/>
    <w:uiPriority w:val="99"/>
    <w:qFormat/>
    <w:rsid w:val="00650B00"/>
    <w:pPr>
      <w:autoSpaceDE w:val="0"/>
      <w:autoSpaceDN w:val="0"/>
      <w:adjustRightInd w:val="0"/>
      <w:snapToGrid/>
      <w:spacing w:before="0" w:after="0" w:line="480" w:lineRule="exact"/>
      <w:ind w:firstLine="691"/>
      <w:jc w:val="both"/>
    </w:pPr>
    <w:rPr>
      <w:rFonts w:eastAsia="Times New Roman"/>
      <w:szCs w:val="24"/>
    </w:rPr>
  </w:style>
  <w:style w:type="paragraph" w:customStyle="1" w:styleId="1ffffe">
    <w:name w:val="Заголовок 1ъ"/>
    <w:basedOn w:val="1f3"/>
    <w:uiPriority w:val="99"/>
    <w:qFormat/>
    <w:rsid w:val="00650B00"/>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650B00"/>
    <w:rPr>
      <w:rFonts w:ascii="Times New Roman" w:hAnsi="Times New Roman"/>
      <w:i/>
      <w:sz w:val="26"/>
    </w:rPr>
  </w:style>
  <w:style w:type="paragraph" w:customStyle="1" w:styleId="CharChar0">
    <w:name w:val="первый Char Char"/>
    <w:basedOn w:val="a2"/>
    <w:uiPriority w:val="99"/>
    <w:qFormat/>
    <w:rsid w:val="00650B00"/>
    <w:pPr>
      <w:widowControl/>
      <w:snapToGrid/>
      <w:spacing w:before="120" w:after="0" w:line="240" w:lineRule="exact"/>
      <w:ind w:firstLine="284"/>
      <w:jc w:val="both"/>
    </w:pPr>
    <w:rPr>
      <w:rFonts w:eastAsia="Times New Roman"/>
      <w:sz w:val="22"/>
      <w:szCs w:val="24"/>
    </w:rPr>
  </w:style>
  <w:style w:type="paragraph" w:customStyle="1" w:styleId="Char">
    <w:name w:val="первый Char"/>
    <w:basedOn w:val="a2"/>
    <w:uiPriority w:val="99"/>
    <w:qFormat/>
    <w:rsid w:val="00650B00"/>
    <w:pPr>
      <w:widowControl/>
      <w:snapToGrid/>
      <w:spacing w:before="120" w:after="0" w:line="240" w:lineRule="exact"/>
      <w:ind w:firstLine="284"/>
      <w:jc w:val="both"/>
    </w:pPr>
    <w:rPr>
      <w:rFonts w:eastAsia="Times New Roman"/>
      <w:sz w:val="22"/>
      <w:szCs w:val="24"/>
    </w:rPr>
  </w:style>
  <w:style w:type="character" w:customStyle="1" w:styleId="gray1">
    <w:name w:val="gray1"/>
    <w:uiPriority w:val="99"/>
    <w:qFormat/>
    <w:rsid w:val="00650B00"/>
    <w:rPr>
      <w:color w:val="808080"/>
    </w:rPr>
  </w:style>
  <w:style w:type="paragraph" w:customStyle="1" w:styleId="small">
    <w:name w:val="small"/>
    <w:basedOn w:val="a2"/>
    <w:uiPriority w:val="99"/>
    <w:qFormat/>
    <w:rsid w:val="00650B00"/>
    <w:pPr>
      <w:widowControl/>
      <w:snapToGrid/>
      <w:spacing w:beforeAutospacing="1" w:afterAutospacing="1"/>
    </w:pPr>
    <w:rPr>
      <w:rFonts w:ascii="Verdana" w:eastAsia="Times New Roman" w:hAnsi="Verdana"/>
      <w:sz w:val="15"/>
      <w:szCs w:val="15"/>
    </w:rPr>
  </w:style>
  <w:style w:type="character" w:customStyle="1" w:styleId="style161">
    <w:name w:val="style161"/>
    <w:uiPriority w:val="99"/>
    <w:qFormat/>
    <w:rsid w:val="00650B00"/>
    <w:rPr>
      <w:rFonts w:ascii="Verdana" w:hAnsi="Verdana"/>
      <w:sz w:val="24"/>
    </w:rPr>
  </w:style>
  <w:style w:type="paragraph" w:customStyle="1" w:styleId="affffffffa">
    <w:name w:val="Содержание"/>
    <w:basedOn w:val="a2"/>
    <w:uiPriority w:val="99"/>
    <w:qFormat/>
    <w:rsid w:val="00650B00"/>
    <w:pPr>
      <w:widowControl/>
      <w:snapToGrid/>
      <w:spacing w:before="0" w:after="0"/>
      <w:ind w:firstLine="454"/>
      <w:jc w:val="both"/>
    </w:pPr>
    <w:rPr>
      <w:rFonts w:eastAsia="Times New Roman"/>
      <w:szCs w:val="24"/>
    </w:rPr>
  </w:style>
  <w:style w:type="paragraph" w:customStyle="1" w:styleId="affffffffb">
    <w:name w:val="Модули"/>
    <w:basedOn w:val="a2"/>
    <w:uiPriority w:val="99"/>
    <w:qFormat/>
    <w:rsid w:val="00650B00"/>
    <w:pPr>
      <w:keepNext/>
      <w:widowControl/>
      <w:snapToGrid/>
      <w:spacing w:before="0" w:after="0"/>
    </w:pPr>
    <w:rPr>
      <w:rFonts w:eastAsia="Times New Roman"/>
      <w:b/>
      <w:bCs/>
      <w:szCs w:val="24"/>
    </w:rPr>
  </w:style>
  <w:style w:type="character" w:customStyle="1" w:styleId="description2">
    <w:name w:val="description2"/>
    <w:uiPriority w:val="99"/>
    <w:qFormat/>
    <w:rsid w:val="00650B00"/>
    <w:rPr>
      <w:color w:val="000000"/>
      <w:sz w:val="20"/>
    </w:rPr>
  </w:style>
  <w:style w:type="paragraph" w:customStyle="1" w:styleId="227">
    <w:name w:val="Îñíî´2íîé òåêñò 2"/>
    <w:basedOn w:val="a2"/>
    <w:uiPriority w:val="99"/>
    <w:qFormat/>
    <w:rsid w:val="00650B00"/>
    <w:pPr>
      <w:snapToGrid/>
      <w:spacing w:before="0" w:after="0"/>
      <w:ind w:firstLine="709"/>
      <w:jc w:val="both"/>
    </w:pPr>
    <w:rPr>
      <w:rFonts w:eastAsia="Times New Roman"/>
    </w:rPr>
  </w:style>
  <w:style w:type="paragraph" w:customStyle="1" w:styleId="Noeeu3">
    <w:name w:val="Noeeu3"/>
    <w:basedOn w:val="a2"/>
    <w:uiPriority w:val="99"/>
    <w:qFormat/>
    <w:rsid w:val="00650B00"/>
    <w:pPr>
      <w:snapToGrid/>
      <w:spacing w:before="0" w:after="0"/>
      <w:ind w:firstLine="284"/>
      <w:jc w:val="both"/>
    </w:pPr>
    <w:rPr>
      <w:rFonts w:eastAsia="Times New Roman"/>
      <w:sz w:val="20"/>
    </w:rPr>
  </w:style>
  <w:style w:type="character" w:customStyle="1" w:styleId="c17">
    <w:name w:val="c17"/>
    <w:basedOn w:val="a3"/>
    <w:uiPriority w:val="99"/>
    <w:qFormat/>
    <w:rsid w:val="00650B00"/>
    <w:rPr>
      <w:rFonts w:cs="Times New Roman"/>
    </w:rPr>
  </w:style>
  <w:style w:type="character" w:customStyle="1" w:styleId="searchhit">
    <w:name w:val="search_hit"/>
    <w:basedOn w:val="a3"/>
    <w:uiPriority w:val="99"/>
    <w:qFormat/>
    <w:rsid w:val="00650B00"/>
    <w:rPr>
      <w:rFonts w:cs="Times New Roman"/>
    </w:rPr>
  </w:style>
  <w:style w:type="paragraph" w:customStyle="1" w:styleId="a0">
    <w:name w:val="заголовок"/>
    <w:basedOn w:val="a2"/>
    <w:uiPriority w:val="99"/>
    <w:qFormat/>
    <w:rsid w:val="00650B00"/>
    <w:pPr>
      <w:widowControl/>
      <w:numPr>
        <w:numId w:val="6"/>
      </w:numPr>
      <w:snapToGrid/>
      <w:spacing w:before="0" w:after="0"/>
      <w:jc w:val="both"/>
    </w:pPr>
    <w:rPr>
      <w:rFonts w:eastAsia="Times New Roman"/>
      <w:b/>
      <w:szCs w:val="24"/>
    </w:rPr>
  </w:style>
  <w:style w:type="character" w:customStyle="1" w:styleId="FontStyle111">
    <w:name w:val="Font Style111"/>
    <w:uiPriority w:val="99"/>
    <w:qFormat/>
    <w:rsid w:val="00650B00"/>
    <w:rPr>
      <w:rFonts w:ascii="Century Schoolbook" w:hAnsi="Century Schoolbook"/>
      <w:sz w:val="18"/>
    </w:rPr>
  </w:style>
  <w:style w:type="character" w:customStyle="1" w:styleId="FontStyle136">
    <w:name w:val="Font Style136"/>
    <w:uiPriority w:val="99"/>
    <w:qFormat/>
    <w:rsid w:val="00650B00"/>
    <w:rPr>
      <w:rFonts w:ascii="Century Schoolbook" w:hAnsi="Century Schoolbook"/>
      <w:b/>
      <w:sz w:val="18"/>
    </w:rPr>
  </w:style>
  <w:style w:type="paragraph" w:customStyle="1" w:styleId="Style67">
    <w:name w:val="Style67"/>
    <w:basedOn w:val="a2"/>
    <w:uiPriority w:val="99"/>
    <w:qFormat/>
    <w:rsid w:val="00650B00"/>
    <w:pPr>
      <w:autoSpaceDE w:val="0"/>
      <w:autoSpaceDN w:val="0"/>
      <w:adjustRightInd w:val="0"/>
      <w:snapToGrid/>
      <w:spacing w:before="0" w:after="0"/>
    </w:pPr>
    <w:rPr>
      <w:rFonts w:ascii="Arial Black" w:eastAsia="Times New Roman" w:hAnsi="Arial Black"/>
      <w:szCs w:val="24"/>
    </w:rPr>
  </w:style>
  <w:style w:type="character" w:customStyle="1" w:styleId="rl">
    <w:name w:val="rl"/>
    <w:uiPriority w:val="99"/>
    <w:qFormat/>
    <w:rsid w:val="00650B00"/>
  </w:style>
  <w:style w:type="paragraph" w:customStyle="1" w:styleId="affffffffc">
    <w:name w:val="_Обычный"/>
    <w:basedOn w:val="a2"/>
    <w:uiPriority w:val="99"/>
    <w:qFormat/>
    <w:rsid w:val="00650B00"/>
    <w:pPr>
      <w:widowControl/>
      <w:snapToGrid/>
      <w:spacing w:before="0" w:after="0" w:line="360" w:lineRule="auto"/>
      <w:ind w:firstLine="709"/>
      <w:jc w:val="both"/>
    </w:pPr>
    <w:rPr>
      <w:rFonts w:eastAsia="Times New Roman"/>
      <w:szCs w:val="24"/>
    </w:rPr>
  </w:style>
  <w:style w:type="character" w:customStyle="1" w:styleId="NoBreak">
    <w:name w:val="_NoBreak"/>
    <w:uiPriority w:val="99"/>
    <w:qFormat/>
    <w:rsid w:val="00650B00"/>
  </w:style>
  <w:style w:type="paragraph" w:customStyle="1" w:styleId="1270">
    <w:name w:val="Стиль по ширине Первая строка:  127 см"/>
    <w:basedOn w:val="a2"/>
    <w:uiPriority w:val="99"/>
    <w:qFormat/>
    <w:rsid w:val="00650B00"/>
    <w:pPr>
      <w:widowControl/>
      <w:snapToGrid/>
      <w:spacing w:before="0" w:after="0" w:line="360" w:lineRule="auto"/>
      <w:ind w:firstLine="720"/>
      <w:jc w:val="both"/>
    </w:pPr>
    <w:rPr>
      <w:rFonts w:eastAsia="Times New Roman"/>
    </w:rPr>
  </w:style>
  <w:style w:type="character" w:customStyle="1" w:styleId="mymarkfind">
    <w:name w:val="my_mark_find"/>
    <w:basedOn w:val="a3"/>
    <w:uiPriority w:val="99"/>
    <w:qFormat/>
    <w:rsid w:val="00650B00"/>
    <w:rPr>
      <w:rFonts w:cs="Times New Roman"/>
    </w:rPr>
  </w:style>
  <w:style w:type="character" w:customStyle="1" w:styleId="hl">
    <w:name w:val="hl"/>
    <w:uiPriority w:val="99"/>
    <w:qFormat/>
    <w:rsid w:val="00650B00"/>
  </w:style>
  <w:style w:type="paragraph" w:customStyle="1" w:styleId="book">
    <w:name w:val="book"/>
    <w:basedOn w:val="a2"/>
    <w:uiPriority w:val="99"/>
    <w:qFormat/>
    <w:rsid w:val="00650B00"/>
    <w:pPr>
      <w:widowControl/>
      <w:snapToGrid/>
      <w:spacing w:before="0" w:after="0"/>
      <w:ind w:firstLine="450"/>
      <w:jc w:val="both"/>
    </w:pPr>
    <w:rPr>
      <w:rFonts w:eastAsia="Times New Roman"/>
      <w:szCs w:val="24"/>
    </w:rPr>
  </w:style>
  <w:style w:type="character" w:customStyle="1" w:styleId="Arial16">
    <w:name w:val="Стиль Arial 16 пт полужирный"/>
    <w:uiPriority w:val="99"/>
    <w:qFormat/>
    <w:rsid w:val="00650B00"/>
    <w:rPr>
      <w:rFonts w:ascii="Arial" w:hAnsi="Arial"/>
      <w:b/>
      <w:sz w:val="32"/>
    </w:rPr>
  </w:style>
  <w:style w:type="character" w:customStyle="1" w:styleId="b">
    <w:name w:val="b"/>
    <w:uiPriority w:val="99"/>
    <w:qFormat/>
    <w:rsid w:val="00650B00"/>
  </w:style>
  <w:style w:type="paragraph" w:customStyle="1" w:styleId="12a">
    <w:name w:val="стиль12"/>
    <w:basedOn w:val="a2"/>
    <w:uiPriority w:val="99"/>
    <w:qFormat/>
    <w:rsid w:val="00650B00"/>
    <w:pPr>
      <w:widowControl/>
      <w:snapToGrid/>
      <w:spacing w:beforeAutospacing="1" w:afterAutospacing="1"/>
    </w:pPr>
    <w:rPr>
      <w:rFonts w:ascii="Arial" w:eastAsia="Times New Roman" w:hAnsi="Arial" w:cs="Arial"/>
      <w:color w:val="676767"/>
      <w:sz w:val="20"/>
    </w:rPr>
  </w:style>
  <w:style w:type="character" w:customStyle="1" w:styleId="FontStyle61">
    <w:name w:val="Font Style61"/>
    <w:uiPriority w:val="99"/>
    <w:qFormat/>
    <w:rsid w:val="00650B00"/>
    <w:rPr>
      <w:rFonts w:ascii="MS Reference Sans Serif" w:hAnsi="MS Reference Sans Serif"/>
      <w:sz w:val="12"/>
    </w:rPr>
  </w:style>
  <w:style w:type="character" w:customStyle="1" w:styleId="FontStyle60">
    <w:name w:val="Font Style60"/>
    <w:uiPriority w:val="99"/>
    <w:qFormat/>
    <w:rsid w:val="00650B00"/>
    <w:rPr>
      <w:rFonts w:ascii="MS Reference Sans Serif" w:hAnsi="MS Reference Sans Serif"/>
      <w:sz w:val="16"/>
    </w:rPr>
  </w:style>
  <w:style w:type="paragraph" w:customStyle="1" w:styleId="Style101">
    <w:name w:val="Стиль Style10 + Черный"/>
    <w:basedOn w:val="a2"/>
    <w:next w:val="a2"/>
    <w:uiPriority w:val="99"/>
    <w:qFormat/>
    <w:rsid w:val="00650B00"/>
    <w:pPr>
      <w:widowControl/>
      <w:snapToGrid/>
      <w:spacing w:before="0" w:after="0"/>
    </w:pPr>
    <w:rPr>
      <w:rFonts w:eastAsia="Times New Roman"/>
      <w:color w:val="000000"/>
      <w:szCs w:val="24"/>
    </w:rPr>
  </w:style>
  <w:style w:type="paragraph" w:customStyle="1" w:styleId="Style1010">
    <w:name w:val="Стиль Style10 + Черный1"/>
    <w:basedOn w:val="a2"/>
    <w:next w:val="a2"/>
    <w:uiPriority w:val="99"/>
    <w:qFormat/>
    <w:rsid w:val="00650B00"/>
    <w:pPr>
      <w:widowControl/>
      <w:snapToGrid/>
      <w:spacing w:before="0" w:after="0"/>
    </w:pPr>
    <w:rPr>
      <w:rFonts w:eastAsia="Times New Roman"/>
      <w:color w:val="000000"/>
      <w:szCs w:val="24"/>
    </w:rPr>
  </w:style>
  <w:style w:type="character" w:customStyle="1" w:styleId="FontStyle79">
    <w:name w:val="Font Style79"/>
    <w:uiPriority w:val="99"/>
    <w:qFormat/>
    <w:rsid w:val="00650B00"/>
    <w:rPr>
      <w:rFonts w:ascii="MS Reference Sans Serif" w:hAnsi="MS Reference Sans Serif"/>
      <w:sz w:val="22"/>
    </w:rPr>
  </w:style>
  <w:style w:type="paragraph" w:customStyle="1" w:styleId="Style48">
    <w:name w:val="Style48"/>
    <w:basedOn w:val="a2"/>
    <w:uiPriority w:val="99"/>
    <w:qFormat/>
    <w:rsid w:val="00650B00"/>
    <w:pPr>
      <w:autoSpaceDE w:val="0"/>
      <w:autoSpaceDN w:val="0"/>
      <w:adjustRightInd w:val="0"/>
      <w:snapToGrid/>
      <w:spacing w:before="0" w:after="0"/>
    </w:pPr>
    <w:rPr>
      <w:rFonts w:eastAsia="Times New Roman"/>
      <w:szCs w:val="24"/>
    </w:rPr>
  </w:style>
  <w:style w:type="character" w:customStyle="1" w:styleId="WW8Num2z1">
    <w:name w:val="WW8Num2z1"/>
    <w:uiPriority w:val="99"/>
    <w:qFormat/>
    <w:rsid w:val="00650B00"/>
    <w:rPr>
      <w:rFonts w:ascii="Times New Roman" w:hAnsi="Times New Roman"/>
    </w:rPr>
  </w:style>
  <w:style w:type="paragraph" w:customStyle="1" w:styleId="Textbody0">
    <w:name w:val="Text body"/>
    <w:basedOn w:val="Standard"/>
    <w:uiPriority w:val="99"/>
    <w:qFormat/>
    <w:rsid w:val="00650B00"/>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650B00"/>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650B00"/>
    <w:pPr>
      <w:autoSpaceDE w:val="0"/>
      <w:autoSpaceDN w:val="0"/>
      <w:adjustRightInd w:val="0"/>
      <w:spacing w:line="240" w:lineRule="auto"/>
      <w:ind w:firstLine="340"/>
      <w:jc w:val="both"/>
    </w:pPr>
    <w:rPr>
      <w:rFonts w:ascii="TimesET" w:eastAsia="Calibri"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650B00"/>
    <w:rPr>
      <w:rFonts w:ascii="TimesET" w:eastAsia="Calibri" w:hAnsi="TimesET" w:cs="Times New Roman"/>
      <w:color w:val="000000"/>
      <w:sz w:val="19"/>
      <w:szCs w:val="20"/>
      <w:lang w:eastAsia="ru-RU"/>
    </w:rPr>
  </w:style>
  <w:style w:type="character" w:customStyle="1" w:styleId="331">
    <w:name w:val="Знак3 Знак Знак3"/>
    <w:uiPriority w:val="99"/>
    <w:qFormat/>
    <w:locked/>
    <w:rsid w:val="00650B00"/>
    <w:rPr>
      <w:rFonts w:ascii="Courier New" w:hAnsi="Courier New"/>
      <w:lang w:val="ru-RU" w:eastAsia="ru-RU"/>
    </w:rPr>
  </w:style>
  <w:style w:type="character" w:customStyle="1" w:styleId="WW8Num2z2">
    <w:name w:val="WW8Num2z2"/>
    <w:uiPriority w:val="99"/>
    <w:qFormat/>
    <w:rsid w:val="00650B00"/>
    <w:rPr>
      <w:rFonts w:ascii="Wingdings" w:hAnsi="Wingdings"/>
    </w:rPr>
  </w:style>
  <w:style w:type="character" w:customStyle="1" w:styleId="WW8Num3z2">
    <w:name w:val="WW8Num3z2"/>
    <w:uiPriority w:val="99"/>
    <w:qFormat/>
    <w:rsid w:val="00650B00"/>
    <w:rPr>
      <w:rFonts w:ascii="Wingdings" w:hAnsi="Wingdings"/>
    </w:rPr>
  </w:style>
  <w:style w:type="character" w:customStyle="1" w:styleId="WW8Num3z3">
    <w:name w:val="WW8Num3z3"/>
    <w:uiPriority w:val="99"/>
    <w:qFormat/>
    <w:rsid w:val="00650B00"/>
    <w:rPr>
      <w:rFonts w:ascii="Symbol" w:hAnsi="Symbol"/>
    </w:rPr>
  </w:style>
  <w:style w:type="character" w:customStyle="1" w:styleId="WW8Num12z1">
    <w:name w:val="WW8Num12z1"/>
    <w:uiPriority w:val="99"/>
    <w:qFormat/>
    <w:rsid w:val="00650B00"/>
    <w:rPr>
      <w:b/>
    </w:rPr>
  </w:style>
  <w:style w:type="character" w:customStyle="1" w:styleId="WW8Num12z5">
    <w:name w:val="WW8Num12z5"/>
    <w:uiPriority w:val="99"/>
    <w:qFormat/>
    <w:rsid w:val="00650B00"/>
  </w:style>
  <w:style w:type="character" w:customStyle="1" w:styleId="WW8Num12z6">
    <w:name w:val="WW8Num12z6"/>
    <w:uiPriority w:val="99"/>
    <w:qFormat/>
    <w:rsid w:val="00650B00"/>
  </w:style>
  <w:style w:type="character" w:customStyle="1" w:styleId="WW8Num12z7">
    <w:name w:val="WW8Num12z7"/>
    <w:uiPriority w:val="99"/>
    <w:qFormat/>
    <w:rsid w:val="00650B00"/>
  </w:style>
  <w:style w:type="character" w:customStyle="1" w:styleId="WW8Num12z8">
    <w:name w:val="WW8Num12z8"/>
    <w:uiPriority w:val="99"/>
    <w:qFormat/>
    <w:rsid w:val="00650B00"/>
  </w:style>
  <w:style w:type="character" w:customStyle="1" w:styleId="WW8Num17z2">
    <w:name w:val="WW8Num17z2"/>
    <w:uiPriority w:val="99"/>
    <w:qFormat/>
    <w:rsid w:val="00650B00"/>
  </w:style>
  <w:style w:type="character" w:customStyle="1" w:styleId="WW8Num17z3">
    <w:name w:val="WW8Num17z3"/>
    <w:uiPriority w:val="99"/>
    <w:qFormat/>
    <w:rsid w:val="00650B00"/>
  </w:style>
  <w:style w:type="character" w:customStyle="1" w:styleId="WW8Num17z4">
    <w:name w:val="WW8Num17z4"/>
    <w:uiPriority w:val="99"/>
    <w:qFormat/>
    <w:rsid w:val="00650B00"/>
  </w:style>
  <w:style w:type="character" w:customStyle="1" w:styleId="WW8Num17z5">
    <w:name w:val="WW8Num17z5"/>
    <w:uiPriority w:val="99"/>
    <w:qFormat/>
    <w:rsid w:val="00650B00"/>
  </w:style>
  <w:style w:type="character" w:customStyle="1" w:styleId="WW8Num17z6">
    <w:name w:val="WW8Num17z6"/>
    <w:uiPriority w:val="99"/>
    <w:qFormat/>
    <w:rsid w:val="00650B00"/>
  </w:style>
  <w:style w:type="character" w:customStyle="1" w:styleId="WW8Num17z7">
    <w:name w:val="WW8Num17z7"/>
    <w:uiPriority w:val="99"/>
    <w:qFormat/>
    <w:rsid w:val="00650B00"/>
  </w:style>
  <w:style w:type="character" w:customStyle="1" w:styleId="WW8Num17z8">
    <w:name w:val="WW8Num17z8"/>
    <w:uiPriority w:val="99"/>
    <w:qFormat/>
    <w:rsid w:val="00650B00"/>
  </w:style>
  <w:style w:type="character" w:customStyle="1" w:styleId="WW8Num20z0">
    <w:name w:val="WW8Num20z0"/>
    <w:uiPriority w:val="99"/>
    <w:qFormat/>
    <w:rsid w:val="00650B00"/>
  </w:style>
  <w:style w:type="character" w:customStyle="1" w:styleId="WW8Num21z0">
    <w:name w:val="WW8Num21z0"/>
    <w:uiPriority w:val="99"/>
    <w:qFormat/>
    <w:rsid w:val="00650B00"/>
  </w:style>
  <w:style w:type="character" w:customStyle="1" w:styleId="WW8Num21z1">
    <w:name w:val="WW8Num21z1"/>
    <w:uiPriority w:val="99"/>
    <w:qFormat/>
    <w:rsid w:val="00650B00"/>
  </w:style>
  <w:style w:type="character" w:customStyle="1" w:styleId="WW8Num21z2">
    <w:name w:val="WW8Num21z2"/>
    <w:uiPriority w:val="99"/>
    <w:qFormat/>
    <w:rsid w:val="00650B00"/>
  </w:style>
  <w:style w:type="character" w:customStyle="1" w:styleId="WW8Num21z3">
    <w:name w:val="WW8Num21z3"/>
    <w:uiPriority w:val="99"/>
    <w:qFormat/>
    <w:rsid w:val="00650B00"/>
  </w:style>
  <w:style w:type="character" w:customStyle="1" w:styleId="WW8Num21z4">
    <w:name w:val="WW8Num21z4"/>
    <w:uiPriority w:val="99"/>
    <w:qFormat/>
    <w:rsid w:val="00650B00"/>
  </w:style>
  <w:style w:type="character" w:customStyle="1" w:styleId="WW8Num21z5">
    <w:name w:val="WW8Num21z5"/>
    <w:uiPriority w:val="99"/>
    <w:qFormat/>
    <w:rsid w:val="00650B00"/>
  </w:style>
  <w:style w:type="character" w:customStyle="1" w:styleId="WW8Num21z6">
    <w:name w:val="WW8Num21z6"/>
    <w:uiPriority w:val="99"/>
    <w:qFormat/>
    <w:rsid w:val="00650B00"/>
  </w:style>
  <w:style w:type="character" w:customStyle="1" w:styleId="WW8Num21z7">
    <w:name w:val="WW8Num21z7"/>
    <w:uiPriority w:val="99"/>
    <w:qFormat/>
    <w:rsid w:val="00650B00"/>
  </w:style>
  <w:style w:type="character" w:customStyle="1" w:styleId="WW8Num21z8">
    <w:name w:val="WW8Num21z8"/>
    <w:uiPriority w:val="99"/>
    <w:qFormat/>
    <w:rsid w:val="00650B00"/>
  </w:style>
  <w:style w:type="character" w:customStyle="1" w:styleId="WW8Num22z0">
    <w:name w:val="WW8Num22z0"/>
    <w:uiPriority w:val="99"/>
    <w:qFormat/>
    <w:rsid w:val="00650B00"/>
    <w:rPr>
      <w:rFonts w:ascii="Symbol" w:hAnsi="Symbol"/>
    </w:rPr>
  </w:style>
  <w:style w:type="character" w:customStyle="1" w:styleId="WW8Num22z1">
    <w:name w:val="WW8Num22z1"/>
    <w:uiPriority w:val="99"/>
    <w:qFormat/>
    <w:rsid w:val="00650B00"/>
    <w:rPr>
      <w:rFonts w:ascii="Courier New" w:hAnsi="Courier New"/>
    </w:rPr>
  </w:style>
  <w:style w:type="character" w:customStyle="1" w:styleId="WW8Num22z2">
    <w:name w:val="WW8Num22z2"/>
    <w:uiPriority w:val="99"/>
    <w:qFormat/>
    <w:rsid w:val="00650B00"/>
    <w:rPr>
      <w:rFonts w:ascii="Wingdings" w:hAnsi="Wingdings"/>
    </w:rPr>
  </w:style>
  <w:style w:type="character" w:customStyle="1" w:styleId="WW8Num23z0">
    <w:name w:val="WW8Num23z0"/>
    <w:uiPriority w:val="99"/>
    <w:qFormat/>
    <w:rsid w:val="00650B00"/>
  </w:style>
  <w:style w:type="character" w:customStyle="1" w:styleId="WW8Num23z1">
    <w:name w:val="WW8Num23z1"/>
    <w:uiPriority w:val="99"/>
    <w:qFormat/>
    <w:rsid w:val="00650B00"/>
  </w:style>
  <w:style w:type="character" w:customStyle="1" w:styleId="WW8Num23z2">
    <w:name w:val="WW8Num23z2"/>
    <w:uiPriority w:val="99"/>
    <w:qFormat/>
    <w:rsid w:val="00650B00"/>
  </w:style>
  <w:style w:type="character" w:customStyle="1" w:styleId="WW8Num23z3">
    <w:name w:val="WW8Num23z3"/>
    <w:uiPriority w:val="99"/>
    <w:qFormat/>
    <w:rsid w:val="00650B00"/>
  </w:style>
  <w:style w:type="character" w:customStyle="1" w:styleId="WW8Num23z4">
    <w:name w:val="WW8Num23z4"/>
    <w:uiPriority w:val="99"/>
    <w:qFormat/>
    <w:rsid w:val="00650B00"/>
  </w:style>
  <w:style w:type="character" w:customStyle="1" w:styleId="WW8Num23z5">
    <w:name w:val="WW8Num23z5"/>
    <w:uiPriority w:val="99"/>
    <w:qFormat/>
    <w:rsid w:val="00650B00"/>
  </w:style>
  <w:style w:type="character" w:customStyle="1" w:styleId="WW8Num23z6">
    <w:name w:val="WW8Num23z6"/>
    <w:uiPriority w:val="99"/>
    <w:qFormat/>
    <w:rsid w:val="00650B00"/>
  </w:style>
  <w:style w:type="character" w:customStyle="1" w:styleId="WW8Num23z7">
    <w:name w:val="WW8Num23z7"/>
    <w:uiPriority w:val="99"/>
    <w:qFormat/>
    <w:rsid w:val="00650B00"/>
  </w:style>
  <w:style w:type="character" w:customStyle="1" w:styleId="WW8Num23z8">
    <w:name w:val="WW8Num23z8"/>
    <w:uiPriority w:val="99"/>
    <w:qFormat/>
    <w:rsid w:val="00650B00"/>
  </w:style>
  <w:style w:type="character" w:customStyle="1" w:styleId="WW8Num24z0">
    <w:name w:val="WW8Num24z0"/>
    <w:uiPriority w:val="99"/>
    <w:qFormat/>
    <w:rsid w:val="00650B00"/>
    <w:rPr>
      <w:rFonts w:ascii="Symbol" w:hAnsi="Symbol"/>
      <w:sz w:val="24"/>
    </w:rPr>
  </w:style>
  <w:style w:type="character" w:customStyle="1" w:styleId="WW8Num24z1">
    <w:name w:val="WW8Num24z1"/>
    <w:uiPriority w:val="99"/>
    <w:qFormat/>
    <w:rsid w:val="00650B00"/>
    <w:rPr>
      <w:rFonts w:ascii="Courier New" w:hAnsi="Courier New"/>
    </w:rPr>
  </w:style>
  <w:style w:type="character" w:customStyle="1" w:styleId="WW8Num24z2">
    <w:name w:val="WW8Num24z2"/>
    <w:uiPriority w:val="99"/>
    <w:qFormat/>
    <w:rsid w:val="00650B00"/>
    <w:rPr>
      <w:rFonts w:ascii="Wingdings" w:hAnsi="Wingdings"/>
    </w:rPr>
  </w:style>
  <w:style w:type="character" w:customStyle="1" w:styleId="WW8Num24z3">
    <w:name w:val="WW8Num24z3"/>
    <w:uiPriority w:val="99"/>
    <w:qFormat/>
    <w:rsid w:val="00650B00"/>
    <w:rPr>
      <w:rFonts w:ascii="Symbol" w:hAnsi="Symbol"/>
    </w:rPr>
  </w:style>
  <w:style w:type="character" w:customStyle="1" w:styleId="WW8Num25z0">
    <w:name w:val="WW8Num25z0"/>
    <w:uiPriority w:val="99"/>
    <w:qFormat/>
    <w:rsid w:val="00650B00"/>
    <w:rPr>
      <w:rFonts w:ascii="Symbol" w:hAnsi="Symbol"/>
      <w:color w:val="auto"/>
    </w:rPr>
  </w:style>
  <w:style w:type="character" w:customStyle="1" w:styleId="WW8Num25z1">
    <w:name w:val="WW8Num25z1"/>
    <w:uiPriority w:val="99"/>
    <w:qFormat/>
    <w:rsid w:val="00650B00"/>
    <w:rPr>
      <w:rFonts w:ascii="Courier New" w:hAnsi="Courier New"/>
    </w:rPr>
  </w:style>
  <w:style w:type="character" w:customStyle="1" w:styleId="WW8Num25z2">
    <w:name w:val="WW8Num25z2"/>
    <w:uiPriority w:val="99"/>
    <w:qFormat/>
    <w:rsid w:val="00650B00"/>
    <w:rPr>
      <w:rFonts w:ascii="Wingdings" w:hAnsi="Wingdings"/>
    </w:rPr>
  </w:style>
  <w:style w:type="character" w:customStyle="1" w:styleId="WW8Num25z3">
    <w:name w:val="WW8Num25z3"/>
    <w:uiPriority w:val="99"/>
    <w:qFormat/>
    <w:rsid w:val="00650B00"/>
    <w:rPr>
      <w:rFonts w:ascii="Symbol" w:hAnsi="Symbol"/>
    </w:rPr>
  </w:style>
  <w:style w:type="character" w:customStyle="1" w:styleId="WW8Num26z0">
    <w:name w:val="WW8Num26z0"/>
    <w:uiPriority w:val="99"/>
    <w:qFormat/>
    <w:rsid w:val="00650B00"/>
    <w:rPr>
      <w:rFonts w:ascii="Symbol" w:hAnsi="Symbol"/>
    </w:rPr>
  </w:style>
  <w:style w:type="character" w:customStyle="1" w:styleId="WW8Num26z1">
    <w:name w:val="WW8Num26z1"/>
    <w:uiPriority w:val="99"/>
    <w:qFormat/>
    <w:rsid w:val="00650B00"/>
    <w:rPr>
      <w:rFonts w:ascii="Courier New" w:hAnsi="Courier New"/>
    </w:rPr>
  </w:style>
  <w:style w:type="character" w:customStyle="1" w:styleId="WW8Num26z2">
    <w:name w:val="WW8Num26z2"/>
    <w:uiPriority w:val="99"/>
    <w:qFormat/>
    <w:rsid w:val="00650B00"/>
    <w:rPr>
      <w:rFonts w:ascii="Wingdings" w:hAnsi="Wingdings"/>
    </w:rPr>
  </w:style>
  <w:style w:type="character" w:customStyle="1" w:styleId="WW8Num27z0">
    <w:name w:val="WW8Num27z0"/>
    <w:uiPriority w:val="99"/>
    <w:qFormat/>
    <w:rsid w:val="00650B00"/>
  </w:style>
  <w:style w:type="character" w:customStyle="1" w:styleId="WW8Num27z1">
    <w:name w:val="WW8Num27z1"/>
    <w:uiPriority w:val="99"/>
    <w:qFormat/>
    <w:rsid w:val="00650B00"/>
  </w:style>
  <w:style w:type="character" w:customStyle="1" w:styleId="WW8Num27z2">
    <w:name w:val="WW8Num27z2"/>
    <w:uiPriority w:val="99"/>
    <w:qFormat/>
    <w:rsid w:val="00650B00"/>
  </w:style>
  <w:style w:type="character" w:customStyle="1" w:styleId="WW8Num27z3">
    <w:name w:val="WW8Num27z3"/>
    <w:uiPriority w:val="99"/>
    <w:qFormat/>
    <w:rsid w:val="00650B00"/>
  </w:style>
  <w:style w:type="character" w:customStyle="1" w:styleId="WW8Num27z4">
    <w:name w:val="WW8Num27z4"/>
    <w:uiPriority w:val="99"/>
    <w:qFormat/>
    <w:rsid w:val="00650B00"/>
  </w:style>
  <w:style w:type="character" w:customStyle="1" w:styleId="WW8Num27z5">
    <w:name w:val="WW8Num27z5"/>
    <w:uiPriority w:val="99"/>
    <w:qFormat/>
    <w:rsid w:val="00650B00"/>
  </w:style>
  <w:style w:type="character" w:customStyle="1" w:styleId="WW8Num27z6">
    <w:name w:val="WW8Num27z6"/>
    <w:uiPriority w:val="99"/>
    <w:qFormat/>
    <w:rsid w:val="00650B00"/>
  </w:style>
  <w:style w:type="character" w:customStyle="1" w:styleId="WW8Num27z7">
    <w:name w:val="WW8Num27z7"/>
    <w:uiPriority w:val="99"/>
    <w:qFormat/>
    <w:rsid w:val="00650B00"/>
  </w:style>
  <w:style w:type="character" w:customStyle="1" w:styleId="WW8Num27z8">
    <w:name w:val="WW8Num27z8"/>
    <w:uiPriority w:val="99"/>
    <w:qFormat/>
    <w:rsid w:val="00650B00"/>
  </w:style>
  <w:style w:type="character" w:customStyle="1" w:styleId="WW8Num28z0">
    <w:name w:val="WW8Num28z0"/>
    <w:uiPriority w:val="99"/>
    <w:qFormat/>
    <w:rsid w:val="00650B00"/>
  </w:style>
  <w:style w:type="character" w:customStyle="1" w:styleId="WW8Num28z1">
    <w:name w:val="WW8Num28z1"/>
    <w:uiPriority w:val="99"/>
    <w:qFormat/>
    <w:rsid w:val="00650B00"/>
    <w:rPr>
      <w:rFonts w:ascii="Symbol" w:hAnsi="Symbol"/>
      <w:sz w:val="24"/>
    </w:rPr>
  </w:style>
  <w:style w:type="character" w:customStyle="1" w:styleId="WW8Num28z2">
    <w:name w:val="WW8Num28z2"/>
    <w:uiPriority w:val="99"/>
    <w:qFormat/>
    <w:rsid w:val="00650B00"/>
  </w:style>
  <w:style w:type="character" w:customStyle="1" w:styleId="WW8Num28z3">
    <w:name w:val="WW8Num28z3"/>
    <w:uiPriority w:val="99"/>
    <w:qFormat/>
    <w:rsid w:val="00650B00"/>
  </w:style>
  <w:style w:type="character" w:customStyle="1" w:styleId="WW8Num28z4">
    <w:name w:val="WW8Num28z4"/>
    <w:uiPriority w:val="99"/>
    <w:qFormat/>
    <w:rsid w:val="00650B00"/>
  </w:style>
  <w:style w:type="character" w:customStyle="1" w:styleId="WW8Num28z5">
    <w:name w:val="WW8Num28z5"/>
    <w:uiPriority w:val="99"/>
    <w:qFormat/>
    <w:rsid w:val="00650B00"/>
  </w:style>
  <w:style w:type="character" w:customStyle="1" w:styleId="WW8Num28z6">
    <w:name w:val="WW8Num28z6"/>
    <w:uiPriority w:val="99"/>
    <w:qFormat/>
    <w:rsid w:val="00650B00"/>
  </w:style>
  <w:style w:type="character" w:customStyle="1" w:styleId="WW8Num28z7">
    <w:name w:val="WW8Num28z7"/>
    <w:uiPriority w:val="99"/>
    <w:qFormat/>
    <w:rsid w:val="00650B00"/>
  </w:style>
  <w:style w:type="character" w:customStyle="1" w:styleId="WW8Num28z8">
    <w:name w:val="WW8Num28z8"/>
    <w:uiPriority w:val="99"/>
    <w:qFormat/>
    <w:rsid w:val="00650B00"/>
  </w:style>
  <w:style w:type="character" w:customStyle="1" w:styleId="WW8Num29z0">
    <w:name w:val="WW8Num29z0"/>
    <w:uiPriority w:val="99"/>
    <w:qFormat/>
    <w:rsid w:val="00650B00"/>
  </w:style>
  <w:style w:type="character" w:customStyle="1" w:styleId="WW8Num29z1">
    <w:name w:val="WW8Num29z1"/>
    <w:uiPriority w:val="99"/>
    <w:qFormat/>
    <w:rsid w:val="00650B00"/>
  </w:style>
  <w:style w:type="character" w:customStyle="1" w:styleId="WW8Num29z2">
    <w:name w:val="WW8Num29z2"/>
    <w:uiPriority w:val="99"/>
    <w:qFormat/>
    <w:rsid w:val="00650B00"/>
  </w:style>
  <w:style w:type="character" w:customStyle="1" w:styleId="WW8Num29z3">
    <w:name w:val="WW8Num29z3"/>
    <w:uiPriority w:val="99"/>
    <w:qFormat/>
    <w:rsid w:val="00650B00"/>
  </w:style>
  <w:style w:type="character" w:customStyle="1" w:styleId="WW8Num29z4">
    <w:name w:val="WW8Num29z4"/>
    <w:uiPriority w:val="99"/>
    <w:qFormat/>
    <w:rsid w:val="00650B00"/>
  </w:style>
  <w:style w:type="character" w:customStyle="1" w:styleId="WW8Num29z5">
    <w:name w:val="WW8Num29z5"/>
    <w:uiPriority w:val="99"/>
    <w:qFormat/>
    <w:rsid w:val="00650B00"/>
  </w:style>
  <w:style w:type="character" w:customStyle="1" w:styleId="WW8Num29z6">
    <w:name w:val="WW8Num29z6"/>
    <w:uiPriority w:val="99"/>
    <w:qFormat/>
    <w:rsid w:val="00650B00"/>
  </w:style>
  <w:style w:type="character" w:customStyle="1" w:styleId="WW8Num29z7">
    <w:name w:val="WW8Num29z7"/>
    <w:uiPriority w:val="99"/>
    <w:qFormat/>
    <w:rsid w:val="00650B00"/>
  </w:style>
  <w:style w:type="character" w:customStyle="1" w:styleId="WW8Num29z8">
    <w:name w:val="WW8Num29z8"/>
    <w:uiPriority w:val="99"/>
    <w:qFormat/>
    <w:rsid w:val="00650B00"/>
  </w:style>
  <w:style w:type="character" w:customStyle="1" w:styleId="WW8Num30z0">
    <w:name w:val="WW8Num30z0"/>
    <w:uiPriority w:val="99"/>
    <w:qFormat/>
    <w:rsid w:val="00650B00"/>
    <w:rPr>
      <w:rFonts w:ascii="Wingdings" w:hAnsi="Wingdings"/>
    </w:rPr>
  </w:style>
  <w:style w:type="character" w:customStyle="1" w:styleId="WW8Num30z1">
    <w:name w:val="WW8Num30z1"/>
    <w:uiPriority w:val="99"/>
    <w:qFormat/>
    <w:rsid w:val="00650B00"/>
    <w:rPr>
      <w:rFonts w:ascii="Courier New" w:hAnsi="Courier New"/>
    </w:rPr>
  </w:style>
  <w:style w:type="character" w:customStyle="1" w:styleId="WW8Num30z3">
    <w:name w:val="WW8Num30z3"/>
    <w:uiPriority w:val="99"/>
    <w:qFormat/>
    <w:rsid w:val="00650B00"/>
    <w:rPr>
      <w:rFonts w:ascii="Symbol" w:hAnsi="Symbol"/>
    </w:rPr>
  </w:style>
  <w:style w:type="character" w:customStyle="1" w:styleId="WW8Num31z0">
    <w:name w:val="WW8Num31z0"/>
    <w:uiPriority w:val="99"/>
    <w:qFormat/>
    <w:rsid w:val="00650B00"/>
    <w:rPr>
      <w:rFonts w:ascii="Wingdings" w:hAnsi="Wingdings"/>
    </w:rPr>
  </w:style>
  <w:style w:type="character" w:customStyle="1" w:styleId="WW8Num31z1">
    <w:name w:val="WW8Num31z1"/>
    <w:uiPriority w:val="99"/>
    <w:qFormat/>
    <w:rsid w:val="00650B00"/>
    <w:rPr>
      <w:rFonts w:ascii="Courier New" w:hAnsi="Courier New"/>
    </w:rPr>
  </w:style>
  <w:style w:type="character" w:customStyle="1" w:styleId="WW8Num31z3">
    <w:name w:val="WW8Num31z3"/>
    <w:uiPriority w:val="99"/>
    <w:qFormat/>
    <w:rsid w:val="00650B00"/>
    <w:rPr>
      <w:rFonts w:ascii="Symbol" w:hAnsi="Symbol"/>
    </w:rPr>
  </w:style>
  <w:style w:type="character" w:customStyle="1" w:styleId="WW8Num32z0">
    <w:name w:val="WW8Num32z0"/>
    <w:uiPriority w:val="99"/>
    <w:qFormat/>
    <w:rsid w:val="00650B00"/>
  </w:style>
  <w:style w:type="character" w:customStyle="1" w:styleId="WW8Num32z1">
    <w:name w:val="WW8Num32z1"/>
    <w:uiPriority w:val="99"/>
    <w:qFormat/>
    <w:rsid w:val="00650B00"/>
    <w:rPr>
      <w:rFonts w:ascii="Courier New" w:hAnsi="Courier New"/>
    </w:rPr>
  </w:style>
  <w:style w:type="character" w:customStyle="1" w:styleId="WW8Num32z2">
    <w:name w:val="WW8Num32z2"/>
    <w:uiPriority w:val="99"/>
    <w:qFormat/>
    <w:rsid w:val="00650B00"/>
    <w:rPr>
      <w:rFonts w:ascii="Wingdings" w:hAnsi="Wingdings"/>
    </w:rPr>
  </w:style>
  <w:style w:type="character" w:customStyle="1" w:styleId="WW8Num32z3">
    <w:name w:val="WW8Num32z3"/>
    <w:uiPriority w:val="99"/>
    <w:qFormat/>
    <w:rsid w:val="00650B00"/>
    <w:rPr>
      <w:rFonts w:ascii="Symbol" w:hAnsi="Symbol"/>
    </w:rPr>
  </w:style>
  <w:style w:type="paragraph" w:customStyle="1" w:styleId="affffffffd">
    <w:name w:val="Содержимое врезки"/>
    <w:basedOn w:val="a2"/>
    <w:uiPriority w:val="99"/>
    <w:qFormat/>
    <w:rsid w:val="00650B00"/>
    <w:pPr>
      <w:widowControl/>
      <w:suppressAutoHyphens/>
      <w:snapToGrid/>
      <w:spacing w:before="0" w:after="0"/>
    </w:pPr>
    <w:rPr>
      <w:rFonts w:eastAsia="Times New Roman"/>
      <w:szCs w:val="24"/>
      <w:lang w:eastAsia="zh-CN"/>
    </w:rPr>
  </w:style>
  <w:style w:type="paragraph" w:customStyle="1" w:styleId="text1">
    <w:name w:val="text1"/>
    <w:basedOn w:val="a2"/>
    <w:uiPriority w:val="99"/>
    <w:qFormat/>
    <w:rsid w:val="00650B00"/>
    <w:pPr>
      <w:widowControl/>
      <w:snapToGrid/>
      <w:spacing w:before="0" w:after="300"/>
    </w:pPr>
    <w:rPr>
      <w:rFonts w:eastAsia="Times New Roman"/>
      <w:szCs w:val="24"/>
    </w:rPr>
  </w:style>
  <w:style w:type="character" w:customStyle="1" w:styleId="FontStyle310">
    <w:name w:val="Font Style310"/>
    <w:uiPriority w:val="99"/>
    <w:qFormat/>
    <w:rsid w:val="00650B00"/>
    <w:rPr>
      <w:rFonts w:ascii="Times New Roman" w:hAnsi="Times New Roman"/>
      <w:sz w:val="18"/>
    </w:rPr>
  </w:style>
  <w:style w:type="paragraph" w:customStyle="1" w:styleId="2121">
    <w:name w:val="Стиль Заголовок 2 + 12 пт"/>
    <w:basedOn w:val="20"/>
    <w:uiPriority w:val="99"/>
    <w:qFormat/>
    <w:rsid w:val="00650B00"/>
    <w:pPr>
      <w:keepNext/>
      <w:tabs>
        <w:tab w:val="clear" w:pos="567"/>
        <w:tab w:val="clear" w:pos="680"/>
        <w:tab w:val="clear" w:pos="1106"/>
        <w:tab w:val="clear" w:pos="1729"/>
        <w:tab w:val="clear" w:pos="7002"/>
      </w:tabs>
      <w:autoSpaceDE/>
      <w:autoSpaceDN/>
      <w:adjustRightInd/>
      <w:spacing w:before="240" w:after="60"/>
      <w:jc w:val="left"/>
    </w:pPr>
    <w:rPr>
      <w:rFonts w:ascii="Arial" w:hAnsi="Arial" w:cs="Arial"/>
      <w:b/>
      <w:bCs/>
      <w:kern w:val="32"/>
      <w:sz w:val="24"/>
      <w:szCs w:val="32"/>
    </w:rPr>
  </w:style>
  <w:style w:type="paragraph" w:customStyle="1" w:styleId="affffffffe">
    <w:name w:val="Базовый"/>
    <w:uiPriority w:val="99"/>
    <w:qFormat/>
    <w:rsid w:val="00650B00"/>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650B00"/>
    <w:rPr>
      <w:color w:val="0000FF"/>
      <w:u w:val="single"/>
    </w:rPr>
  </w:style>
  <w:style w:type="character" w:customStyle="1" w:styleId="textmaincenter">
    <w:name w:val="textmain_center"/>
    <w:basedOn w:val="a3"/>
    <w:uiPriority w:val="99"/>
    <w:qFormat/>
    <w:rsid w:val="00650B00"/>
    <w:rPr>
      <w:rFonts w:cs="Times New Roman"/>
    </w:rPr>
  </w:style>
  <w:style w:type="character" w:customStyle="1" w:styleId="WW8Num2z3">
    <w:name w:val="WW8Num2z3"/>
    <w:uiPriority w:val="99"/>
    <w:qFormat/>
    <w:rsid w:val="00650B00"/>
  </w:style>
  <w:style w:type="character" w:customStyle="1" w:styleId="WW8Num2z4">
    <w:name w:val="WW8Num2z4"/>
    <w:uiPriority w:val="99"/>
    <w:qFormat/>
    <w:rsid w:val="00650B00"/>
  </w:style>
  <w:style w:type="character" w:customStyle="1" w:styleId="WW8Num2z5">
    <w:name w:val="WW8Num2z5"/>
    <w:uiPriority w:val="99"/>
    <w:qFormat/>
    <w:rsid w:val="00650B00"/>
  </w:style>
  <w:style w:type="character" w:customStyle="1" w:styleId="WW8Num2z6">
    <w:name w:val="WW8Num2z6"/>
    <w:uiPriority w:val="99"/>
    <w:qFormat/>
    <w:rsid w:val="00650B00"/>
  </w:style>
  <w:style w:type="character" w:customStyle="1" w:styleId="WW8Num2z7">
    <w:name w:val="WW8Num2z7"/>
    <w:uiPriority w:val="99"/>
    <w:qFormat/>
    <w:rsid w:val="00650B00"/>
  </w:style>
  <w:style w:type="character" w:customStyle="1" w:styleId="WW8Num2z8">
    <w:name w:val="WW8Num2z8"/>
    <w:uiPriority w:val="99"/>
    <w:qFormat/>
    <w:rsid w:val="00650B00"/>
  </w:style>
  <w:style w:type="character" w:customStyle="1" w:styleId="WW8Num3z4">
    <w:name w:val="WW8Num3z4"/>
    <w:uiPriority w:val="99"/>
    <w:qFormat/>
    <w:rsid w:val="00650B00"/>
  </w:style>
  <w:style w:type="character" w:customStyle="1" w:styleId="WW8Num3z5">
    <w:name w:val="WW8Num3z5"/>
    <w:uiPriority w:val="99"/>
    <w:qFormat/>
    <w:rsid w:val="00650B00"/>
  </w:style>
  <w:style w:type="character" w:customStyle="1" w:styleId="WW8Num3z6">
    <w:name w:val="WW8Num3z6"/>
    <w:uiPriority w:val="99"/>
    <w:qFormat/>
    <w:rsid w:val="00650B00"/>
  </w:style>
  <w:style w:type="character" w:customStyle="1" w:styleId="WW8Num3z7">
    <w:name w:val="WW8Num3z7"/>
    <w:uiPriority w:val="99"/>
    <w:qFormat/>
    <w:rsid w:val="00650B00"/>
  </w:style>
  <w:style w:type="character" w:customStyle="1" w:styleId="WW8Num3z8">
    <w:name w:val="WW8Num3z8"/>
    <w:uiPriority w:val="99"/>
    <w:qFormat/>
    <w:rsid w:val="00650B00"/>
  </w:style>
  <w:style w:type="paragraph" w:customStyle="1" w:styleId="LO-Normal">
    <w:name w:val="LO-Normal"/>
    <w:uiPriority w:val="99"/>
    <w:qFormat/>
    <w:rsid w:val="00650B00"/>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uiPriority w:val="99"/>
    <w:qFormat/>
    <w:rsid w:val="00650B00"/>
    <w:rPr>
      <w:rFonts w:ascii="Times New Roman" w:hAnsi="Times New Roman"/>
      <w:sz w:val="24"/>
    </w:rPr>
  </w:style>
  <w:style w:type="paragraph" w:customStyle="1" w:styleId="afffffffff0">
    <w:name w:val="Стиль Основной текст"/>
    <w:basedOn w:val="a2"/>
    <w:uiPriority w:val="99"/>
    <w:qFormat/>
    <w:rsid w:val="00650B00"/>
    <w:pPr>
      <w:widowControl/>
      <w:snapToGrid/>
      <w:spacing w:before="0" w:after="0"/>
    </w:pPr>
    <w:rPr>
      <w:rFonts w:eastAsia="Times New Roman"/>
    </w:rPr>
  </w:style>
  <w:style w:type="paragraph" w:customStyle="1" w:styleId="afffffffff1">
    <w:name w:val="Основа"/>
    <w:basedOn w:val="a2"/>
    <w:uiPriority w:val="99"/>
    <w:qFormat/>
    <w:rsid w:val="00650B00"/>
    <w:pPr>
      <w:widowControl/>
      <w:snapToGrid/>
      <w:spacing w:before="0" w:after="0"/>
      <w:ind w:firstLine="709"/>
      <w:jc w:val="both"/>
    </w:pPr>
    <w:rPr>
      <w:rFonts w:ascii="Verdana" w:eastAsia="Times New Roman" w:hAnsi="Verdana"/>
      <w:bCs/>
      <w:sz w:val="20"/>
    </w:rPr>
  </w:style>
  <w:style w:type="paragraph" w:customStyle="1" w:styleId="1271">
    <w:name w:val="Стиль По ширине Первая строка:  127 см Междустр.интервал:  полут..."/>
    <w:basedOn w:val="a2"/>
    <w:uiPriority w:val="99"/>
    <w:qFormat/>
    <w:rsid w:val="00650B00"/>
    <w:pPr>
      <w:widowControl/>
      <w:snapToGrid/>
      <w:spacing w:before="0" w:after="0" w:line="360" w:lineRule="auto"/>
    </w:pPr>
    <w:rPr>
      <w:rFonts w:eastAsia="Times New Roman"/>
    </w:rPr>
  </w:style>
  <w:style w:type="paragraph" w:customStyle="1" w:styleId="21f0">
    <w:name w:val="Красная строка 21"/>
    <w:basedOn w:val="aff8"/>
    <w:uiPriority w:val="99"/>
    <w:qFormat/>
    <w:rsid w:val="00650B00"/>
    <w:pPr>
      <w:suppressAutoHyphens/>
      <w:snapToGrid/>
      <w:spacing w:before="0"/>
      <w:ind w:firstLine="210"/>
    </w:pPr>
    <w:rPr>
      <w:rFonts w:ascii="Arial" w:eastAsia="MS PMincho" w:hAnsi="Arial" w:cs="Mangal"/>
      <w:b/>
      <w:bCs/>
      <w:kern w:val="1"/>
      <w:sz w:val="32"/>
      <w:szCs w:val="32"/>
      <w:lang w:val="en-US" w:eastAsia="hi-IN" w:bidi="hi-IN"/>
    </w:rPr>
  </w:style>
  <w:style w:type="paragraph" w:customStyle="1" w:styleId="09">
    <w:name w:val="Стиль Междустр.интервал:  множитель 09 ин"/>
    <w:basedOn w:val="a2"/>
    <w:uiPriority w:val="99"/>
    <w:qFormat/>
    <w:rsid w:val="00650B00"/>
    <w:pPr>
      <w:widowControl/>
      <w:snapToGrid/>
      <w:spacing w:before="0" w:after="0"/>
    </w:pPr>
    <w:rPr>
      <w:rFonts w:eastAsia="Times New Roman"/>
    </w:rPr>
  </w:style>
  <w:style w:type="character" w:customStyle="1" w:styleId="butback1">
    <w:name w:val="butback1"/>
    <w:uiPriority w:val="99"/>
    <w:qFormat/>
    <w:rsid w:val="00650B00"/>
    <w:rPr>
      <w:color w:val="666666"/>
    </w:rPr>
  </w:style>
  <w:style w:type="character" w:customStyle="1" w:styleId="FontStyle95">
    <w:name w:val="Font Style95"/>
    <w:uiPriority w:val="99"/>
    <w:qFormat/>
    <w:rsid w:val="00650B00"/>
    <w:rPr>
      <w:rFonts w:ascii="Times New Roman" w:hAnsi="Times New Roman"/>
      <w:sz w:val="22"/>
    </w:rPr>
  </w:style>
  <w:style w:type="character" w:customStyle="1" w:styleId="FontStyle94">
    <w:name w:val="Font Style94"/>
    <w:uiPriority w:val="99"/>
    <w:qFormat/>
    <w:rsid w:val="00650B00"/>
    <w:rPr>
      <w:rFonts w:ascii="Times New Roman" w:hAnsi="Times New Roman"/>
      <w:b/>
      <w:sz w:val="22"/>
    </w:rPr>
  </w:style>
  <w:style w:type="character" w:customStyle="1" w:styleId="FontStyle231">
    <w:name w:val="Font Style231"/>
    <w:uiPriority w:val="99"/>
    <w:qFormat/>
    <w:rsid w:val="00650B00"/>
    <w:rPr>
      <w:rFonts w:ascii="Times New Roman" w:hAnsi="Times New Roman"/>
      <w:sz w:val="26"/>
    </w:rPr>
  </w:style>
  <w:style w:type="character" w:customStyle="1" w:styleId="FontStyle145">
    <w:name w:val="Font Style145"/>
    <w:uiPriority w:val="99"/>
    <w:qFormat/>
    <w:rsid w:val="00650B00"/>
    <w:rPr>
      <w:rFonts w:ascii="Times New Roman" w:hAnsi="Times New Roman"/>
      <w:color w:val="000000"/>
      <w:sz w:val="18"/>
    </w:rPr>
  </w:style>
  <w:style w:type="character" w:customStyle="1" w:styleId="FontStyle215">
    <w:name w:val="Font Style215"/>
    <w:uiPriority w:val="99"/>
    <w:qFormat/>
    <w:rsid w:val="00650B00"/>
    <w:rPr>
      <w:rFonts w:ascii="Times New Roman" w:hAnsi="Times New Roman"/>
      <w:b/>
      <w:color w:val="000000"/>
      <w:sz w:val="18"/>
    </w:rPr>
  </w:style>
  <w:style w:type="character" w:customStyle="1" w:styleId="FontStyle153">
    <w:name w:val="Font Style153"/>
    <w:uiPriority w:val="99"/>
    <w:qFormat/>
    <w:rsid w:val="00650B00"/>
    <w:rPr>
      <w:rFonts w:ascii="Times New Roman" w:hAnsi="Times New Roman"/>
      <w:i/>
      <w:color w:val="000000"/>
      <w:sz w:val="18"/>
    </w:rPr>
  </w:style>
  <w:style w:type="paragraph" w:customStyle="1" w:styleId="Style1011">
    <w:name w:val="Style101"/>
    <w:basedOn w:val="a2"/>
    <w:uiPriority w:val="99"/>
    <w:qFormat/>
    <w:rsid w:val="00650B00"/>
    <w:pPr>
      <w:suppressAutoHyphens/>
      <w:autoSpaceDE w:val="0"/>
      <w:snapToGrid/>
      <w:spacing w:before="0" w:after="0" w:line="240" w:lineRule="atLeast"/>
    </w:pPr>
    <w:rPr>
      <w:rFonts w:eastAsia="Times New Roman"/>
      <w:sz w:val="20"/>
      <w:lang w:eastAsia="ar-SA"/>
    </w:rPr>
  </w:style>
  <w:style w:type="character" w:customStyle="1" w:styleId="FontStyle173">
    <w:name w:val="Font Style173"/>
    <w:uiPriority w:val="99"/>
    <w:qFormat/>
    <w:rsid w:val="00650B00"/>
    <w:rPr>
      <w:rFonts w:ascii="Times New Roman" w:hAnsi="Times New Roman"/>
      <w:i/>
      <w:color w:val="000000"/>
      <w:spacing w:val="20"/>
      <w:sz w:val="18"/>
    </w:rPr>
  </w:style>
  <w:style w:type="paragraph" w:customStyle="1" w:styleId="Style92">
    <w:name w:val="Style92"/>
    <w:basedOn w:val="a2"/>
    <w:uiPriority w:val="99"/>
    <w:qFormat/>
    <w:rsid w:val="00650B00"/>
    <w:pPr>
      <w:suppressAutoHyphens/>
      <w:autoSpaceDE w:val="0"/>
      <w:snapToGrid/>
      <w:spacing w:before="0" w:after="0" w:line="240" w:lineRule="atLeast"/>
    </w:pPr>
    <w:rPr>
      <w:rFonts w:eastAsia="Times New Roman"/>
      <w:sz w:val="20"/>
      <w:lang w:eastAsia="ar-SA"/>
    </w:rPr>
  </w:style>
  <w:style w:type="paragraph" w:customStyle="1" w:styleId="Style87">
    <w:name w:val="Style87"/>
    <w:basedOn w:val="a2"/>
    <w:uiPriority w:val="99"/>
    <w:qFormat/>
    <w:rsid w:val="00650B00"/>
    <w:pPr>
      <w:suppressAutoHyphens/>
      <w:autoSpaceDE w:val="0"/>
      <w:snapToGrid/>
      <w:spacing w:before="0" w:after="0" w:line="240" w:lineRule="atLeast"/>
    </w:pPr>
    <w:rPr>
      <w:rFonts w:eastAsia="Times New Roman"/>
      <w:sz w:val="20"/>
      <w:lang w:eastAsia="ar-SA"/>
    </w:rPr>
  </w:style>
  <w:style w:type="paragraph" w:customStyle="1" w:styleId="text0">
    <w:name w:val="text0"/>
    <w:basedOn w:val="a2"/>
    <w:uiPriority w:val="99"/>
    <w:qFormat/>
    <w:rsid w:val="00650B00"/>
    <w:pPr>
      <w:widowControl/>
      <w:snapToGrid/>
      <w:spacing w:before="48" w:after="48"/>
      <w:jc w:val="both"/>
    </w:pPr>
    <w:rPr>
      <w:rFonts w:eastAsia="Times New Roman"/>
      <w:szCs w:val="24"/>
    </w:rPr>
  </w:style>
  <w:style w:type="character" w:customStyle="1" w:styleId="b-serp-url">
    <w:name w:val="b-serp-url"/>
    <w:basedOn w:val="a3"/>
    <w:uiPriority w:val="99"/>
    <w:qFormat/>
    <w:rsid w:val="00650B00"/>
    <w:rPr>
      <w:rFonts w:cs="Times New Roman"/>
    </w:rPr>
  </w:style>
  <w:style w:type="paragraph" w:customStyle="1" w:styleId="biblio">
    <w:name w:val="biblio"/>
    <w:basedOn w:val="a2"/>
    <w:uiPriority w:val="99"/>
    <w:qFormat/>
    <w:rsid w:val="00650B00"/>
    <w:pPr>
      <w:widowControl/>
      <w:snapToGrid/>
      <w:spacing w:before="48" w:after="48"/>
      <w:ind w:firstLine="360"/>
      <w:jc w:val="both"/>
    </w:pPr>
    <w:rPr>
      <w:rFonts w:eastAsia="Times New Roman"/>
      <w:sz w:val="19"/>
      <w:szCs w:val="19"/>
    </w:rPr>
  </w:style>
  <w:style w:type="paragraph" w:customStyle="1" w:styleId="biblio0">
    <w:name w:val="biblio0"/>
    <w:basedOn w:val="a2"/>
    <w:uiPriority w:val="99"/>
    <w:qFormat/>
    <w:rsid w:val="00650B00"/>
    <w:pPr>
      <w:widowControl/>
      <w:snapToGrid/>
      <w:spacing w:before="48" w:after="48"/>
      <w:jc w:val="both"/>
    </w:pPr>
    <w:rPr>
      <w:rFonts w:eastAsia="Times New Roman"/>
      <w:sz w:val="19"/>
      <w:szCs w:val="19"/>
    </w:rPr>
  </w:style>
  <w:style w:type="paragraph" w:customStyle="1" w:styleId="podpis">
    <w:name w:val="podpis"/>
    <w:basedOn w:val="a2"/>
    <w:uiPriority w:val="99"/>
    <w:qFormat/>
    <w:rsid w:val="00650B00"/>
    <w:pPr>
      <w:widowControl/>
      <w:snapToGrid/>
      <w:spacing w:before="48" w:after="48"/>
      <w:jc w:val="right"/>
    </w:pPr>
    <w:rPr>
      <w:rFonts w:eastAsia="Times New Roman"/>
      <w:i/>
      <w:iCs/>
      <w:sz w:val="19"/>
      <w:szCs w:val="19"/>
    </w:rPr>
  </w:style>
  <w:style w:type="paragraph" w:customStyle="1" w:styleId="ris">
    <w:name w:val="ris"/>
    <w:basedOn w:val="a2"/>
    <w:uiPriority w:val="99"/>
    <w:qFormat/>
    <w:rsid w:val="00650B00"/>
    <w:pPr>
      <w:widowControl/>
      <w:snapToGrid/>
      <w:spacing w:before="48" w:after="48"/>
      <w:jc w:val="center"/>
    </w:pPr>
    <w:rPr>
      <w:rFonts w:eastAsia="Times New Roman"/>
      <w:i/>
      <w:iCs/>
      <w:sz w:val="19"/>
      <w:szCs w:val="19"/>
    </w:rPr>
  </w:style>
  <w:style w:type="paragraph" w:customStyle="1" w:styleId="small0">
    <w:name w:val="small0"/>
    <w:basedOn w:val="a2"/>
    <w:uiPriority w:val="99"/>
    <w:qFormat/>
    <w:rsid w:val="00650B00"/>
    <w:pPr>
      <w:widowControl/>
      <w:snapToGrid/>
      <w:spacing w:before="48" w:after="48"/>
      <w:jc w:val="both"/>
    </w:pPr>
    <w:rPr>
      <w:rFonts w:eastAsia="Times New Roman"/>
      <w:sz w:val="19"/>
      <w:szCs w:val="19"/>
    </w:rPr>
  </w:style>
  <w:style w:type="paragraph" w:customStyle="1" w:styleId="stih4">
    <w:name w:val="stih4"/>
    <w:basedOn w:val="a2"/>
    <w:uiPriority w:val="99"/>
    <w:qFormat/>
    <w:rsid w:val="00650B00"/>
    <w:pPr>
      <w:widowControl/>
      <w:snapToGrid/>
      <w:spacing w:before="120" w:after="120"/>
      <w:ind w:left="3240"/>
    </w:pPr>
    <w:rPr>
      <w:rFonts w:eastAsia="Times New Roman"/>
      <w:sz w:val="19"/>
      <w:szCs w:val="19"/>
    </w:rPr>
  </w:style>
  <w:style w:type="paragraph" w:customStyle="1" w:styleId="zag8">
    <w:name w:val="zag8"/>
    <w:basedOn w:val="a2"/>
    <w:uiPriority w:val="99"/>
    <w:qFormat/>
    <w:rsid w:val="00650B00"/>
    <w:pPr>
      <w:widowControl/>
      <w:snapToGrid/>
      <w:spacing w:before="240" w:after="48"/>
      <w:jc w:val="center"/>
    </w:pPr>
    <w:rPr>
      <w:rFonts w:eastAsia="Times New Roman"/>
      <w:sz w:val="19"/>
      <w:szCs w:val="19"/>
    </w:rPr>
  </w:style>
  <w:style w:type="character" w:customStyle="1" w:styleId="page">
    <w:name w:val="page"/>
    <w:uiPriority w:val="99"/>
    <w:rsid w:val="00650B00"/>
    <w:rPr>
      <w:i/>
      <w:vanish/>
      <w:color w:val="00008B"/>
      <w:sz w:val="19"/>
      <w:bdr w:val="single" w:sz="4" w:space="0" w:color="C1C1C1"/>
    </w:rPr>
  </w:style>
  <w:style w:type="paragraph" w:customStyle="1" w:styleId="hook">
    <w:name w:val="hook"/>
    <w:basedOn w:val="a2"/>
    <w:uiPriority w:val="99"/>
    <w:qFormat/>
    <w:rsid w:val="00650B00"/>
    <w:pPr>
      <w:widowControl/>
      <w:snapToGrid/>
      <w:spacing w:beforeAutospacing="1" w:afterAutospacing="1"/>
    </w:pPr>
    <w:rPr>
      <w:rFonts w:ascii="Comic Sans MS" w:eastAsia="Times New Roman" w:hAnsi="Comic Sans MS"/>
      <w:b/>
      <w:bCs/>
      <w:szCs w:val="24"/>
    </w:rPr>
  </w:style>
  <w:style w:type="character" w:customStyle="1" w:styleId="current">
    <w:name w:val="current"/>
    <w:basedOn w:val="a3"/>
    <w:uiPriority w:val="99"/>
    <w:qFormat/>
    <w:rsid w:val="00650B00"/>
    <w:rPr>
      <w:rFonts w:cs="Times New Roman"/>
    </w:rPr>
  </w:style>
  <w:style w:type="paragraph" w:customStyle="1" w:styleId="afffffffff2">
    <w:name w:val="Цитаты"/>
    <w:basedOn w:val="a2"/>
    <w:uiPriority w:val="99"/>
    <w:qFormat/>
    <w:rsid w:val="00650B00"/>
    <w:pPr>
      <w:widowControl/>
      <w:ind w:left="360" w:right="360"/>
    </w:pPr>
    <w:rPr>
      <w:rFonts w:eastAsia="Times New Roman"/>
    </w:rPr>
  </w:style>
  <w:style w:type="character" w:customStyle="1" w:styleId="FontStyle235">
    <w:name w:val="Font Style235"/>
    <w:uiPriority w:val="99"/>
    <w:qFormat/>
    <w:rsid w:val="00650B00"/>
    <w:rPr>
      <w:rFonts w:ascii="Arial" w:hAnsi="Arial"/>
      <w:b/>
      <w:sz w:val="18"/>
    </w:rPr>
  </w:style>
  <w:style w:type="character" w:customStyle="1" w:styleId="FontStyle255">
    <w:name w:val="Font Style255"/>
    <w:uiPriority w:val="99"/>
    <w:qFormat/>
    <w:rsid w:val="00650B00"/>
    <w:rPr>
      <w:rFonts w:ascii="Times New Roman" w:hAnsi="Times New Roman"/>
      <w:b/>
      <w:i/>
      <w:sz w:val="20"/>
    </w:rPr>
  </w:style>
  <w:style w:type="character" w:customStyle="1" w:styleId="FontStyle256">
    <w:name w:val="Font Style256"/>
    <w:uiPriority w:val="99"/>
    <w:qFormat/>
    <w:rsid w:val="00650B00"/>
    <w:rPr>
      <w:rFonts w:ascii="Times New Roman" w:hAnsi="Times New Roman"/>
      <w:b/>
      <w:sz w:val="20"/>
    </w:rPr>
  </w:style>
  <w:style w:type="character" w:customStyle="1" w:styleId="FontStyle240">
    <w:name w:val="Font Style240"/>
    <w:uiPriority w:val="99"/>
    <w:qFormat/>
    <w:rsid w:val="00650B00"/>
    <w:rPr>
      <w:rFonts w:ascii="Times New Roman" w:hAnsi="Times New Roman"/>
      <w:sz w:val="18"/>
    </w:rPr>
  </w:style>
  <w:style w:type="character" w:customStyle="1" w:styleId="FontStyle253">
    <w:name w:val="Font Style253"/>
    <w:uiPriority w:val="99"/>
    <w:qFormat/>
    <w:rsid w:val="00650B00"/>
    <w:rPr>
      <w:rFonts w:ascii="Times New Roman" w:hAnsi="Times New Roman"/>
      <w:i/>
      <w:sz w:val="18"/>
    </w:rPr>
  </w:style>
  <w:style w:type="character" w:customStyle="1" w:styleId="FontStyle234">
    <w:name w:val="Font Style234"/>
    <w:uiPriority w:val="99"/>
    <w:qFormat/>
    <w:rsid w:val="00650B00"/>
    <w:rPr>
      <w:rFonts w:ascii="Arial" w:hAnsi="Arial"/>
      <w:b/>
      <w:sz w:val="16"/>
    </w:rPr>
  </w:style>
  <w:style w:type="paragraph" w:customStyle="1" w:styleId="Style55">
    <w:name w:val="Style55"/>
    <w:basedOn w:val="a2"/>
    <w:uiPriority w:val="99"/>
    <w:qFormat/>
    <w:rsid w:val="00650B00"/>
    <w:pPr>
      <w:autoSpaceDE w:val="0"/>
      <w:autoSpaceDN w:val="0"/>
      <w:adjustRightInd w:val="0"/>
      <w:snapToGrid/>
      <w:spacing w:before="0" w:after="0"/>
    </w:pPr>
    <w:rPr>
      <w:rFonts w:ascii="Segoe UI" w:eastAsia="Times New Roman" w:hAnsi="Segoe UI" w:cs="Segoe UI"/>
      <w:szCs w:val="24"/>
    </w:rPr>
  </w:style>
  <w:style w:type="paragraph" w:customStyle="1" w:styleId="Style69">
    <w:name w:val="Style69"/>
    <w:basedOn w:val="a2"/>
    <w:uiPriority w:val="99"/>
    <w:qFormat/>
    <w:rsid w:val="00650B00"/>
    <w:pPr>
      <w:autoSpaceDE w:val="0"/>
      <w:autoSpaceDN w:val="0"/>
      <w:adjustRightInd w:val="0"/>
      <w:snapToGrid/>
      <w:spacing w:before="0" w:after="0" w:line="235" w:lineRule="exact"/>
      <w:ind w:hanging="206"/>
      <w:jc w:val="both"/>
    </w:pPr>
    <w:rPr>
      <w:rFonts w:ascii="Segoe UI" w:eastAsia="Times New Roman" w:hAnsi="Segoe UI" w:cs="Segoe UI"/>
      <w:szCs w:val="24"/>
    </w:rPr>
  </w:style>
  <w:style w:type="paragraph" w:customStyle="1" w:styleId="Style72">
    <w:name w:val="Style72"/>
    <w:basedOn w:val="a2"/>
    <w:uiPriority w:val="99"/>
    <w:qFormat/>
    <w:rsid w:val="00650B00"/>
    <w:pPr>
      <w:autoSpaceDE w:val="0"/>
      <w:autoSpaceDN w:val="0"/>
      <w:adjustRightInd w:val="0"/>
      <w:snapToGrid/>
      <w:spacing w:before="0" w:after="0"/>
    </w:pPr>
    <w:rPr>
      <w:rFonts w:ascii="Segoe UI" w:eastAsia="Times New Roman" w:hAnsi="Segoe UI" w:cs="Segoe UI"/>
      <w:szCs w:val="24"/>
    </w:rPr>
  </w:style>
  <w:style w:type="character" w:customStyle="1" w:styleId="citation">
    <w:name w:val="citation"/>
    <w:basedOn w:val="a3"/>
    <w:uiPriority w:val="99"/>
    <w:qFormat/>
    <w:rsid w:val="00650B00"/>
    <w:rPr>
      <w:rFonts w:cs="Times New Roman"/>
    </w:rPr>
  </w:style>
  <w:style w:type="character" w:customStyle="1" w:styleId="xmlemitalic10">
    <w:name w:val="xmlemitalic1"/>
    <w:basedOn w:val="a3"/>
    <w:uiPriority w:val="99"/>
    <w:qFormat/>
    <w:rsid w:val="00650B00"/>
    <w:rPr>
      <w:rFonts w:cs="Times New Roman"/>
    </w:rPr>
  </w:style>
  <w:style w:type="paragraph" w:customStyle="1" w:styleId="nospacing">
    <w:name w:val="nospacing"/>
    <w:basedOn w:val="a2"/>
    <w:uiPriority w:val="99"/>
    <w:qFormat/>
    <w:rsid w:val="00650B00"/>
    <w:pPr>
      <w:widowControl/>
      <w:snapToGrid/>
      <w:spacing w:beforeAutospacing="1" w:afterAutospacing="1"/>
    </w:pPr>
    <w:rPr>
      <w:rFonts w:eastAsia="Times New Roman"/>
      <w:szCs w:val="24"/>
    </w:rPr>
  </w:style>
  <w:style w:type="paragraph" w:customStyle="1" w:styleId="PrilogRazd">
    <w:name w:val="Prilog Razd"/>
    <w:uiPriority w:val="99"/>
    <w:qFormat/>
    <w:rsid w:val="00650B00"/>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650B00"/>
    <w:pPr>
      <w:snapToGrid/>
      <w:spacing w:before="0" w:after="0"/>
      <w:ind w:firstLine="567"/>
      <w:jc w:val="both"/>
    </w:pPr>
    <w:rPr>
      <w:rFonts w:eastAsia="Times New Roman"/>
      <w:sz w:val="20"/>
    </w:rPr>
  </w:style>
  <w:style w:type="paragraph" w:customStyle="1" w:styleId="Style43">
    <w:name w:val="Style43"/>
    <w:basedOn w:val="a2"/>
    <w:uiPriority w:val="99"/>
    <w:qFormat/>
    <w:rsid w:val="00650B00"/>
    <w:pPr>
      <w:autoSpaceDE w:val="0"/>
      <w:autoSpaceDN w:val="0"/>
      <w:adjustRightInd w:val="0"/>
      <w:snapToGrid/>
      <w:spacing w:before="0" w:after="0" w:line="475" w:lineRule="exact"/>
      <w:ind w:firstLine="706"/>
      <w:jc w:val="both"/>
    </w:pPr>
    <w:rPr>
      <w:rFonts w:eastAsia="Times New Roman"/>
      <w:szCs w:val="24"/>
    </w:rPr>
  </w:style>
  <w:style w:type="character" w:customStyle="1" w:styleId="font23">
    <w:name w:val="font23"/>
    <w:uiPriority w:val="99"/>
    <w:qFormat/>
    <w:rsid w:val="00650B00"/>
  </w:style>
  <w:style w:type="character" w:customStyle="1" w:styleId="texttext1">
    <w:name w:val="texttext1"/>
    <w:uiPriority w:val="99"/>
    <w:qFormat/>
    <w:rsid w:val="00650B00"/>
    <w:rPr>
      <w:rFonts w:ascii="Verdana" w:hAnsi="Verdana"/>
      <w:color w:val="000000"/>
      <w:sz w:val="19"/>
      <w:u w:val="none"/>
    </w:rPr>
  </w:style>
  <w:style w:type="character" w:customStyle="1" w:styleId="FontStyle64">
    <w:name w:val="Font Style64"/>
    <w:uiPriority w:val="99"/>
    <w:qFormat/>
    <w:rsid w:val="00650B00"/>
    <w:rPr>
      <w:rFonts w:ascii="Times New Roman" w:hAnsi="Times New Roman"/>
      <w:b/>
      <w:sz w:val="24"/>
    </w:rPr>
  </w:style>
  <w:style w:type="character" w:customStyle="1" w:styleId="authorabout">
    <w:name w:val="authorabout"/>
    <w:uiPriority w:val="99"/>
    <w:qFormat/>
    <w:rsid w:val="00650B00"/>
    <w:rPr>
      <w:rFonts w:ascii="Times New Roman" w:hAnsi="Times New Roman"/>
    </w:rPr>
  </w:style>
  <w:style w:type="character" w:customStyle="1" w:styleId="textbf">
    <w:name w:val="textbf"/>
    <w:uiPriority w:val="99"/>
    <w:qFormat/>
    <w:rsid w:val="00650B00"/>
  </w:style>
  <w:style w:type="character" w:customStyle="1" w:styleId="textit">
    <w:name w:val="textit"/>
    <w:uiPriority w:val="99"/>
    <w:qFormat/>
    <w:rsid w:val="00650B00"/>
  </w:style>
  <w:style w:type="character" w:customStyle="1" w:styleId="textdoc1">
    <w:name w:val="textdoc1"/>
    <w:uiPriority w:val="99"/>
    <w:qFormat/>
    <w:rsid w:val="00650B00"/>
  </w:style>
  <w:style w:type="paragraph" w:customStyle="1" w:styleId="textdoc">
    <w:name w:val="textdoc"/>
    <w:basedOn w:val="a2"/>
    <w:uiPriority w:val="99"/>
    <w:qFormat/>
    <w:rsid w:val="00650B00"/>
    <w:pPr>
      <w:widowControl/>
      <w:snapToGrid/>
      <w:spacing w:beforeAutospacing="1" w:afterAutospacing="1"/>
    </w:pPr>
    <w:rPr>
      <w:rFonts w:eastAsia="Times New Roman"/>
      <w:szCs w:val="24"/>
    </w:rPr>
  </w:style>
  <w:style w:type="paragraph" w:customStyle="1" w:styleId="msonormalcxsplast">
    <w:name w:val="msonormalcxsplast"/>
    <w:basedOn w:val="a2"/>
    <w:uiPriority w:val="99"/>
    <w:qFormat/>
    <w:rsid w:val="00650B00"/>
    <w:pPr>
      <w:widowControl/>
      <w:snapToGrid/>
      <w:spacing w:beforeAutospacing="1" w:afterAutospacing="1"/>
    </w:pPr>
    <w:rPr>
      <w:rFonts w:ascii="Arial" w:eastAsia="Times New Roman" w:hAnsi="Arial" w:cs="Arial"/>
      <w:color w:val="000000"/>
      <w:sz w:val="20"/>
    </w:rPr>
  </w:style>
  <w:style w:type="paragraph" w:customStyle="1" w:styleId="msonormalcxspmiddlecxspmiddle">
    <w:name w:val="msonormalcxspmiddlecxspmiddle"/>
    <w:basedOn w:val="a2"/>
    <w:uiPriority w:val="99"/>
    <w:qFormat/>
    <w:rsid w:val="00650B00"/>
    <w:pPr>
      <w:widowControl/>
      <w:snapToGrid/>
      <w:spacing w:beforeAutospacing="1" w:afterAutospacing="1"/>
    </w:pPr>
    <w:rPr>
      <w:rFonts w:ascii="Arial" w:eastAsia="Times New Roman" w:hAnsi="Arial" w:cs="Arial"/>
      <w:color w:val="000000"/>
      <w:sz w:val="20"/>
    </w:rPr>
  </w:style>
  <w:style w:type="character" w:customStyle="1" w:styleId="FontStyle52">
    <w:name w:val="Font Style52"/>
    <w:uiPriority w:val="99"/>
    <w:qFormat/>
    <w:rsid w:val="00650B00"/>
    <w:rPr>
      <w:rFonts w:ascii="Times New Roman" w:hAnsi="Times New Roman"/>
      <w:sz w:val="20"/>
    </w:rPr>
  </w:style>
  <w:style w:type="character" w:customStyle="1" w:styleId="snsep">
    <w:name w:val="snsep"/>
    <w:uiPriority w:val="99"/>
    <w:qFormat/>
    <w:rsid w:val="00650B00"/>
  </w:style>
  <w:style w:type="paragraph" w:customStyle="1" w:styleId="normalrus">
    <w:name w:val="normalrus"/>
    <w:basedOn w:val="a2"/>
    <w:uiPriority w:val="99"/>
    <w:qFormat/>
    <w:rsid w:val="00650B00"/>
    <w:pPr>
      <w:widowControl/>
      <w:snapToGrid/>
      <w:spacing w:beforeAutospacing="1" w:afterAutospacing="1"/>
    </w:pPr>
    <w:rPr>
      <w:rFonts w:eastAsia="Times New Roman"/>
      <w:szCs w:val="24"/>
    </w:rPr>
  </w:style>
  <w:style w:type="paragraph" w:customStyle="1" w:styleId="a0cxspmiddle">
    <w:name w:val="a0cxspmiddle"/>
    <w:basedOn w:val="a2"/>
    <w:uiPriority w:val="99"/>
    <w:qFormat/>
    <w:rsid w:val="00650B00"/>
    <w:pPr>
      <w:widowControl/>
      <w:snapToGrid/>
      <w:spacing w:beforeAutospacing="1" w:afterAutospacing="1"/>
    </w:pPr>
    <w:rPr>
      <w:rFonts w:eastAsia="Times New Roman"/>
      <w:szCs w:val="24"/>
    </w:rPr>
  </w:style>
  <w:style w:type="character" w:customStyle="1" w:styleId="mw-editsection">
    <w:name w:val="mw-editsection"/>
    <w:uiPriority w:val="99"/>
    <w:qFormat/>
    <w:rsid w:val="00650B00"/>
  </w:style>
  <w:style w:type="character" w:customStyle="1" w:styleId="num0">
    <w:name w:val="num0"/>
    <w:uiPriority w:val="99"/>
    <w:qFormat/>
    <w:rsid w:val="00650B00"/>
  </w:style>
  <w:style w:type="paragraph" w:customStyle="1" w:styleId="Style27">
    <w:name w:val="Style27"/>
    <w:basedOn w:val="a2"/>
    <w:uiPriority w:val="99"/>
    <w:qFormat/>
    <w:rsid w:val="00650B00"/>
    <w:pPr>
      <w:autoSpaceDE w:val="0"/>
      <w:autoSpaceDN w:val="0"/>
      <w:adjustRightInd w:val="0"/>
      <w:snapToGrid/>
      <w:spacing w:before="0" w:after="0" w:line="446" w:lineRule="exact"/>
      <w:ind w:firstLine="533"/>
      <w:jc w:val="both"/>
    </w:pPr>
    <w:rPr>
      <w:rFonts w:eastAsia="Times New Roman"/>
      <w:szCs w:val="24"/>
    </w:rPr>
  </w:style>
  <w:style w:type="character" w:customStyle="1" w:styleId="copy3">
    <w:name w:val="copy3"/>
    <w:uiPriority w:val="99"/>
    <w:qFormat/>
    <w:rsid w:val="00650B00"/>
  </w:style>
  <w:style w:type="character" w:customStyle="1" w:styleId="style80">
    <w:name w:val="style8"/>
    <w:uiPriority w:val="99"/>
    <w:qFormat/>
    <w:rsid w:val="00650B00"/>
  </w:style>
  <w:style w:type="paragraph" w:customStyle="1" w:styleId="ptx2">
    <w:name w:val="ptx2"/>
    <w:basedOn w:val="a2"/>
    <w:uiPriority w:val="99"/>
    <w:qFormat/>
    <w:rsid w:val="00650B00"/>
    <w:pPr>
      <w:widowControl/>
      <w:snapToGrid/>
      <w:spacing w:beforeAutospacing="1" w:afterAutospacing="1"/>
    </w:pPr>
    <w:rPr>
      <w:rFonts w:eastAsia="Times New Roman"/>
      <w:szCs w:val="24"/>
    </w:rPr>
  </w:style>
  <w:style w:type="character" w:customStyle="1" w:styleId="512">
    <w:name w:val="Заголовок 5 Знак1"/>
    <w:uiPriority w:val="99"/>
    <w:qFormat/>
    <w:locked/>
    <w:rsid w:val="00650B00"/>
    <w:rPr>
      <w:b/>
      <w:i/>
      <w:sz w:val="26"/>
    </w:rPr>
  </w:style>
  <w:style w:type="character" w:customStyle="1" w:styleId="afffffffff3">
    <w:name w:val="Выделение жирным"/>
    <w:uiPriority w:val="99"/>
    <w:qFormat/>
    <w:rsid w:val="00650B00"/>
    <w:rPr>
      <w:b/>
    </w:rPr>
  </w:style>
  <w:style w:type="character" w:customStyle="1" w:styleId="ListLabel1">
    <w:name w:val="ListLabel 1"/>
    <w:uiPriority w:val="99"/>
    <w:qFormat/>
    <w:rsid w:val="00650B00"/>
    <w:rPr>
      <w:color w:val="000000"/>
      <w:spacing w:val="0"/>
      <w:position w:val="0"/>
      <w:sz w:val="20"/>
      <w:u w:val="none"/>
      <w:vertAlign w:val="baseline"/>
    </w:rPr>
  </w:style>
  <w:style w:type="character" w:customStyle="1" w:styleId="ListLabel2">
    <w:name w:val="ListLabel 2"/>
    <w:uiPriority w:val="99"/>
    <w:qFormat/>
    <w:rsid w:val="00650B00"/>
  </w:style>
  <w:style w:type="character" w:customStyle="1" w:styleId="ListLabel3">
    <w:name w:val="ListLabel 3"/>
    <w:uiPriority w:val="99"/>
    <w:qFormat/>
    <w:rsid w:val="00650B00"/>
    <w:rPr>
      <w:b/>
    </w:rPr>
  </w:style>
  <w:style w:type="character" w:customStyle="1" w:styleId="ListLabel4">
    <w:name w:val="ListLabel 4"/>
    <w:uiPriority w:val="99"/>
    <w:qFormat/>
    <w:rsid w:val="00650B00"/>
  </w:style>
  <w:style w:type="character" w:customStyle="1" w:styleId="ListLabel5">
    <w:name w:val="ListLabel 5"/>
    <w:uiPriority w:val="99"/>
    <w:qFormat/>
    <w:rsid w:val="00650B00"/>
    <w:rPr>
      <w:color w:val="00000A"/>
    </w:rPr>
  </w:style>
  <w:style w:type="character" w:customStyle="1" w:styleId="ListLabel6">
    <w:name w:val="ListLabel 6"/>
    <w:uiPriority w:val="99"/>
    <w:qFormat/>
    <w:rsid w:val="00650B00"/>
    <w:rPr>
      <w:sz w:val="20"/>
    </w:rPr>
  </w:style>
  <w:style w:type="character" w:customStyle="1" w:styleId="2ff9">
    <w:name w:val="Название Знак2"/>
    <w:uiPriority w:val="99"/>
    <w:qFormat/>
    <w:locked/>
    <w:rsid w:val="00650B00"/>
    <w:rPr>
      <w:i/>
      <w:color w:val="00000A"/>
      <w:sz w:val="24"/>
    </w:rPr>
  </w:style>
  <w:style w:type="character" w:customStyle="1" w:styleId="2ffa">
    <w:name w:val="Схема документа Знак2"/>
    <w:uiPriority w:val="99"/>
    <w:qFormat/>
    <w:locked/>
    <w:rsid w:val="00650B00"/>
    <w:rPr>
      <w:rFonts w:ascii="Tahoma" w:hAnsi="Tahoma"/>
      <w:color w:val="00000A"/>
      <w:shd w:val="clear" w:color="auto" w:fill="000080"/>
    </w:rPr>
  </w:style>
  <w:style w:type="character" w:customStyle="1" w:styleId="323">
    <w:name w:val="Основной текст с отступом 3 Знак2"/>
    <w:uiPriority w:val="99"/>
    <w:qFormat/>
    <w:locked/>
    <w:rsid w:val="00650B00"/>
    <w:rPr>
      <w:color w:val="00000A"/>
      <w:sz w:val="16"/>
      <w:lang w:val="ru-RU" w:eastAsia="ru-RU"/>
    </w:rPr>
  </w:style>
  <w:style w:type="character" w:customStyle="1" w:styleId="2ffb">
    <w:name w:val="Нижний колонтитул Знак2"/>
    <w:uiPriority w:val="99"/>
    <w:qFormat/>
    <w:locked/>
    <w:rsid w:val="00650B00"/>
    <w:rPr>
      <w:sz w:val="24"/>
    </w:rPr>
  </w:style>
  <w:style w:type="character" w:customStyle="1" w:styleId="2ffc">
    <w:name w:val="Текст выноски Знак2"/>
    <w:uiPriority w:val="99"/>
    <w:qFormat/>
    <w:locked/>
    <w:rsid w:val="00650B00"/>
    <w:rPr>
      <w:rFonts w:ascii="Tahoma" w:hAnsi="Tahoma"/>
      <w:color w:val="00000A"/>
      <w:sz w:val="16"/>
    </w:rPr>
  </w:style>
  <w:style w:type="character" w:customStyle="1" w:styleId="228">
    <w:name w:val="Основной текст 2 Знак2"/>
    <w:uiPriority w:val="99"/>
    <w:qFormat/>
    <w:locked/>
    <w:rsid w:val="00650B00"/>
    <w:rPr>
      <w:sz w:val="24"/>
    </w:rPr>
  </w:style>
  <w:style w:type="paragraph" w:customStyle="1" w:styleId="afffffffff4">
    <w:name w:val="Заглавие"/>
    <w:basedOn w:val="affffffffe"/>
    <w:uiPriority w:val="99"/>
    <w:qFormat/>
    <w:rsid w:val="00650B00"/>
    <w:pPr>
      <w:jc w:val="center"/>
    </w:pPr>
    <w:rPr>
      <w:sz w:val="20"/>
      <w:szCs w:val="20"/>
    </w:rPr>
  </w:style>
  <w:style w:type="table" w:customStyle="1" w:styleId="11fa">
    <w:name w:val="Сетка таблицы11"/>
    <w:uiPriority w:val="99"/>
    <w:rsid w:val="00650B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650B00"/>
  </w:style>
  <w:style w:type="character" w:customStyle="1" w:styleId="ft1846">
    <w:name w:val="ft1846"/>
    <w:uiPriority w:val="99"/>
    <w:qFormat/>
    <w:rsid w:val="00650B00"/>
  </w:style>
  <w:style w:type="character" w:customStyle="1" w:styleId="ft1850">
    <w:name w:val="ft1850"/>
    <w:uiPriority w:val="99"/>
    <w:qFormat/>
    <w:rsid w:val="00650B00"/>
  </w:style>
  <w:style w:type="character" w:customStyle="1" w:styleId="ft1994">
    <w:name w:val="ft1994"/>
    <w:uiPriority w:val="99"/>
    <w:qFormat/>
    <w:rsid w:val="00650B00"/>
  </w:style>
  <w:style w:type="character" w:customStyle="1" w:styleId="ft2006">
    <w:name w:val="ft2006"/>
    <w:uiPriority w:val="99"/>
    <w:qFormat/>
    <w:rsid w:val="00650B00"/>
  </w:style>
  <w:style w:type="character" w:customStyle="1" w:styleId="ft2181">
    <w:name w:val="ft2181"/>
    <w:uiPriority w:val="99"/>
    <w:qFormat/>
    <w:rsid w:val="00650B00"/>
  </w:style>
  <w:style w:type="character" w:customStyle="1" w:styleId="ft2193">
    <w:name w:val="ft2193"/>
    <w:uiPriority w:val="99"/>
    <w:qFormat/>
    <w:rsid w:val="00650B00"/>
  </w:style>
  <w:style w:type="character" w:customStyle="1" w:styleId="ft2205">
    <w:name w:val="ft2205"/>
    <w:uiPriority w:val="99"/>
    <w:qFormat/>
    <w:rsid w:val="00650B00"/>
  </w:style>
  <w:style w:type="character" w:customStyle="1" w:styleId="ft2213">
    <w:name w:val="ft2213"/>
    <w:uiPriority w:val="99"/>
    <w:qFormat/>
    <w:rsid w:val="00650B00"/>
  </w:style>
  <w:style w:type="character" w:customStyle="1" w:styleId="editsection">
    <w:name w:val="editsection"/>
    <w:uiPriority w:val="99"/>
    <w:qFormat/>
    <w:rsid w:val="00650B00"/>
  </w:style>
  <w:style w:type="paragraph" w:customStyle="1" w:styleId="-10-11">
    <w:name w:val="А-10-11"/>
    <w:basedOn w:val="a2"/>
    <w:uiPriority w:val="99"/>
    <w:qFormat/>
    <w:rsid w:val="00650B00"/>
    <w:pPr>
      <w:widowControl/>
      <w:snapToGrid/>
      <w:spacing w:before="0" w:after="0" w:line="233" w:lineRule="exact"/>
      <w:ind w:firstLine="397"/>
      <w:jc w:val="both"/>
    </w:pPr>
    <w:rPr>
      <w:rFonts w:eastAsia="Times New Roman"/>
      <w:sz w:val="20"/>
    </w:rPr>
  </w:style>
  <w:style w:type="paragraph" w:customStyle="1" w:styleId="iauiueiiiaaiio">
    <w:name w:val="iau?iue ii i?aaiio"/>
    <w:basedOn w:val="a2"/>
    <w:uiPriority w:val="99"/>
    <w:qFormat/>
    <w:rsid w:val="00650B00"/>
    <w:pPr>
      <w:widowControl/>
      <w:overflowPunct w:val="0"/>
      <w:autoSpaceDE w:val="0"/>
      <w:autoSpaceDN w:val="0"/>
      <w:adjustRightInd w:val="0"/>
      <w:snapToGrid/>
      <w:spacing w:before="0" w:after="0"/>
      <w:jc w:val="right"/>
      <w:textAlignment w:val="baseline"/>
    </w:pPr>
    <w:rPr>
      <w:rFonts w:eastAsia="Times New Roman"/>
      <w:sz w:val="20"/>
    </w:rPr>
  </w:style>
  <w:style w:type="character" w:customStyle="1" w:styleId="f1">
    <w:name w:val="f1"/>
    <w:uiPriority w:val="99"/>
    <w:qFormat/>
    <w:rsid w:val="00650B00"/>
  </w:style>
  <w:style w:type="paragraph" w:customStyle="1" w:styleId="131">
    <w:name w:val="Стиль Стиль по ширине Междустр.интервал:  множитель 13 ин + полужир...1"/>
    <w:basedOn w:val="a2"/>
    <w:uiPriority w:val="99"/>
    <w:qFormat/>
    <w:rsid w:val="00650B00"/>
    <w:pPr>
      <w:widowControl/>
      <w:numPr>
        <w:numId w:val="7"/>
      </w:numPr>
      <w:tabs>
        <w:tab w:val="left" w:pos="680"/>
        <w:tab w:val="left" w:pos="851"/>
      </w:tabs>
      <w:snapToGrid/>
      <w:spacing w:before="0" w:after="0" w:line="312" w:lineRule="auto"/>
      <w:ind w:left="680" w:hanging="226"/>
    </w:pPr>
    <w:rPr>
      <w:rFonts w:eastAsia="Times New Roman"/>
      <w:bCs/>
      <w:i/>
    </w:rPr>
  </w:style>
  <w:style w:type="table" w:customStyle="1" w:styleId="12b">
    <w:name w:val="Сетка таблицы12"/>
    <w:uiPriority w:val="99"/>
    <w:rsid w:val="00650B0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0"/>
    <w:uiPriority w:val="99"/>
    <w:qFormat/>
    <w:rsid w:val="00650B00"/>
    <w:pPr>
      <w:tabs>
        <w:tab w:val="clear" w:pos="567"/>
        <w:tab w:val="clear" w:pos="680"/>
        <w:tab w:val="clear" w:pos="1106"/>
        <w:tab w:val="clear" w:pos="1729"/>
        <w:tab w:val="clear" w:pos="7002"/>
      </w:tabs>
      <w:autoSpaceDE/>
      <w:autoSpaceDN/>
      <w:adjustRightInd/>
      <w:spacing w:before="240" w:after="60"/>
      <w:jc w:val="left"/>
    </w:pPr>
    <w:rPr>
      <w:rFonts w:ascii="Times New Roman" w:hAnsi="Times New Roman"/>
      <w:b/>
      <w:kern w:val="32"/>
      <w:sz w:val="24"/>
      <w:lang w:eastAsia="en-US"/>
    </w:rPr>
  </w:style>
  <w:style w:type="paragraph" w:customStyle="1" w:styleId="1TimesNewRoman12">
    <w:name w:val="Стиль Загол. 1 ур. + Times New Roman 12 пт"/>
    <w:basedOn w:val="a2"/>
    <w:uiPriority w:val="99"/>
    <w:qFormat/>
    <w:rsid w:val="00650B00"/>
    <w:pPr>
      <w:keepNext/>
      <w:widowControl/>
      <w:autoSpaceDE w:val="0"/>
      <w:autoSpaceDN w:val="0"/>
      <w:adjustRightInd w:val="0"/>
      <w:snapToGrid/>
      <w:spacing w:before="0" w:after="0" w:line="360" w:lineRule="auto"/>
      <w:jc w:val="center"/>
    </w:pPr>
    <w:rPr>
      <w:rFonts w:eastAsia="Times New Roman" w:cs="PragmaticaCTT"/>
      <w:b/>
      <w:bCs/>
      <w:caps/>
      <w:sz w:val="26"/>
    </w:rPr>
  </w:style>
  <w:style w:type="paragraph" w:customStyle="1" w:styleId="afffffffff5">
    <w:name w:val="НаКурсач"/>
    <w:basedOn w:val="a2"/>
    <w:uiPriority w:val="99"/>
    <w:qFormat/>
    <w:rsid w:val="00650B00"/>
    <w:pPr>
      <w:widowControl/>
      <w:snapToGrid/>
      <w:spacing w:before="0" w:after="0" w:line="312" w:lineRule="auto"/>
      <w:jc w:val="both"/>
    </w:pPr>
    <w:rPr>
      <w:rFonts w:eastAsia="Times New Roman"/>
      <w:sz w:val="28"/>
      <w:szCs w:val="24"/>
    </w:rPr>
  </w:style>
  <w:style w:type="character" w:customStyle="1" w:styleId="a11">
    <w:name w:val="a1"/>
    <w:uiPriority w:val="99"/>
    <w:qFormat/>
    <w:rsid w:val="00650B00"/>
  </w:style>
  <w:style w:type="character" w:customStyle="1" w:styleId="1113">
    <w:name w:val="Сильное выделение111"/>
    <w:uiPriority w:val="99"/>
    <w:qFormat/>
    <w:rsid w:val="00650B00"/>
    <w:rPr>
      <w:b/>
    </w:rPr>
  </w:style>
  <w:style w:type="paragraph" w:customStyle="1" w:styleId="HTML1a">
    <w:name w:val="Стандартный HTML1"/>
    <w:basedOn w:val="a2"/>
    <w:uiPriority w:val="99"/>
    <w:qFormat/>
    <w:rsid w:val="00650B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eastAsia="Times New Roman" w:hAnsi="Courier New" w:cs="Courier New"/>
      <w:kern w:val="1"/>
      <w:sz w:val="20"/>
      <w:lang w:eastAsia="hi-IN" w:bidi="hi-IN"/>
    </w:rPr>
  </w:style>
  <w:style w:type="character" w:customStyle="1" w:styleId="field-content">
    <w:name w:val="field-content"/>
    <w:uiPriority w:val="99"/>
    <w:qFormat/>
    <w:rsid w:val="00650B00"/>
  </w:style>
  <w:style w:type="character" w:customStyle="1" w:styleId="reference-text">
    <w:name w:val="reference-text"/>
    <w:uiPriority w:val="99"/>
    <w:qFormat/>
    <w:rsid w:val="00650B00"/>
  </w:style>
  <w:style w:type="paragraph" w:customStyle="1" w:styleId="snip1">
    <w:name w:val="snip1"/>
    <w:basedOn w:val="a2"/>
    <w:uiPriority w:val="99"/>
    <w:qFormat/>
    <w:rsid w:val="00650B00"/>
    <w:pPr>
      <w:widowControl/>
      <w:snapToGrid/>
      <w:spacing w:before="49" w:after="0" w:line="300" w:lineRule="atLeast"/>
    </w:pPr>
    <w:rPr>
      <w:rFonts w:eastAsia="Times New Roman"/>
      <w:color w:val="000000"/>
      <w:szCs w:val="24"/>
    </w:rPr>
  </w:style>
  <w:style w:type="paragraph" w:customStyle="1" w:styleId="Style74">
    <w:name w:val="Style74"/>
    <w:basedOn w:val="a2"/>
    <w:uiPriority w:val="99"/>
    <w:qFormat/>
    <w:rsid w:val="00650B00"/>
    <w:pPr>
      <w:autoSpaceDE w:val="0"/>
      <w:autoSpaceDN w:val="0"/>
      <w:adjustRightInd w:val="0"/>
      <w:snapToGrid/>
      <w:spacing w:before="0" w:after="0" w:line="274" w:lineRule="exact"/>
      <w:ind w:firstLine="293"/>
      <w:jc w:val="both"/>
    </w:pPr>
    <w:rPr>
      <w:rFonts w:eastAsia="Times New Roman"/>
      <w:szCs w:val="24"/>
    </w:rPr>
  </w:style>
  <w:style w:type="paragraph" w:customStyle="1" w:styleId="-1">
    <w:name w:val="Обычный-1"/>
    <w:basedOn w:val="a2"/>
    <w:uiPriority w:val="99"/>
    <w:qFormat/>
    <w:rsid w:val="00650B00"/>
    <w:pPr>
      <w:snapToGrid/>
      <w:spacing w:before="0" w:after="0" w:line="360" w:lineRule="auto"/>
      <w:ind w:firstLine="720"/>
      <w:jc w:val="both"/>
    </w:pPr>
    <w:rPr>
      <w:rFonts w:eastAsia="Times New Roman"/>
    </w:rPr>
  </w:style>
  <w:style w:type="paragraph" w:customStyle="1" w:styleId="normal5">
    <w:name w:val="normal5"/>
    <w:basedOn w:val="a2"/>
    <w:uiPriority w:val="99"/>
    <w:qFormat/>
    <w:rsid w:val="00650B00"/>
    <w:pPr>
      <w:widowControl/>
      <w:snapToGrid/>
      <w:spacing w:beforeAutospacing="1" w:afterAutospacing="1"/>
    </w:pPr>
    <w:rPr>
      <w:rFonts w:eastAsia="Times New Roman"/>
      <w:szCs w:val="24"/>
    </w:rPr>
  </w:style>
  <w:style w:type="character" w:customStyle="1" w:styleId="1c">
    <w:name w:val="Абзац списка Знак1"/>
    <w:link w:val="afffc"/>
    <w:uiPriority w:val="34"/>
    <w:qFormat/>
    <w:locked/>
    <w:rsid w:val="00650B00"/>
    <w:rPr>
      <w:rFonts w:ascii="Calibri" w:eastAsia="Calibri" w:hAnsi="Calibri" w:cs="Times New Roman"/>
      <w:sz w:val="20"/>
      <w:szCs w:val="20"/>
      <w:lang w:eastAsia="ru-RU"/>
    </w:rPr>
  </w:style>
  <w:style w:type="paragraph" w:customStyle="1" w:styleId="12c">
    <w:name w:val="Обычный12"/>
    <w:uiPriority w:val="99"/>
    <w:qFormat/>
    <w:rsid w:val="00650B00"/>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02">
    <w:name w:val="Знак Знак202"/>
    <w:uiPriority w:val="99"/>
    <w:qFormat/>
    <w:rsid w:val="00650B00"/>
    <w:rPr>
      <w:rFonts w:ascii="Arial" w:hAnsi="Arial"/>
      <w:sz w:val="22"/>
    </w:rPr>
  </w:style>
  <w:style w:type="paragraph" w:customStyle="1" w:styleId="3fc">
    <w:name w:val="Знак Знак Знак Знак Знак Знак3"/>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42">
    <w:name w:val="Знак Знак74"/>
    <w:uiPriority w:val="99"/>
    <w:qFormat/>
    <w:rsid w:val="00650B00"/>
    <w:rPr>
      <w:sz w:val="16"/>
      <w:lang w:val="ru-RU" w:eastAsia="ru-RU"/>
    </w:rPr>
  </w:style>
  <w:style w:type="character" w:customStyle="1" w:styleId="1420">
    <w:name w:val="Знак Знак142"/>
    <w:uiPriority w:val="99"/>
    <w:qFormat/>
    <w:locked/>
    <w:rsid w:val="00650B00"/>
    <w:rPr>
      <w:b/>
      <w:sz w:val="27"/>
      <w:lang w:val="ru-RU" w:eastAsia="ru-RU"/>
    </w:rPr>
  </w:style>
  <w:style w:type="character" w:customStyle="1" w:styleId="102">
    <w:name w:val="Знак Знак102"/>
    <w:uiPriority w:val="99"/>
    <w:qFormat/>
    <w:locked/>
    <w:rsid w:val="00650B00"/>
    <w:rPr>
      <w:sz w:val="16"/>
      <w:lang w:val="ru-RU" w:eastAsia="ru-RU"/>
    </w:rPr>
  </w:style>
  <w:style w:type="character" w:customStyle="1" w:styleId="6120">
    <w:name w:val="Знак Знак612"/>
    <w:uiPriority w:val="99"/>
    <w:qFormat/>
    <w:rsid w:val="00650B00"/>
    <w:rPr>
      <w:rFonts w:ascii="Arial" w:hAnsi="Arial"/>
      <w:b/>
      <w:i/>
      <w:sz w:val="28"/>
      <w:lang w:val="ru-RU" w:eastAsia="en-US"/>
    </w:rPr>
  </w:style>
  <w:style w:type="character" w:customStyle="1" w:styleId="1630">
    <w:name w:val="Знак Знак163"/>
    <w:uiPriority w:val="99"/>
    <w:qFormat/>
    <w:locked/>
    <w:rsid w:val="00650B00"/>
    <w:rPr>
      <w:b/>
      <w:caps/>
      <w:sz w:val="24"/>
      <w:lang w:val="ru-RU" w:eastAsia="ru-RU"/>
    </w:rPr>
  </w:style>
  <w:style w:type="character" w:customStyle="1" w:styleId="4b">
    <w:name w:val="Знак Знак Знак4"/>
    <w:uiPriority w:val="99"/>
    <w:qFormat/>
    <w:rsid w:val="00650B00"/>
    <w:rPr>
      <w:rFonts w:ascii="Times New Roman" w:hAnsi="Times New Roman"/>
      <w:b/>
      <w:caps/>
      <w:sz w:val="28"/>
    </w:rPr>
  </w:style>
  <w:style w:type="character" w:customStyle="1" w:styleId="252">
    <w:name w:val="Знак Знак252"/>
    <w:uiPriority w:val="99"/>
    <w:qFormat/>
    <w:rsid w:val="00650B00"/>
    <w:rPr>
      <w:rFonts w:ascii="Times New Roman" w:hAnsi="Times New Roman"/>
      <w:b/>
      <w:sz w:val="28"/>
    </w:rPr>
  </w:style>
  <w:style w:type="character" w:customStyle="1" w:styleId="2220">
    <w:name w:val="Знак Знак222"/>
    <w:uiPriority w:val="99"/>
    <w:qFormat/>
    <w:rsid w:val="00650B00"/>
    <w:rPr>
      <w:rFonts w:ascii="Times New Roman" w:hAnsi="Times New Roman"/>
      <w:sz w:val="24"/>
    </w:rPr>
  </w:style>
  <w:style w:type="character" w:customStyle="1" w:styleId="1920">
    <w:name w:val="Знак Знак192"/>
    <w:uiPriority w:val="99"/>
    <w:qFormat/>
    <w:rsid w:val="00650B00"/>
    <w:rPr>
      <w:rFonts w:ascii="Times New Roman" w:hAnsi="Times New Roman"/>
      <w:sz w:val="16"/>
      <w:lang w:eastAsia="ru-RU"/>
    </w:rPr>
  </w:style>
  <w:style w:type="character" w:customStyle="1" w:styleId="1820">
    <w:name w:val="Знак Знак182"/>
    <w:uiPriority w:val="99"/>
    <w:qFormat/>
    <w:rsid w:val="00650B00"/>
    <w:rPr>
      <w:rFonts w:ascii="Courier New" w:hAnsi="Courier New"/>
    </w:rPr>
  </w:style>
  <w:style w:type="character" w:customStyle="1" w:styleId="1720">
    <w:name w:val="Знак Знак172"/>
    <w:uiPriority w:val="99"/>
    <w:qFormat/>
    <w:rsid w:val="00650B00"/>
    <w:rPr>
      <w:rFonts w:ascii="Times New Roman" w:hAnsi="Times New Roman"/>
      <w:sz w:val="24"/>
    </w:rPr>
  </w:style>
  <w:style w:type="character" w:customStyle="1" w:styleId="1520">
    <w:name w:val="Знак Знак152"/>
    <w:uiPriority w:val="99"/>
    <w:qFormat/>
    <w:rsid w:val="00650B00"/>
    <w:rPr>
      <w:b/>
      <w:sz w:val="28"/>
    </w:rPr>
  </w:style>
  <w:style w:type="character" w:customStyle="1" w:styleId="4120">
    <w:name w:val="Знак Знак412"/>
    <w:uiPriority w:val="99"/>
    <w:qFormat/>
    <w:locked/>
    <w:rsid w:val="00650B00"/>
    <w:rPr>
      <w:rFonts w:ascii="Arial" w:hAnsi="Arial"/>
      <w:b/>
      <w:i/>
      <w:sz w:val="28"/>
      <w:lang w:val="ru-RU" w:eastAsia="en-US"/>
    </w:rPr>
  </w:style>
  <w:style w:type="character" w:customStyle="1" w:styleId="233">
    <w:name w:val="Знак Знак23 Знак3"/>
    <w:uiPriority w:val="99"/>
    <w:locked/>
    <w:rsid w:val="00650B00"/>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paragraph" w:customStyle="1" w:styleId="324">
    <w:name w:val="Знак32"/>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20">
    <w:name w:val="Знак Знак532"/>
    <w:uiPriority w:val="99"/>
    <w:qFormat/>
    <w:locked/>
    <w:rsid w:val="00650B00"/>
    <w:rPr>
      <w:b/>
      <w:caps/>
      <w:sz w:val="24"/>
      <w:lang w:val="ru-RU" w:eastAsia="ru-RU"/>
    </w:rPr>
  </w:style>
  <w:style w:type="character" w:customStyle="1" w:styleId="2ffd">
    <w:name w:val="Без интервала Знак2"/>
    <w:uiPriority w:val="99"/>
    <w:qFormat/>
    <w:locked/>
    <w:rsid w:val="00650B00"/>
    <w:rPr>
      <w:sz w:val="24"/>
      <w:lang w:eastAsia="en-US"/>
    </w:rPr>
  </w:style>
  <w:style w:type="character" w:customStyle="1" w:styleId="1121">
    <w:name w:val="Знак1 Знак Знак12"/>
    <w:uiPriority w:val="99"/>
    <w:qFormat/>
    <w:locked/>
    <w:rsid w:val="00650B00"/>
    <w:rPr>
      <w:rFonts w:ascii="Times New Roman" w:hAnsi="Times New Roman"/>
      <w:sz w:val="24"/>
      <w:lang w:eastAsia="ru-RU"/>
    </w:rPr>
  </w:style>
  <w:style w:type="character" w:customStyle="1" w:styleId="462">
    <w:name w:val="Знак Знак462"/>
    <w:uiPriority w:val="99"/>
    <w:qFormat/>
    <w:locked/>
    <w:rsid w:val="00650B00"/>
    <w:rPr>
      <w:b/>
      <w:sz w:val="27"/>
      <w:lang w:val="ru-RU" w:eastAsia="ru-RU"/>
    </w:rPr>
  </w:style>
  <w:style w:type="character" w:customStyle="1" w:styleId="482">
    <w:name w:val="Знак Знак482"/>
    <w:uiPriority w:val="99"/>
    <w:qFormat/>
    <w:locked/>
    <w:rsid w:val="00650B00"/>
    <w:rPr>
      <w:b/>
      <w:sz w:val="27"/>
      <w:lang w:val="ru-RU" w:eastAsia="ru-RU"/>
    </w:rPr>
  </w:style>
  <w:style w:type="character" w:customStyle="1" w:styleId="442">
    <w:name w:val="Знак Знак442"/>
    <w:uiPriority w:val="99"/>
    <w:qFormat/>
    <w:locked/>
    <w:rsid w:val="00650B00"/>
    <w:rPr>
      <w:sz w:val="24"/>
    </w:rPr>
  </w:style>
  <w:style w:type="character" w:customStyle="1" w:styleId="5120">
    <w:name w:val="Знак Знак512"/>
    <w:uiPriority w:val="99"/>
    <w:qFormat/>
    <w:locked/>
    <w:rsid w:val="00650B00"/>
    <w:rPr>
      <w:b/>
      <w:sz w:val="27"/>
      <w:lang w:val="ru-RU" w:eastAsia="ru-RU"/>
    </w:rPr>
  </w:style>
  <w:style w:type="character" w:customStyle="1" w:styleId="432">
    <w:name w:val="Знак Знак432"/>
    <w:uiPriority w:val="99"/>
    <w:qFormat/>
    <w:locked/>
    <w:rsid w:val="00650B00"/>
    <w:rPr>
      <w:color w:val="000000"/>
      <w:sz w:val="24"/>
      <w:lang w:eastAsia="ru-RU"/>
    </w:rPr>
  </w:style>
  <w:style w:type="character" w:customStyle="1" w:styleId="422">
    <w:name w:val="Знак Знак422"/>
    <w:uiPriority w:val="99"/>
    <w:qFormat/>
    <w:rsid w:val="00650B00"/>
    <w:rPr>
      <w:rFonts w:ascii="Times New Roman" w:hAnsi="Times New Roman"/>
      <w:sz w:val="16"/>
    </w:rPr>
  </w:style>
  <w:style w:type="character" w:customStyle="1" w:styleId="492">
    <w:name w:val="Знак Знак492"/>
    <w:uiPriority w:val="99"/>
    <w:qFormat/>
    <w:rsid w:val="00650B00"/>
    <w:rPr>
      <w:rFonts w:ascii="Times New Roman" w:hAnsi="Times New Roman"/>
      <w:b/>
      <w:caps/>
      <w:sz w:val="24"/>
      <w:lang w:eastAsia="ru-RU"/>
    </w:rPr>
  </w:style>
  <w:style w:type="character" w:customStyle="1" w:styleId="472">
    <w:name w:val="Знак Знак472"/>
    <w:uiPriority w:val="99"/>
    <w:qFormat/>
    <w:rsid w:val="00650B00"/>
    <w:rPr>
      <w:rFonts w:ascii="Times New Roman" w:hAnsi="Times New Roman"/>
      <w:b/>
      <w:sz w:val="27"/>
      <w:lang w:eastAsia="ru-RU"/>
    </w:rPr>
  </w:style>
  <w:style w:type="character" w:customStyle="1" w:styleId="452">
    <w:name w:val="Знак Знак452"/>
    <w:uiPriority w:val="99"/>
    <w:qFormat/>
    <w:rsid w:val="00650B00"/>
    <w:rPr>
      <w:rFonts w:ascii="Times New Roman" w:hAnsi="Times New Roman"/>
      <w:b/>
      <w:i/>
      <w:sz w:val="26"/>
      <w:lang w:eastAsia="ru-RU"/>
    </w:rPr>
  </w:style>
  <w:style w:type="character" w:customStyle="1" w:styleId="534">
    <w:name w:val="Знак5 Знак Знак3"/>
    <w:uiPriority w:val="99"/>
    <w:qFormat/>
    <w:locked/>
    <w:rsid w:val="00650B00"/>
    <w:rPr>
      <w:sz w:val="16"/>
    </w:rPr>
  </w:style>
  <w:style w:type="character" w:customStyle="1" w:styleId="502">
    <w:name w:val="Знак Знак502"/>
    <w:uiPriority w:val="99"/>
    <w:qFormat/>
    <w:locked/>
    <w:rsid w:val="00650B00"/>
    <w:rPr>
      <w:b/>
      <w:sz w:val="28"/>
      <w:lang w:val="ru-RU" w:eastAsia="ru-RU"/>
    </w:rPr>
  </w:style>
  <w:style w:type="character" w:customStyle="1" w:styleId="522">
    <w:name w:val="Знак Знак522"/>
    <w:uiPriority w:val="99"/>
    <w:qFormat/>
    <w:rsid w:val="00650B00"/>
    <w:rPr>
      <w:rFonts w:ascii="Arial" w:hAnsi="Arial"/>
      <w:b/>
      <w:i/>
      <w:sz w:val="28"/>
    </w:rPr>
  </w:style>
  <w:style w:type="character" w:customStyle="1" w:styleId="5121">
    <w:name w:val="Знак5 Знак Знак12"/>
    <w:uiPriority w:val="99"/>
    <w:qFormat/>
    <w:locked/>
    <w:rsid w:val="00650B00"/>
    <w:rPr>
      <w:sz w:val="16"/>
      <w:lang w:val="ru-RU" w:eastAsia="ru-RU"/>
    </w:rPr>
  </w:style>
  <w:style w:type="character" w:customStyle="1" w:styleId="621">
    <w:name w:val="Знак6 Знак Знак2"/>
    <w:uiPriority w:val="99"/>
    <w:qFormat/>
    <w:rsid w:val="00650B00"/>
    <w:rPr>
      <w:sz w:val="24"/>
      <w:lang w:val="ru-RU" w:eastAsia="ru-RU"/>
    </w:rPr>
  </w:style>
  <w:style w:type="character" w:customStyle="1" w:styleId="5210">
    <w:name w:val="Знак5 Знак21"/>
    <w:uiPriority w:val="99"/>
    <w:rsid w:val="00650B00"/>
    <w:rPr>
      <w:sz w:val="16"/>
    </w:rPr>
  </w:style>
  <w:style w:type="character" w:customStyle="1" w:styleId="UnresolvedMention">
    <w:name w:val="Unresolved Mention"/>
    <w:basedOn w:val="a3"/>
    <w:uiPriority w:val="99"/>
    <w:semiHidden/>
    <w:qFormat/>
    <w:rsid w:val="00650B00"/>
    <w:rPr>
      <w:rFonts w:cs="Times New Roman"/>
      <w:color w:val="605E5C"/>
      <w:shd w:val="clear" w:color="auto" w:fill="E1DFDD"/>
    </w:rPr>
  </w:style>
  <w:style w:type="character" w:customStyle="1" w:styleId="203">
    <w:name w:val="Знак Знак203"/>
    <w:uiPriority w:val="99"/>
    <w:qFormat/>
    <w:rsid w:val="00650B00"/>
    <w:rPr>
      <w:rFonts w:ascii="Arial" w:hAnsi="Arial"/>
      <w:sz w:val="22"/>
    </w:rPr>
  </w:style>
  <w:style w:type="paragraph" w:customStyle="1" w:styleId="4d">
    <w:name w:val="Знак Знак Знак Знак Знак Знак4"/>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50">
    <w:name w:val="Знак Знак75"/>
    <w:uiPriority w:val="99"/>
    <w:rsid w:val="00650B00"/>
    <w:rPr>
      <w:sz w:val="16"/>
      <w:lang w:val="ru-RU" w:eastAsia="ru-RU"/>
    </w:rPr>
  </w:style>
  <w:style w:type="character" w:customStyle="1" w:styleId="1430">
    <w:name w:val="Знак Знак143"/>
    <w:uiPriority w:val="99"/>
    <w:qFormat/>
    <w:locked/>
    <w:rsid w:val="00650B00"/>
    <w:rPr>
      <w:b/>
      <w:sz w:val="27"/>
      <w:lang w:val="ru-RU" w:eastAsia="ru-RU"/>
    </w:rPr>
  </w:style>
  <w:style w:type="character" w:customStyle="1" w:styleId="103">
    <w:name w:val="Знак Знак103"/>
    <w:uiPriority w:val="99"/>
    <w:qFormat/>
    <w:locked/>
    <w:rsid w:val="00650B00"/>
    <w:rPr>
      <w:sz w:val="16"/>
      <w:lang w:val="ru-RU" w:eastAsia="ru-RU"/>
    </w:rPr>
  </w:style>
  <w:style w:type="character" w:customStyle="1" w:styleId="6130">
    <w:name w:val="Знак Знак613"/>
    <w:uiPriority w:val="99"/>
    <w:qFormat/>
    <w:rsid w:val="00650B00"/>
    <w:rPr>
      <w:rFonts w:ascii="Arial" w:hAnsi="Arial"/>
      <w:b/>
      <w:i/>
      <w:sz w:val="28"/>
      <w:lang w:val="ru-RU" w:eastAsia="en-US"/>
    </w:rPr>
  </w:style>
  <w:style w:type="character" w:customStyle="1" w:styleId="164">
    <w:name w:val="Знак Знак164"/>
    <w:uiPriority w:val="99"/>
    <w:qFormat/>
    <w:locked/>
    <w:rsid w:val="00650B00"/>
    <w:rPr>
      <w:b/>
      <w:caps/>
      <w:sz w:val="24"/>
      <w:lang w:val="ru-RU" w:eastAsia="ru-RU"/>
    </w:rPr>
  </w:style>
  <w:style w:type="character" w:customStyle="1" w:styleId="5b">
    <w:name w:val="Знак Знак Знак5"/>
    <w:uiPriority w:val="99"/>
    <w:qFormat/>
    <w:rsid w:val="00650B00"/>
    <w:rPr>
      <w:rFonts w:ascii="Times New Roman" w:hAnsi="Times New Roman"/>
      <w:b/>
      <w:caps/>
      <w:sz w:val="28"/>
    </w:rPr>
  </w:style>
  <w:style w:type="character" w:customStyle="1" w:styleId="253">
    <w:name w:val="Знак Знак253"/>
    <w:uiPriority w:val="99"/>
    <w:qFormat/>
    <w:rsid w:val="00650B00"/>
    <w:rPr>
      <w:rFonts w:ascii="Times New Roman" w:hAnsi="Times New Roman"/>
      <w:b/>
      <w:sz w:val="28"/>
    </w:rPr>
  </w:style>
  <w:style w:type="character" w:customStyle="1" w:styleId="2230">
    <w:name w:val="Знак Знак223"/>
    <w:uiPriority w:val="99"/>
    <w:qFormat/>
    <w:rsid w:val="00650B00"/>
    <w:rPr>
      <w:rFonts w:ascii="Times New Roman" w:hAnsi="Times New Roman"/>
      <w:sz w:val="24"/>
    </w:rPr>
  </w:style>
  <w:style w:type="character" w:customStyle="1" w:styleId="193">
    <w:name w:val="Знак Знак193"/>
    <w:uiPriority w:val="99"/>
    <w:qFormat/>
    <w:rsid w:val="00650B00"/>
    <w:rPr>
      <w:rFonts w:ascii="Times New Roman" w:hAnsi="Times New Roman"/>
      <w:sz w:val="16"/>
      <w:lang w:eastAsia="ru-RU"/>
    </w:rPr>
  </w:style>
  <w:style w:type="character" w:customStyle="1" w:styleId="183">
    <w:name w:val="Знак Знак183"/>
    <w:uiPriority w:val="99"/>
    <w:qFormat/>
    <w:rsid w:val="00650B00"/>
    <w:rPr>
      <w:rFonts w:ascii="Courier New" w:hAnsi="Courier New"/>
    </w:rPr>
  </w:style>
  <w:style w:type="character" w:customStyle="1" w:styleId="173">
    <w:name w:val="Знак Знак173"/>
    <w:uiPriority w:val="99"/>
    <w:qFormat/>
    <w:rsid w:val="00650B00"/>
    <w:rPr>
      <w:rFonts w:ascii="Times New Roman" w:hAnsi="Times New Roman"/>
      <w:sz w:val="24"/>
    </w:rPr>
  </w:style>
  <w:style w:type="character" w:customStyle="1" w:styleId="153">
    <w:name w:val="Знак Знак153"/>
    <w:uiPriority w:val="99"/>
    <w:qFormat/>
    <w:rsid w:val="00650B00"/>
    <w:rPr>
      <w:b/>
      <w:sz w:val="28"/>
    </w:rPr>
  </w:style>
  <w:style w:type="character" w:customStyle="1" w:styleId="4130">
    <w:name w:val="Знак Знак413"/>
    <w:uiPriority w:val="99"/>
    <w:qFormat/>
    <w:locked/>
    <w:rsid w:val="00650B00"/>
    <w:rPr>
      <w:rFonts w:ascii="Arial" w:hAnsi="Arial"/>
      <w:b/>
      <w:i/>
      <w:sz w:val="28"/>
      <w:lang w:val="ru-RU" w:eastAsia="en-US"/>
    </w:rPr>
  </w:style>
  <w:style w:type="character" w:customStyle="1" w:styleId="234">
    <w:name w:val="Знак Знак23 Знак4"/>
    <w:uiPriority w:val="99"/>
    <w:qFormat/>
    <w:locked/>
    <w:rsid w:val="00650B00"/>
    <w:rPr>
      <w:rFonts w:ascii="Tahoma" w:hAnsi="Tahoma"/>
      <w:sz w:val="16"/>
    </w:rPr>
  </w:style>
  <w:style w:type="paragraph" w:customStyle="1" w:styleId="5c">
    <w:name w:val="Знак Знак Знак Знак Знак Знак Знак Знак Знак Знак Знак Знак Знак5"/>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paragraph" w:customStyle="1" w:styleId="332">
    <w:name w:val="Знак33"/>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30">
    <w:name w:val="Знак Знак533"/>
    <w:uiPriority w:val="99"/>
    <w:qFormat/>
    <w:locked/>
    <w:rsid w:val="00650B00"/>
    <w:rPr>
      <w:b/>
      <w:caps/>
      <w:sz w:val="24"/>
      <w:lang w:val="ru-RU" w:eastAsia="ru-RU"/>
    </w:rPr>
  </w:style>
  <w:style w:type="character" w:customStyle="1" w:styleId="3fd">
    <w:name w:val="Без интервала Знак3"/>
    <w:uiPriority w:val="99"/>
    <w:qFormat/>
    <w:locked/>
    <w:rsid w:val="00650B00"/>
    <w:rPr>
      <w:sz w:val="24"/>
      <w:lang w:eastAsia="en-US"/>
    </w:rPr>
  </w:style>
  <w:style w:type="character" w:customStyle="1" w:styleId="1131">
    <w:name w:val="Знак1 Знак Знак13"/>
    <w:uiPriority w:val="99"/>
    <w:qFormat/>
    <w:locked/>
    <w:rsid w:val="00650B00"/>
    <w:rPr>
      <w:rFonts w:ascii="Times New Roman" w:hAnsi="Times New Roman"/>
      <w:sz w:val="24"/>
      <w:lang w:eastAsia="ru-RU"/>
    </w:rPr>
  </w:style>
  <w:style w:type="character" w:customStyle="1" w:styleId="463">
    <w:name w:val="Знак Знак463"/>
    <w:uiPriority w:val="99"/>
    <w:qFormat/>
    <w:locked/>
    <w:rsid w:val="00650B00"/>
    <w:rPr>
      <w:b/>
      <w:sz w:val="27"/>
      <w:lang w:val="ru-RU" w:eastAsia="ru-RU"/>
    </w:rPr>
  </w:style>
  <w:style w:type="character" w:customStyle="1" w:styleId="483">
    <w:name w:val="Знак Знак483"/>
    <w:uiPriority w:val="99"/>
    <w:qFormat/>
    <w:locked/>
    <w:rsid w:val="00650B00"/>
    <w:rPr>
      <w:b/>
      <w:sz w:val="27"/>
      <w:lang w:val="ru-RU" w:eastAsia="ru-RU"/>
    </w:rPr>
  </w:style>
  <w:style w:type="character" w:customStyle="1" w:styleId="443">
    <w:name w:val="Знак Знак443"/>
    <w:uiPriority w:val="99"/>
    <w:qFormat/>
    <w:locked/>
    <w:rsid w:val="00650B00"/>
    <w:rPr>
      <w:sz w:val="24"/>
    </w:rPr>
  </w:style>
  <w:style w:type="character" w:customStyle="1" w:styleId="513">
    <w:name w:val="Знак Знак513"/>
    <w:uiPriority w:val="99"/>
    <w:qFormat/>
    <w:locked/>
    <w:rsid w:val="00650B00"/>
    <w:rPr>
      <w:b/>
      <w:sz w:val="27"/>
      <w:lang w:val="ru-RU" w:eastAsia="ru-RU"/>
    </w:rPr>
  </w:style>
  <w:style w:type="character" w:customStyle="1" w:styleId="433">
    <w:name w:val="Знак Знак433"/>
    <w:uiPriority w:val="99"/>
    <w:qFormat/>
    <w:locked/>
    <w:rsid w:val="00650B00"/>
    <w:rPr>
      <w:color w:val="000000"/>
      <w:sz w:val="24"/>
      <w:lang w:eastAsia="ru-RU"/>
    </w:rPr>
  </w:style>
  <w:style w:type="character" w:customStyle="1" w:styleId="423">
    <w:name w:val="Знак Знак423"/>
    <w:uiPriority w:val="99"/>
    <w:qFormat/>
    <w:rsid w:val="00650B00"/>
    <w:rPr>
      <w:rFonts w:ascii="Times New Roman" w:hAnsi="Times New Roman"/>
      <w:sz w:val="16"/>
    </w:rPr>
  </w:style>
  <w:style w:type="character" w:customStyle="1" w:styleId="493">
    <w:name w:val="Знак Знак493"/>
    <w:uiPriority w:val="99"/>
    <w:qFormat/>
    <w:rsid w:val="00650B00"/>
    <w:rPr>
      <w:rFonts w:ascii="Times New Roman" w:hAnsi="Times New Roman"/>
      <w:b/>
      <w:caps/>
      <w:sz w:val="24"/>
      <w:lang w:eastAsia="ru-RU"/>
    </w:rPr>
  </w:style>
  <w:style w:type="character" w:customStyle="1" w:styleId="473">
    <w:name w:val="Знак Знак473"/>
    <w:uiPriority w:val="99"/>
    <w:qFormat/>
    <w:rsid w:val="00650B00"/>
    <w:rPr>
      <w:rFonts w:ascii="Times New Roman" w:hAnsi="Times New Roman"/>
      <w:b/>
      <w:sz w:val="27"/>
      <w:lang w:eastAsia="ru-RU"/>
    </w:rPr>
  </w:style>
  <w:style w:type="character" w:customStyle="1" w:styleId="453">
    <w:name w:val="Знак Знак453"/>
    <w:uiPriority w:val="99"/>
    <w:qFormat/>
    <w:rsid w:val="00650B00"/>
    <w:rPr>
      <w:rFonts w:ascii="Times New Roman" w:hAnsi="Times New Roman"/>
      <w:b/>
      <w:i/>
      <w:sz w:val="26"/>
      <w:lang w:eastAsia="ru-RU"/>
    </w:rPr>
  </w:style>
  <w:style w:type="character" w:customStyle="1" w:styleId="541">
    <w:name w:val="Знак5 Знак Знак4"/>
    <w:uiPriority w:val="99"/>
    <w:qFormat/>
    <w:locked/>
    <w:rsid w:val="00650B00"/>
    <w:rPr>
      <w:sz w:val="16"/>
    </w:rPr>
  </w:style>
  <w:style w:type="character" w:customStyle="1" w:styleId="503">
    <w:name w:val="Знак Знак503"/>
    <w:uiPriority w:val="99"/>
    <w:qFormat/>
    <w:locked/>
    <w:rsid w:val="00650B00"/>
    <w:rPr>
      <w:b/>
      <w:sz w:val="28"/>
      <w:lang w:val="ru-RU" w:eastAsia="ru-RU"/>
    </w:rPr>
  </w:style>
  <w:style w:type="character" w:customStyle="1" w:styleId="523">
    <w:name w:val="Знак Знак523"/>
    <w:uiPriority w:val="99"/>
    <w:qFormat/>
    <w:rsid w:val="00650B00"/>
    <w:rPr>
      <w:rFonts w:ascii="Arial" w:hAnsi="Arial"/>
      <w:b/>
      <w:i/>
      <w:sz w:val="28"/>
    </w:rPr>
  </w:style>
  <w:style w:type="character" w:customStyle="1" w:styleId="5130">
    <w:name w:val="Знак5 Знак Знак13"/>
    <w:uiPriority w:val="99"/>
    <w:qFormat/>
    <w:locked/>
    <w:rsid w:val="00650B00"/>
    <w:rPr>
      <w:sz w:val="16"/>
      <w:lang w:val="ru-RU" w:eastAsia="ru-RU"/>
    </w:rPr>
  </w:style>
  <w:style w:type="character" w:customStyle="1" w:styleId="631">
    <w:name w:val="Знак6 Знак Знак3"/>
    <w:uiPriority w:val="99"/>
    <w:qFormat/>
    <w:rsid w:val="00650B00"/>
    <w:rPr>
      <w:sz w:val="24"/>
      <w:lang w:val="ru-RU" w:eastAsia="ru-RU"/>
    </w:rPr>
  </w:style>
  <w:style w:type="paragraph" w:customStyle="1" w:styleId="5d">
    <w:name w:val="Знак Знак Знак Знак Знак Знак5"/>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6">
    <w:name w:val="Знак Знак76"/>
    <w:uiPriority w:val="99"/>
    <w:qFormat/>
    <w:rsid w:val="00650B00"/>
    <w:rPr>
      <w:sz w:val="16"/>
      <w:lang w:val="ru-RU" w:eastAsia="ru-RU"/>
    </w:rPr>
  </w:style>
  <w:style w:type="character" w:customStyle="1" w:styleId="1440">
    <w:name w:val="Знак Знак144"/>
    <w:uiPriority w:val="99"/>
    <w:qFormat/>
    <w:locked/>
    <w:rsid w:val="00650B00"/>
    <w:rPr>
      <w:b/>
      <w:sz w:val="27"/>
      <w:lang w:val="ru-RU" w:eastAsia="ru-RU"/>
    </w:rPr>
  </w:style>
  <w:style w:type="character" w:customStyle="1" w:styleId="104">
    <w:name w:val="Знак Знак104"/>
    <w:uiPriority w:val="99"/>
    <w:qFormat/>
    <w:locked/>
    <w:rsid w:val="00650B00"/>
    <w:rPr>
      <w:sz w:val="16"/>
      <w:lang w:val="ru-RU" w:eastAsia="ru-RU"/>
    </w:rPr>
  </w:style>
  <w:style w:type="character" w:customStyle="1" w:styleId="614">
    <w:name w:val="Знак Знак614"/>
    <w:uiPriority w:val="99"/>
    <w:qFormat/>
    <w:rsid w:val="00650B00"/>
    <w:rPr>
      <w:rFonts w:ascii="Arial" w:hAnsi="Arial"/>
      <w:b/>
      <w:i/>
      <w:sz w:val="28"/>
      <w:lang w:val="ru-RU" w:eastAsia="en-US"/>
    </w:rPr>
  </w:style>
  <w:style w:type="character" w:customStyle="1" w:styleId="165">
    <w:name w:val="Знак Знак165"/>
    <w:uiPriority w:val="99"/>
    <w:qFormat/>
    <w:locked/>
    <w:rsid w:val="00650B00"/>
    <w:rPr>
      <w:b/>
      <w:caps/>
      <w:sz w:val="24"/>
      <w:lang w:val="ru-RU" w:eastAsia="ru-RU"/>
    </w:rPr>
  </w:style>
  <w:style w:type="character" w:customStyle="1" w:styleId="6a">
    <w:name w:val="Знак Знак Знак6"/>
    <w:uiPriority w:val="99"/>
    <w:qFormat/>
    <w:rsid w:val="00650B00"/>
    <w:rPr>
      <w:rFonts w:ascii="Times New Roman" w:hAnsi="Times New Roman"/>
      <w:b/>
      <w:caps/>
      <w:sz w:val="28"/>
    </w:rPr>
  </w:style>
  <w:style w:type="character" w:customStyle="1" w:styleId="254">
    <w:name w:val="Знак Знак254"/>
    <w:uiPriority w:val="99"/>
    <w:qFormat/>
    <w:rsid w:val="00650B00"/>
    <w:rPr>
      <w:rFonts w:ascii="Times New Roman" w:hAnsi="Times New Roman"/>
      <w:b/>
      <w:sz w:val="28"/>
    </w:rPr>
  </w:style>
  <w:style w:type="character" w:customStyle="1" w:styleId="2240">
    <w:name w:val="Знак Знак224"/>
    <w:uiPriority w:val="99"/>
    <w:qFormat/>
    <w:rsid w:val="00650B00"/>
    <w:rPr>
      <w:rFonts w:ascii="Times New Roman" w:hAnsi="Times New Roman"/>
      <w:sz w:val="24"/>
    </w:rPr>
  </w:style>
  <w:style w:type="character" w:customStyle="1" w:styleId="204">
    <w:name w:val="Знак Знак204"/>
    <w:uiPriority w:val="99"/>
    <w:qFormat/>
    <w:rsid w:val="00650B00"/>
    <w:rPr>
      <w:rFonts w:ascii="Arial" w:hAnsi="Arial"/>
      <w:sz w:val="22"/>
    </w:rPr>
  </w:style>
  <w:style w:type="character" w:customStyle="1" w:styleId="194">
    <w:name w:val="Знак Знак194"/>
    <w:uiPriority w:val="99"/>
    <w:qFormat/>
    <w:rsid w:val="00650B00"/>
    <w:rPr>
      <w:rFonts w:ascii="Times New Roman" w:hAnsi="Times New Roman"/>
      <w:sz w:val="16"/>
      <w:lang w:eastAsia="ru-RU"/>
    </w:rPr>
  </w:style>
  <w:style w:type="character" w:customStyle="1" w:styleId="184">
    <w:name w:val="Знак Знак184"/>
    <w:uiPriority w:val="99"/>
    <w:qFormat/>
    <w:rsid w:val="00650B00"/>
    <w:rPr>
      <w:rFonts w:ascii="Courier New" w:hAnsi="Courier New"/>
    </w:rPr>
  </w:style>
  <w:style w:type="character" w:customStyle="1" w:styleId="174">
    <w:name w:val="Знак Знак174"/>
    <w:uiPriority w:val="99"/>
    <w:qFormat/>
    <w:rsid w:val="00650B00"/>
    <w:rPr>
      <w:rFonts w:ascii="Times New Roman" w:hAnsi="Times New Roman"/>
      <w:sz w:val="24"/>
    </w:rPr>
  </w:style>
  <w:style w:type="character" w:customStyle="1" w:styleId="154">
    <w:name w:val="Знак Знак154"/>
    <w:uiPriority w:val="99"/>
    <w:qFormat/>
    <w:rsid w:val="00650B00"/>
    <w:rPr>
      <w:b/>
      <w:sz w:val="28"/>
    </w:rPr>
  </w:style>
  <w:style w:type="character" w:customStyle="1" w:styleId="4140">
    <w:name w:val="Знак Знак414"/>
    <w:uiPriority w:val="99"/>
    <w:qFormat/>
    <w:locked/>
    <w:rsid w:val="00650B00"/>
    <w:rPr>
      <w:rFonts w:ascii="Arial" w:hAnsi="Arial"/>
      <w:b/>
      <w:i/>
      <w:sz w:val="28"/>
      <w:lang w:val="ru-RU" w:eastAsia="en-US"/>
    </w:rPr>
  </w:style>
  <w:style w:type="character" w:customStyle="1" w:styleId="235">
    <w:name w:val="Знак Знак23 Знак5"/>
    <w:uiPriority w:val="99"/>
    <w:qFormat/>
    <w:locked/>
    <w:rsid w:val="00650B00"/>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paragraph" w:customStyle="1" w:styleId="343">
    <w:name w:val="Знак34"/>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40">
    <w:name w:val="Знак Знак534"/>
    <w:uiPriority w:val="99"/>
    <w:qFormat/>
    <w:locked/>
    <w:rsid w:val="00650B00"/>
    <w:rPr>
      <w:b/>
      <w:caps/>
      <w:sz w:val="24"/>
      <w:lang w:val="ru-RU" w:eastAsia="ru-RU"/>
    </w:rPr>
  </w:style>
  <w:style w:type="character" w:customStyle="1" w:styleId="4e">
    <w:name w:val="Без интервала Знак4"/>
    <w:uiPriority w:val="99"/>
    <w:qFormat/>
    <w:locked/>
    <w:rsid w:val="00650B00"/>
    <w:rPr>
      <w:sz w:val="24"/>
      <w:lang w:eastAsia="en-US"/>
    </w:rPr>
  </w:style>
  <w:style w:type="character" w:customStyle="1" w:styleId="1141">
    <w:name w:val="Знак1 Знак Знак14"/>
    <w:uiPriority w:val="99"/>
    <w:qFormat/>
    <w:locked/>
    <w:rsid w:val="00650B00"/>
    <w:rPr>
      <w:rFonts w:ascii="Times New Roman" w:hAnsi="Times New Roman"/>
      <w:sz w:val="24"/>
      <w:lang w:eastAsia="ru-RU"/>
    </w:rPr>
  </w:style>
  <w:style w:type="character" w:customStyle="1" w:styleId="464">
    <w:name w:val="Знак Знак464"/>
    <w:uiPriority w:val="99"/>
    <w:qFormat/>
    <w:locked/>
    <w:rsid w:val="00650B00"/>
    <w:rPr>
      <w:b/>
      <w:sz w:val="27"/>
      <w:lang w:val="ru-RU" w:eastAsia="ru-RU"/>
    </w:rPr>
  </w:style>
  <w:style w:type="character" w:customStyle="1" w:styleId="484">
    <w:name w:val="Знак Знак484"/>
    <w:uiPriority w:val="99"/>
    <w:qFormat/>
    <w:locked/>
    <w:rsid w:val="00650B00"/>
    <w:rPr>
      <w:b/>
      <w:sz w:val="27"/>
      <w:lang w:val="ru-RU" w:eastAsia="ru-RU"/>
    </w:rPr>
  </w:style>
  <w:style w:type="character" w:customStyle="1" w:styleId="444">
    <w:name w:val="Знак Знак444"/>
    <w:uiPriority w:val="99"/>
    <w:qFormat/>
    <w:locked/>
    <w:rsid w:val="00650B00"/>
    <w:rPr>
      <w:sz w:val="24"/>
    </w:rPr>
  </w:style>
  <w:style w:type="character" w:customStyle="1" w:styleId="514">
    <w:name w:val="Знак Знак514"/>
    <w:uiPriority w:val="99"/>
    <w:qFormat/>
    <w:locked/>
    <w:rsid w:val="00650B00"/>
    <w:rPr>
      <w:b/>
      <w:sz w:val="27"/>
      <w:lang w:val="ru-RU" w:eastAsia="ru-RU"/>
    </w:rPr>
  </w:style>
  <w:style w:type="character" w:customStyle="1" w:styleId="434">
    <w:name w:val="Знак Знак434"/>
    <w:uiPriority w:val="99"/>
    <w:qFormat/>
    <w:locked/>
    <w:rsid w:val="00650B00"/>
    <w:rPr>
      <w:color w:val="000000"/>
      <w:sz w:val="24"/>
      <w:lang w:eastAsia="ru-RU"/>
    </w:rPr>
  </w:style>
  <w:style w:type="character" w:customStyle="1" w:styleId="424">
    <w:name w:val="Знак Знак424"/>
    <w:uiPriority w:val="99"/>
    <w:qFormat/>
    <w:rsid w:val="00650B00"/>
    <w:rPr>
      <w:rFonts w:ascii="Times New Roman" w:hAnsi="Times New Roman"/>
      <w:sz w:val="16"/>
    </w:rPr>
  </w:style>
  <w:style w:type="character" w:customStyle="1" w:styleId="494">
    <w:name w:val="Знак Знак494"/>
    <w:uiPriority w:val="99"/>
    <w:qFormat/>
    <w:rsid w:val="00650B00"/>
    <w:rPr>
      <w:rFonts w:ascii="Times New Roman" w:hAnsi="Times New Roman"/>
      <w:b/>
      <w:caps/>
      <w:sz w:val="24"/>
      <w:lang w:eastAsia="ru-RU"/>
    </w:rPr>
  </w:style>
  <w:style w:type="character" w:customStyle="1" w:styleId="474">
    <w:name w:val="Знак Знак474"/>
    <w:uiPriority w:val="99"/>
    <w:qFormat/>
    <w:rsid w:val="00650B00"/>
    <w:rPr>
      <w:rFonts w:ascii="Times New Roman" w:hAnsi="Times New Roman"/>
      <w:b/>
      <w:sz w:val="27"/>
      <w:lang w:eastAsia="ru-RU"/>
    </w:rPr>
  </w:style>
  <w:style w:type="character" w:customStyle="1" w:styleId="454">
    <w:name w:val="Знак Знак454"/>
    <w:uiPriority w:val="99"/>
    <w:qFormat/>
    <w:rsid w:val="00650B00"/>
    <w:rPr>
      <w:rFonts w:ascii="Times New Roman" w:hAnsi="Times New Roman"/>
      <w:b/>
      <w:i/>
      <w:sz w:val="26"/>
      <w:lang w:eastAsia="ru-RU"/>
    </w:rPr>
  </w:style>
  <w:style w:type="character" w:customStyle="1" w:styleId="551">
    <w:name w:val="Знак5 Знак Знак5"/>
    <w:uiPriority w:val="99"/>
    <w:qFormat/>
    <w:locked/>
    <w:rsid w:val="00650B00"/>
    <w:rPr>
      <w:sz w:val="16"/>
    </w:rPr>
  </w:style>
  <w:style w:type="character" w:customStyle="1" w:styleId="504">
    <w:name w:val="Знак Знак504"/>
    <w:uiPriority w:val="99"/>
    <w:qFormat/>
    <w:locked/>
    <w:rsid w:val="00650B00"/>
    <w:rPr>
      <w:b/>
      <w:sz w:val="28"/>
      <w:lang w:val="ru-RU" w:eastAsia="ru-RU"/>
    </w:rPr>
  </w:style>
  <w:style w:type="character" w:customStyle="1" w:styleId="524">
    <w:name w:val="Знак Знак524"/>
    <w:uiPriority w:val="99"/>
    <w:qFormat/>
    <w:rsid w:val="00650B00"/>
    <w:rPr>
      <w:rFonts w:ascii="Arial" w:hAnsi="Arial"/>
      <w:b/>
      <w:i/>
      <w:sz w:val="28"/>
    </w:rPr>
  </w:style>
  <w:style w:type="character" w:customStyle="1" w:styleId="5140">
    <w:name w:val="Знак5 Знак Знак14"/>
    <w:uiPriority w:val="99"/>
    <w:qFormat/>
    <w:locked/>
    <w:rsid w:val="00650B00"/>
    <w:rPr>
      <w:sz w:val="16"/>
      <w:lang w:val="ru-RU" w:eastAsia="ru-RU"/>
    </w:rPr>
  </w:style>
  <w:style w:type="character" w:customStyle="1" w:styleId="641">
    <w:name w:val="Знак6 Знак Знак4"/>
    <w:uiPriority w:val="99"/>
    <w:qFormat/>
    <w:rsid w:val="00650B00"/>
    <w:rPr>
      <w:sz w:val="24"/>
      <w:lang w:val="ru-RU" w:eastAsia="ru-RU"/>
    </w:rPr>
  </w:style>
  <w:style w:type="character" w:customStyle="1" w:styleId="205">
    <w:name w:val="Знак Знак205"/>
    <w:uiPriority w:val="99"/>
    <w:qFormat/>
    <w:rsid w:val="00650B00"/>
    <w:rPr>
      <w:rFonts w:ascii="Arial" w:hAnsi="Arial"/>
      <w:sz w:val="22"/>
    </w:rPr>
  </w:style>
  <w:style w:type="character" w:customStyle="1" w:styleId="206">
    <w:name w:val="Знак Знак206"/>
    <w:uiPriority w:val="99"/>
    <w:qFormat/>
    <w:rsid w:val="00650B00"/>
    <w:rPr>
      <w:rFonts w:ascii="Arial" w:hAnsi="Arial"/>
      <w:sz w:val="22"/>
    </w:rPr>
  </w:style>
  <w:style w:type="paragraph" w:customStyle="1" w:styleId="6c">
    <w:name w:val="Знак Знак Знак Знак Знак Знак6"/>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4f">
    <w:name w:val="Основной текст Знак4"/>
    <w:uiPriority w:val="99"/>
    <w:qFormat/>
    <w:rsid w:val="00650B00"/>
    <w:rPr>
      <w:sz w:val="24"/>
    </w:rPr>
  </w:style>
  <w:style w:type="character" w:customStyle="1" w:styleId="77">
    <w:name w:val="Знак Знак77"/>
    <w:uiPriority w:val="99"/>
    <w:qFormat/>
    <w:rsid w:val="00650B00"/>
    <w:rPr>
      <w:sz w:val="16"/>
      <w:lang w:val="ru-RU" w:eastAsia="ru-RU"/>
    </w:rPr>
  </w:style>
  <w:style w:type="character" w:customStyle="1" w:styleId="1450">
    <w:name w:val="Знак Знак145"/>
    <w:uiPriority w:val="99"/>
    <w:qFormat/>
    <w:locked/>
    <w:rsid w:val="00650B00"/>
    <w:rPr>
      <w:b/>
      <w:sz w:val="27"/>
      <w:lang w:val="ru-RU" w:eastAsia="ru-RU"/>
    </w:rPr>
  </w:style>
  <w:style w:type="character" w:customStyle="1" w:styleId="105">
    <w:name w:val="Знак Знак105"/>
    <w:uiPriority w:val="99"/>
    <w:qFormat/>
    <w:locked/>
    <w:rsid w:val="00650B00"/>
    <w:rPr>
      <w:sz w:val="16"/>
      <w:lang w:val="ru-RU" w:eastAsia="ru-RU"/>
    </w:rPr>
  </w:style>
  <w:style w:type="character" w:customStyle="1" w:styleId="615">
    <w:name w:val="Знак Знак615"/>
    <w:uiPriority w:val="99"/>
    <w:qFormat/>
    <w:rsid w:val="00650B00"/>
    <w:rPr>
      <w:rFonts w:ascii="Arial" w:hAnsi="Arial"/>
      <w:b/>
      <w:i/>
      <w:sz w:val="28"/>
      <w:lang w:val="ru-RU" w:eastAsia="en-US"/>
    </w:rPr>
  </w:style>
  <w:style w:type="character" w:customStyle="1" w:styleId="166">
    <w:name w:val="Знак Знак166"/>
    <w:uiPriority w:val="99"/>
    <w:qFormat/>
    <w:locked/>
    <w:rsid w:val="00650B00"/>
    <w:rPr>
      <w:b/>
      <w:caps/>
      <w:sz w:val="24"/>
      <w:lang w:val="ru-RU" w:eastAsia="ru-RU"/>
    </w:rPr>
  </w:style>
  <w:style w:type="character" w:customStyle="1" w:styleId="78">
    <w:name w:val="Знак Знак Знак7"/>
    <w:uiPriority w:val="99"/>
    <w:qFormat/>
    <w:rsid w:val="00650B00"/>
    <w:rPr>
      <w:rFonts w:ascii="Times New Roman" w:hAnsi="Times New Roman"/>
      <w:b/>
      <w:caps/>
      <w:sz w:val="28"/>
    </w:rPr>
  </w:style>
  <w:style w:type="character" w:customStyle="1" w:styleId="255">
    <w:name w:val="Знак Знак255"/>
    <w:uiPriority w:val="99"/>
    <w:qFormat/>
    <w:rsid w:val="00650B00"/>
    <w:rPr>
      <w:rFonts w:ascii="Times New Roman" w:hAnsi="Times New Roman"/>
      <w:b/>
      <w:sz w:val="28"/>
    </w:rPr>
  </w:style>
  <w:style w:type="character" w:customStyle="1" w:styleId="2250">
    <w:name w:val="Знак Знак225"/>
    <w:uiPriority w:val="99"/>
    <w:qFormat/>
    <w:rsid w:val="00650B00"/>
    <w:rPr>
      <w:rFonts w:ascii="Times New Roman" w:hAnsi="Times New Roman"/>
      <w:sz w:val="24"/>
    </w:rPr>
  </w:style>
  <w:style w:type="character" w:customStyle="1" w:styleId="195">
    <w:name w:val="Знак Знак195"/>
    <w:uiPriority w:val="99"/>
    <w:qFormat/>
    <w:rsid w:val="00650B00"/>
    <w:rPr>
      <w:rFonts w:ascii="Times New Roman" w:hAnsi="Times New Roman"/>
      <w:sz w:val="16"/>
      <w:lang w:eastAsia="ru-RU"/>
    </w:rPr>
  </w:style>
  <w:style w:type="character" w:customStyle="1" w:styleId="185">
    <w:name w:val="Знак Знак185"/>
    <w:uiPriority w:val="99"/>
    <w:qFormat/>
    <w:rsid w:val="00650B00"/>
    <w:rPr>
      <w:rFonts w:ascii="Courier New" w:hAnsi="Courier New"/>
    </w:rPr>
  </w:style>
  <w:style w:type="character" w:customStyle="1" w:styleId="175">
    <w:name w:val="Знак Знак175"/>
    <w:uiPriority w:val="99"/>
    <w:qFormat/>
    <w:rsid w:val="00650B00"/>
    <w:rPr>
      <w:rFonts w:ascii="Times New Roman" w:hAnsi="Times New Roman"/>
      <w:sz w:val="24"/>
    </w:rPr>
  </w:style>
  <w:style w:type="character" w:customStyle="1" w:styleId="155">
    <w:name w:val="Знак Знак155"/>
    <w:uiPriority w:val="99"/>
    <w:qFormat/>
    <w:rsid w:val="00650B00"/>
    <w:rPr>
      <w:b/>
      <w:sz w:val="28"/>
    </w:rPr>
  </w:style>
  <w:style w:type="character" w:customStyle="1" w:styleId="415">
    <w:name w:val="Знак Знак415"/>
    <w:uiPriority w:val="99"/>
    <w:qFormat/>
    <w:locked/>
    <w:rsid w:val="00650B00"/>
    <w:rPr>
      <w:rFonts w:ascii="Arial" w:hAnsi="Arial"/>
      <w:b/>
      <w:i/>
      <w:sz w:val="28"/>
      <w:lang w:val="ru-RU" w:eastAsia="en-US"/>
    </w:rPr>
  </w:style>
  <w:style w:type="character" w:customStyle="1" w:styleId="236">
    <w:name w:val="Знак Знак23 Знак6"/>
    <w:uiPriority w:val="99"/>
    <w:qFormat/>
    <w:locked/>
    <w:rsid w:val="00650B00"/>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paragraph" w:customStyle="1" w:styleId="352">
    <w:name w:val="Знак35"/>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5">
    <w:name w:val="Знак Знак535"/>
    <w:uiPriority w:val="99"/>
    <w:qFormat/>
    <w:locked/>
    <w:rsid w:val="00650B00"/>
    <w:rPr>
      <w:b/>
      <w:caps/>
      <w:sz w:val="24"/>
      <w:lang w:val="ru-RU" w:eastAsia="ru-RU"/>
    </w:rPr>
  </w:style>
  <w:style w:type="character" w:customStyle="1" w:styleId="5e">
    <w:name w:val="Без интервала Знак5"/>
    <w:uiPriority w:val="99"/>
    <w:qFormat/>
    <w:locked/>
    <w:rsid w:val="00650B00"/>
    <w:rPr>
      <w:sz w:val="24"/>
      <w:lang w:eastAsia="en-US"/>
    </w:rPr>
  </w:style>
  <w:style w:type="character" w:customStyle="1" w:styleId="1151">
    <w:name w:val="Знак1 Знак Знак15"/>
    <w:uiPriority w:val="99"/>
    <w:qFormat/>
    <w:locked/>
    <w:rsid w:val="00650B00"/>
    <w:rPr>
      <w:rFonts w:ascii="Times New Roman" w:hAnsi="Times New Roman"/>
      <w:sz w:val="24"/>
      <w:lang w:eastAsia="ru-RU"/>
    </w:rPr>
  </w:style>
  <w:style w:type="character" w:customStyle="1" w:styleId="465">
    <w:name w:val="Знак Знак465"/>
    <w:uiPriority w:val="99"/>
    <w:qFormat/>
    <w:locked/>
    <w:rsid w:val="00650B00"/>
    <w:rPr>
      <w:b/>
      <w:sz w:val="27"/>
      <w:lang w:val="ru-RU" w:eastAsia="ru-RU"/>
    </w:rPr>
  </w:style>
  <w:style w:type="character" w:customStyle="1" w:styleId="485">
    <w:name w:val="Знак Знак485"/>
    <w:uiPriority w:val="99"/>
    <w:qFormat/>
    <w:locked/>
    <w:rsid w:val="00650B00"/>
    <w:rPr>
      <w:b/>
      <w:sz w:val="27"/>
      <w:lang w:val="ru-RU" w:eastAsia="ru-RU"/>
    </w:rPr>
  </w:style>
  <w:style w:type="character" w:customStyle="1" w:styleId="445">
    <w:name w:val="Знак Знак445"/>
    <w:uiPriority w:val="99"/>
    <w:qFormat/>
    <w:locked/>
    <w:rsid w:val="00650B00"/>
    <w:rPr>
      <w:sz w:val="24"/>
    </w:rPr>
  </w:style>
  <w:style w:type="character" w:customStyle="1" w:styleId="515">
    <w:name w:val="Знак Знак515"/>
    <w:uiPriority w:val="99"/>
    <w:qFormat/>
    <w:locked/>
    <w:rsid w:val="00650B00"/>
    <w:rPr>
      <w:b/>
      <w:sz w:val="27"/>
      <w:lang w:val="ru-RU" w:eastAsia="ru-RU"/>
    </w:rPr>
  </w:style>
  <w:style w:type="character" w:customStyle="1" w:styleId="435">
    <w:name w:val="Знак Знак435"/>
    <w:uiPriority w:val="99"/>
    <w:qFormat/>
    <w:locked/>
    <w:rsid w:val="00650B00"/>
    <w:rPr>
      <w:color w:val="000000"/>
      <w:sz w:val="24"/>
      <w:lang w:eastAsia="ru-RU"/>
    </w:rPr>
  </w:style>
  <w:style w:type="character" w:customStyle="1" w:styleId="425">
    <w:name w:val="Знак Знак425"/>
    <w:uiPriority w:val="99"/>
    <w:qFormat/>
    <w:rsid w:val="00650B00"/>
    <w:rPr>
      <w:rFonts w:ascii="Times New Roman" w:hAnsi="Times New Roman"/>
      <w:sz w:val="16"/>
    </w:rPr>
  </w:style>
  <w:style w:type="character" w:customStyle="1" w:styleId="495">
    <w:name w:val="Знак Знак495"/>
    <w:uiPriority w:val="99"/>
    <w:qFormat/>
    <w:rsid w:val="00650B00"/>
    <w:rPr>
      <w:rFonts w:ascii="Times New Roman" w:hAnsi="Times New Roman"/>
      <w:b/>
      <w:caps/>
      <w:sz w:val="24"/>
      <w:lang w:eastAsia="ru-RU"/>
    </w:rPr>
  </w:style>
  <w:style w:type="character" w:customStyle="1" w:styleId="475">
    <w:name w:val="Знак Знак475"/>
    <w:uiPriority w:val="99"/>
    <w:qFormat/>
    <w:rsid w:val="00650B00"/>
    <w:rPr>
      <w:rFonts w:ascii="Times New Roman" w:hAnsi="Times New Roman"/>
      <w:b/>
      <w:sz w:val="27"/>
      <w:lang w:eastAsia="ru-RU"/>
    </w:rPr>
  </w:style>
  <w:style w:type="character" w:customStyle="1" w:styleId="455">
    <w:name w:val="Знак Знак455"/>
    <w:uiPriority w:val="99"/>
    <w:qFormat/>
    <w:rsid w:val="00650B00"/>
    <w:rPr>
      <w:rFonts w:ascii="Times New Roman" w:hAnsi="Times New Roman"/>
      <w:b/>
      <w:i/>
      <w:sz w:val="26"/>
      <w:lang w:eastAsia="ru-RU"/>
    </w:rPr>
  </w:style>
  <w:style w:type="character" w:customStyle="1" w:styleId="561">
    <w:name w:val="Знак5 Знак Знак6"/>
    <w:uiPriority w:val="99"/>
    <w:qFormat/>
    <w:locked/>
    <w:rsid w:val="00650B00"/>
    <w:rPr>
      <w:sz w:val="16"/>
    </w:rPr>
  </w:style>
  <w:style w:type="character" w:customStyle="1" w:styleId="505">
    <w:name w:val="Знак Знак505"/>
    <w:uiPriority w:val="99"/>
    <w:qFormat/>
    <w:locked/>
    <w:rsid w:val="00650B00"/>
    <w:rPr>
      <w:b/>
      <w:sz w:val="28"/>
      <w:lang w:val="ru-RU" w:eastAsia="ru-RU"/>
    </w:rPr>
  </w:style>
  <w:style w:type="character" w:customStyle="1" w:styleId="525">
    <w:name w:val="Знак Знак525"/>
    <w:uiPriority w:val="99"/>
    <w:qFormat/>
    <w:rsid w:val="00650B00"/>
    <w:rPr>
      <w:rFonts w:ascii="Arial" w:hAnsi="Arial"/>
      <w:b/>
      <w:i/>
      <w:sz w:val="28"/>
    </w:rPr>
  </w:style>
  <w:style w:type="character" w:customStyle="1" w:styleId="5150">
    <w:name w:val="Знак5 Знак Знак15"/>
    <w:uiPriority w:val="99"/>
    <w:qFormat/>
    <w:locked/>
    <w:rsid w:val="00650B00"/>
    <w:rPr>
      <w:sz w:val="16"/>
      <w:lang w:val="ru-RU" w:eastAsia="ru-RU"/>
    </w:rPr>
  </w:style>
  <w:style w:type="character" w:customStyle="1" w:styleId="651">
    <w:name w:val="Знак6 Знак Знак5"/>
    <w:uiPriority w:val="99"/>
    <w:qFormat/>
    <w:rsid w:val="00650B00"/>
    <w:rPr>
      <w:sz w:val="24"/>
      <w:lang w:val="ru-RU" w:eastAsia="ru-RU"/>
    </w:rPr>
  </w:style>
  <w:style w:type="character" w:customStyle="1" w:styleId="207">
    <w:name w:val="Знак Знак207"/>
    <w:uiPriority w:val="99"/>
    <w:qFormat/>
    <w:rsid w:val="00650B00"/>
    <w:rPr>
      <w:rFonts w:ascii="Arial" w:hAnsi="Arial"/>
      <w:sz w:val="22"/>
    </w:rPr>
  </w:style>
  <w:style w:type="character" w:customStyle="1" w:styleId="208">
    <w:name w:val="Знак Знак208"/>
    <w:uiPriority w:val="99"/>
    <w:qFormat/>
    <w:rsid w:val="00650B00"/>
    <w:rPr>
      <w:rFonts w:ascii="Arial" w:hAnsi="Arial"/>
      <w:sz w:val="22"/>
    </w:rPr>
  </w:style>
  <w:style w:type="character" w:customStyle="1" w:styleId="209">
    <w:name w:val="Знак Знак209"/>
    <w:uiPriority w:val="99"/>
    <w:qFormat/>
    <w:rsid w:val="00650B00"/>
    <w:rPr>
      <w:rFonts w:ascii="Arial" w:hAnsi="Arial"/>
      <w:sz w:val="22"/>
    </w:rPr>
  </w:style>
  <w:style w:type="character" w:customStyle="1" w:styleId="616">
    <w:name w:val="Знак Знак616"/>
    <w:uiPriority w:val="99"/>
    <w:qFormat/>
    <w:rsid w:val="00650B00"/>
    <w:rPr>
      <w:rFonts w:ascii="Calibri" w:hAnsi="Calibri"/>
      <w:i/>
      <w:sz w:val="24"/>
    </w:rPr>
  </w:style>
  <w:style w:type="paragraph" w:customStyle="1" w:styleId="7a">
    <w:name w:val="Знак Знак Знак Знак Знак Знак7"/>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237">
    <w:name w:val="Основной текст 2 Знак3"/>
    <w:uiPriority w:val="99"/>
    <w:qFormat/>
    <w:rsid w:val="00650B00"/>
    <w:rPr>
      <w:sz w:val="24"/>
    </w:rPr>
  </w:style>
  <w:style w:type="character" w:customStyle="1" w:styleId="780">
    <w:name w:val="Знак Знак78"/>
    <w:uiPriority w:val="99"/>
    <w:qFormat/>
    <w:rsid w:val="00650B00"/>
    <w:rPr>
      <w:sz w:val="16"/>
      <w:lang w:val="ru-RU" w:eastAsia="ru-RU"/>
    </w:rPr>
  </w:style>
  <w:style w:type="character" w:customStyle="1" w:styleId="1460">
    <w:name w:val="Знак Знак146"/>
    <w:uiPriority w:val="99"/>
    <w:qFormat/>
    <w:locked/>
    <w:rsid w:val="00650B00"/>
    <w:rPr>
      <w:b/>
      <w:sz w:val="27"/>
      <w:lang w:val="ru-RU" w:eastAsia="ru-RU"/>
    </w:rPr>
  </w:style>
  <w:style w:type="character" w:customStyle="1" w:styleId="106">
    <w:name w:val="Знак Знак106"/>
    <w:uiPriority w:val="99"/>
    <w:qFormat/>
    <w:locked/>
    <w:rsid w:val="00650B00"/>
    <w:rPr>
      <w:sz w:val="16"/>
      <w:lang w:val="ru-RU" w:eastAsia="ru-RU"/>
    </w:rPr>
  </w:style>
  <w:style w:type="character" w:customStyle="1" w:styleId="167">
    <w:name w:val="Знак Знак167"/>
    <w:uiPriority w:val="99"/>
    <w:qFormat/>
    <w:locked/>
    <w:rsid w:val="00650B00"/>
    <w:rPr>
      <w:b/>
      <w:caps/>
      <w:sz w:val="24"/>
      <w:lang w:val="ru-RU" w:eastAsia="ru-RU"/>
    </w:rPr>
  </w:style>
  <w:style w:type="character" w:customStyle="1" w:styleId="83">
    <w:name w:val="Знак Знак Знак8"/>
    <w:uiPriority w:val="99"/>
    <w:qFormat/>
    <w:rsid w:val="00650B00"/>
    <w:rPr>
      <w:rFonts w:ascii="Times New Roman" w:hAnsi="Times New Roman"/>
      <w:b/>
      <w:caps/>
      <w:sz w:val="28"/>
    </w:rPr>
  </w:style>
  <w:style w:type="character" w:customStyle="1" w:styleId="256">
    <w:name w:val="Знак Знак256"/>
    <w:uiPriority w:val="99"/>
    <w:qFormat/>
    <w:rsid w:val="00650B00"/>
    <w:rPr>
      <w:rFonts w:ascii="Times New Roman" w:hAnsi="Times New Roman"/>
      <w:b/>
      <w:sz w:val="28"/>
    </w:rPr>
  </w:style>
  <w:style w:type="character" w:customStyle="1" w:styleId="2260">
    <w:name w:val="Знак Знак226"/>
    <w:uiPriority w:val="99"/>
    <w:qFormat/>
    <w:rsid w:val="00650B00"/>
    <w:rPr>
      <w:rFonts w:ascii="Times New Roman" w:hAnsi="Times New Roman"/>
      <w:sz w:val="24"/>
    </w:rPr>
  </w:style>
  <w:style w:type="character" w:customStyle="1" w:styleId="196">
    <w:name w:val="Знак Знак196"/>
    <w:uiPriority w:val="99"/>
    <w:qFormat/>
    <w:rsid w:val="00650B00"/>
    <w:rPr>
      <w:rFonts w:ascii="Times New Roman" w:hAnsi="Times New Roman"/>
      <w:sz w:val="16"/>
      <w:lang w:eastAsia="ru-RU"/>
    </w:rPr>
  </w:style>
  <w:style w:type="character" w:customStyle="1" w:styleId="186">
    <w:name w:val="Знак Знак186"/>
    <w:uiPriority w:val="99"/>
    <w:qFormat/>
    <w:rsid w:val="00650B00"/>
    <w:rPr>
      <w:rFonts w:ascii="Courier New" w:hAnsi="Courier New"/>
    </w:rPr>
  </w:style>
  <w:style w:type="character" w:customStyle="1" w:styleId="176">
    <w:name w:val="Знак Знак176"/>
    <w:uiPriority w:val="99"/>
    <w:qFormat/>
    <w:rsid w:val="00650B00"/>
    <w:rPr>
      <w:rFonts w:ascii="Times New Roman" w:hAnsi="Times New Roman"/>
      <w:sz w:val="24"/>
    </w:rPr>
  </w:style>
  <w:style w:type="character" w:customStyle="1" w:styleId="156">
    <w:name w:val="Знак Знак156"/>
    <w:uiPriority w:val="99"/>
    <w:qFormat/>
    <w:rsid w:val="00650B00"/>
    <w:rPr>
      <w:b/>
      <w:sz w:val="28"/>
    </w:rPr>
  </w:style>
  <w:style w:type="character" w:customStyle="1" w:styleId="416">
    <w:name w:val="Знак Знак416"/>
    <w:uiPriority w:val="99"/>
    <w:qFormat/>
    <w:locked/>
    <w:rsid w:val="00650B00"/>
    <w:rPr>
      <w:rFonts w:ascii="Arial" w:hAnsi="Arial"/>
      <w:b/>
      <w:i/>
      <w:sz w:val="28"/>
      <w:lang w:val="ru-RU" w:eastAsia="en-US"/>
    </w:rPr>
  </w:style>
  <w:style w:type="character" w:customStyle="1" w:styleId="2370">
    <w:name w:val="Знак Знак23 Знак7"/>
    <w:uiPriority w:val="99"/>
    <w:qFormat/>
    <w:locked/>
    <w:rsid w:val="00650B00"/>
    <w:rPr>
      <w:rFonts w:ascii="Tahoma" w:hAnsi="Tahoma"/>
      <w:sz w:val="16"/>
    </w:rPr>
  </w:style>
  <w:style w:type="paragraph" w:customStyle="1" w:styleId="84">
    <w:name w:val="Знак Знак Знак Знак Знак Знак Знак Знак Знак Знак Знак Знак Знак8"/>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paragraph" w:customStyle="1" w:styleId="361">
    <w:name w:val="Знак36"/>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6">
    <w:name w:val="Знак Знак536"/>
    <w:uiPriority w:val="99"/>
    <w:qFormat/>
    <w:locked/>
    <w:rsid w:val="00650B00"/>
    <w:rPr>
      <w:b/>
      <w:caps/>
      <w:sz w:val="24"/>
      <w:lang w:val="ru-RU" w:eastAsia="ru-RU"/>
    </w:rPr>
  </w:style>
  <w:style w:type="character" w:customStyle="1" w:styleId="64">
    <w:name w:val="Без интервала Знак6"/>
    <w:link w:val="affffff2"/>
    <w:uiPriority w:val="99"/>
    <w:qFormat/>
    <w:locked/>
    <w:rsid w:val="00650B00"/>
    <w:rPr>
      <w:rFonts w:ascii="Times New Roman" w:eastAsia="Calibri" w:hAnsi="Times New Roman" w:cs="Times New Roman"/>
      <w:lang w:eastAsia="ru-RU"/>
    </w:rPr>
  </w:style>
  <w:style w:type="character" w:customStyle="1" w:styleId="466">
    <w:name w:val="Знак Знак466"/>
    <w:uiPriority w:val="99"/>
    <w:qFormat/>
    <w:locked/>
    <w:rsid w:val="00650B00"/>
    <w:rPr>
      <w:b/>
      <w:sz w:val="27"/>
      <w:lang w:val="ru-RU" w:eastAsia="ru-RU"/>
    </w:rPr>
  </w:style>
  <w:style w:type="character" w:customStyle="1" w:styleId="486">
    <w:name w:val="Знак Знак486"/>
    <w:uiPriority w:val="99"/>
    <w:qFormat/>
    <w:locked/>
    <w:rsid w:val="00650B00"/>
    <w:rPr>
      <w:b/>
      <w:sz w:val="27"/>
      <w:lang w:val="ru-RU" w:eastAsia="ru-RU"/>
    </w:rPr>
  </w:style>
  <w:style w:type="character" w:customStyle="1" w:styleId="446">
    <w:name w:val="Знак Знак446"/>
    <w:uiPriority w:val="99"/>
    <w:qFormat/>
    <w:locked/>
    <w:rsid w:val="00650B00"/>
    <w:rPr>
      <w:sz w:val="24"/>
    </w:rPr>
  </w:style>
  <w:style w:type="character" w:customStyle="1" w:styleId="516">
    <w:name w:val="Знак Знак516"/>
    <w:uiPriority w:val="99"/>
    <w:qFormat/>
    <w:locked/>
    <w:rsid w:val="00650B00"/>
    <w:rPr>
      <w:b/>
      <w:sz w:val="27"/>
      <w:lang w:val="ru-RU" w:eastAsia="ru-RU"/>
    </w:rPr>
  </w:style>
  <w:style w:type="character" w:customStyle="1" w:styleId="436">
    <w:name w:val="Знак Знак436"/>
    <w:uiPriority w:val="99"/>
    <w:qFormat/>
    <w:locked/>
    <w:rsid w:val="00650B00"/>
    <w:rPr>
      <w:color w:val="000000"/>
      <w:sz w:val="24"/>
      <w:lang w:eastAsia="ru-RU"/>
    </w:rPr>
  </w:style>
  <w:style w:type="character" w:customStyle="1" w:styleId="426">
    <w:name w:val="Знак Знак426"/>
    <w:uiPriority w:val="99"/>
    <w:qFormat/>
    <w:rsid w:val="00650B00"/>
    <w:rPr>
      <w:rFonts w:ascii="Times New Roman" w:hAnsi="Times New Roman"/>
      <w:sz w:val="16"/>
    </w:rPr>
  </w:style>
  <w:style w:type="character" w:customStyle="1" w:styleId="496">
    <w:name w:val="Знак Знак496"/>
    <w:uiPriority w:val="99"/>
    <w:qFormat/>
    <w:rsid w:val="00650B00"/>
    <w:rPr>
      <w:rFonts w:ascii="Times New Roman" w:hAnsi="Times New Roman"/>
      <w:b/>
      <w:caps/>
      <w:sz w:val="24"/>
      <w:lang w:eastAsia="ru-RU"/>
    </w:rPr>
  </w:style>
  <w:style w:type="character" w:customStyle="1" w:styleId="476">
    <w:name w:val="Знак Знак476"/>
    <w:uiPriority w:val="99"/>
    <w:qFormat/>
    <w:rsid w:val="00650B00"/>
    <w:rPr>
      <w:rFonts w:ascii="Times New Roman" w:hAnsi="Times New Roman"/>
      <w:b/>
      <w:sz w:val="27"/>
      <w:lang w:eastAsia="ru-RU"/>
    </w:rPr>
  </w:style>
  <w:style w:type="character" w:customStyle="1" w:styleId="456">
    <w:name w:val="Знак Знак456"/>
    <w:uiPriority w:val="99"/>
    <w:qFormat/>
    <w:rsid w:val="00650B00"/>
    <w:rPr>
      <w:rFonts w:ascii="Times New Roman" w:hAnsi="Times New Roman"/>
      <w:b/>
      <w:i/>
      <w:sz w:val="26"/>
      <w:lang w:eastAsia="ru-RU"/>
    </w:rPr>
  </w:style>
  <w:style w:type="character" w:customStyle="1" w:styleId="570">
    <w:name w:val="Знак5 Знак Знак7"/>
    <w:uiPriority w:val="99"/>
    <w:qFormat/>
    <w:locked/>
    <w:rsid w:val="00650B00"/>
    <w:rPr>
      <w:sz w:val="16"/>
    </w:rPr>
  </w:style>
  <w:style w:type="character" w:customStyle="1" w:styleId="506">
    <w:name w:val="Знак Знак506"/>
    <w:uiPriority w:val="99"/>
    <w:qFormat/>
    <w:locked/>
    <w:rsid w:val="00650B00"/>
    <w:rPr>
      <w:b/>
      <w:sz w:val="28"/>
      <w:lang w:val="ru-RU" w:eastAsia="ru-RU"/>
    </w:rPr>
  </w:style>
  <w:style w:type="character" w:customStyle="1" w:styleId="526">
    <w:name w:val="Знак Знак526"/>
    <w:uiPriority w:val="99"/>
    <w:qFormat/>
    <w:rsid w:val="00650B00"/>
    <w:rPr>
      <w:rFonts w:ascii="Arial" w:hAnsi="Arial"/>
      <w:b/>
      <w:i/>
      <w:sz w:val="28"/>
    </w:rPr>
  </w:style>
  <w:style w:type="character" w:customStyle="1" w:styleId="660">
    <w:name w:val="Знак6 Знак Знак6"/>
    <w:uiPriority w:val="99"/>
    <w:qFormat/>
    <w:rsid w:val="00650B00"/>
    <w:rPr>
      <w:sz w:val="24"/>
      <w:lang w:val="ru-RU" w:eastAsia="ru-RU"/>
    </w:rPr>
  </w:style>
  <w:style w:type="character" w:customStyle="1" w:styleId="402">
    <w:name w:val="Знак Знак40 Знак"/>
    <w:uiPriority w:val="99"/>
    <w:qFormat/>
    <w:locked/>
    <w:rsid w:val="00650B00"/>
    <w:rPr>
      <w:sz w:val="24"/>
      <w:lang w:val="ru-RU" w:eastAsia="ru-RU"/>
    </w:rPr>
  </w:style>
  <w:style w:type="character" w:customStyle="1" w:styleId="afffffffff6">
    <w:name w:val="Тело ИАК Знак"/>
    <w:link w:val="afffffffff7"/>
    <w:uiPriority w:val="99"/>
    <w:qFormat/>
    <w:locked/>
    <w:rsid w:val="00650B00"/>
    <w:rPr>
      <w:sz w:val="28"/>
    </w:rPr>
  </w:style>
  <w:style w:type="paragraph" w:customStyle="1" w:styleId="afffffffff7">
    <w:name w:val="Тело ИАК"/>
    <w:basedOn w:val="a2"/>
    <w:link w:val="afffffffff6"/>
    <w:uiPriority w:val="99"/>
    <w:qFormat/>
    <w:rsid w:val="00650B00"/>
    <w:pPr>
      <w:widowControl/>
      <w:snapToGrid/>
      <w:spacing w:before="0" w:after="0" w:line="288" w:lineRule="auto"/>
      <w:ind w:firstLine="720"/>
      <w:jc w:val="both"/>
    </w:pPr>
    <w:rPr>
      <w:rFonts w:asciiTheme="minorHAnsi" w:eastAsiaTheme="minorHAnsi" w:hAnsiTheme="minorHAnsi" w:cstheme="minorBidi"/>
      <w:sz w:val="28"/>
      <w:szCs w:val="22"/>
      <w:lang w:eastAsia="en-US"/>
    </w:rPr>
  </w:style>
  <w:style w:type="character" w:customStyle="1" w:styleId="afffffffff8">
    <w:name w:val="кадр"/>
    <w:basedOn w:val="a3"/>
    <w:uiPriority w:val="99"/>
    <w:qFormat/>
    <w:rsid w:val="00650B00"/>
    <w:rPr>
      <w:rFonts w:cs="Times New Roman"/>
    </w:rPr>
  </w:style>
  <w:style w:type="character" w:customStyle="1" w:styleId="16">
    <w:name w:val="Оглавление 1 Знак"/>
    <w:basedOn w:val="a3"/>
    <w:link w:val="15"/>
    <w:uiPriority w:val="99"/>
    <w:qFormat/>
    <w:locked/>
    <w:rsid w:val="00650B00"/>
    <w:rPr>
      <w:rFonts w:ascii="Times New Roman" w:eastAsia="Times New Roman" w:hAnsi="Times New Roman" w:cs="Times New Roman"/>
      <w:b/>
      <w:sz w:val="20"/>
      <w:szCs w:val="20"/>
      <w:lang w:eastAsia="ru-RU"/>
    </w:rPr>
  </w:style>
  <w:style w:type="paragraph" w:customStyle="1" w:styleId="96">
    <w:name w:val="Знак9"/>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paragraph" w:customStyle="1" w:styleId="useradditionalinfo1">
    <w:name w:val="useradditionalinfo1"/>
    <w:basedOn w:val="a2"/>
    <w:uiPriority w:val="99"/>
    <w:qFormat/>
    <w:rsid w:val="00650B00"/>
    <w:pPr>
      <w:widowControl/>
      <w:pBdr>
        <w:top w:val="dotted" w:sz="4" w:space="3" w:color="CCCCCC"/>
      </w:pBdr>
      <w:snapToGrid/>
      <w:spacing w:after="0"/>
    </w:pPr>
    <w:rPr>
      <w:rFonts w:eastAsia="Times New Roman"/>
      <w:szCs w:val="24"/>
    </w:rPr>
  </w:style>
  <w:style w:type="paragraph" w:customStyle="1" w:styleId="0752">
    <w:name w:val="Стиль Нумерованный список + сверху: (одинарная Авто  075 пт лини...2"/>
    <w:basedOn w:val="afff"/>
    <w:uiPriority w:val="99"/>
    <w:qFormat/>
    <w:rsid w:val="00650B00"/>
    <w:pPr>
      <w:numPr>
        <w:numId w:val="8"/>
      </w:numPr>
      <w:tabs>
        <w:tab w:val="left" w:pos="851"/>
      </w:tabs>
      <w:ind w:hanging="511"/>
    </w:pPr>
    <w:rPr>
      <w:szCs w:val="20"/>
    </w:rPr>
  </w:style>
  <w:style w:type="paragraph" w:customStyle="1" w:styleId="0753">
    <w:name w:val="Стиль Нумерованный список + сверху: (одинарная Авто  075 пт лини...3"/>
    <w:basedOn w:val="afff"/>
    <w:uiPriority w:val="99"/>
    <w:qFormat/>
    <w:rsid w:val="00650B00"/>
    <w:pPr>
      <w:tabs>
        <w:tab w:val="clear" w:pos="1440"/>
        <w:tab w:val="left" w:pos="360"/>
        <w:tab w:val="left" w:pos="851"/>
      </w:tabs>
      <w:ind w:left="360" w:hanging="511"/>
    </w:pPr>
    <w:rPr>
      <w:szCs w:val="20"/>
    </w:rPr>
  </w:style>
  <w:style w:type="paragraph" w:customStyle="1" w:styleId="0754">
    <w:name w:val="Стиль Нумерованный список + сверху: (одинарная Авто  075 пт лини...4"/>
    <w:basedOn w:val="afff"/>
    <w:uiPriority w:val="99"/>
    <w:qFormat/>
    <w:rsid w:val="00650B00"/>
    <w:pPr>
      <w:tabs>
        <w:tab w:val="clear" w:pos="1440"/>
        <w:tab w:val="left" w:pos="360"/>
        <w:tab w:val="left" w:pos="851"/>
      </w:tabs>
      <w:ind w:left="360" w:hanging="511"/>
    </w:pPr>
    <w:rPr>
      <w:szCs w:val="20"/>
    </w:rPr>
  </w:style>
  <w:style w:type="paragraph" w:customStyle="1" w:styleId="0755">
    <w:name w:val="Стиль Нумерованный список + сверху: (одинарная Авто  075 пт лини...5"/>
    <w:basedOn w:val="afff"/>
    <w:uiPriority w:val="99"/>
    <w:qFormat/>
    <w:rsid w:val="00650B00"/>
    <w:pPr>
      <w:tabs>
        <w:tab w:val="clear" w:pos="1440"/>
        <w:tab w:val="left" w:pos="360"/>
        <w:tab w:val="left" w:pos="851"/>
      </w:tabs>
      <w:ind w:left="360" w:hanging="511"/>
    </w:pPr>
    <w:rPr>
      <w:szCs w:val="20"/>
    </w:rPr>
  </w:style>
  <w:style w:type="paragraph" w:customStyle="1" w:styleId="0758">
    <w:name w:val="Стиль Нумерованный список + сверху: (одинарная Авто  075 пт лини...8"/>
    <w:basedOn w:val="afff"/>
    <w:uiPriority w:val="99"/>
    <w:qFormat/>
    <w:rsid w:val="00650B00"/>
    <w:pPr>
      <w:tabs>
        <w:tab w:val="clear" w:pos="1440"/>
        <w:tab w:val="left" w:pos="360"/>
        <w:tab w:val="left" w:pos="851"/>
      </w:tabs>
      <w:ind w:left="360" w:hanging="511"/>
    </w:pPr>
    <w:rPr>
      <w:szCs w:val="20"/>
    </w:rPr>
  </w:style>
  <w:style w:type="paragraph" w:customStyle="1" w:styleId="0759">
    <w:name w:val="Стиль Нумерованный список + сверху: (одинарная Авто  075 пт лини...9"/>
    <w:basedOn w:val="afff"/>
    <w:uiPriority w:val="99"/>
    <w:qFormat/>
    <w:rsid w:val="00650B00"/>
    <w:pPr>
      <w:tabs>
        <w:tab w:val="clear" w:pos="1440"/>
        <w:tab w:val="left" w:pos="360"/>
        <w:tab w:val="left" w:pos="851"/>
      </w:tabs>
      <w:ind w:left="360" w:hanging="511"/>
    </w:pPr>
    <w:rPr>
      <w:szCs w:val="20"/>
    </w:rPr>
  </w:style>
  <w:style w:type="paragraph" w:customStyle="1" w:styleId="07510">
    <w:name w:val="Стиль Нумерованный список + сверху: (одинарная Авто  075 пт лини...10"/>
    <w:basedOn w:val="afff"/>
    <w:uiPriority w:val="99"/>
    <w:qFormat/>
    <w:rsid w:val="00650B00"/>
    <w:pPr>
      <w:tabs>
        <w:tab w:val="clear" w:pos="1440"/>
        <w:tab w:val="left" w:pos="360"/>
        <w:tab w:val="left" w:pos="851"/>
      </w:tabs>
      <w:ind w:left="360" w:hanging="511"/>
    </w:pPr>
    <w:rPr>
      <w:szCs w:val="20"/>
    </w:rPr>
  </w:style>
  <w:style w:type="paragraph" w:customStyle="1" w:styleId="07511">
    <w:name w:val="Стиль Нумерованный список + сверху: (одинарная Авто  075 пт лини...11"/>
    <w:basedOn w:val="afff"/>
    <w:uiPriority w:val="99"/>
    <w:qFormat/>
    <w:rsid w:val="00650B00"/>
    <w:pPr>
      <w:tabs>
        <w:tab w:val="clear" w:pos="1440"/>
        <w:tab w:val="left" w:pos="360"/>
        <w:tab w:val="left" w:pos="851"/>
      </w:tabs>
      <w:ind w:left="360" w:hanging="511"/>
    </w:pPr>
    <w:rPr>
      <w:szCs w:val="20"/>
    </w:rPr>
  </w:style>
  <w:style w:type="character" w:customStyle="1" w:styleId="7b">
    <w:name w:val="Основной текст (7)_"/>
    <w:basedOn w:val="a3"/>
    <w:uiPriority w:val="99"/>
    <w:qFormat/>
    <w:locked/>
    <w:rsid w:val="00650B00"/>
    <w:rPr>
      <w:rFonts w:cs="Times New Roman"/>
      <w:b/>
      <w:bCs/>
      <w:i/>
      <w:iCs/>
      <w:lang w:bidi="ar-SA"/>
    </w:rPr>
  </w:style>
  <w:style w:type="paragraph" w:customStyle="1" w:styleId="bloc">
    <w:name w:val="bloc"/>
    <w:basedOn w:val="a2"/>
    <w:uiPriority w:val="99"/>
    <w:qFormat/>
    <w:rsid w:val="00650B00"/>
    <w:pPr>
      <w:widowControl/>
      <w:snapToGrid/>
      <w:spacing w:beforeAutospacing="1" w:afterAutospacing="1"/>
    </w:pPr>
    <w:rPr>
      <w:rFonts w:eastAsia="Times New Roman"/>
      <w:szCs w:val="24"/>
    </w:rPr>
  </w:style>
  <w:style w:type="paragraph" w:customStyle="1" w:styleId="bordered">
    <w:name w:val="bordered"/>
    <w:basedOn w:val="a2"/>
    <w:uiPriority w:val="99"/>
    <w:qFormat/>
    <w:rsid w:val="00650B00"/>
    <w:pPr>
      <w:widowControl/>
      <w:snapToGrid/>
      <w:spacing w:beforeAutospacing="1" w:afterAutospacing="1"/>
    </w:pPr>
    <w:rPr>
      <w:rFonts w:eastAsia="Times New Roman"/>
      <w:szCs w:val="24"/>
    </w:rPr>
  </w:style>
  <w:style w:type="paragraph" w:customStyle="1" w:styleId="fr-collapsible-toggle">
    <w:name w:val="fr-collapsible-toggle"/>
    <w:basedOn w:val="a2"/>
    <w:uiPriority w:val="99"/>
    <w:qFormat/>
    <w:rsid w:val="00650B00"/>
    <w:pPr>
      <w:widowControl/>
      <w:snapToGrid/>
      <w:spacing w:beforeAutospacing="1" w:afterAutospacing="1"/>
    </w:pPr>
    <w:rPr>
      <w:rFonts w:eastAsia="Times New Roman"/>
      <w:szCs w:val="24"/>
    </w:rPr>
  </w:style>
  <w:style w:type="paragraph" w:customStyle="1" w:styleId="fr-collapsible-toggle-collapsed">
    <w:name w:val="fr-collapsible-toggle-collapsed"/>
    <w:basedOn w:val="a2"/>
    <w:uiPriority w:val="99"/>
    <w:qFormat/>
    <w:rsid w:val="00650B00"/>
    <w:pPr>
      <w:widowControl/>
      <w:snapToGrid/>
      <w:spacing w:beforeAutospacing="1" w:afterAutospacing="1"/>
    </w:pPr>
    <w:rPr>
      <w:rFonts w:eastAsia="Times New Roman"/>
      <w:szCs w:val="24"/>
    </w:rPr>
  </w:style>
  <w:style w:type="paragraph" w:customStyle="1" w:styleId="fr-collapsible-group-toogle-all">
    <w:name w:val="fr-collapsible-group-toogle-all"/>
    <w:basedOn w:val="a2"/>
    <w:uiPriority w:val="99"/>
    <w:qFormat/>
    <w:rsid w:val="00650B00"/>
    <w:pPr>
      <w:widowControl/>
      <w:snapToGrid/>
      <w:spacing w:beforeAutospacing="1" w:afterAutospacing="1"/>
    </w:pPr>
    <w:rPr>
      <w:rFonts w:eastAsia="Times New Roman"/>
      <w:sz w:val="18"/>
      <w:szCs w:val="18"/>
    </w:rPr>
  </w:style>
  <w:style w:type="paragraph" w:customStyle="1" w:styleId="toogleboxnew">
    <w:name w:val="toogleboxnew"/>
    <w:basedOn w:val="a2"/>
    <w:uiPriority w:val="99"/>
    <w:qFormat/>
    <w:rsid w:val="00650B00"/>
    <w:pPr>
      <w:widowControl/>
      <w:pBdr>
        <w:top w:val="single" w:sz="6" w:space="2" w:color="AAAAAA"/>
        <w:left w:val="single" w:sz="6" w:space="2" w:color="AAAAAA"/>
        <w:bottom w:val="single" w:sz="6" w:space="0" w:color="AAAAAA"/>
        <w:right w:val="single" w:sz="6" w:space="2" w:color="AAAAAA"/>
      </w:pBdr>
      <w:snapToGrid/>
      <w:spacing w:beforeAutospacing="1" w:afterAutospacing="1"/>
    </w:pPr>
    <w:rPr>
      <w:rFonts w:eastAsia="Times New Roman"/>
      <w:szCs w:val="24"/>
    </w:rPr>
  </w:style>
  <w:style w:type="paragraph" w:customStyle="1" w:styleId="toogleboxnewtitle">
    <w:name w:val="toogleboxnew_title"/>
    <w:basedOn w:val="a2"/>
    <w:uiPriority w:val="99"/>
    <w:qFormat/>
    <w:rsid w:val="00650B00"/>
    <w:pPr>
      <w:widowControl/>
      <w:shd w:val="clear" w:color="auto" w:fill="EFEFEF"/>
      <w:snapToGrid/>
      <w:spacing w:before="0" w:after="30"/>
      <w:jc w:val="center"/>
    </w:pPr>
    <w:rPr>
      <w:rFonts w:eastAsia="Times New Roman"/>
      <w:b/>
      <w:bCs/>
      <w:szCs w:val="24"/>
    </w:rPr>
  </w:style>
  <w:style w:type="paragraph" w:customStyle="1" w:styleId="navboxnew">
    <w:name w:val="navboxnew"/>
    <w:basedOn w:val="a2"/>
    <w:uiPriority w:val="99"/>
    <w:qFormat/>
    <w:rsid w:val="00650B00"/>
    <w:pPr>
      <w:widowControl/>
      <w:pBdr>
        <w:top w:val="single" w:sz="6" w:space="3" w:color="AAAAAA"/>
        <w:left w:val="single" w:sz="6" w:space="3" w:color="AAAAAA"/>
        <w:bottom w:val="single" w:sz="6" w:space="2" w:color="AAAAAA"/>
        <w:right w:val="single" w:sz="6" w:space="3" w:color="AAAAAA"/>
      </w:pBdr>
      <w:shd w:val="clear" w:color="auto" w:fill="F9F9F9"/>
      <w:snapToGrid/>
      <w:spacing w:beforeAutospacing="1" w:afterAutospacing="1"/>
    </w:pPr>
    <w:rPr>
      <w:rFonts w:eastAsia="Times New Roman"/>
      <w:szCs w:val="24"/>
    </w:rPr>
  </w:style>
  <w:style w:type="paragraph" w:customStyle="1" w:styleId="navboxnewtnavbar">
    <w:name w:val="navboxnew_tnavbar"/>
    <w:basedOn w:val="a2"/>
    <w:uiPriority w:val="99"/>
    <w:qFormat/>
    <w:rsid w:val="00650B00"/>
    <w:pPr>
      <w:widowControl/>
      <w:snapToGrid/>
      <w:spacing w:beforeAutospacing="1" w:afterAutospacing="1"/>
      <w:ind w:left="-1200"/>
    </w:pPr>
    <w:rPr>
      <w:rFonts w:eastAsia="Times New Roman"/>
      <w:sz w:val="19"/>
      <w:szCs w:val="19"/>
    </w:rPr>
  </w:style>
  <w:style w:type="paragraph" w:customStyle="1" w:styleId="navboxnewoldie">
    <w:name w:val="navboxnew_oldie"/>
    <w:basedOn w:val="a2"/>
    <w:uiPriority w:val="99"/>
    <w:qFormat/>
    <w:rsid w:val="00650B00"/>
    <w:pPr>
      <w:widowControl/>
      <w:pBdr>
        <w:top w:val="single" w:sz="6" w:space="3" w:color="AAAAAA"/>
        <w:left w:val="single" w:sz="6" w:space="3" w:color="AAAAAA"/>
        <w:bottom w:val="single" w:sz="6" w:space="2" w:color="AAAAAA"/>
        <w:right w:val="single" w:sz="6" w:space="3" w:color="AAAAAA"/>
      </w:pBdr>
      <w:shd w:val="clear" w:color="auto" w:fill="F9F9F9"/>
      <w:snapToGrid/>
      <w:spacing w:beforeAutospacing="1" w:afterAutospacing="1"/>
    </w:pPr>
    <w:rPr>
      <w:rFonts w:eastAsia="Times New Roman"/>
      <w:szCs w:val="24"/>
    </w:rPr>
  </w:style>
  <w:style w:type="paragraph" w:customStyle="1" w:styleId="mw-hiero-table">
    <w:name w:val="mw-hiero-table"/>
    <w:basedOn w:val="a2"/>
    <w:uiPriority w:val="99"/>
    <w:qFormat/>
    <w:rsid w:val="00650B00"/>
    <w:pPr>
      <w:widowControl/>
      <w:snapToGrid/>
      <w:spacing w:beforeAutospacing="1" w:afterAutospacing="1"/>
    </w:pPr>
    <w:rPr>
      <w:rFonts w:eastAsia="Times New Roman"/>
      <w:szCs w:val="24"/>
    </w:rPr>
  </w:style>
  <w:style w:type="paragraph" w:customStyle="1" w:styleId="mw-hiero-outer">
    <w:name w:val="mw-hiero-outer"/>
    <w:basedOn w:val="a2"/>
    <w:uiPriority w:val="99"/>
    <w:qFormat/>
    <w:rsid w:val="00650B00"/>
    <w:pPr>
      <w:widowControl/>
      <w:snapToGrid/>
      <w:spacing w:beforeAutospacing="1" w:afterAutospacing="1"/>
    </w:pPr>
    <w:rPr>
      <w:rFonts w:eastAsia="Times New Roman"/>
      <w:szCs w:val="24"/>
    </w:rPr>
  </w:style>
  <w:style w:type="paragraph" w:customStyle="1" w:styleId="mw-hiero-box">
    <w:name w:val="mw-hiero-box"/>
    <w:basedOn w:val="a2"/>
    <w:uiPriority w:val="99"/>
    <w:qFormat/>
    <w:rsid w:val="00650B00"/>
    <w:pPr>
      <w:widowControl/>
      <w:shd w:val="clear" w:color="auto" w:fill="000000"/>
      <w:snapToGrid/>
      <w:spacing w:beforeAutospacing="1" w:afterAutospacing="1"/>
    </w:pPr>
    <w:rPr>
      <w:rFonts w:eastAsia="Times New Roman"/>
      <w:szCs w:val="24"/>
    </w:rPr>
  </w:style>
  <w:style w:type="paragraph" w:customStyle="1" w:styleId="ui-helper-hidden">
    <w:name w:val="ui-helper-hidden"/>
    <w:basedOn w:val="a2"/>
    <w:uiPriority w:val="99"/>
    <w:qFormat/>
    <w:rsid w:val="00650B00"/>
    <w:pPr>
      <w:widowControl/>
      <w:snapToGrid/>
      <w:spacing w:beforeAutospacing="1" w:afterAutospacing="1"/>
    </w:pPr>
    <w:rPr>
      <w:rFonts w:eastAsia="Times New Roman"/>
      <w:vanish/>
      <w:szCs w:val="24"/>
    </w:rPr>
  </w:style>
  <w:style w:type="paragraph" w:customStyle="1" w:styleId="ui-helper-reset">
    <w:name w:val="ui-helper-reset"/>
    <w:basedOn w:val="a2"/>
    <w:uiPriority w:val="99"/>
    <w:qFormat/>
    <w:rsid w:val="00650B00"/>
    <w:pPr>
      <w:widowControl/>
      <w:snapToGrid/>
      <w:spacing w:before="0" w:after="0"/>
    </w:pPr>
    <w:rPr>
      <w:rFonts w:eastAsia="Times New Roman"/>
      <w:szCs w:val="24"/>
    </w:rPr>
  </w:style>
  <w:style w:type="paragraph" w:customStyle="1" w:styleId="ui-helper-clearfix">
    <w:name w:val="ui-helper-clearfix"/>
    <w:basedOn w:val="a2"/>
    <w:uiPriority w:val="99"/>
    <w:qFormat/>
    <w:rsid w:val="00650B00"/>
    <w:pPr>
      <w:widowControl/>
      <w:snapToGrid/>
      <w:spacing w:beforeAutospacing="1" w:afterAutospacing="1"/>
    </w:pPr>
    <w:rPr>
      <w:rFonts w:eastAsia="Times New Roman"/>
      <w:szCs w:val="24"/>
    </w:rPr>
  </w:style>
  <w:style w:type="paragraph" w:customStyle="1" w:styleId="ui-helper-zfix">
    <w:name w:val="ui-helper-zfix"/>
    <w:basedOn w:val="a2"/>
    <w:uiPriority w:val="99"/>
    <w:qFormat/>
    <w:rsid w:val="00650B00"/>
    <w:pPr>
      <w:widowControl/>
      <w:snapToGrid/>
      <w:spacing w:beforeAutospacing="1" w:afterAutospacing="1"/>
    </w:pPr>
    <w:rPr>
      <w:rFonts w:eastAsia="Times New Roman"/>
      <w:szCs w:val="24"/>
    </w:rPr>
  </w:style>
  <w:style w:type="paragraph" w:customStyle="1" w:styleId="ui-icon">
    <w:name w:val="ui-icon"/>
    <w:basedOn w:val="a2"/>
    <w:uiPriority w:val="99"/>
    <w:qFormat/>
    <w:rsid w:val="00650B00"/>
    <w:pPr>
      <w:widowControl/>
      <w:snapToGrid/>
      <w:spacing w:beforeAutospacing="1" w:afterAutospacing="1"/>
      <w:ind w:firstLine="7343"/>
    </w:pPr>
    <w:rPr>
      <w:rFonts w:eastAsia="Times New Roman"/>
      <w:szCs w:val="24"/>
    </w:rPr>
  </w:style>
  <w:style w:type="paragraph" w:customStyle="1" w:styleId="ui-widget-overlay">
    <w:name w:val="ui-widget-overlay"/>
    <w:basedOn w:val="a2"/>
    <w:uiPriority w:val="99"/>
    <w:qFormat/>
    <w:rsid w:val="00650B00"/>
    <w:pPr>
      <w:widowControl/>
      <w:shd w:val="clear" w:color="auto" w:fill="000000"/>
      <w:snapToGrid/>
      <w:spacing w:beforeAutospacing="1" w:afterAutospacing="1"/>
    </w:pPr>
    <w:rPr>
      <w:rFonts w:eastAsia="Times New Roman"/>
      <w:szCs w:val="24"/>
    </w:rPr>
  </w:style>
  <w:style w:type="paragraph" w:customStyle="1" w:styleId="ui-widget">
    <w:name w:val="ui-widget"/>
    <w:basedOn w:val="a2"/>
    <w:uiPriority w:val="99"/>
    <w:qFormat/>
    <w:rsid w:val="00650B00"/>
    <w:pPr>
      <w:widowControl/>
      <w:snapToGrid/>
      <w:spacing w:beforeAutospacing="1" w:afterAutospacing="1"/>
    </w:pPr>
    <w:rPr>
      <w:rFonts w:ascii="Arial" w:eastAsia="Times New Roman" w:hAnsi="Arial" w:cs="Arial"/>
      <w:sz w:val="19"/>
      <w:szCs w:val="19"/>
    </w:rPr>
  </w:style>
  <w:style w:type="paragraph" w:customStyle="1" w:styleId="ui-widget-content">
    <w:name w:val="ui-widget-content"/>
    <w:basedOn w:val="a2"/>
    <w:uiPriority w:val="99"/>
    <w:qFormat/>
    <w:rsid w:val="00650B00"/>
    <w:pPr>
      <w:widowControl/>
      <w:pBdr>
        <w:top w:val="single" w:sz="6" w:space="0" w:color="CCCCCC"/>
        <w:left w:val="single" w:sz="6" w:space="0" w:color="CCCCCC"/>
        <w:bottom w:val="single" w:sz="6" w:space="0" w:color="CCCCCC"/>
        <w:right w:val="single" w:sz="6" w:space="0" w:color="CCCCCC"/>
      </w:pBdr>
      <w:snapToGrid/>
      <w:spacing w:beforeAutospacing="1" w:afterAutospacing="1"/>
    </w:pPr>
    <w:rPr>
      <w:rFonts w:eastAsia="Times New Roman"/>
      <w:color w:val="362B36"/>
      <w:szCs w:val="24"/>
    </w:rPr>
  </w:style>
  <w:style w:type="paragraph" w:customStyle="1" w:styleId="ui-widget-header">
    <w:name w:val="ui-widget-header"/>
    <w:basedOn w:val="a2"/>
    <w:uiPriority w:val="99"/>
    <w:qFormat/>
    <w:rsid w:val="00650B00"/>
    <w:pPr>
      <w:widowControl/>
      <w:pBdr>
        <w:bottom w:val="single" w:sz="6" w:space="0" w:color="BBBBBB"/>
      </w:pBdr>
      <w:shd w:val="clear" w:color="auto" w:fill="FFFFFF"/>
      <w:snapToGrid/>
      <w:spacing w:beforeAutospacing="1" w:afterAutospacing="1" w:line="240" w:lineRule="atLeast"/>
    </w:pPr>
    <w:rPr>
      <w:rFonts w:eastAsia="Times New Roman"/>
      <w:b/>
      <w:bCs/>
      <w:color w:val="222222"/>
      <w:szCs w:val="24"/>
    </w:rPr>
  </w:style>
  <w:style w:type="paragraph" w:customStyle="1" w:styleId="ui-state-default">
    <w:name w:val="ui-state-default"/>
    <w:basedOn w:val="a2"/>
    <w:uiPriority w:val="99"/>
    <w:qFormat/>
    <w:rsid w:val="00650B00"/>
    <w:pPr>
      <w:widowControl/>
      <w:pBdr>
        <w:top w:val="single" w:sz="6" w:space="0" w:color="AED0EA"/>
        <w:left w:val="single" w:sz="6" w:space="0" w:color="AED0EA"/>
        <w:bottom w:val="single" w:sz="6" w:space="0" w:color="AED0EA"/>
        <w:right w:val="single" w:sz="6" w:space="0" w:color="AED0EA"/>
      </w:pBdr>
      <w:shd w:val="clear" w:color="auto" w:fill="D7EBF9"/>
      <w:snapToGrid/>
      <w:spacing w:beforeAutospacing="1" w:afterAutospacing="1"/>
    </w:pPr>
    <w:rPr>
      <w:rFonts w:eastAsia="Times New Roman"/>
      <w:color w:val="2779AA"/>
      <w:szCs w:val="24"/>
    </w:rPr>
  </w:style>
  <w:style w:type="paragraph" w:customStyle="1" w:styleId="ui-state-hover">
    <w:name w:val="ui-state-hover"/>
    <w:basedOn w:val="a2"/>
    <w:uiPriority w:val="99"/>
    <w:qFormat/>
    <w:rsid w:val="00650B00"/>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focus">
    <w:name w:val="ui-state-focus"/>
    <w:basedOn w:val="a2"/>
    <w:uiPriority w:val="99"/>
    <w:qFormat/>
    <w:rsid w:val="00650B00"/>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active">
    <w:name w:val="ui-state-active"/>
    <w:basedOn w:val="a2"/>
    <w:uiPriority w:val="99"/>
    <w:qFormat/>
    <w:rsid w:val="00650B00"/>
    <w:pPr>
      <w:widowControl/>
      <w:pBdr>
        <w:top w:val="single" w:sz="6" w:space="0" w:color="CCCCCC"/>
        <w:left w:val="single" w:sz="6" w:space="0" w:color="CCCCCC"/>
        <w:bottom w:val="single" w:sz="6" w:space="0" w:color="CCCCCC"/>
        <w:right w:val="single" w:sz="6" w:space="0" w:color="CCCCCC"/>
      </w:pBdr>
      <w:shd w:val="clear" w:color="auto" w:fill="F0F0F0"/>
      <w:snapToGrid/>
      <w:spacing w:beforeAutospacing="1" w:afterAutospacing="1"/>
    </w:pPr>
    <w:rPr>
      <w:rFonts w:eastAsia="Times New Roman"/>
      <w:color w:val="000000"/>
      <w:szCs w:val="24"/>
    </w:rPr>
  </w:style>
  <w:style w:type="paragraph" w:customStyle="1" w:styleId="ui-state-highlight">
    <w:name w:val="ui-state-highlight"/>
    <w:basedOn w:val="a2"/>
    <w:uiPriority w:val="99"/>
    <w:qFormat/>
    <w:rsid w:val="00650B00"/>
    <w:pPr>
      <w:widowControl/>
      <w:pBdr>
        <w:top w:val="single" w:sz="6" w:space="0" w:color="F9DD34"/>
        <w:left w:val="single" w:sz="6" w:space="0" w:color="F9DD34"/>
        <w:bottom w:val="single" w:sz="6" w:space="0" w:color="F9DD34"/>
        <w:right w:val="single" w:sz="6" w:space="0" w:color="F9DD34"/>
      </w:pBdr>
      <w:snapToGrid/>
      <w:spacing w:beforeAutospacing="1" w:afterAutospacing="1"/>
    </w:pPr>
    <w:rPr>
      <w:rFonts w:eastAsia="Times New Roman"/>
      <w:color w:val="363636"/>
      <w:szCs w:val="24"/>
    </w:rPr>
  </w:style>
  <w:style w:type="paragraph" w:customStyle="1" w:styleId="ui-state-error">
    <w:name w:val="ui-state-error"/>
    <w:basedOn w:val="a2"/>
    <w:uiPriority w:val="99"/>
    <w:qFormat/>
    <w:rsid w:val="00650B00"/>
    <w:pPr>
      <w:widowControl/>
      <w:pBdr>
        <w:top w:val="single" w:sz="6" w:space="0" w:color="CD0A0A"/>
        <w:left w:val="single" w:sz="6" w:space="0" w:color="CD0A0A"/>
        <w:bottom w:val="single" w:sz="6" w:space="0" w:color="CD0A0A"/>
        <w:right w:val="single" w:sz="6" w:space="0" w:color="CD0A0A"/>
      </w:pBdr>
      <w:shd w:val="clear" w:color="auto" w:fill="CD0A0A"/>
      <w:snapToGrid/>
      <w:spacing w:beforeAutospacing="1" w:afterAutospacing="1"/>
    </w:pPr>
    <w:rPr>
      <w:rFonts w:eastAsia="Times New Roman"/>
      <w:color w:val="FFFFFF"/>
      <w:szCs w:val="24"/>
    </w:rPr>
  </w:style>
  <w:style w:type="paragraph" w:customStyle="1" w:styleId="ui-state-error-text">
    <w:name w:val="ui-state-error-text"/>
    <w:basedOn w:val="a2"/>
    <w:uiPriority w:val="99"/>
    <w:qFormat/>
    <w:rsid w:val="00650B00"/>
    <w:pPr>
      <w:widowControl/>
      <w:snapToGrid/>
      <w:spacing w:beforeAutospacing="1" w:afterAutospacing="1"/>
    </w:pPr>
    <w:rPr>
      <w:rFonts w:eastAsia="Times New Roman"/>
      <w:color w:val="FFFFFF"/>
      <w:szCs w:val="24"/>
    </w:rPr>
  </w:style>
  <w:style w:type="paragraph" w:customStyle="1" w:styleId="ui-priority-primary">
    <w:name w:val="ui-priority-primary"/>
    <w:basedOn w:val="a2"/>
    <w:uiPriority w:val="99"/>
    <w:qFormat/>
    <w:rsid w:val="00650B00"/>
    <w:pPr>
      <w:widowControl/>
      <w:snapToGrid/>
      <w:spacing w:beforeAutospacing="1" w:afterAutospacing="1"/>
    </w:pPr>
    <w:rPr>
      <w:rFonts w:eastAsia="Times New Roman"/>
      <w:b/>
      <w:bCs/>
      <w:szCs w:val="24"/>
    </w:rPr>
  </w:style>
  <w:style w:type="paragraph" w:customStyle="1" w:styleId="ui-priority-secondary">
    <w:name w:val="ui-priority-secondary"/>
    <w:basedOn w:val="a2"/>
    <w:uiPriority w:val="99"/>
    <w:qFormat/>
    <w:rsid w:val="00650B00"/>
    <w:pPr>
      <w:widowControl/>
      <w:snapToGrid/>
      <w:spacing w:beforeAutospacing="1" w:afterAutospacing="1"/>
    </w:pPr>
    <w:rPr>
      <w:rFonts w:eastAsia="Times New Roman"/>
      <w:szCs w:val="24"/>
    </w:rPr>
  </w:style>
  <w:style w:type="paragraph" w:customStyle="1" w:styleId="ui-state-disabled">
    <w:name w:val="ui-state-disabled"/>
    <w:basedOn w:val="a2"/>
    <w:uiPriority w:val="99"/>
    <w:qFormat/>
    <w:rsid w:val="00650B00"/>
    <w:pPr>
      <w:widowControl/>
      <w:snapToGrid/>
      <w:spacing w:beforeAutospacing="1" w:afterAutospacing="1"/>
    </w:pPr>
    <w:rPr>
      <w:rFonts w:eastAsia="Times New Roman"/>
      <w:szCs w:val="24"/>
    </w:rPr>
  </w:style>
  <w:style w:type="paragraph" w:customStyle="1" w:styleId="ui-widget-shadow">
    <w:name w:val="ui-widget-shadow"/>
    <w:basedOn w:val="a2"/>
    <w:uiPriority w:val="99"/>
    <w:qFormat/>
    <w:rsid w:val="00650B00"/>
    <w:pPr>
      <w:widowControl/>
      <w:shd w:val="clear" w:color="auto" w:fill="000000"/>
      <w:snapToGrid/>
      <w:spacing w:before="0" w:after="0"/>
      <w:ind w:left="-105"/>
    </w:pPr>
    <w:rPr>
      <w:rFonts w:eastAsia="Times New Roman"/>
      <w:szCs w:val="24"/>
    </w:rPr>
  </w:style>
  <w:style w:type="paragraph" w:customStyle="1" w:styleId="ui-resizable-handle">
    <w:name w:val="ui-resizable-handle"/>
    <w:basedOn w:val="a2"/>
    <w:uiPriority w:val="99"/>
    <w:qFormat/>
    <w:rsid w:val="00650B00"/>
    <w:pPr>
      <w:widowControl/>
      <w:snapToGrid/>
      <w:spacing w:beforeAutospacing="1" w:afterAutospacing="1"/>
    </w:pPr>
    <w:rPr>
      <w:rFonts w:eastAsia="Times New Roman"/>
      <w:sz w:val="2"/>
      <w:szCs w:val="2"/>
    </w:rPr>
  </w:style>
  <w:style w:type="paragraph" w:customStyle="1" w:styleId="ui-resizable-n">
    <w:name w:val="ui-resizable-n"/>
    <w:basedOn w:val="a2"/>
    <w:uiPriority w:val="99"/>
    <w:qFormat/>
    <w:rsid w:val="00650B00"/>
    <w:pPr>
      <w:widowControl/>
      <w:snapToGrid/>
      <w:spacing w:beforeAutospacing="1" w:afterAutospacing="1"/>
    </w:pPr>
    <w:rPr>
      <w:rFonts w:eastAsia="Times New Roman"/>
      <w:szCs w:val="24"/>
    </w:rPr>
  </w:style>
  <w:style w:type="paragraph" w:customStyle="1" w:styleId="ui-resizable-s">
    <w:name w:val="ui-resizable-s"/>
    <w:basedOn w:val="a2"/>
    <w:uiPriority w:val="99"/>
    <w:qFormat/>
    <w:rsid w:val="00650B00"/>
    <w:pPr>
      <w:widowControl/>
      <w:snapToGrid/>
      <w:spacing w:beforeAutospacing="1" w:afterAutospacing="1"/>
    </w:pPr>
    <w:rPr>
      <w:rFonts w:eastAsia="Times New Roman"/>
      <w:szCs w:val="24"/>
    </w:rPr>
  </w:style>
  <w:style w:type="paragraph" w:customStyle="1" w:styleId="ui-resizable-e">
    <w:name w:val="ui-resizable-e"/>
    <w:basedOn w:val="a2"/>
    <w:uiPriority w:val="99"/>
    <w:qFormat/>
    <w:rsid w:val="00650B00"/>
    <w:pPr>
      <w:widowControl/>
      <w:snapToGrid/>
      <w:spacing w:beforeAutospacing="1" w:afterAutospacing="1"/>
    </w:pPr>
    <w:rPr>
      <w:rFonts w:eastAsia="Times New Roman"/>
      <w:szCs w:val="24"/>
    </w:rPr>
  </w:style>
  <w:style w:type="paragraph" w:customStyle="1" w:styleId="ui-resizable-w">
    <w:name w:val="ui-resizable-w"/>
    <w:basedOn w:val="a2"/>
    <w:uiPriority w:val="99"/>
    <w:qFormat/>
    <w:rsid w:val="00650B00"/>
    <w:pPr>
      <w:widowControl/>
      <w:snapToGrid/>
      <w:spacing w:beforeAutospacing="1" w:afterAutospacing="1"/>
    </w:pPr>
    <w:rPr>
      <w:rFonts w:eastAsia="Times New Roman"/>
      <w:szCs w:val="24"/>
    </w:rPr>
  </w:style>
  <w:style w:type="paragraph" w:customStyle="1" w:styleId="ui-resizable-se">
    <w:name w:val="ui-resizable-se"/>
    <w:basedOn w:val="a2"/>
    <w:uiPriority w:val="99"/>
    <w:qFormat/>
    <w:rsid w:val="00650B00"/>
    <w:pPr>
      <w:widowControl/>
      <w:snapToGrid/>
      <w:spacing w:beforeAutospacing="1" w:afterAutospacing="1"/>
    </w:pPr>
    <w:rPr>
      <w:rFonts w:eastAsia="Times New Roman"/>
      <w:szCs w:val="24"/>
    </w:rPr>
  </w:style>
  <w:style w:type="paragraph" w:customStyle="1" w:styleId="ui-resizable-sw">
    <w:name w:val="ui-resizable-sw"/>
    <w:basedOn w:val="a2"/>
    <w:uiPriority w:val="99"/>
    <w:qFormat/>
    <w:rsid w:val="00650B00"/>
    <w:pPr>
      <w:widowControl/>
      <w:snapToGrid/>
      <w:spacing w:beforeAutospacing="1" w:afterAutospacing="1"/>
    </w:pPr>
    <w:rPr>
      <w:rFonts w:eastAsia="Times New Roman"/>
      <w:szCs w:val="24"/>
    </w:rPr>
  </w:style>
  <w:style w:type="paragraph" w:customStyle="1" w:styleId="ui-resizable-nw">
    <w:name w:val="ui-resizable-nw"/>
    <w:basedOn w:val="a2"/>
    <w:uiPriority w:val="99"/>
    <w:qFormat/>
    <w:rsid w:val="00650B00"/>
    <w:pPr>
      <w:widowControl/>
      <w:snapToGrid/>
      <w:spacing w:beforeAutospacing="1" w:afterAutospacing="1"/>
    </w:pPr>
    <w:rPr>
      <w:rFonts w:eastAsia="Times New Roman"/>
      <w:szCs w:val="24"/>
    </w:rPr>
  </w:style>
  <w:style w:type="paragraph" w:customStyle="1" w:styleId="ui-resizable-ne">
    <w:name w:val="ui-resizable-ne"/>
    <w:basedOn w:val="a2"/>
    <w:uiPriority w:val="99"/>
    <w:qFormat/>
    <w:rsid w:val="00650B00"/>
    <w:pPr>
      <w:widowControl/>
      <w:snapToGrid/>
      <w:spacing w:beforeAutospacing="1" w:afterAutospacing="1"/>
    </w:pPr>
    <w:rPr>
      <w:rFonts w:eastAsia="Times New Roman"/>
      <w:szCs w:val="24"/>
    </w:rPr>
  </w:style>
  <w:style w:type="paragraph" w:customStyle="1" w:styleId="ui-button">
    <w:name w:val="ui-button"/>
    <w:basedOn w:val="a2"/>
    <w:uiPriority w:val="99"/>
    <w:qFormat/>
    <w:rsid w:val="00650B00"/>
    <w:pPr>
      <w:widowControl/>
      <w:snapToGrid/>
      <w:spacing w:beforeAutospacing="1" w:afterAutospacing="1"/>
      <w:ind w:right="24"/>
      <w:jc w:val="center"/>
    </w:pPr>
    <w:rPr>
      <w:rFonts w:eastAsia="Times New Roman"/>
      <w:szCs w:val="24"/>
    </w:rPr>
  </w:style>
  <w:style w:type="paragraph" w:customStyle="1" w:styleId="ui-button-icon-only">
    <w:name w:val="ui-button-icon-only"/>
    <w:basedOn w:val="a2"/>
    <w:uiPriority w:val="99"/>
    <w:qFormat/>
    <w:rsid w:val="00650B00"/>
    <w:pPr>
      <w:widowControl/>
      <w:snapToGrid/>
      <w:spacing w:beforeAutospacing="1" w:afterAutospacing="1"/>
    </w:pPr>
    <w:rPr>
      <w:rFonts w:eastAsia="Times New Roman"/>
      <w:szCs w:val="24"/>
    </w:rPr>
  </w:style>
  <w:style w:type="paragraph" w:customStyle="1" w:styleId="ui-button-icons-only">
    <w:name w:val="ui-button-icons-only"/>
    <w:basedOn w:val="a2"/>
    <w:uiPriority w:val="99"/>
    <w:qFormat/>
    <w:rsid w:val="00650B00"/>
    <w:pPr>
      <w:widowControl/>
      <w:snapToGrid/>
      <w:spacing w:beforeAutospacing="1" w:afterAutospacing="1"/>
    </w:pPr>
    <w:rPr>
      <w:rFonts w:eastAsia="Times New Roman"/>
      <w:szCs w:val="24"/>
    </w:rPr>
  </w:style>
  <w:style w:type="paragraph" w:customStyle="1" w:styleId="ui-buttonset">
    <w:name w:val="ui-buttonset"/>
    <w:basedOn w:val="a2"/>
    <w:uiPriority w:val="99"/>
    <w:qFormat/>
    <w:rsid w:val="00650B00"/>
    <w:pPr>
      <w:widowControl/>
      <w:snapToGrid/>
      <w:spacing w:beforeAutospacing="1" w:afterAutospacing="1"/>
      <w:ind w:right="105"/>
    </w:pPr>
    <w:rPr>
      <w:rFonts w:eastAsia="Times New Roman"/>
      <w:szCs w:val="24"/>
    </w:rPr>
  </w:style>
  <w:style w:type="paragraph" w:customStyle="1" w:styleId="ui-dialog">
    <w:name w:val="ui-dialog"/>
    <w:basedOn w:val="a2"/>
    <w:uiPriority w:val="99"/>
    <w:qFormat/>
    <w:rsid w:val="00650B00"/>
    <w:pPr>
      <w:widowControl/>
      <w:snapToGrid/>
      <w:spacing w:beforeAutospacing="1" w:afterAutospacing="1"/>
    </w:pPr>
    <w:rPr>
      <w:rFonts w:eastAsia="Times New Roman"/>
      <w:szCs w:val="24"/>
    </w:rPr>
  </w:style>
  <w:style w:type="paragraph" w:customStyle="1" w:styleId="suggestions">
    <w:name w:val="suggestions"/>
    <w:basedOn w:val="a2"/>
    <w:uiPriority w:val="99"/>
    <w:qFormat/>
    <w:rsid w:val="00650B00"/>
    <w:pPr>
      <w:widowControl/>
      <w:snapToGrid/>
      <w:spacing w:before="0" w:after="0"/>
      <w:ind w:right="-15"/>
    </w:pPr>
    <w:rPr>
      <w:rFonts w:eastAsia="Times New Roman"/>
      <w:szCs w:val="24"/>
    </w:rPr>
  </w:style>
  <w:style w:type="paragraph" w:customStyle="1" w:styleId="suggestions-special">
    <w:name w:val="suggestions-special"/>
    <w:basedOn w:val="a2"/>
    <w:uiPriority w:val="99"/>
    <w:qFormat/>
    <w:rsid w:val="00650B00"/>
    <w:pPr>
      <w:widowControl/>
      <w:pBdr>
        <w:top w:val="single" w:sz="6" w:space="3" w:color="AAAAAA"/>
        <w:left w:val="single" w:sz="6" w:space="3" w:color="AAAAAA"/>
        <w:bottom w:val="single" w:sz="6" w:space="3" w:color="AAAAAA"/>
        <w:right w:val="single" w:sz="6" w:space="3" w:color="AAAAAA"/>
      </w:pBdr>
      <w:shd w:val="clear" w:color="auto" w:fill="FFFFFF"/>
      <w:snapToGrid/>
      <w:spacing w:before="0" w:after="0" w:line="300" w:lineRule="atLeast"/>
    </w:pPr>
    <w:rPr>
      <w:rFonts w:eastAsia="Times New Roman"/>
      <w:vanish/>
      <w:szCs w:val="24"/>
    </w:rPr>
  </w:style>
  <w:style w:type="paragraph" w:customStyle="1" w:styleId="suggestions-results">
    <w:name w:val="suggestions-results"/>
    <w:basedOn w:val="a2"/>
    <w:uiPriority w:val="99"/>
    <w:qFormat/>
    <w:rsid w:val="00650B00"/>
    <w:pPr>
      <w:widowControl/>
      <w:pBdr>
        <w:top w:val="single" w:sz="6" w:space="0" w:color="AAAAAA"/>
        <w:left w:val="single" w:sz="6" w:space="0" w:color="AAAAAA"/>
        <w:bottom w:val="single" w:sz="6" w:space="0" w:color="AAAAAA"/>
        <w:right w:val="single" w:sz="6" w:space="0" w:color="AAAAAA"/>
      </w:pBdr>
      <w:shd w:val="clear" w:color="auto" w:fill="FFFFFF"/>
      <w:snapToGrid/>
      <w:spacing w:before="0" w:after="0"/>
    </w:pPr>
    <w:rPr>
      <w:rFonts w:eastAsia="Times New Roman"/>
      <w:szCs w:val="24"/>
    </w:rPr>
  </w:style>
  <w:style w:type="paragraph" w:customStyle="1" w:styleId="suggestions-result">
    <w:name w:val="suggestions-result"/>
    <w:basedOn w:val="a2"/>
    <w:uiPriority w:val="99"/>
    <w:qFormat/>
    <w:rsid w:val="00650B00"/>
    <w:pPr>
      <w:widowControl/>
      <w:snapToGrid/>
      <w:spacing w:before="0" w:after="0" w:line="360" w:lineRule="atLeast"/>
    </w:pPr>
    <w:rPr>
      <w:rFonts w:eastAsia="Times New Roman"/>
      <w:color w:val="000000"/>
      <w:szCs w:val="24"/>
    </w:rPr>
  </w:style>
  <w:style w:type="paragraph" w:customStyle="1" w:styleId="suggestions-result-current">
    <w:name w:val="suggestions-result-current"/>
    <w:basedOn w:val="a2"/>
    <w:uiPriority w:val="99"/>
    <w:qFormat/>
    <w:rsid w:val="00650B00"/>
    <w:pPr>
      <w:widowControl/>
      <w:shd w:val="clear" w:color="auto" w:fill="4C59A6"/>
      <w:snapToGrid/>
      <w:spacing w:beforeAutospacing="1" w:afterAutospacing="1"/>
    </w:pPr>
    <w:rPr>
      <w:rFonts w:eastAsia="Times New Roman"/>
      <w:color w:val="FFFFFF"/>
      <w:szCs w:val="24"/>
    </w:rPr>
  </w:style>
  <w:style w:type="paragraph" w:customStyle="1" w:styleId="autoellipsis-matched">
    <w:name w:val="autoellipsis-matched"/>
    <w:basedOn w:val="a2"/>
    <w:uiPriority w:val="99"/>
    <w:qFormat/>
    <w:rsid w:val="00650B00"/>
    <w:pPr>
      <w:widowControl/>
      <w:snapToGrid/>
      <w:spacing w:beforeAutospacing="1" w:afterAutospacing="1"/>
    </w:pPr>
    <w:rPr>
      <w:rFonts w:eastAsia="Times New Roman"/>
      <w:b/>
      <w:bCs/>
      <w:szCs w:val="24"/>
    </w:rPr>
  </w:style>
  <w:style w:type="paragraph" w:customStyle="1" w:styleId="mwembedplayer">
    <w:name w:val="mwembedplayer"/>
    <w:basedOn w:val="a2"/>
    <w:uiPriority w:val="99"/>
    <w:qFormat/>
    <w:rsid w:val="00650B00"/>
    <w:pPr>
      <w:widowControl/>
      <w:snapToGrid/>
      <w:spacing w:beforeAutospacing="1" w:afterAutospacing="1"/>
    </w:pPr>
    <w:rPr>
      <w:rFonts w:eastAsia="Times New Roman"/>
      <w:szCs w:val="24"/>
    </w:rPr>
  </w:style>
  <w:style w:type="paragraph" w:customStyle="1" w:styleId="loadingspinner">
    <w:name w:val="loadingspinner"/>
    <w:basedOn w:val="a2"/>
    <w:uiPriority w:val="99"/>
    <w:qFormat/>
    <w:rsid w:val="00650B00"/>
    <w:pPr>
      <w:widowControl/>
      <w:snapToGrid/>
      <w:spacing w:beforeAutospacing="1" w:afterAutospacing="1"/>
    </w:pPr>
    <w:rPr>
      <w:rFonts w:eastAsia="Times New Roman"/>
      <w:szCs w:val="24"/>
    </w:rPr>
  </w:style>
  <w:style w:type="paragraph" w:customStyle="1" w:styleId="mw-imported-resource">
    <w:name w:val="mw-imported-resource"/>
    <w:basedOn w:val="a2"/>
    <w:uiPriority w:val="99"/>
    <w:qFormat/>
    <w:rsid w:val="00650B00"/>
    <w:pPr>
      <w:widowControl/>
      <w:pBdr>
        <w:top w:val="single" w:sz="6" w:space="0" w:color="000000"/>
        <w:left w:val="single" w:sz="6" w:space="0" w:color="000000"/>
        <w:bottom w:val="single" w:sz="6" w:space="0" w:color="000000"/>
        <w:right w:val="single" w:sz="6" w:space="0" w:color="000000"/>
      </w:pBdr>
      <w:snapToGrid/>
      <w:spacing w:beforeAutospacing="1" w:afterAutospacing="1"/>
    </w:pPr>
    <w:rPr>
      <w:rFonts w:eastAsia="Times New Roman"/>
      <w:szCs w:val="24"/>
    </w:rPr>
  </w:style>
  <w:style w:type="paragraph" w:customStyle="1" w:styleId="kaltura-icon">
    <w:name w:val="kaltura-icon"/>
    <w:basedOn w:val="a2"/>
    <w:uiPriority w:val="99"/>
    <w:qFormat/>
    <w:rsid w:val="00650B00"/>
    <w:pPr>
      <w:widowControl/>
      <w:snapToGrid/>
      <w:spacing w:before="30" w:afterAutospacing="1"/>
      <w:ind w:left="45"/>
    </w:pPr>
    <w:rPr>
      <w:rFonts w:eastAsia="Times New Roman"/>
      <w:szCs w:val="24"/>
    </w:rPr>
  </w:style>
  <w:style w:type="paragraph" w:customStyle="1" w:styleId="mw-fullscreen-overlay">
    <w:name w:val="mw-fullscreen-overlay"/>
    <w:basedOn w:val="a2"/>
    <w:uiPriority w:val="99"/>
    <w:qFormat/>
    <w:rsid w:val="00650B00"/>
    <w:pPr>
      <w:widowControl/>
      <w:shd w:val="clear" w:color="auto" w:fill="000000"/>
      <w:snapToGrid/>
      <w:spacing w:beforeAutospacing="1" w:afterAutospacing="1"/>
    </w:pPr>
    <w:rPr>
      <w:rFonts w:eastAsia="Times New Roman"/>
      <w:szCs w:val="24"/>
    </w:rPr>
  </w:style>
  <w:style w:type="paragraph" w:customStyle="1" w:styleId="play-btn-large">
    <w:name w:val="play-btn-large"/>
    <w:basedOn w:val="a2"/>
    <w:uiPriority w:val="99"/>
    <w:qFormat/>
    <w:rsid w:val="00650B00"/>
    <w:pPr>
      <w:widowControl/>
      <w:snapToGrid/>
      <w:spacing w:beforeAutospacing="1" w:afterAutospacing="1"/>
    </w:pPr>
    <w:rPr>
      <w:rFonts w:eastAsia="Times New Roman"/>
      <w:szCs w:val="24"/>
    </w:rPr>
  </w:style>
  <w:style w:type="paragraph" w:customStyle="1" w:styleId="carouselcontainer">
    <w:name w:val="carouselcontainer"/>
    <w:basedOn w:val="a2"/>
    <w:uiPriority w:val="99"/>
    <w:qFormat/>
    <w:rsid w:val="00650B00"/>
    <w:pPr>
      <w:widowControl/>
      <w:snapToGrid/>
      <w:spacing w:beforeAutospacing="1" w:afterAutospacing="1"/>
    </w:pPr>
    <w:rPr>
      <w:rFonts w:eastAsia="Times New Roman"/>
      <w:szCs w:val="24"/>
    </w:rPr>
  </w:style>
  <w:style w:type="paragraph" w:customStyle="1" w:styleId="carouselvideotitle">
    <w:name w:val="carouselvideotitle"/>
    <w:basedOn w:val="a2"/>
    <w:uiPriority w:val="99"/>
    <w:qFormat/>
    <w:rsid w:val="00650B00"/>
    <w:pPr>
      <w:widowControl/>
      <w:snapToGrid/>
      <w:spacing w:beforeAutospacing="1" w:afterAutospacing="1"/>
    </w:pPr>
    <w:rPr>
      <w:rFonts w:eastAsia="Times New Roman"/>
      <w:b/>
      <w:bCs/>
      <w:color w:val="FFFFFF"/>
      <w:szCs w:val="24"/>
    </w:rPr>
  </w:style>
  <w:style w:type="paragraph" w:customStyle="1" w:styleId="carouselvideotitletext">
    <w:name w:val="carouselvideotitletext"/>
    <w:basedOn w:val="a2"/>
    <w:uiPriority w:val="99"/>
    <w:qFormat/>
    <w:rsid w:val="00650B00"/>
    <w:pPr>
      <w:widowControl/>
      <w:snapToGrid/>
      <w:spacing w:beforeAutospacing="1" w:afterAutospacing="1"/>
    </w:pPr>
    <w:rPr>
      <w:rFonts w:eastAsia="Times New Roman"/>
      <w:szCs w:val="24"/>
    </w:rPr>
  </w:style>
  <w:style w:type="paragraph" w:customStyle="1" w:styleId="carouseltitleduration">
    <w:name w:val="carouseltitleduration"/>
    <w:basedOn w:val="a2"/>
    <w:uiPriority w:val="99"/>
    <w:qFormat/>
    <w:rsid w:val="00650B00"/>
    <w:pPr>
      <w:widowControl/>
      <w:shd w:val="clear" w:color="auto" w:fill="5A5A5A"/>
      <w:snapToGrid/>
      <w:spacing w:beforeAutospacing="1" w:afterAutospacing="1"/>
    </w:pPr>
    <w:rPr>
      <w:rFonts w:eastAsia="Times New Roman"/>
      <w:color w:val="D9D9D9"/>
      <w:sz w:val="20"/>
    </w:rPr>
  </w:style>
  <w:style w:type="paragraph" w:customStyle="1" w:styleId="carouselimgtitle">
    <w:name w:val="carouselimgtitle"/>
    <w:basedOn w:val="a2"/>
    <w:uiPriority w:val="99"/>
    <w:qFormat/>
    <w:rsid w:val="00650B00"/>
    <w:pPr>
      <w:widowControl/>
      <w:snapToGrid/>
      <w:spacing w:beforeAutospacing="1" w:afterAutospacing="1"/>
      <w:jc w:val="center"/>
    </w:pPr>
    <w:rPr>
      <w:rFonts w:eastAsia="Times New Roman"/>
      <w:color w:val="FFFFFF"/>
      <w:szCs w:val="24"/>
    </w:rPr>
  </w:style>
  <w:style w:type="paragraph" w:customStyle="1" w:styleId="carouselimgduration">
    <w:name w:val="carouselimgduration"/>
    <w:basedOn w:val="a2"/>
    <w:uiPriority w:val="99"/>
    <w:qFormat/>
    <w:rsid w:val="00650B00"/>
    <w:pPr>
      <w:widowControl/>
      <w:snapToGrid/>
      <w:spacing w:beforeAutospacing="1" w:afterAutospacing="1"/>
    </w:pPr>
    <w:rPr>
      <w:rFonts w:eastAsia="Times New Roman"/>
      <w:color w:val="FFFFFF"/>
      <w:szCs w:val="24"/>
    </w:rPr>
  </w:style>
  <w:style w:type="paragraph" w:customStyle="1" w:styleId="carouselprevbutton">
    <w:name w:val="carouselprevbutton"/>
    <w:basedOn w:val="a2"/>
    <w:uiPriority w:val="99"/>
    <w:qFormat/>
    <w:rsid w:val="00650B00"/>
    <w:pPr>
      <w:widowControl/>
      <w:snapToGrid/>
      <w:spacing w:beforeAutospacing="1" w:afterAutospacing="1"/>
    </w:pPr>
    <w:rPr>
      <w:rFonts w:eastAsia="Times New Roman"/>
      <w:szCs w:val="24"/>
    </w:rPr>
  </w:style>
  <w:style w:type="paragraph" w:customStyle="1" w:styleId="carouselnextbutton">
    <w:name w:val="carouselnextbutton"/>
    <w:basedOn w:val="a2"/>
    <w:uiPriority w:val="99"/>
    <w:qFormat/>
    <w:rsid w:val="00650B00"/>
    <w:pPr>
      <w:widowControl/>
      <w:snapToGrid/>
      <w:spacing w:beforeAutospacing="1" w:afterAutospacing="1"/>
    </w:pPr>
    <w:rPr>
      <w:rFonts w:eastAsia="Times New Roman"/>
      <w:szCs w:val="24"/>
    </w:rPr>
  </w:style>
  <w:style w:type="paragraph" w:customStyle="1" w:styleId="alert-container">
    <w:name w:val="alert-container"/>
    <w:basedOn w:val="a2"/>
    <w:uiPriority w:val="99"/>
    <w:qFormat/>
    <w:rsid w:val="00650B00"/>
    <w:pPr>
      <w:widowControl/>
      <w:snapToGrid/>
      <w:spacing w:beforeAutospacing="1" w:afterAutospacing="1"/>
    </w:pPr>
    <w:rPr>
      <w:rFonts w:eastAsia="Times New Roman"/>
      <w:szCs w:val="24"/>
    </w:rPr>
  </w:style>
  <w:style w:type="paragraph" w:customStyle="1" w:styleId="alert-title">
    <w:name w:val="alert-title"/>
    <w:basedOn w:val="a2"/>
    <w:uiPriority w:val="99"/>
    <w:qFormat/>
    <w:rsid w:val="00650B00"/>
    <w:pPr>
      <w:widowControl/>
      <w:pBdr>
        <w:bottom w:val="single" w:sz="6" w:space="4" w:color="D1D1D1"/>
      </w:pBdr>
      <w:shd w:val="clear" w:color="auto" w:fill="E6E6E6"/>
      <w:snapToGrid/>
      <w:spacing w:beforeAutospacing="1" w:afterAutospacing="1"/>
    </w:pPr>
    <w:rPr>
      <w:rFonts w:eastAsia="Times New Roman"/>
      <w:sz w:val="21"/>
      <w:szCs w:val="21"/>
    </w:rPr>
  </w:style>
  <w:style w:type="paragraph" w:customStyle="1" w:styleId="alert-message">
    <w:name w:val="alert-message"/>
    <w:basedOn w:val="a2"/>
    <w:uiPriority w:val="99"/>
    <w:qFormat/>
    <w:rsid w:val="00650B00"/>
    <w:pPr>
      <w:widowControl/>
      <w:snapToGrid/>
      <w:spacing w:beforeAutospacing="1" w:afterAutospacing="1"/>
      <w:jc w:val="center"/>
    </w:pPr>
    <w:rPr>
      <w:rFonts w:eastAsia="Times New Roman"/>
      <w:sz w:val="21"/>
      <w:szCs w:val="21"/>
    </w:rPr>
  </w:style>
  <w:style w:type="paragraph" w:customStyle="1" w:styleId="alert-buttons-container">
    <w:name w:val="alert-buttons-container"/>
    <w:basedOn w:val="a2"/>
    <w:uiPriority w:val="99"/>
    <w:qFormat/>
    <w:rsid w:val="00650B00"/>
    <w:pPr>
      <w:widowControl/>
      <w:snapToGrid/>
      <w:spacing w:beforeAutospacing="1" w:afterAutospacing="1"/>
      <w:jc w:val="center"/>
    </w:pPr>
    <w:rPr>
      <w:rFonts w:eastAsia="Times New Roman"/>
      <w:szCs w:val="24"/>
    </w:rPr>
  </w:style>
  <w:style w:type="paragraph" w:customStyle="1" w:styleId="alert-button">
    <w:name w:val="alert-button"/>
    <w:basedOn w:val="a2"/>
    <w:uiPriority w:val="99"/>
    <w:qFormat/>
    <w:rsid w:val="00650B00"/>
    <w:pPr>
      <w:widowControl/>
      <w:shd w:val="clear" w:color="auto" w:fill="474747"/>
      <w:snapToGrid/>
      <w:spacing w:beforeAutospacing="1" w:afterAutospacing="1"/>
    </w:pPr>
    <w:rPr>
      <w:rFonts w:eastAsia="Times New Roman"/>
      <w:color w:val="FFFFFF"/>
      <w:szCs w:val="24"/>
    </w:rPr>
  </w:style>
  <w:style w:type="paragraph" w:customStyle="1" w:styleId="mw-plusminus-pos">
    <w:name w:val="mw-plusminus-pos"/>
    <w:basedOn w:val="a2"/>
    <w:uiPriority w:val="99"/>
    <w:qFormat/>
    <w:rsid w:val="00650B00"/>
    <w:pPr>
      <w:widowControl/>
      <w:snapToGrid/>
      <w:spacing w:beforeAutospacing="1" w:afterAutospacing="1"/>
    </w:pPr>
    <w:rPr>
      <w:rFonts w:eastAsia="Times New Roman"/>
      <w:color w:val="00B000"/>
      <w:szCs w:val="24"/>
    </w:rPr>
  </w:style>
  <w:style w:type="paragraph" w:customStyle="1" w:styleId="mw-plusminus-neg">
    <w:name w:val="mw-plusminus-neg"/>
    <w:basedOn w:val="a2"/>
    <w:uiPriority w:val="99"/>
    <w:qFormat/>
    <w:rsid w:val="00650B00"/>
    <w:pPr>
      <w:widowControl/>
      <w:snapToGrid/>
      <w:spacing w:beforeAutospacing="1" w:afterAutospacing="1"/>
    </w:pPr>
    <w:rPr>
      <w:rFonts w:eastAsia="Times New Roman"/>
      <w:color w:val="FF2050"/>
      <w:szCs w:val="24"/>
    </w:rPr>
  </w:style>
  <w:style w:type="paragraph" w:customStyle="1" w:styleId="mw-plusminus-null">
    <w:name w:val="mw-plusminus-null"/>
    <w:basedOn w:val="a2"/>
    <w:uiPriority w:val="99"/>
    <w:qFormat/>
    <w:rsid w:val="00650B00"/>
    <w:pPr>
      <w:widowControl/>
      <w:snapToGrid/>
      <w:spacing w:beforeAutospacing="1" w:afterAutospacing="1"/>
    </w:pPr>
    <w:rPr>
      <w:rFonts w:eastAsia="Times New Roman"/>
      <w:color w:val="999999"/>
      <w:szCs w:val="24"/>
    </w:rPr>
  </w:style>
  <w:style w:type="paragraph" w:customStyle="1" w:styleId="mw-tag-markers">
    <w:name w:val="mw-tag-markers"/>
    <w:basedOn w:val="a2"/>
    <w:uiPriority w:val="99"/>
    <w:qFormat/>
    <w:rsid w:val="00650B00"/>
    <w:pPr>
      <w:widowControl/>
      <w:snapToGrid/>
      <w:spacing w:beforeAutospacing="1" w:afterAutospacing="1"/>
    </w:pPr>
    <w:rPr>
      <w:rFonts w:ascii="Arial" w:eastAsia="Times New Roman" w:hAnsi="Arial" w:cs="Arial"/>
      <w:i/>
      <w:iCs/>
      <w:sz w:val="22"/>
      <w:szCs w:val="22"/>
    </w:rPr>
  </w:style>
  <w:style w:type="paragraph" w:customStyle="1" w:styleId="history-size">
    <w:name w:val="history-size"/>
    <w:basedOn w:val="a2"/>
    <w:uiPriority w:val="99"/>
    <w:qFormat/>
    <w:rsid w:val="00650B00"/>
    <w:pPr>
      <w:widowControl/>
      <w:snapToGrid/>
      <w:spacing w:beforeAutospacing="1" w:afterAutospacing="1"/>
    </w:pPr>
    <w:rPr>
      <w:rFonts w:eastAsia="Times New Roman"/>
      <w:sz w:val="19"/>
      <w:szCs w:val="19"/>
    </w:rPr>
  </w:style>
  <w:style w:type="paragraph" w:customStyle="1" w:styleId="mw-whatlinkshere-tools">
    <w:name w:val="mw-whatlinkshere-tools"/>
    <w:basedOn w:val="a2"/>
    <w:uiPriority w:val="99"/>
    <w:qFormat/>
    <w:rsid w:val="00650B00"/>
    <w:pPr>
      <w:widowControl/>
      <w:snapToGrid/>
      <w:spacing w:beforeAutospacing="1" w:afterAutospacing="1"/>
    </w:pPr>
    <w:rPr>
      <w:rFonts w:eastAsia="Times New Roman"/>
      <w:sz w:val="19"/>
      <w:szCs w:val="19"/>
    </w:rPr>
  </w:style>
  <w:style w:type="paragraph" w:customStyle="1" w:styleId="italique">
    <w:name w:val="italique"/>
    <w:basedOn w:val="a2"/>
    <w:uiPriority w:val="99"/>
    <w:qFormat/>
    <w:rsid w:val="00650B00"/>
    <w:pPr>
      <w:widowControl/>
      <w:snapToGrid/>
      <w:spacing w:beforeAutospacing="1" w:afterAutospacing="1"/>
    </w:pPr>
    <w:rPr>
      <w:rFonts w:eastAsia="Times New Roman"/>
      <w:i/>
      <w:iCs/>
      <w:szCs w:val="24"/>
    </w:rPr>
  </w:style>
  <w:style w:type="paragraph" w:customStyle="1" w:styleId="nowrap">
    <w:name w:val="nowrap"/>
    <w:basedOn w:val="a2"/>
    <w:uiPriority w:val="99"/>
    <w:qFormat/>
    <w:rsid w:val="00650B00"/>
    <w:pPr>
      <w:widowControl/>
      <w:snapToGrid/>
      <w:spacing w:beforeAutospacing="1" w:afterAutospacing="1"/>
    </w:pPr>
    <w:rPr>
      <w:rFonts w:eastAsia="Times New Roman"/>
      <w:szCs w:val="24"/>
    </w:rPr>
  </w:style>
  <w:style w:type="paragraph" w:customStyle="1" w:styleId="rcoptions">
    <w:name w:val="rcoptions"/>
    <w:basedOn w:val="a2"/>
    <w:uiPriority w:val="99"/>
    <w:qFormat/>
    <w:rsid w:val="00650B00"/>
    <w:pPr>
      <w:widowControl/>
      <w:pBdr>
        <w:top w:val="single" w:sz="6" w:space="0" w:color="DDDDF7"/>
        <w:left w:val="single" w:sz="48" w:space="6" w:color="DDDDF7"/>
        <w:bottom w:val="single" w:sz="6" w:space="0" w:color="DDDDF7"/>
        <w:right w:val="single" w:sz="6" w:space="6" w:color="DDDDF7"/>
      </w:pBdr>
      <w:shd w:val="clear" w:color="auto" w:fill="FFFFFF"/>
      <w:snapToGrid/>
      <w:spacing w:before="0" w:after="30"/>
    </w:pPr>
    <w:rPr>
      <w:rFonts w:eastAsia="Times New Roman"/>
      <w:szCs w:val="24"/>
    </w:rPr>
  </w:style>
  <w:style w:type="paragraph" w:customStyle="1" w:styleId="printcssonly">
    <w:name w:val="printcssonly"/>
    <w:basedOn w:val="a2"/>
    <w:uiPriority w:val="99"/>
    <w:qFormat/>
    <w:rsid w:val="00650B00"/>
    <w:pPr>
      <w:widowControl/>
      <w:snapToGrid/>
      <w:spacing w:beforeAutospacing="1" w:afterAutospacing="1"/>
    </w:pPr>
    <w:rPr>
      <w:rFonts w:eastAsia="Times New Roman"/>
      <w:vanish/>
      <w:szCs w:val="24"/>
    </w:rPr>
  </w:style>
  <w:style w:type="paragraph" w:customStyle="1" w:styleId="fieldsetlike">
    <w:name w:val="fieldsetlike"/>
    <w:basedOn w:val="a2"/>
    <w:uiPriority w:val="99"/>
    <w:qFormat/>
    <w:rsid w:val="00650B00"/>
    <w:pPr>
      <w:widowControl/>
      <w:pBdr>
        <w:top w:val="single" w:sz="6" w:space="0" w:color="AAAAAA"/>
        <w:left w:val="single" w:sz="6" w:space="0" w:color="AAAAAA"/>
        <w:bottom w:val="single" w:sz="6" w:space="5" w:color="AAAAAA"/>
        <w:right w:val="single" w:sz="6" w:space="0" w:color="AAAAAA"/>
      </w:pBdr>
      <w:snapToGrid/>
      <w:spacing w:before="240" w:after="240"/>
      <w:jc w:val="center"/>
    </w:pPr>
    <w:rPr>
      <w:rFonts w:eastAsia="Times New Roman"/>
      <w:szCs w:val="24"/>
    </w:rPr>
  </w:style>
  <w:style w:type="paragraph" w:customStyle="1" w:styleId="homonymie">
    <w:name w:val="homonymie"/>
    <w:basedOn w:val="a2"/>
    <w:uiPriority w:val="99"/>
    <w:qFormat/>
    <w:rsid w:val="00650B00"/>
    <w:pPr>
      <w:widowControl/>
      <w:pBdr>
        <w:bottom w:val="single" w:sz="6" w:space="6" w:color="AAAAAA"/>
      </w:pBdr>
      <w:shd w:val="clear" w:color="auto" w:fill="FFFFFF"/>
      <w:snapToGrid/>
      <w:spacing w:before="0" w:after="120"/>
    </w:pPr>
    <w:rPr>
      <w:rFonts w:eastAsia="Times New Roman"/>
      <w:i/>
      <w:iCs/>
      <w:szCs w:val="24"/>
    </w:rPr>
  </w:style>
  <w:style w:type="paragraph" w:customStyle="1" w:styleId="indicateur-langue">
    <w:name w:val="indicateur-langue"/>
    <w:basedOn w:val="a2"/>
    <w:uiPriority w:val="99"/>
    <w:qFormat/>
    <w:rsid w:val="00650B00"/>
    <w:pPr>
      <w:widowControl/>
      <w:snapToGrid/>
      <w:spacing w:beforeAutospacing="1" w:afterAutospacing="1"/>
    </w:pPr>
    <w:rPr>
      <w:rFonts w:ascii="Courier New" w:eastAsia="Times New Roman" w:hAnsi="Courier New" w:cs="Courier New"/>
      <w:b/>
      <w:bCs/>
      <w:szCs w:val="24"/>
    </w:rPr>
  </w:style>
  <w:style w:type="paragraph" w:customStyle="1" w:styleId="romain">
    <w:name w:val="romain"/>
    <w:basedOn w:val="a2"/>
    <w:uiPriority w:val="99"/>
    <w:qFormat/>
    <w:rsid w:val="00650B00"/>
    <w:pPr>
      <w:widowControl/>
      <w:snapToGrid/>
      <w:spacing w:beforeAutospacing="1" w:afterAutospacing="1"/>
    </w:pPr>
    <w:rPr>
      <w:rFonts w:eastAsia="Times New Roman"/>
      <w:smallCaps/>
      <w:szCs w:val="24"/>
    </w:rPr>
  </w:style>
  <w:style w:type="paragraph" w:customStyle="1" w:styleId="reference">
    <w:name w:val="reference"/>
    <w:basedOn w:val="a2"/>
    <w:uiPriority w:val="99"/>
    <w:qFormat/>
    <w:rsid w:val="00650B00"/>
    <w:pPr>
      <w:widowControl/>
      <w:snapToGrid/>
      <w:spacing w:beforeAutospacing="1" w:afterAutospacing="1"/>
    </w:pPr>
    <w:rPr>
      <w:rFonts w:eastAsia="Times New Roman"/>
      <w:sz w:val="19"/>
      <w:szCs w:val="19"/>
    </w:rPr>
  </w:style>
  <w:style w:type="paragraph" w:customStyle="1" w:styleId="exposant">
    <w:name w:val="exposant"/>
    <w:basedOn w:val="a2"/>
    <w:uiPriority w:val="99"/>
    <w:qFormat/>
    <w:rsid w:val="00650B00"/>
    <w:pPr>
      <w:widowControl/>
      <w:snapToGrid/>
      <w:spacing w:beforeAutospacing="1" w:afterAutospacing="1"/>
    </w:pPr>
    <w:rPr>
      <w:rFonts w:eastAsia="Times New Roman"/>
      <w:sz w:val="19"/>
      <w:szCs w:val="19"/>
    </w:rPr>
  </w:style>
  <w:style w:type="paragraph" w:customStyle="1" w:styleId="mw-magiclink-isbn">
    <w:name w:val="mw-magiclink-isbn"/>
    <w:basedOn w:val="a2"/>
    <w:uiPriority w:val="99"/>
    <w:qFormat/>
    <w:rsid w:val="00650B00"/>
    <w:pPr>
      <w:widowControl/>
      <w:snapToGrid/>
      <w:spacing w:beforeAutospacing="1" w:afterAutospacing="1"/>
    </w:pPr>
    <w:rPr>
      <w:rFonts w:eastAsia="Times New Roman"/>
      <w:szCs w:val="24"/>
    </w:rPr>
  </w:style>
  <w:style w:type="paragraph" w:customStyle="1" w:styleId="biblist">
    <w:name w:val="biblist"/>
    <w:basedOn w:val="a2"/>
    <w:uiPriority w:val="99"/>
    <w:qFormat/>
    <w:rsid w:val="00650B00"/>
    <w:pPr>
      <w:widowControl/>
      <w:snapToGrid/>
      <w:spacing w:beforeAutospacing="1" w:afterAutospacing="1"/>
    </w:pPr>
    <w:rPr>
      <w:rFonts w:eastAsia="Times New Roman"/>
      <w:szCs w:val="24"/>
    </w:rPr>
  </w:style>
  <w:style w:type="paragraph" w:customStyle="1" w:styleId="wikinorme">
    <w:name w:val="wikinorme"/>
    <w:basedOn w:val="a2"/>
    <w:uiPriority w:val="99"/>
    <w:qFormat/>
    <w:rsid w:val="00650B00"/>
    <w:pPr>
      <w:widowControl/>
      <w:snapToGrid/>
      <w:spacing w:beforeAutospacing="1" w:afterAutospacing="1"/>
    </w:pPr>
    <w:rPr>
      <w:rFonts w:eastAsia="Times New Roman"/>
      <w:vanish/>
      <w:szCs w:val="24"/>
    </w:rPr>
  </w:style>
  <w:style w:type="paragraph" w:customStyle="1" w:styleId="bibtex">
    <w:name w:val="bibtex"/>
    <w:basedOn w:val="a2"/>
    <w:uiPriority w:val="99"/>
    <w:qFormat/>
    <w:rsid w:val="00650B00"/>
    <w:pPr>
      <w:widowControl/>
      <w:snapToGrid/>
      <w:spacing w:beforeAutospacing="1" w:afterAutospacing="1"/>
    </w:pPr>
    <w:rPr>
      <w:rFonts w:eastAsia="Times New Roman"/>
      <w:vanish/>
      <w:szCs w:val="24"/>
    </w:rPr>
  </w:style>
  <w:style w:type="paragraph" w:customStyle="1" w:styleId="isbd">
    <w:name w:val="isbd"/>
    <w:basedOn w:val="a2"/>
    <w:uiPriority w:val="99"/>
    <w:qFormat/>
    <w:rsid w:val="00650B00"/>
    <w:pPr>
      <w:widowControl/>
      <w:snapToGrid/>
      <w:spacing w:beforeAutospacing="1" w:afterAutospacing="1"/>
    </w:pPr>
    <w:rPr>
      <w:rFonts w:eastAsia="Times New Roman"/>
      <w:vanish/>
      <w:szCs w:val="24"/>
    </w:rPr>
  </w:style>
  <w:style w:type="paragraph" w:customStyle="1" w:styleId="iso690">
    <w:name w:val="iso690"/>
    <w:basedOn w:val="a2"/>
    <w:uiPriority w:val="99"/>
    <w:qFormat/>
    <w:rsid w:val="00650B00"/>
    <w:pPr>
      <w:widowControl/>
      <w:snapToGrid/>
      <w:spacing w:beforeAutospacing="1" w:afterAutospacing="1"/>
    </w:pPr>
    <w:rPr>
      <w:rFonts w:eastAsia="Times New Roman"/>
      <w:vanish/>
      <w:szCs w:val="24"/>
    </w:rPr>
  </w:style>
  <w:style w:type="paragraph" w:customStyle="1" w:styleId="specialbib">
    <w:name w:val="specialbib"/>
    <w:basedOn w:val="a2"/>
    <w:uiPriority w:val="99"/>
    <w:qFormat/>
    <w:rsid w:val="00650B00"/>
    <w:pPr>
      <w:widowControl/>
      <w:snapToGrid/>
      <w:spacing w:beforeAutospacing="1" w:afterAutospacing="1"/>
    </w:pPr>
    <w:rPr>
      <w:rFonts w:eastAsia="Times New Roman"/>
      <w:vanish/>
      <w:szCs w:val="24"/>
    </w:rPr>
  </w:style>
  <w:style w:type="paragraph" w:customStyle="1" w:styleId="citevirgule">
    <w:name w:val="cite_virgule"/>
    <w:basedOn w:val="a2"/>
    <w:uiPriority w:val="99"/>
    <w:qFormat/>
    <w:rsid w:val="00650B00"/>
    <w:pPr>
      <w:widowControl/>
      <w:snapToGrid/>
      <w:spacing w:beforeAutospacing="1" w:afterAutospacing="1"/>
    </w:pPr>
    <w:rPr>
      <w:rFonts w:eastAsia="Times New Roman"/>
      <w:szCs w:val="24"/>
    </w:rPr>
  </w:style>
  <w:style w:type="paragraph" w:customStyle="1" w:styleId="boite-sans-fond">
    <w:name w:val="boite-sans-fond"/>
    <w:basedOn w:val="a2"/>
    <w:uiPriority w:val="99"/>
    <w:qFormat/>
    <w:rsid w:val="00650B00"/>
    <w:pPr>
      <w:widowControl/>
      <w:snapToGrid/>
      <w:spacing w:beforeAutospacing="1" w:afterAutospacing="1"/>
    </w:pPr>
    <w:rPr>
      <w:rFonts w:eastAsia="Times New Roman"/>
      <w:szCs w:val="24"/>
    </w:rPr>
  </w:style>
  <w:style w:type="paragraph" w:customStyle="1" w:styleId="boite-grise">
    <w:name w:val="boite-grise"/>
    <w:basedOn w:val="a2"/>
    <w:uiPriority w:val="99"/>
    <w:qFormat/>
    <w:rsid w:val="00650B00"/>
    <w:pPr>
      <w:widowControl/>
      <w:shd w:val="clear" w:color="auto" w:fill="F9F9F9"/>
      <w:snapToGrid/>
      <w:spacing w:beforeAutospacing="1" w:afterAutospacing="1"/>
    </w:pPr>
    <w:rPr>
      <w:rFonts w:eastAsia="Times New Roman"/>
      <w:szCs w:val="24"/>
    </w:rPr>
  </w:style>
  <w:style w:type="paragraph" w:customStyle="1" w:styleId="bandeau-niveau-grave">
    <w:name w:val="bandeau-niveau-grave"/>
    <w:basedOn w:val="a2"/>
    <w:uiPriority w:val="99"/>
    <w:qFormat/>
    <w:rsid w:val="00650B00"/>
    <w:pPr>
      <w:widowControl/>
      <w:shd w:val="clear" w:color="auto" w:fill="FFCCCC"/>
      <w:snapToGrid/>
      <w:spacing w:beforeAutospacing="1" w:afterAutospacing="1"/>
    </w:pPr>
    <w:rPr>
      <w:rFonts w:eastAsia="Times New Roman"/>
      <w:szCs w:val="24"/>
    </w:rPr>
  </w:style>
  <w:style w:type="paragraph" w:customStyle="1" w:styleId="bandeau-niveau-modere">
    <w:name w:val="bandeau-niveau-modere"/>
    <w:basedOn w:val="a2"/>
    <w:uiPriority w:val="99"/>
    <w:qFormat/>
    <w:rsid w:val="00650B00"/>
    <w:pPr>
      <w:widowControl/>
      <w:shd w:val="clear" w:color="auto" w:fill="FFEEDD"/>
      <w:snapToGrid/>
      <w:spacing w:beforeAutospacing="1" w:afterAutospacing="1"/>
    </w:pPr>
    <w:rPr>
      <w:rFonts w:eastAsia="Times New Roman"/>
      <w:szCs w:val="24"/>
    </w:rPr>
  </w:style>
  <w:style w:type="paragraph" w:customStyle="1" w:styleId="bandeau-niveau-ebauche">
    <w:name w:val="bandeau-niveau-ebauche"/>
    <w:basedOn w:val="a2"/>
    <w:uiPriority w:val="99"/>
    <w:qFormat/>
    <w:rsid w:val="00650B00"/>
    <w:pPr>
      <w:widowControl/>
      <w:shd w:val="clear" w:color="auto" w:fill="FBFBFB"/>
      <w:snapToGrid/>
      <w:spacing w:beforeAutospacing="1" w:afterAutospacing="1"/>
    </w:pPr>
    <w:rPr>
      <w:rFonts w:eastAsia="Times New Roman"/>
      <w:szCs w:val="24"/>
    </w:rPr>
  </w:style>
  <w:style w:type="paragraph" w:customStyle="1" w:styleId="bandeau-niveau-information">
    <w:name w:val="bandeau-niveau-information"/>
    <w:basedOn w:val="a2"/>
    <w:uiPriority w:val="99"/>
    <w:qFormat/>
    <w:rsid w:val="00650B00"/>
    <w:pPr>
      <w:widowControl/>
      <w:shd w:val="clear" w:color="auto" w:fill="FBFBFB"/>
      <w:snapToGrid/>
      <w:spacing w:beforeAutospacing="1" w:afterAutospacing="1"/>
    </w:pPr>
    <w:rPr>
      <w:rFonts w:eastAsia="Times New Roman"/>
      <w:szCs w:val="24"/>
    </w:rPr>
  </w:style>
  <w:style w:type="paragraph" w:customStyle="1" w:styleId="bandeau">
    <w:name w:val="bandeau"/>
    <w:basedOn w:val="a2"/>
    <w:uiPriority w:val="99"/>
    <w:qFormat/>
    <w:rsid w:val="00650B00"/>
    <w:pPr>
      <w:widowControl/>
      <w:pBdr>
        <w:top w:val="single" w:sz="6" w:space="2" w:color="auto"/>
        <w:left w:val="single" w:sz="48" w:space="8" w:color="auto"/>
        <w:bottom w:val="single" w:sz="6" w:space="2" w:color="auto"/>
        <w:right w:val="single" w:sz="6" w:space="8" w:color="auto"/>
      </w:pBdr>
      <w:snapToGrid/>
      <w:spacing w:before="120" w:after="180"/>
      <w:ind w:left="1224" w:right="1224"/>
    </w:pPr>
    <w:rPr>
      <w:rFonts w:eastAsia="Times New Roman"/>
      <w:szCs w:val="24"/>
    </w:rPr>
  </w:style>
  <w:style w:type="paragraph" w:customStyle="1" w:styleId="bandeau-icone">
    <w:name w:val="bandeau-icone"/>
    <w:basedOn w:val="a2"/>
    <w:uiPriority w:val="99"/>
    <w:qFormat/>
    <w:rsid w:val="00650B00"/>
    <w:pPr>
      <w:widowControl/>
      <w:snapToGrid/>
      <w:spacing w:beforeAutospacing="1" w:afterAutospacing="1"/>
      <w:jc w:val="center"/>
    </w:pPr>
    <w:rPr>
      <w:rFonts w:eastAsia="Times New Roman"/>
      <w:szCs w:val="24"/>
    </w:rPr>
  </w:style>
  <w:style w:type="paragraph" w:customStyle="1" w:styleId="bandeau-titre">
    <w:name w:val="bandeau-titre"/>
    <w:basedOn w:val="a2"/>
    <w:uiPriority w:val="99"/>
    <w:qFormat/>
    <w:rsid w:val="00650B00"/>
    <w:pPr>
      <w:widowControl/>
      <w:snapToGrid/>
      <w:spacing w:beforeAutospacing="1" w:after="120" w:line="336" w:lineRule="atLeast"/>
    </w:pPr>
    <w:rPr>
      <w:rFonts w:eastAsia="Times New Roman"/>
      <w:szCs w:val="24"/>
    </w:rPr>
  </w:style>
  <w:style w:type="paragraph" w:customStyle="1" w:styleId="bandeau-texte">
    <w:name w:val="bandeau-texte"/>
    <w:basedOn w:val="a2"/>
    <w:uiPriority w:val="99"/>
    <w:qFormat/>
    <w:rsid w:val="00650B00"/>
    <w:pPr>
      <w:widowControl/>
      <w:snapToGrid/>
      <w:spacing w:beforeAutospacing="1" w:afterAutospacing="1" w:line="288" w:lineRule="atLeast"/>
    </w:pPr>
    <w:rPr>
      <w:rFonts w:eastAsia="Times New Roman"/>
      <w:sz w:val="22"/>
      <w:szCs w:val="22"/>
    </w:rPr>
  </w:style>
  <w:style w:type="paragraph" w:customStyle="1" w:styleId="indentation">
    <w:name w:val="indentation"/>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loupe">
    <w:name w:val="loupe"/>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general">
    <w:name w:val="general"/>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accessibilite">
    <w:name w:val="accessibilite"/>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etoile-or">
    <w:name w:val="etoile-or"/>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etoile-argent">
    <w:name w:val="etoile-argent"/>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categorie">
    <w:name w:val="categorie"/>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recyclage">
    <w:name w:val="recyclage"/>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archives">
    <w:name w:val="archives"/>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conflit-edition">
    <w:name w:val="conflit-edition"/>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sons">
    <w:name w:val="sons"/>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videos">
    <w:name w:val="videos"/>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incomplet">
    <w:name w:val="incomplet"/>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sources">
    <w:name w:val="sources"/>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important">
    <w:name w:val="important"/>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en-travaux">
    <w:name w:val="en-travaux"/>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incubator">
    <w:name w:val="incubator"/>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extension">
    <w:name w:val="extension"/>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wikispecies">
    <w:name w:val="wikispecies"/>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metawiki">
    <w:name w:val="metawiki"/>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wikiversity">
    <w:name w:val="wikiversity"/>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wikipedia">
    <w:name w:val="wikipedia"/>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wikibooks">
    <w:name w:val="wikibooks"/>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wikinews">
    <w:name w:val="wikinews"/>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wikiquote">
    <w:name w:val="wikiquote"/>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wikisource">
    <w:name w:val="wikisource"/>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commons">
    <w:name w:val="commons"/>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wikimedia">
    <w:name w:val="wikimedia"/>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wiktionary">
    <w:name w:val="wiktionary"/>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wikidata">
    <w:name w:val="wikidata"/>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wikivoyage">
    <w:name w:val="wikivoyage"/>
    <w:basedOn w:val="a2"/>
    <w:uiPriority w:val="99"/>
    <w:qFormat/>
    <w:rsid w:val="00650B00"/>
    <w:pPr>
      <w:widowControl/>
      <w:snapToGrid/>
      <w:spacing w:beforeAutospacing="1" w:afterAutospacing="1" w:line="360" w:lineRule="atLeast"/>
      <w:ind w:firstLine="345"/>
    </w:pPr>
    <w:rPr>
      <w:rFonts w:eastAsia="Times New Roman"/>
      <w:szCs w:val="24"/>
    </w:rPr>
  </w:style>
  <w:style w:type="paragraph" w:customStyle="1" w:styleId="grosse-icone">
    <w:name w:val="grosse-icone"/>
    <w:basedOn w:val="a2"/>
    <w:uiPriority w:val="99"/>
    <w:qFormat/>
    <w:rsid w:val="00650B00"/>
    <w:pPr>
      <w:widowControl/>
      <w:snapToGrid/>
      <w:spacing w:beforeAutospacing="1" w:afterAutospacing="1"/>
    </w:pPr>
    <w:rPr>
      <w:rFonts w:eastAsia="Times New Roman"/>
      <w:szCs w:val="24"/>
    </w:rPr>
  </w:style>
  <w:style w:type="paragraph" w:customStyle="1" w:styleId="alerte">
    <w:name w:val="alerte"/>
    <w:basedOn w:val="a2"/>
    <w:uiPriority w:val="99"/>
    <w:qFormat/>
    <w:rsid w:val="00650B00"/>
    <w:pPr>
      <w:widowControl/>
      <w:shd w:val="clear" w:color="auto" w:fill="FFFFDD"/>
      <w:snapToGrid/>
      <w:spacing w:beforeAutospacing="1" w:after="96"/>
    </w:pPr>
    <w:rPr>
      <w:rFonts w:eastAsia="Times New Roman"/>
      <w:i/>
      <w:iCs/>
      <w:szCs w:val="24"/>
    </w:rPr>
  </w:style>
  <w:style w:type="paragraph" w:customStyle="1" w:styleId="grave">
    <w:name w:val="grave"/>
    <w:basedOn w:val="a2"/>
    <w:uiPriority w:val="99"/>
    <w:qFormat/>
    <w:rsid w:val="00650B00"/>
    <w:pPr>
      <w:widowControl/>
      <w:pBdr>
        <w:top w:val="single" w:sz="6" w:space="0" w:color="FF9966"/>
        <w:left w:val="single" w:sz="6" w:space="0" w:color="FF9966"/>
        <w:bottom w:val="single" w:sz="6" w:space="0" w:color="FF9966"/>
        <w:right w:val="single" w:sz="6" w:space="0" w:color="FF9966"/>
      </w:pBdr>
      <w:snapToGrid/>
      <w:spacing w:beforeAutospacing="1" w:afterAutospacing="1"/>
    </w:pPr>
    <w:rPr>
      <w:rFonts w:eastAsia="Times New Roman"/>
      <w:szCs w:val="24"/>
    </w:rPr>
  </w:style>
  <w:style w:type="paragraph" w:customStyle="1" w:styleId="messagebox">
    <w:name w:val="messagebox"/>
    <w:basedOn w:val="a2"/>
    <w:uiPriority w:val="99"/>
    <w:qFormat/>
    <w:rsid w:val="00650B00"/>
    <w:pPr>
      <w:widowControl/>
      <w:pBdr>
        <w:top w:val="single" w:sz="6" w:space="2" w:color="AAAAAA"/>
        <w:left w:val="single" w:sz="6" w:space="2" w:color="AAAAAA"/>
        <w:bottom w:val="single" w:sz="6" w:space="2" w:color="AAAAAA"/>
        <w:right w:val="single" w:sz="6" w:space="2" w:color="AAAAAA"/>
      </w:pBdr>
      <w:shd w:val="clear" w:color="auto" w:fill="F9F9F9"/>
      <w:snapToGrid/>
      <w:spacing w:before="0" w:after="240"/>
      <w:jc w:val="both"/>
    </w:pPr>
    <w:rPr>
      <w:rFonts w:eastAsia="Times New Roman"/>
      <w:szCs w:val="24"/>
    </w:rPr>
  </w:style>
  <w:style w:type="paragraph" w:customStyle="1" w:styleId="vectorbox">
    <w:name w:val="vectorbox"/>
    <w:basedOn w:val="a2"/>
    <w:uiPriority w:val="99"/>
    <w:qFormat/>
    <w:rsid w:val="00650B00"/>
    <w:pPr>
      <w:widowControl/>
      <w:pBdr>
        <w:top w:val="single" w:sz="6" w:space="0" w:color="A7D7F9"/>
        <w:left w:val="single" w:sz="6" w:space="0" w:color="A7D7F9"/>
        <w:bottom w:val="single" w:sz="6" w:space="0" w:color="A7D7F9"/>
        <w:right w:val="single" w:sz="6" w:space="0" w:color="A7D7F9"/>
      </w:pBdr>
      <w:shd w:val="clear" w:color="auto" w:fill="F5FAFF"/>
      <w:snapToGrid/>
      <w:spacing w:before="0" w:after="240"/>
    </w:pPr>
    <w:rPr>
      <w:rFonts w:eastAsia="Times New Roman"/>
      <w:szCs w:val="24"/>
    </w:rPr>
  </w:style>
  <w:style w:type="paragraph" w:customStyle="1" w:styleId="bandeau-portail-element">
    <w:name w:val="bandeau-portail-element"/>
    <w:basedOn w:val="a2"/>
    <w:uiPriority w:val="99"/>
    <w:qFormat/>
    <w:rsid w:val="00650B00"/>
    <w:pPr>
      <w:widowControl/>
      <w:snapToGrid/>
      <w:spacing w:beforeAutospacing="1" w:afterAutospacing="1"/>
      <w:ind w:left="360" w:right="360"/>
    </w:pPr>
    <w:rPr>
      <w:rFonts w:eastAsia="Times New Roman"/>
      <w:szCs w:val="24"/>
    </w:rPr>
  </w:style>
  <w:style w:type="paragraph" w:customStyle="1" w:styleId="bandeau-portail-icone">
    <w:name w:val="bandeau-portail-icone"/>
    <w:basedOn w:val="a2"/>
    <w:uiPriority w:val="99"/>
    <w:qFormat/>
    <w:rsid w:val="00650B00"/>
    <w:pPr>
      <w:widowControl/>
      <w:snapToGrid/>
      <w:spacing w:beforeAutospacing="1" w:afterAutospacing="1"/>
      <w:ind w:right="120"/>
    </w:pPr>
    <w:rPr>
      <w:rFonts w:eastAsia="Times New Roman"/>
      <w:szCs w:val="24"/>
    </w:rPr>
  </w:style>
  <w:style w:type="paragraph" w:customStyle="1" w:styleId="bandeau-portail-texte">
    <w:name w:val="bandeau-portail-texte"/>
    <w:basedOn w:val="a2"/>
    <w:uiPriority w:val="99"/>
    <w:qFormat/>
    <w:rsid w:val="00650B00"/>
    <w:pPr>
      <w:widowControl/>
      <w:snapToGrid/>
      <w:spacing w:beforeAutospacing="1" w:afterAutospacing="1"/>
    </w:pPr>
    <w:rPr>
      <w:rFonts w:eastAsia="Times New Roman"/>
      <w:b/>
      <w:bCs/>
      <w:szCs w:val="24"/>
    </w:rPr>
  </w:style>
  <w:style w:type="paragraph" w:customStyle="1" w:styleId="exemple">
    <w:name w:val="exemple"/>
    <w:basedOn w:val="a2"/>
    <w:uiPriority w:val="99"/>
    <w:qFormat/>
    <w:rsid w:val="00650B00"/>
    <w:pPr>
      <w:widowControl/>
      <w:pBdr>
        <w:top w:val="dashed" w:sz="6" w:space="6" w:color="ADD8E6"/>
        <w:left w:val="dashed" w:sz="6" w:space="6" w:color="ADD8E6"/>
        <w:bottom w:val="dashed" w:sz="6" w:space="6" w:color="ADD8E6"/>
        <w:right w:val="dashed" w:sz="6" w:space="6" w:color="ADD8E6"/>
      </w:pBdr>
      <w:shd w:val="clear" w:color="auto" w:fill="FFFFFF"/>
      <w:snapToGrid/>
      <w:spacing w:before="120" w:after="120"/>
      <w:ind w:left="120" w:right="120"/>
    </w:pPr>
    <w:rPr>
      <w:rFonts w:eastAsia="Times New Roman"/>
      <w:szCs w:val="24"/>
    </w:rPr>
  </w:style>
  <w:style w:type="paragraph" w:customStyle="1" w:styleId="avanceboite">
    <w:name w:val="avance_boite"/>
    <w:basedOn w:val="a2"/>
    <w:uiPriority w:val="99"/>
    <w:qFormat/>
    <w:rsid w:val="00650B00"/>
    <w:pPr>
      <w:widowControl/>
      <w:pBdr>
        <w:top w:val="single" w:sz="6" w:space="0" w:color="808080"/>
        <w:left w:val="single" w:sz="6" w:space="0" w:color="808080"/>
        <w:bottom w:val="single" w:sz="6" w:space="0" w:color="808080"/>
        <w:right w:val="single" w:sz="6" w:space="0" w:color="808080"/>
      </w:pBdr>
      <w:shd w:val="clear" w:color="auto" w:fill="D3D3D3"/>
      <w:snapToGrid/>
      <w:spacing w:before="0" w:after="0"/>
    </w:pPr>
    <w:rPr>
      <w:rFonts w:eastAsia="Times New Roman"/>
      <w:szCs w:val="24"/>
    </w:rPr>
  </w:style>
  <w:style w:type="paragraph" w:customStyle="1" w:styleId="avancebarre">
    <w:name w:val="avance_barre"/>
    <w:basedOn w:val="a2"/>
    <w:uiPriority w:val="99"/>
    <w:qFormat/>
    <w:rsid w:val="00650B00"/>
    <w:pPr>
      <w:widowControl/>
      <w:shd w:val="clear" w:color="auto" w:fill="A0A0FF"/>
      <w:snapToGrid/>
      <w:spacing w:before="0" w:after="0"/>
    </w:pPr>
    <w:rPr>
      <w:rFonts w:eastAsia="Times New Roman"/>
      <w:szCs w:val="24"/>
    </w:rPr>
  </w:style>
  <w:style w:type="paragraph" w:customStyle="1" w:styleId="avancetexte">
    <w:name w:val="avance_texte"/>
    <w:basedOn w:val="a2"/>
    <w:uiPriority w:val="99"/>
    <w:qFormat/>
    <w:rsid w:val="00650B00"/>
    <w:pPr>
      <w:widowControl/>
      <w:snapToGrid/>
      <w:spacing w:before="0" w:after="0" w:line="240" w:lineRule="atLeast"/>
      <w:jc w:val="center"/>
    </w:pPr>
    <w:rPr>
      <w:rFonts w:eastAsia="Times New Roman"/>
      <w:sz w:val="21"/>
      <w:szCs w:val="21"/>
    </w:rPr>
  </w:style>
  <w:style w:type="paragraph" w:customStyle="1" w:styleId="mw-lag-warn-normal">
    <w:name w:val="mw-lag-warn-normal"/>
    <w:basedOn w:val="a2"/>
    <w:uiPriority w:val="99"/>
    <w:qFormat/>
    <w:rsid w:val="00650B00"/>
    <w:pPr>
      <w:widowControl/>
      <w:snapToGrid/>
      <w:spacing w:beforeAutospacing="1" w:afterAutospacing="1"/>
    </w:pPr>
    <w:rPr>
      <w:rFonts w:eastAsia="Times New Roman"/>
      <w:vanish/>
      <w:szCs w:val="24"/>
    </w:rPr>
  </w:style>
  <w:style w:type="paragraph" w:customStyle="1" w:styleId="mw-alerte">
    <w:name w:val="mw-alerte"/>
    <w:basedOn w:val="a2"/>
    <w:uiPriority w:val="99"/>
    <w:qFormat/>
    <w:rsid w:val="00650B00"/>
    <w:pPr>
      <w:widowControl/>
      <w:pBdr>
        <w:top w:val="single" w:sz="12" w:space="0" w:color="FF8C00"/>
        <w:left w:val="single" w:sz="12" w:space="0" w:color="FF8C00"/>
        <w:bottom w:val="single" w:sz="12" w:space="0" w:color="FF8C00"/>
        <w:right w:val="single" w:sz="12" w:space="0" w:color="FF8C00"/>
      </w:pBdr>
      <w:shd w:val="clear" w:color="auto" w:fill="FAEBD7"/>
      <w:snapToGrid/>
      <w:spacing w:beforeAutospacing="1" w:afterAutospacing="1"/>
    </w:pPr>
    <w:rPr>
      <w:rFonts w:eastAsia="Times New Roman"/>
      <w:szCs w:val="24"/>
    </w:rPr>
  </w:style>
  <w:style w:type="paragraph" w:customStyle="1" w:styleId="mw-toolbox">
    <w:name w:val="mw-toolbox"/>
    <w:basedOn w:val="a2"/>
    <w:uiPriority w:val="99"/>
    <w:qFormat/>
    <w:rsid w:val="00650B00"/>
    <w:pPr>
      <w:widowControl/>
      <w:pBdr>
        <w:top w:val="single" w:sz="6" w:space="3" w:color="B8B8B8"/>
        <w:left w:val="single" w:sz="6" w:space="12" w:color="B8B8B8"/>
        <w:bottom w:val="single" w:sz="6" w:space="3" w:color="B8B8B8"/>
        <w:right w:val="single" w:sz="6" w:space="12" w:color="B8B8B8"/>
      </w:pBdr>
      <w:shd w:val="clear" w:color="auto" w:fill="F8F8F8"/>
      <w:snapToGrid/>
      <w:spacing w:beforeAutospacing="1" w:afterAutospacing="1"/>
    </w:pPr>
    <w:rPr>
      <w:rFonts w:eastAsia="Times New Roman"/>
      <w:sz w:val="22"/>
      <w:szCs w:val="22"/>
    </w:rPr>
  </w:style>
  <w:style w:type="paragraph" w:customStyle="1" w:styleId="navboxtoggle">
    <w:name w:val="navboxtoggle"/>
    <w:basedOn w:val="a2"/>
    <w:uiPriority w:val="99"/>
    <w:qFormat/>
    <w:rsid w:val="00650B00"/>
    <w:pPr>
      <w:widowControl/>
      <w:snapToGrid/>
      <w:spacing w:beforeAutospacing="1" w:afterAutospacing="1"/>
    </w:pPr>
    <w:rPr>
      <w:rFonts w:eastAsia="Times New Roman"/>
      <w:sz w:val="22"/>
      <w:szCs w:val="22"/>
    </w:rPr>
  </w:style>
  <w:style w:type="paragraph" w:customStyle="1" w:styleId="navtoggle">
    <w:name w:val="navtoggle"/>
    <w:basedOn w:val="a2"/>
    <w:uiPriority w:val="99"/>
    <w:qFormat/>
    <w:rsid w:val="00650B00"/>
    <w:pPr>
      <w:widowControl/>
      <w:snapToGrid/>
      <w:spacing w:beforeAutospacing="1" w:afterAutospacing="1"/>
    </w:pPr>
    <w:rPr>
      <w:rFonts w:eastAsia="Times New Roman"/>
      <w:sz w:val="22"/>
      <w:szCs w:val="22"/>
    </w:rPr>
  </w:style>
  <w:style w:type="paragraph" w:customStyle="1" w:styleId="alternance">
    <w:name w:val="alternance"/>
    <w:basedOn w:val="a2"/>
    <w:uiPriority w:val="99"/>
    <w:qFormat/>
    <w:rsid w:val="00650B00"/>
    <w:pPr>
      <w:widowControl/>
      <w:snapToGrid/>
      <w:spacing w:beforeAutospacing="1" w:afterAutospacing="1"/>
    </w:pPr>
    <w:rPr>
      <w:rFonts w:eastAsia="Times New Roman"/>
      <w:szCs w:val="24"/>
    </w:rPr>
  </w:style>
  <w:style w:type="paragraph" w:customStyle="1" w:styleId="alternance2">
    <w:name w:val="alternance2"/>
    <w:basedOn w:val="a2"/>
    <w:uiPriority w:val="99"/>
    <w:qFormat/>
    <w:rsid w:val="00650B00"/>
    <w:pPr>
      <w:widowControl/>
      <w:snapToGrid/>
      <w:spacing w:beforeAutospacing="1" w:afterAutospacing="1"/>
    </w:pPr>
    <w:rPr>
      <w:rFonts w:eastAsia="Times New Roman"/>
      <w:szCs w:val="24"/>
    </w:rPr>
  </w:style>
  <w:style w:type="paragraph" w:customStyle="1" w:styleId="infobox">
    <w:name w:val="infobox"/>
    <w:basedOn w:val="a2"/>
    <w:uiPriority w:val="99"/>
    <w:qFormat/>
    <w:rsid w:val="00650B00"/>
    <w:pPr>
      <w:widowControl/>
      <w:shd w:val="clear" w:color="auto" w:fill="EEEEEE"/>
      <w:snapToGrid/>
      <w:spacing w:before="0" w:after="120"/>
      <w:ind w:left="240"/>
    </w:pPr>
    <w:rPr>
      <w:rFonts w:eastAsia="Times New Roman"/>
      <w:color w:val="000000"/>
      <w:sz w:val="23"/>
      <w:szCs w:val="23"/>
    </w:rPr>
  </w:style>
  <w:style w:type="paragraph" w:customStyle="1" w:styleId="globegris">
    <w:name w:val="globegris"/>
    <w:basedOn w:val="a2"/>
    <w:uiPriority w:val="99"/>
    <w:qFormat/>
    <w:rsid w:val="00650B00"/>
    <w:pPr>
      <w:widowControl/>
      <w:snapToGrid/>
      <w:spacing w:beforeAutospacing="1" w:afterAutospacing="1"/>
    </w:pPr>
    <w:rPr>
      <w:rFonts w:eastAsia="Times New Roman"/>
      <w:szCs w:val="24"/>
    </w:rPr>
  </w:style>
  <w:style w:type="paragraph" w:customStyle="1" w:styleId="assistant">
    <w:name w:val="assistant"/>
    <w:basedOn w:val="a2"/>
    <w:uiPriority w:val="99"/>
    <w:qFormat/>
    <w:rsid w:val="00650B00"/>
    <w:pPr>
      <w:widowControl/>
      <w:snapToGrid/>
      <w:spacing w:beforeAutospacing="1" w:afterAutospacing="1"/>
    </w:pPr>
    <w:rPr>
      <w:rFonts w:eastAsia="Times New Roman"/>
      <w:szCs w:val="24"/>
    </w:rPr>
  </w:style>
  <w:style w:type="paragraph" w:customStyle="1" w:styleId="headergris">
    <w:name w:val="headergris"/>
    <w:basedOn w:val="a2"/>
    <w:uiPriority w:val="99"/>
    <w:qFormat/>
    <w:rsid w:val="00650B00"/>
    <w:pPr>
      <w:widowControl/>
      <w:pBdr>
        <w:top w:val="single" w:sz="6" w:space="2" w:color="A3B0BF"/>
        <w:left w:val="single" w:sz="6" w:space="5" w:color="A3B0BF"/>
        <w:bottom w:val="single" w:sz="6" w:space="2" w:color="A3B0BF"/>
        <w:right w:val="single" w:sz="6" w:space="5" w:color="A3B0BF"/>
      </w:pBdr>
      <w:shd w:val="clear" w:color="auto" w:fill="F0F0F0"/>
      <w:snapToGrid/>
      <w:spacing w:before="0" w:after="0"/>
    </w:pPr>
    <w:rPr>
      <w:rFonts w:eastAsia="Times New Roman"/>
      <w:b/>
      <w:bCs/>
      <w:color w:val="000000"/>
      <w:sz w:val="29"/>
      <w:szCs w:val="29"/>
    </w:rPr>
  </w:style>
  <w:style w:type="paragraph" w:customStyle="1" w:styleId="cadregris">
    <w:name w:val="cadregris"/>
    <w:basedOn w:val="a2"/>
    <w:uiPriority w:val="99"/>
    <w:qFormat/>
    <w:rsid w:val="00650B00"/>
    <w:pPr>
      <w:widowControl/>
      <w:pBdr>
        <w:top w:val="single" w:sz="6" w:space="5" w:color="AAAAAA"/>
        <w:left w:val="single" w:sz="6" w:space="5" w:color="AAAAAA"/>
        <w:bottom w:val="single" w:sz="6" w:space="5" w:color="AAAAAA"/>
        <w:right w:val="single" w:sz="6" w:space="5" w:color="AAAAAA"/>
      </w:pBdr>
      <w:shd w:val="clear" w:color="auto" w:fill="FCFCFC"/>
      <w:snapToGrid/>
      <w:spacing w:beforeAutospacing="1" w:after="144"/>
    </w:pPr>
    <w:rPr>
      <w:rFonts w:eastAsia="Times New Roman"/>
      <w:szCs w:val="24"/>
    </w:rPr>
  </w:style>
  <w:style w:type="paragraph" w:customStyle="1" w:styleId="accueilcadrelien">
    <w:name w:val="accueil_cadre_lien"/>
    <w:basedOn w:val="a2"/>
    <w:uiPriority w:val="99"/>
    <w:qFormat/>
    <w:rsid w:val="00650B00"/>
    <w:pPr>
      <w:widowControl/>
      <w:snapToGrid/>
      <w:spacing w:beforeAutospacing="1" w:afterAutospacing="1"/>
      <w:ind w:right="120"/>
      <w:jc w:val="right"/>
    </w:pPr>
    <w:rPr>
      <w:rFonts w:eastAsia="Times New Roman"/>
      <w:sz w:val="15"/>
      <w:szCs w:val="15"/>
    </w:rPr>
  </w:style>
  <w:style w:type="paragraph" w:customStyle="1" w:styleId="geo-default">
    <w:name w:val="geo-default"/>
    <w:basedOn w:val="a2"/>
    <w:uiPriority w:val="99"/>
    <w:qFormat/>
    <w:rsid w:val="00650B00"/>
    <w:pPr>
      <w:widowControl/>
      <w:snapToGrid/>
      <w:spacing w:beforeAutospacing="1" w:afterAutospacing="1"/>
    </w:pPr>
    <w:rPr>
      <w:rFonts w:eastAsia="Times New Roman"/>
      <w:szCs w:val="24"/>
    </w:rPr>
  </w:style>
  <w:style w:type="paragraph" w:customStyle="1" w:styleId="geo-nondefault">
    <w:name w:val="geo-nondefault"/>
    <w:basedOn w:val="a2"/>
    <w:uiPriority w:val="99"/>
    <w:qFormat/>
    <w:rsid w:val="00650B00"/>
    <w:pPr>
      <w:widowControl/>
      <w:snapToGrid/>
      <w:spacing w:beforeAutospacing="1" w:afterAutospacing="1"/>
    </w:pPr>
    <w:rPr>
      <w:rFonts w:eastAsia="Times New Roman"/>
      <w:vanish/>
      <w:szCs w:val="24"/>
    </w:rPr>
  </w:style>
  <w:style w:type="paragraph" w:customStyle="1" w:styleId="geo-dms">
    <w:name w:val="geo-dms"/>
    <w:basedOn w:val="a2"/>
    <w:uiPriority w:val="99"/>
    <w:qFormat/>
    <w:rsid w:val="00650B00"/>
    <w:pPr>
      <w:widowControl/>
      <w:snapToGrid/>
      <w:spacing w:beforeAutospacing="1" w:afterAutospacing="1"/>
    </w:pPr>
    <w:rPr>
      <w:rFonts w:eastAsia="Times New Roman"/>
      <w:szCs w:val="24"/>
    </w:rPr>
  </w:style>
  <w:style w:type="paragraph" w:customStyle="1" w:styleId="geo-dec">
    <w:name w:val="geo-dec"/>
    <w:basedOn w:val="a2"/>
    <w:uiPriority w:val="99"/>
    <w:qFormat/>
    <w:rsid w:val="00650B00"/>
    <w:pPr>
      <w:widowControl/>
      <w:snapToGrid/>
      <w:spacing w:beforeAutospacing="1" w:afterAutospacing="1"/>
    </w:pPr>
    <w:rPr>
      <w:rFonts w:eastAsia="Times New Roman"/>
      <w:szCs w:val="24"/>
    </w:rPr>
  </w:style>
  <w:style w:type="paragraph" w:customStyle="1" w:styleId="geo-multi-punct">
    <w:name w:val="geo-multi-punct"/>
    <w:basedOn w:val="a2"/>
    <w:uiPriority w:val="99"/>
    <w:qFormat/>
    <w:rsid w:val="00650B00"/>
    <w:pPr>
      <w:widowControl/>
      <w:snapToGrid/>
      <w:spacing w:beforeAutospacing="1" w:afterAutospacing="1"/>
    </w:pPr>
    <w:rPr>
      <w:rFonts w:eastAsia="Times New Roman"/>
      <w:vanish/>
      <w:szCs w:val="24"/>
    </w:rPr>
  </w:style>
  <w:style w:type="paragraph" w:customStyle="1" w:styleId="infoboxv2">
    <w:name w:val="infobox_v2"/>
    <w:basedOn w:val="a2"/>
    <w:uiPriority w:val="99"/>
    <w:qFormat/>
    <w:rsid w:val="00650B00"/>
    <w:pPr>
      <w:widowControl/>
      <w:pBdr>
        <w:top w:val="single" w:sz="6" w:space="1" w:color="AAAAAA"/>
        <w:left w:val="single" w:sz="6" w:space="1" w:color="AAAAAA"/>
        <w:bottom w:val="single" w:sz="6" w:space="1" w:color="AAAAAA"/>
        <w:right w:val="single" w:sz="6" w:space="1" w:color="AAAAAA"/>
      </w:pBdr>
      <w:shd w:val="clear" w:color="auto" w:fill="F9F9F9"/>
      <w:snapToGrid/>
      <w:spacing w:before="0" w:after="120" w:line="264" w:lineRule="atLeast"/>
      <w:ind w:left="240"/>
    </w:pPr>
    <w:rPr>
      <w:rFonts w:eastAsia="Times New Roman"/>
      <w:color w:val="000000"/>
      <w:sz w:val="22"/>
      <w:szCs w:val="22"/>
    </w:rPr>
  </w:style>
  <w:style w:type="paragraph" w:customStyle="1" w:styleId="taxoboxv3">
    <w:name w:val="taxobox_v3"/>
    <w:basedOn w:val="a2"/>
    <w:uiPriority w:val="99"/>
    <w:qFormat/>
    <w:rsid w:val="00650B00"/>
    <w:pPr>
      <w:widowControl/>
      <w:snapToGrid/>
      <w:spacing w:beforeAutospacing="1" w:afterAutospacing="1"/>
    </w:pPr>
    <w:rPr>
      <w:rFonts w:eastAsia="Times New Roman"/>
      <w:szCs w:val="24"/>
    </w:rPr>
  </w:style>
  <w:style w:type="paragraph" w:customStyle="1" w:styleId="degrade">
    <w:name w:val="degrade"/>
    <w:basedOn w:val="a2"/>
    <w:uiPriority w:val="99"/>
    <w:qFormat/>
    <w:rsid w:val="00650B00"/>
    <w:pPr>
      <w:widowControl/>
      <w:snapToGrid/>
      <w:spacing w:beforeAutospacing="1" w:afterAutospacing="1"/>
    </w:pPr>
    <w:rPr>
      <w:rFonts w:eastAsia="Times New Roman"/>
      <w:szCs w:val="24"/>
    </w:rPr>
  </w:style>
  <w:style w:type="paragraph" w:customStyle="1" w:styleId="degraderev">
    <w:name w:val="degrade_rev"/>
    <w:basedOn w:val="a2"/>
    <w:uiPriority w:val="99"/>
    <w:qFormat/>
    <w:rsid w:val="00650B00"/>
    <w:pPr>
      <w:widowControl/>
      <w:snapToGrid/>
      <w:spacing w:beforeAutospacing="1" w:afterAutospacing="1"/>
    </w:pPr>
    <w:rPr>
      <w:rFonts w:eastAsia="Times New Roman"/>
      <w:szCs w:val="24"/>
    </w:rPr>
  </w:style>
  <w:style w:type="paragraph" w:customStyle="1" w:styleId="ombre">
    <w:name w:val="ombre"/>
    <w:basedOn w:val="a2"/>
    <w:uiPriority w:val="99"/>
    <w:qFormat/>
    <w:rsid w:val="00650B00"/>
    <w:pPr>
      <w:widowControl/>
      <w:snapToGrid/>
      <w:spacing w:beforeAutospacing="1" w:afterAutospacing="1"/>
    </w:pPr>
    <w:rPr>
      <w:rFonts w:eastAsia="Times New Roman"/>
      <w:szCs w:val="24"/>
    </w:rPr>
  </w:style>
  <w:style w:type="paragraph" w:customStyle="1" w:styleId="ombrepale">
    <w:name w:val="ombre_pale"/>
    <w:basedOn w:val="a2"/>
    <w:uiPriority w:val="99"/>
    <w:qFormat/>
    <w:rsid w:val="00650B00"/>
    <w:pPr>
      <w:widowControl/>
      <w:snapToGrid/>
      <w:spacing w:beforeAutospacing="1" w:afterAutospacing="1"/>
    </w:pPr>
    <w:rPr>
      <w:rFonts w:eastAsia="Times New Roman"/>
      <w:szCs w:val="24"/>
    </w:rPr>
  </w:style>
  <w:style w:type="paragraph" w:customStyle="1" w:styleId="ombrebl">
    <w:name w:val="ombre_bl"/>
    <w:basedOn w:val="a2"/>
    <w:uiPriority w:val="99"/>
    <w:qFormat/>
    <w:rsid w:val="00650B00"/>
    <w:pPr>
      <w:widowControl/>
      <w:snapToGrid/>
      <w:spacing w:beforeAutospacing="1" w:afterAutospacing="1"/>
    </w:pPr>
    <w:rPr>
      <w:rFonts w:eastAsia="Times New Roman"/>
      <w:szCs w:val="24"/>
    </w:rPr>
  </w:style>
  <w:style w:type="paragraph" w:customStyle="1" w:styleId="ombreblpale">
    <w:name w:val="ombre_blpale"/>
    <w:basedOn w:val="a2"/>
    <w:uiPriority w:val="99"/>
    <w:qFormat/>
    <w:rsid w:val="00650B00"/>
    <w:pPr>
      <w:widowControl/>
      <w:snapToGrid/>
      <w:spacing w:beforeAutospacing="1" w:afterAutospacing="1"/>
    </w:pPr>
    <w:rPr>
      <w:rFonts w:eastAsia="Times New Roman"/>
      <w:szCs w:val="24"/>
    </w:rPr>
  </w:style>
  <w:style w:type="paragraph" w:customStyle="1" w:styleId="ombrerg">
    <w:name w:val="ombre_rg"/>
    <w:basedOn w:val="a2"/>
    <w:uiPriority w:val="99"/>
    <w:qFormat/>
    <w:rsid w:val="00650B00"/>
    <w:pPr>
      <w:widowControl/>
      <w:snapToGrid/>
      <w:spacing w:beforeAutospacing="1" w:afterAutospacing="1"/>
    </w:pPr>
    <w:rPr>
      <w:rFonts w:eastAsia="Times New Roman"/>
      <w:szCs w:val="24"/>
    </w:rPr>
  </w:style>
  <w:style w:type="paragraph" w:customStyle="1" w:styleId="ombrergpale">
    <w:name w:val="ombre_rgpale"/>
    <w:basedOn w:val="a2"/>
    <w:uiPriority w:val="99"/>
    <w:qFormat/>
    <w:rsid w:val="00650B00"/>
    <w:pPr>
      <w:widowControl/>
      <w:snapToGrid/>
      <w:spacing w:beforeAutospacing="1" w:afterAutospacing="1"/>
    </w:pPr>
    <w:rPr>
      <w:rFonts w:eastAsia="Times New Roman"/>
      <w:szCs w:val="24"/>
    </w:rPr>
  </w:style>
  <w:style w:type="paragraph" w:customStyle="1" w:styleId="hidden">
    <w:name w:val="hidden"/>
    <w:basedOn w:val="a2"/>
    <w:uiPriority w:val="99"/>
    <w:qFormat/>
    <w:rsid w:val="00650B00"/>
    <w:pPr>
      <w:widowControl/>
      <w:snapToGrid/>
      <w:spacing w:beforeAutospacing="1" w:afterAutospacing="1"/>
    </w:pPr>
    <w:rPr>
      <w:rFonts w:eastAsia="Times New Roman"/>
      <w:szCs w:val="24"/>
    </w:rPr>
  </w:style>
  <w:style w:type="paragraph" w:customStyle="1" w:styleId="cinema-bandeau">
    <w:name w:val="cinema-bandeau"/>
    <w:basedOn w:val="a2"/>
    <w:uiPriority w:val="99"/>
    <w:qFormat/>
    <w:rsid w:val="00650B00"/>
    <w:pPr>
      <w:widowControl/>
      <w:snapToGrid/>
      <w:spacing w:beforeAutospacing="1" w:afterAutospacing="1"/>
    </w:pPr>
    <w:rPr>
      <w:rFonts w:eastAsia="Times New Roman"/>
      <w:szCs w:val="24"/>
    </w:rPr>
  </w:style>
  <w:style w:type="paragraph" w:customStyle="1" w:styleId="mw-textarea-protected">
    <w:name w:val="mw-textarea-protected"/>
    <w:basedOn w:val="a2"/>
    <w:uiPriority w:val="99"/>
    <w:qFormat/>
    <w:rsid w:val="00650B00"/>
    <w:pPr>
      <w:widowControl/>
      <w:pBdr>
        <w:top w:val="single" w:sz="12" w:space="0" w:color="FF0000"/>
        <w:left w:val="single" w:sz="12" w:space="0" w:color="FF0000"/>
        <w:bottom w:val="single" w:sz="12" w:space="0" w:color="FF0000"/>
        <w:right w:val="single" w:sz="12" w:space="0" w:color="FF0000"/>
      </w:pBdr>
      <w:snapToGrid/>
      <w:spacing w:beforeAutospacing="1" w:afterAutospacing="1"/>
    </w:pPr>
    <w:rPr>
      <w:rFonts w:eastAsia="Times New Roman"/>
      <w:color w:val="000080"/>
      <w:szCs w:val="24"/>
    </w:rPr>
  </w:style>
  <w:style w:type="paragraph" w:customStyle="1" w:styleId="wikimagpictofond">
    <w:name w:val="wikimag_picto_fond"/>
    <w:basedOn w:val="a2"/>
    <w:uiPriority w:val="99"/>
    <w:qFormat/>
    <w:rsid w:val="00650B00"/>
    <w:pPr>
      <w:widowControl/>
      <w:snapToGrid/>
      <w:spacing w:beforeAutospacing="1" w:afterAutospacing="1"/>
    </w:pPr>
    <w:rPr>
      <w:rFonts w:eastAsia="Times New Roman"/>
      <w:szCs w:val="24"/>
    </w:rPr>
  </w:style>
  <w:style w:type="paragraph" w:customStyle="1" w:styleId="wikimagtitre">
    <w:name w:val="wikimag_titre"/>
    <w:basedOn w:val="a2"/>
    <w:uiPriority w:val="99"/>
    <w:qFormat/>
    <w:rsid w:val="00650B00"/>
    <w:pPr>
      <w:widowControl/>
      <w:snapToGrid/>
      <w:spacing w:beforeAutospacing="1" w:afterAutospacing="1"/>
    </w:pPr>
    <w:rPr>
      <w:rFonts w:eastAsia="Times New Roman"/>
      <w:szCs w:val="24"/>
    </w:rPr>
  </w:style>
  <w:style w:type="paragraph" w:customStyle="1" w:styleId="ui-button-large">
    <w:name w:val="ui-button-large"/>
    <w:basedOn w:val="a2"/>
    <w:uiPriority w:val="99"/>
    <w:qFormat/>
    <w:rsid w:val="00650B00"/>
    <w:pPr>
      <w:widowControl/>
      <w:snapToGrid/>
      <w:spacing w:beforeAutospacing="1" w:afterAutospacing="1"/>
    </w:pPr>
    <w:rPr>
      <w:rFonts w:eastAsia="Times New Roman"/>
      <w:szCs w:val="24"/>
    </w:rPr>
  </w:style>
  <w:style w:type="paragraph" w:customStyle="1" w:styleId="fr-collapsible-content">
    <w:name w:val="fr-collapsible-content"/>
    <w:basedOn w:val="a2"/>
    <w:uiPriority w:val="99"/>
    <w:qFormat/>
    <w:rsid w:val="00650B00"/>
    <w:pPr>
      <w:widowControl/>
      <w:snapToGrid/>
      <w:spacing w:beforeAutospacing="1" w:afterAutospacing="1"/>
    </w:pPr>
    <w:rPr>
      <w:rFonts w:eastAsia="Times New Roman"/>
      <w:szCs w:val="24"/>
    </w:rPr>
  </w:style>
  <w:style w:type="paragraph" w:customStyle="1" w:styleId="navboxnewtitle">
    <w:name w:val="navboxnew_title"/>
    <w:basedOn w:val="a2"/>
    <w:uiPriority w:val="99"/>
    <w:qFormat/>
    <w:rsid w:val="00650B00"/>
    <w:pPr>
      <w:widowControl/>
      <w:snapToGrid/>
      <w:spacing w:beforeAutospacing="1" w:afterAutospacing="1"/>
    </w:pPr>
    <w:rPr>
      <w:rFonts w:eastAsia="Times New Roman"/>
      <w:szCs w:val="24"/>
    </w:rPr>
  </w:style>
  <w:style w:type="paragraph" w:customStyle="1" w:styleId="navboxnewtitlesub">
    <w:name w:val="navboxnew_titlesub"/>
    <w:basedOn w:val="a2"/>
    <w:uiPriority w:val="99"/>
    <w:qFormat/>
    <w:rsid w:val="00650B00"/>
    <w:pPr>
      <w:widowControl/>
      <w:snapToGrid/>
      <w:spacing w:beforeAutospacing="1" w:afterAutospacing="1"/>
    </w:pPr>
    <w:rPr>
      <w:rFonts w:eastAsia="Times New Roman"/>
      <w:szCs w:val="24"/>
    </w:rPr>
  </w:style>
  <w:style w:type="paragraph" w:customStyle="1" w:styleId="navboxnewcell">
    <w:name w:val="navboxnew_cell"/>
    <w:basedOn w:val="a2"/>
    <w:uiPriority w:val="99"/>
    <w:qFormat/>
    <w:rsid w:val="00650B00"/>
    <w:pPr>
      <w:widowControl/>
      <w:snapToGrid/>
      <w:spacing w:beforeAutospacing="1" w:afterAutospacing="1"/>
    </w:pPr>
    <w:rPr>
      <w:rFonts w:eastAsia="Times New Roman"/>
      <w:szCs w:val="24"/>
    </w:rPr>
  </w:style>
  <w:style w:type="paragraph" w:customStyle="1" w:styleId="navboxnewth">
    <w:name w:val="navboxnew_th"/>
    <w:basedOn w:val="a2"/>
    <w:uiPriority w:val="99"/>
    <w:qFormat/>
    <w:rsid w:val="00650B00"/>
    <w:pPr>
      <w:widowControl/>
      <w:snapToGrid/>
      <w:spacing w:beforeAutospacing="1" w:afterAutospacing="1"/>
    </w:pPr>
    <w:rPr>
      <w:rFonts w:eastAsia="Times New Roman"/>
      <w:szCs w:val="24"/>
    </w:rPr>
  </w:style>
  <w:style w:type="paragraph" w:customStyle="1" w:styleId="impair">
    <w:name w:val="impair"/>
    <w:basedOn w:val="a2"/>
    <w:uiPriority w:val="99"/>
    <w:qFormat/>
    <w:rsid w:val="00650B00"/>
    <w:pPr>
      <w:widowControl/>
      <w:snapToGrid/>
      <w:spacing w:beforeAutospacing="1" w:afterAutospacing="1"/>
    </w:pPr>
    <w:rPr>
      <w:rFonts w:eastAsia="Times New Roman"/>
      <w:szCs w:val="24"/>
    </w:rPr>
  </w:style>
  <w:style w:type="paragraph" w:customStyle="1" w:styleId="pair">
    <w:name w:val="pair"/>
    <w:basedOn w:val="a2"/>
    <w:uiPriority w:val="99"/>
    <w:qFormat/>
    <w:rsid w:val="00650B00"/>
    <w:pPr>
      <w:widowControl/>
      <w:snapToGrid/>
      <w:spacing w:beforeAutospacing="1" w:afterAutospacing="1"/>
    </w:pPr>
    <w:rPr>
      <w:rFonts w:eastAsia="Times New Roman"/>
      <w:szCs w:val="24"/>
    </w:rPr>
  </w:style>
  <w:style w:type="paragraph" w:customStyle="1" w:styleId="navboxnewbanner">
    <w:name w:val="navboxnew_banner"/>
    <w:basedOn w:val="a2"/>
    <w:uiPriority w:val="99"/>
    <w:qFormat/>
    <w:rsid w:val="00650B00"/>
    <w:pPr>
      <w:widowControl/>
      <w:snapToGrid/>
      <w:spacing w:beforeAutospacing="1" w:afterAutospacing="1"/>
    </w:pPr>
    <w:rPr>
      <w:rFonts w:eastAsia="Times New Roman"/>
      <w:szCs w:val="24"/>
    </w:rPr>
  </w:style>
  <w:style w:type="paragraph" w:customStyle="1" w:styleId="navboxnewimage">
    <w:name w:val="navboxnew_image"/>
    <w:basedOn w:val="a2"/>
    <w:uiPriority w:val="99"/>
    <w:qFormat/>
    <w:rsid w:val="00650B00"/>
    <w:pPr>
      <w:widowControl/>
      <w:snapToGrid/>
      <w:spacing w:beforeAutospacing="1" w:afterAutospacing="1"/>
    </w:pPr>
    <w:rPr>
      <w:rFonts w:eastAsia="Times New Roman"/>
      <w:szCs w:val="24"/>
    </w:rPr>
  </w:style>
  <w:style w:type="paragraph" w:customStyle="1" w:styleId="navboxnewrow">
    <w:name w:val="navboxnew_row"/>
    <w:basedOn w:val="a2"/>
    <w:uiPriority w:val="99"/>
    <w:qFormat/>
    <w:rsid w:val="00650B00"/>
    <w:pPr>
      <w:widowControl/>
      <w:snapToGrid/>
      <w:spacing w:beforeAutospacing="1" w:afterAutospacing="1"/>
    </w:pPr>
    <w:rPr>
      <w:rFonts w:eastAsia="Times New Roman"/>
      <w:szCs w:val="24"/>
    </w:rPr>
  </w:style>
  <w:style w:type="paragraph" w:customStyle="1" w:styleId="navboxnewie">
    <w:name w:val="navboxnew_ie"/>
    <w:basedOn w:val="a2"/>
    <w:uiPriority w:val="99"/>
    <w:qFormat/>
    <w:rsid w:val="00650B00"/>
    <w:pPr>
      <w:widowControl/>
      <w:snapToGrid/>
      <w:spacing w:beforeAutospacing="1" w:afterAutospacing="1"/>
    </w:pPr>
    <w:rPr>
      <w:rFonts w:eastAsia="Times New Roman"/>
      <w:szCs w:val="24"/>
    </w:rPr>
  </w:style>
  <w:style w:type="paragraph" w:customStyle="1" w:styleId="navboxnewinline">
    <w:name w:val="navboxnew_inline"/>
    <w:basedOn w:val="a2"/>
    <w:uiPriority w:val="99"/>
    <w:qFormat/>
    <w:rsid w:val="00650B00"/>
    <w:pPr>
      <w:widowControl/>
      <w:snapToGrid/>
      <w:spacing w:beforeAutospacing="1" w:afterAutospacing="1"/>
    </w:pPr>
    <w:rPr>
      <w:rFonts w:eastAsia="Times New Roman"/>
      <w:szCs w:val="24"/>
    </w:rPr>
  </w:style>
  <w:style w:type="paragraph" w:customStyle="1" w:styleId="ui-button-text">
    <w:name w:val="ui-button-text"/>
    <w:basedOn w:val="a2"/>
    <w:uiPriority w:val="99"/>
    <w:qFormat/>
    <w:rsid w:val="00650B00"/>
    <w:pPr>
      <w:widowControl/>
      <w:snapToGrid/>
      <w:spacing w:beforeAutospacing="1" w:afterAutospacing="1"/>
    </w:pPr>
    <w:rPr>
      <w:rFonts w:eastAsia="Times New Roman"/>
      <w:szCs w:val="24"/>
    </w:rPr>
  </w:style>
  <w:style w:type="paragraph" w:customStyle="1" w:styleId="ui-dialog-titlebar">
    <w:name w:val="ui-dialog-titlebar"/>
    <w:basedOn w:val="a2"/>
    <w:uiPriority w:val="99"/>
    <w:qFormat/>
    <w:rsid w:val="00650B00"/>
    <w:pPr>
      <w:widowControl/>
      <w:snapToGrid/>
      <w:spacing w:beforeAutospacing="1" w:afterAutospacing="1"/>
    </w:pPr>
    <w:rPr>
      <w:rFonts w:eastAsia="Times New Roman"/>
      <w:szCs w:val="24"/>
    </w:rPr>
  </w:style>
  <w:style w:type="paragraph" w:customStyle="1" w:styleId="ui-dialog-title">
    <w:name w:val="ui-dialog-title"/>
    <w:basedOn w:val="a2"/>
    <w:uiPriority w:val="99"/>
    <w:qFormat/>
    <w:rsid w:val="00650B00"/>
    <w:pPr>
      <w:widowControl/>
      <w:snapToGrid/>
      <w:spacing w:beforeAutospacing="1" w:afterAutospacing="1"/>
    </w:pPr>
    <w:rPr>
      <w:rFonts w:eastAsia="Times New Roman"/>
      <w:szCs w:val="24"/>
    </w:rPr>
  </w:style>
  <w:style w:type="paragraph" w:customStyle="1" w:styleId="ui-dialog-titlebar-close">
    <w:name w:val="ui-dialog-titlebar-close"/>
    <w:basedOn w:val="a2"/>
    <w:uiPriority w:val="99"/>
    <w:qFormat/>
    <w:rsid w:val="00650B00"/>
    <w:pPr>
      <w:widowControl/>
      <w:snapToGrid/>
      <w:spacing w:beforeAutospacing="1" w:afterAutospacing="1"/>
    </w:pPr>
    <w:rPr>
      <w:rFonts w:eastAsia="Times New Roman"/>
      <w:szCs w:val="24"/>
    </w:rPr>
  </w:style>
  <w:style w:type="paragraph" w:customStyle="1" w:styleId="ui-dialog-content">
    <w:name w:val="ui-dialog-content"/>
    <w:basedOn w:val="a2"/>
    <w:uiPriority w:val="99"/>
    <w:qFormat/>
    <w:rsid w:val="00650B00"/>
    <w:pPr>
      <w:widowControl/>
      <w:snapToGrid/>
      <w:spacing w:beforeAutospacing="1" w:afterAutospacing="1"/>
    </w:pPr>
    <w:rPr>
      <w:rFonts w:eastAsia="Times New Roman"/>
      <w:szCs w:val="24"/>
    </w:rPr>
  </w:style>
  <w:style w:type="paragraph" w:customStyle="1" w:styleId="ui-dialog-buttonpane">
    <w:name w:val="ui-dialog-buttonpane"/>
    <w:basedOn w:val="a2"/>
    <w:uiPriority w:val="99"/>
    <w:qFormat/>
    <w:rsid w:val="00650B00"/>
    <w:pPr>
      <w:widowControl/>
      <w:snapToGrid/>
      <w:spacing w:beforeAutospacing="1" w:afterAutospacing="1"/>
    </w:pPr>
    <w:rPr>
      <w:rFonts w:eastAsia="Times New Roman"/>
      <w:szCs w:val="24"/>
    </w:rPr>
  </w:style>
  <w:style w:type="paragraph" w:customStyle="1" w:styleId="fr-collapsible-toggle-keyboard">
    <w:name w:val="fr-collapsible-toggle-keyboard"/>
    <w:basedOn w:val="a2"/>
    <w:uiPriority w:val="99"/>
    <w:qFormat/>
    <w:rsid w:val="00650B00"/>
    <w:pPr>
      <w:widowControl/>
      <w:snapToGrid/>
      <w:spacing w:beforeAutospacing="1" w:afterAutospacing="1"/>
    </w:pPr>
    <w:rPr>
      <w:rFonts w:eastAsia="Times New Roman"/>
      <w:szCs w:val="24"/>
    </w:rPr>
  </w:style>
  <w:style w:type="paragraph" w:customStyle="1" w:styleId="navboxnewlast">
    <w:name w:val="navboxnew_last"/>
    <w:basedOn w:val="a2"/>
    <w:uiPriority w:val="99"/>
    <w:qFormat/>
    <w:rsid w:val="00650B00"/>
    <w:pPr>
      <w:widowControl/>
      <w:snapToGrid/>
      <w:spacing w:beforeAutospacing="1" w:afterAutospacing="1"/>
    </w:pPr>
    <w:rPr>
      <w:rFonts w:eastAsia="Times New Roman"/>
      <w:szCs w:val="24"/>
    </w:rPr>
  </w:style>
  <w:style w:type="paragraph" w:customStyle="1" w:styleId="special-label">
    <w:name w:val="special-label"/>
    <w:basedOn w:val="a2"/>
    <w:uiPriority w:val="99"/>
    <w:qFormat/>
    <w:rsid w:val="00650B00"/>
    <w:pPr>
      <w:widowControl/>
      <w:snapToGrid/>
      <w:spacing w:beforeAutospacing="1" w:afterAutospacing="1"/>
    </w:pPr>
    <w:rPr>
      <w:rFonts w:eastAsia="Times New Roman"/>
      <w:szCs w:val="24"/>
    </w:rPr>
  </w:style>
  <w:style w:type="paragraph" w:customStyle="1" w:styleId="special-query">
    <w:name w:val="special-query"/>
    <w:basedOn w:val="a2"/>
    <w:uiPriority w:val="99"/>
    <w:qFormat/>
    <w:rsid w:val="00650B00"/>
    <w:pPr>
      <w:widowControl/>
      <w:snapToGrid/>
      <w:spacing w:beforeAutospacing="1" w:afterAutospacing="1"/>
    </w:pPr>
    <w:rPr>
      <w:rFonts w:eastAsia="Times New Roman"/>
      <w:szCs w:val="24"/>
    </w:rPr>
  </w:style>
  <w:style w:type="paragraph" w:customStyle="1" w:styleId="special-hover">
    <w:name w:val="special-hover"/>
    <w:basedOn w:val="a2"/>
    <w:uiPriority w:val="99"/>
    <w:qFormat/>
    <w:rsid w:val="00650B00"/>
    <w:pPr>
      <w:widowControl/>
      <w:snapToGrid/>
      <w:spacing w:beforeAutospacing="1" w:afterAutospacing="1"/>
    </w:pPr>
    <w:rPr>
      <w:rFonts w:eastAsia="Times New Roman"/>
      <w:szCs w:val="24"/>
    </w:rPr>
  </w:style>
  <w:style w:type="paragraph" w:customStyle="1" w:styleId="mw-specialpage-summary">
    <w:name w:val="mw-specialpage-summary"/>
    <w:basedOn w:val="a2"/>
    <w:uiPriority w:val="99"/>
    <w:qFormat/>
    <w:rsid w:val="00650B00"/>
    <w:pPr>
      <w:widowControl/>
      <w:snapToGrid/>
      <w:spacing w:beforeAutospacing="1" w:afterAutospacing="1"/>
    </w:pPr>
    <w:rPr>
      <w:rFonts w:eastAsia="Times New Roman"/>
      <w:szCs w:val="24"/>
    </w:rPr>
  </w:style>
  <w:style w:type="paragraph" w:customStyle="1" w:styleId="legendlike">
    <w:name w:val="legendlike"/>
    <w:basedOn w:val="a2"/>
    <w:uiPriority w:val="99"/>
    <w:qFormat/>
    <w:rsid w:val="00650B00"/>
    <w:pPr>
      <w:widowControl/>
      <w:snapToGrid/>
      <w:spacing w:beforeAutospacing="1" w:afterAutospacing="1"/>
    </w:pPr>
    <w:rPr>
      <w:rFonts w:eastAsia="Times New Roman"/>
      <w:szCs w:val="24"/>
    </w:rPr>
  </w:style>
  <w:style w:type="paragraph" w:customStyle="1" w:styleId="legendtextlike">
    <w:name w:val="legendtextlike"/>
    <w:basedOn w:val="a2"/>
    <w:uiPriority w:val="99"/>
    <w:qFormat/>
    <w:rsid w:val="00650B00"/>
    <w:pPr>
      <w:widowControl/>
      <w:snapToGrid/>
      <w:spacing w:beforeAutospacing="1" w:afterAutospacing="1"/>
    </w:pPr>
    <w:rPr>
      <w:rFonts w:eastAsia="Times New Roman"/>
      <w:szCs w:val="24"/>
    </w:rPr>
  </w:style>
  <w:style w:type="paragraph" w:customStyle="1" w:styleId="scrollbar">
    <w:name w:val="scrollbar"/>
    <w:basedOn w:val="a2"/>
    <w:uiPriority w:val="99"/>
    <w:qFormat/>
    <w:rsid w:val="00650B00"/>
    <w:pPr>
      <w:widowControl/>
      <w:snapToGrid/>
      <w:spacing w:beforeAutospacing="1" w:afterAutospacing="1"/>
    </w:pPr>
    <w:rPr>
      <w:rFonts w:eastAsia="Times New Roman"/>
      <w:szCs w:val="24"/>
    </w:rPr>
  </w:style>
  <w:style w:type="paragraph" w:customStyle="1" w:styleId="scrollbarcontainer">
    <w:name w:val="scrollbarcontainer"/>
    <w:basedOn w:val="a2"/>
    <w:uiPriority w:val="99"/>
    <w:qFormat/>
    <w:rsid w:val="00650B00"/>
    <w:pPr>
      <w:widowControl/>
      <w:snapToGrid/>
      <w:spacing w:beforeAutospacing="1" w:afterAutospacing="1"/>
    </w:pPr>
    <w:rPr>
      <w:rFonts w:eastAsia="Times New Roman"/>
      <w:szCs w:val="24"/>
    </w:rPr>
  </w:style>
  <w:style w:type="paragraph" w:customStyle="1" w:styleId="magnify">
    <w:name w:val="magnify"/>
    <w:basedOn w:val="a2"/>
    <w:uiPriority w:val="99"/>
    <w:qFormat/>
    <w:rsid w:val="00650B00"/>
    <w:pPr>
      <w:widowControl/>
      <w:snapToGrid/>
      <w:spacing w:beforeAutospacing="1" w:afterAutospacing="1"/>
    </w:pPr>
    <w:rPr>
      <w:rFonts w:eastAsia="Times New Roman"/>
      <w:szCs w:val="24"/>
    </w:rPr>
  </w:style>
  <w:style w:type="paragraph" w:customStyle="1" w:styleId="infoboximage">
    <w:name w:val="infoboximage"/>
    <w:basedOn w:val="a2"/>
    <w:uiPriority w:val="99"/>
    <w:qFormat/>
    <w:rsid w:val="00650B00"/>
    <w:pPr>
      <w:widowControl/>
      <w:snapToGrid/>
      <w:spacing w:beforeAutospacing="1" w:afterAutospacing="1"/>
    </w:pPr>
    <w:rPr>
      <w:rFonts w:eastAsia="Times New Roman"/>
      <w:szCs w:val="24"/>
    </w:rPr>
  </w:style>
  <w:style w:type="paragraph" w:customStyle="1" w:styleId="infoboxsoustitre">
    <w:name w:val="infoboxsoustitre"/>
    <w:basedOn w:val="a2"/>
    <w:uiPriority w:val="99"/>
    <w:qFormat/>
    <w:rsid w:val="00650B00"/>
    <w:pPr>
      <w:widowControl/>
      <w:snapToGrid/>
      <w:spacing w:beforeAutospacing="1" w:afterAutospacing="1"/>
    </w:pPr>
    <w:rPr>
      <w:rFonts w:eastAsia="Times New Roman"/>
      <w:szCs w:val="24"/>
    </w:rPr>
  </w:style>
  <w:style w:type="paragraph" w:customStyle="1" w:styleId="latitude">
    <w:name w:val="latitude"/>
    <w:basedOn w:val="a2"/>
    <w:uiPriority w:val="99"/>
    <w:qFormat/>
    <w:rsid w:val="00650B00"/>
    <w:pPr>
      <w:widowControl/>
      <w:snapToGrid/>
      <w:spacing w:beforeAutospacing="1" w:afterAutospacing="1"/>
    </w:pPr>
    <w:rPr>
      <w:rFonts w:eastAsia="Times New Roman"/>
      <w:szCs w:val="24"/>
    </w:rPr>
  </w:style>
  <w:style w:type="paragraph" w:customStyle="1" w:styleId="entete">
    <w:name w:val="entete"/>
    <w:basedOn w:val="a2"/>
    <w:uiPriority w:val="99"/>
    <w:qFormat/>
    <w:rsid w:val="00650B00"/>
    <w:pPr>
      <w:widowControl/>
      <w:snapToGrid/>
      <w:spacing w:beforeAutospacing="1" w:afterAutospacing="1"/>
    </w:pPr>
    <w:rPr>
      <w:rFonts w:eastAsia="Times New Roman"/>
      <w:szCs w:val="24"/>
    </w:rPr>
  </w:style>
  <w:style w:type="paragraph" w:customStyle="1" w:styleId="media">
    <w:name w:val="media"/>
    <w:basedOn w:val="a2"/>
    <w:uiPriority w:val="99"/>
    <w:qFormat/>
    <w:rsid w:val="00650B00"/>
    <w:pPr>
      <w:widowControl/>
      <w:snapToGrid/>
      <w:spacing w:beforeAutospacing="1" w:afterAutospacing="1"/>
    </w:pPr>
    <w:rPr>
      <w:rFonts w:eastAsia="Times New Roman"/>
      <w:szCs w:val="24"/>
    </w:rPr>
  </w:style>
  <w:style w:type="paragraph" w:customStyle="1" w:styleId="thumbimage">
    <w:name w:val="thumbimage"/>
    <w:basedOn w:val="a2"/>
    <w:uiPriority w:val="99"/>
    <w:qFormat/>
    <w:rsid w:val="00650B00"/>
    <w:pPr>
      <w:widowControl/>
      <w:snapToGrid/>
      <w:spacing w:beforeAutospacing="1" w:afterAutospacing="1"/>
    </w:pPr>
    <w:rPr>
      <w:rFonts w:eastAsia="Times New Roman"/>
      <w:szCs w:val="24"/>
    </w:rPr>
  </w:style>
  <w:style w:type="paragraph" w:customStyle="1" w:styleId="thumbinner">
    <w:name w:val="thumbinner"/>
    <w:basedOn w:val="a2"/>
    <w:uiPriority w:val="99"/>
    <w:qFormat/>
    <w:rsid w:val="00650B00"/>
    <w:pPr>
      <w:widowControl/>
      <w:snapToGrid/>
      <w:spacing w:beforeAutospacing="1" w:afterAutospacing="1"/>
    </w:pPr>
    <w:rPr>
      <w:rFonts w:eastAsia="Times New Roman"/>
      <w:szCs w:val="24"/>
    </w:rPr>
  </w:style>
  <w:style w:type="paragraph" w:customStyle="1" w:styleId="thumb">
    <w:name w:val="thumb"/>
    <w:basedOn w:val="a2"/>
    <w:uiPriority w:val="99"/>
    <w:qFormat/>
    <w:rsid w:val="00650B00"/>
    <w:pPr>
      <w:widowControl/>
      <w:snapToGrid/>
      <w:spacing w:beforeAutospacing="1" w:afterAutospacing="1"/>
    </w:pPr>
    <w:rPr>
      <w:rFonts w:eastAsia="Times New Roman"/>
      <w:szCs w:val="24"/>
    </w:rPr>
  </w:style>
  <w:style w:type="paragraph" w:customStyle="1" w:styleId="thumbcaption">
    <w:name w:val="thumbcaption"/>
    <w:basedOn w:val="a2"/>
    <w:uiPriority w:val="99"/>
    <w:qFormat/>
    <w:rsid w:val="00650B00"/>
    <w:pPr>
      <w:widowControl/>
      <w:snapToGrid/>
      <w:spacing w:beforeAutospacing="1" w:afterAutospacing="1"/>
    </w:pPr>
    <w:rPr>
      <w:rFonts w:eastAsia="Times New Roman"/>
      <w:szCs w:val="24"/>
    </w:rPr>
  </w:style>
  <w:style w:type="paragraph" w:customStyle="1" w:styleId="legend">
    <w:name w:val="legend"/>
    <w:basedOn w:val="a2"/>
    <w:uiPriority w:val="99"/>
    <w:qFormat/>
    <w:rsid w:val="00650B00"/>
    <w:pPr>
      <w:widowControl/>
      <w:snapToGrid/>
      <w:spacing w:beforeAutospacing="1" w:afterAutospacing="1"/>
    </w:pPr>
    <w:rPr>
      <w:rFonts w:eastAsia="Times New Roman"/>
      <w:szCs w:val="24"/>
    </w:rPr>
  </w:style>
  <w:style w:type="paragraph" w:customStyle="1" w:styleId="image2">
    <w:name w:val="image2"/>
    <w:basedOn w:val="a2"/>
    <w:uiPriority w:val="99"/>
    <w:qFormat/>
    <w:rsid w:val="00650B00"/>
    <w:pPr>
      <w:widowControl/>
      <w:snapToGrid/>
      <w:spacing w:beforeAutospacing="1" w:afterAutospacing="1"/>
    </w:pPr>
    <w:rPr>
      <w:rFonts w:eastAsia="Times New Roman"/>
      <w:szCs w:val="24"/>
    </w:rPr>
  </w:style>
  <w:style w:type="paragraph" w:customStyle="1" w:styleId="hr">
    <w:name w:val="hr"/>
    <w:basedOn w:val="a2"/>
    <w:uiPriority w:val="99"/>
    <w:qFormat/>
    <w:rsid w:val="00650B00"/>
    <w:pPr>
      <w:widowControl/>
      <w:snapToGrid/>
      <w:spacing w:beforeAutospacing="1" w:afterAutospacing="1"/>
    </w:pPr>
    <w:rPr>
      <w:rFonts w:eastAsia="Times New Roman"/>
      <w:szCs w:val="24"/>
    </w:rPr>
  </w:style>
  <w:style w:type="paragraph" w:customStyle="1" w:styleId="navbar">
    <w:name w:val="navbar"/>
    <w:basedOn w:val="a2"/>
    <w:uiPriority w:val="99"/>
    <w:qFormat/>
    <w:rsid w:val="00650B00"/>
    <w:pPr>
      <w:widowControl/>
      <w:snapToGrid/>
      <w:spacing w:beforeAutospacing="1" w:afterAutospacing="1"/>
    </w:pPr>
    <w:rPr>
      <w:rFonts w:eastAsia="Times New Roman"/>
      <w:szCs w:val="24"/>
    </w:rPr>
  </w:style>
  <w:style w:type="paragraph" w:customStyle="1" w:styleId="prevbloc">
    <w:name w:val="prev_bloc"/>
    <w:basedOn w:val="a2"/>
    <w:uiPriority w:val="99"/>
    <w:qFormat/>
    <w:rsid w:val="00650B00"/>
    <w:pPr>
      <w:widowControl/>
      <w:snapToGrid/>
      <w:spacing w:beforeAutospacing="1" w:afterAutospacing="1"/>
    </w:pPr>
    <w:rPr>
      <w:rFonts w:eastAsia="Times New Roman"/>
      <w:szCs w:val="24"/>
    </w:rPr>
  </w:style>
  <w:style w:type="paragraph" w:customStyle="1" w:styleId="nextbloc">
    <w:name w:val="next_bloc"/>
    <w:basedOn w:val="a2"/>
    <w:uiPriority w:val="99"/>
    <w:qFormat/>
    <w:rsid w:val="00650B00"/>
    <w:pPr>
      <w:widowControl/>
      <w:snapToGrid/>
      <w:spacing w:beforeAutospacing="1" w:afterAutospacing="1"/>
    </w:pPr>
    <w:rPr>
      <w:rFonts w:eastAsia="Times New Roman"/>
      <w:szCs w:val="24"/>
    </w:rPr>
  </w:style>
  <w:style w:type="paragraph" w:customStyle="1" w:styleId="imgtoogle">
    <w:name w:val="img_toogle"/>
    <w:basedOn w:val="a2"/>
    <w:uiPriority w:val="99"/>
    <w:qFormat/>
    <w:rsid w:val="00650B00"/>
    <w:pPr>
      <w:widowControl/>
      <w:snapToGrid/>
      <w:spacing w:beforeAutospacing="1" w:afterAutospacing="1"/>
    </w:pPr>
    <w:rPr>
      <w:rFonts w:eastAsia="Times New Roman"/>
      <w:szCs w:val="24"/>
    </w:rPr>
  </w:style>
  <w:style w:type="paragraph" w:customStyle="1" w:styleId="atoogle">
    <w:name w:val="a_toogle"/>
    <w:basedOn w:val="a2"/>
    <w:uiPriority w:val="99"/>
    <w:qFormat/>
    <w:rsid w:val="00650B00"/>
    <w:pPr>
      <w:widowControl/>
      <w:snapToGrid/>
      <w:spacing w:beforeAutospacing="1" w:afterAutospacing="1"/>
    </w:pPr>
    <w:rPr>
      <w:rFonts w:eastAsia="Times New Roman"/>
      <w:szCs w:val="24"/>
    </w:rPr>
  </w:style>
  <w:style w:type="paragraph" w:customStyle="1" w:styleId="geopoint">
    <w:name w:val="geopoint"/>
    <w:basedOn w:val="a2"/>
    <w:uiPriority w:val="99"/>
    <w:qFormat/>
    <w:rsid w:val="00650B00"/>
    <w:pPr>
      <w:widowControl/>
      <w:snapToGrid/>
      <w:spacing w:beforeAutospacing="1" w:afterAutospacing="1"/>
    </w:pPr>
    <w:rPr>
      <w:rFonts w:eastAsia="Times New Roman"/>
      <w:szCs w:val="24"/>
    </w:rPr>
  </w:style>
  <w:style w:type="paragraph" w:customStyle="1" w:styleId="titre">
    <w:name w:val="titre"/>
    <w:basedOn w:val="a2"/>
    <w:uiPriority w:val="99"/>
    <w:qFormat/>
    <w:rsid w:val="00650B00"/>
    <w:pPr>
      <w:widowControl/>
      <w:snapToGrid/>
      <w:spacing w:beforeAutospacing="1" w:afterAutospacing="1"/>
    </w:pPr>
    <w:rPr>
      <w:rFonts w:eastAsia="Times New Roman"/>
      <w:szCs w:val="24"/>
    </w:rPr>
  </w:style>
  <w:style w:type="paragraph" w:customStyle="1" w:styleId="ui-icon-closethick">
    <w:name w:val="ui-icon-closethick"/>
    <w:basedOn w:val="a2"/>
    <w:uiPriority w:val="99"/>
    <w:qFormat/>
    <w:rsid w:val="00650B00"/>
    <w:pPr>
      <w:widowControl/>
      <w:snapToGrid/>
      <w:spacing w:beforeAutospacing="1" w:afterAutospacing="1"/>
    </w:pPr>
    <w:rPr>
      <w:rFonts w:eastAsia="Times New Roman"/>
      <w:szCs w:val="24"/>
    </w:rPr>
  </w:style>
  <w:style w:type="paragraph" w:customStyle="1" w:styleId="taxoboxclassification">
    <w:name w:val="taxobox_classification"/>
    <w:basedOn w:val="a2"/>
    <w:uiPriority w:val="99"/>
    <w:qFormat/>
    <w:rsid w:val="00650B00"/>
    <w:pPr>
      <w:widowControl/>
      <w:snapToGrid/>
      <w:spacing w:beforeAutospacing="1" w:afterAutospacing="1"/>
    </w:pPr>
    <w:rPr>
      <w:rFonts w:eastAsia="Times New Roman"/>
      <w:szCs w:val="24"/>
    </w:rPr>
  </w:style>
  <w:style w:type="paragraph" w:customStyle="1" w:styleId="rnormal">
    <w:name w:val="rnormal"/>
    <w:basedOn w:val="a2"/>
    <w:uiPriority w:val="99"/>
    <w:qFormat/>
    <w:rsid w:val="00650B00"/>
    <w:pPr>
      <w:widowControl/>
      <w:snapToGrid/>
      <w:spacing w:beforeAutospacing="1" w:afterAutospacing="1"/>
    </w:pPr>
    <w:rPr>
      <w:rFonts w:eastAsia="Times New Roman"/>
      <w:szCs w:val="24"/>
    </w:rPr>
  </w:style>
  <w:style w:type="paragraph" w:customStyle="1" w:styleId="alert-text">
    <w:name w:val="alert-text"/>
    <w:basedOn w:val="a2"/>
    <w:uiPriority w:val="99"/>
    <w:qFormat/>
    <w:rsid w:val="00650B00"/>
    <w:pPr>
      <w:widowControl/>
      <w:snapToGrid/>
      <w:spacing w:beforeAutospacing="1" w:afterAutospacing="1"/>
    </w:pPr>
    <w:rPr>
      <w:rFonts w:eastAsia="Times New Roman"/>
      <w:color w:val="000000"/>
      <w:szCs w:val="24"/>
    </w:rPr>
  </w:style>
  <w:style w:type="paragraph" w:customStyle="1" w:styleId="regardsactu">
    <w:name w:val="regards_actu"/>
    <w:basedOn w:val="a2"/>
    <w:uiPriority w:val="99"/>
    <w:qFormat/>
    <w:rsid w:val="00650B00"/>
    <w:pPr>
      <w:widowControl/>
      <w:snapToGrid/>
      <w:spacing w:beforeAutospacing="1" w:afterAutospacing="1"/>
    </w:pPr>
    <w:rPr>
      <w:rFonts w:eastAsia="Times New Roman"/>
      <w:szCs w:val="24"/>
    </w:rPr>
  </w:style>
  <w:style w:type="paragraph" w:customStyle="1" w:styleId="mw-geshi">
    <w:name w:val="mw-geshi"/>
    <w:basedOn w:val="a2"/>
    <w:uiPriority w:val="99"/>
    <w:qFormat/>
    <w:rsid w:val="00650B00"/>
    <w:pPr>
      <w:widowControl/>
      <w:snapToGrid/>
      <w:spacing w:beforeAutospacing="1" w:afterAutospacing="1"/>
    </w:pPr>
    <w:rPr>
      <w:rFonts w:ascii="Courier New" w:eastAsia="Times New Roman" w:hAnsi="Courier New" w:cs="Courier New"/>
      <w:szCs w:val="24"/>
    </w:rPr>
  </w:style>
  <w:style w:type="paragraph" w:customStyle="1" w:styleId="fr-collapsible-content1">
    <w:name w:val="fr-collapsible-content1"/>
    <w:basedOn w:val="a2"/>
    <w:uiPriority w:val="99"/>
    <w:qFormat/>
    <w:rsid w:val="00650B00"/>
    <w:pPr>
      <w:widowControl/>
      <w:snapToGrid/>
      <w:spacing w:beforeAutospacing="1" w:afterAutospacing="1"/>
    </w:pPr>
    <w:rPr>
      <w:rFonts w:eastAsia="Times New Roman"/>
      <w:sz w:val="22"/>
      <w:szCs w:val="22"/>
    </w:rPr>
  </w:style>
  <w:style w:type="paragraph" w:customStyle="1" w:styleId="fr-collapsible-toggle1">
    <w:name w:val="fr-collapsible-toggle1"/>
    <w:basedOn w:val="a2"/>
    <w:uiPriority w:val="99"/>
    <w:qFormat/>
    <w:rsid w:val="00650B00"/>
    <w:pPr>
      <w:widowControl/>
      <w:snapToGrid/>
      <w:spacing w:beforeAutospacing="1" w:afterAutospacing="1"/>
    </w:pPr>
    <w:rPr>
      <w:rFonts w:eastAsia="Times New Roman"/>
      <w:sz w:val="22"/>
      <w:szCs w:val="22"/>
    </w:rPr>
  </w:style>
  <w:style w:type="paragraph" w:customStyle="1" w:styleId="fr-collapsible-toggle2">
    <w:name w:val="fr-collapsible-toggle2"/>
    <w:basedOn w:val="a2"/>
    <w:uiPriority w:val="99"/>
    <w:qFormat/>
    <w:rsid w:val="00650B00"/>
    <w:pPr>
      <w:widowControl/>
      <w:snapToGrid/>
      <w:spacing w:beforeAutospacing="1" w:afterAutospacing="1"/>
    </w:pPr>
    <w:rPr>
      <w:rFonts w:eastAsia="Times New Roman"/>
      <w:sz w:val="22"/>
      <w:szCs w:val="22"/>
    </w:rPr>
  </w:style>
  <w:style w:type="paragraph" w:customStyle="1" w:styleId="fr-collapsible-toggle3">
    <w:name w:val="fr-collapsible-toggle3"/>
    <w:basedOn w:val="a2"/>
    <w:uiPriority w:val="99"/>
    <w:qFormat/>
    <w:rsid w:val="00650B00"/>
    <w:pPr>
      <w:widowControl/>
      <w:snapToGrid/>
      <w:spacing w:beforeAutospacing="1" w:afterAutospacing="1"/>
    </w:pPr>
    <w:rPr>
      <w:rFonts w:eastAsia="Times New Roman"/>
      <w:sz w:val="22"/>
      <w:szCs w:val="22"/>
    </w:rPr>
  </w:style>
  <w:style w:type="paragraph" w:customStyle="1" w:styleId="navboxnewtitle1">
    <w:name w:val="navboxnew_title1"/>
    <w:basedOn w:val="a2"/>
    <w:uiPriority w:val="99"/>
    <w:qFormat/>
    <w:rsid w:val="00650B00"/>
    <w:pPr>
      <w:widowControl/>
      <w:shd w:val="clear" w:color="auto" w:fill="CCCCFF"/>
      <w:snapToGrid/>
      <w:spacing w:before="0" w:after="30"/>
      <w:jc w:val="center"/>
    </w:pPr>
    <w:rPr>
      <w:rFonts w:eastAsia="Times New Roman"/>
      <w:b/>
      <w:bCs/>
      <w:szCs w:val="24"/>
    </w:rPr>
  </w:style>
  <w:style w:type="paragraph" w:customStyle="1" w:styleId="navboxnewtitlesub1">
    <w:name w:val="navboxnew_titlesub1"/>
    <w:basedOn w:val="a2"/>
    <w:uiPriority w:val="99"/>
    <w:qFormat/>
    <w:rsid w:val="00650B00"/>
    <w:pPr>
      <w:widowControl/>
      <w:snapToGrid/>
      <w:spacing w:beforeAutospacing="1" w:afterAutospacing="1"/>
    </w:pPr>
    <w:rPr>
      <w:rFonts w:eastAsia="Times New Roman"/>
      <w:sz w:val="19"/>
      <w:szCs w:val="19"/>
    </w:rPr>
  </w:style>
  <w:style w:type="paragraph" w:customStyle="1" w:styleId="fr-collapsible-content2">
    <w:name w:val="fr-collapsible-content2"/>
    <w:basedOn w:val="a2"/>
    <w:uiPriority w:val="99"/>
    <w:qFormat/>
    <w:rsid w:val="00650B00"/>
    <w:pPr>
      <w:widowControl/>
      <w:snapToGrid/>
      <w:spacing w:beforeAutospacing="1" w:afterAutospacing="1"/>
    </w:pPr>
    <w:rPr>
      <w:rFonts w:eastAsia="Times New Roman"/>
      <w:sz w:val="22"/>
      <w:szCs w:val="22"/>
    </w:rPr>
  </w:style>
  <w:style w:type="paragraph" w:customStyle="1" w:styleId="navboxnewcell1">
    <w:name w:val="navboxnew_cell1"/>
    <w:basedOn w:val="a2"/>
    <w:uiPriority w:val="99"/>
    <w:qFormat/>
    <w:rsid w:val="00650B00"/>
    <w:pPr>
      <w:widowControl/>
      <w:snapToGrid/>
      <w:spacing w:beforeAutospacing="1" w:afterAutospacing="1"/>
      <w:jc w:val="center"/>
    </w:pPr>
    <w:rPr>
      <w:rFonts w:eastAsia="Times New Roman"/>
      <w:szCs w:val="24"/>
    </w:rPr>
  </w:style>
  <w:style w:type="paragraph" w:customStyle="1" w:styleId="navboxnewth1">
    <w:name w:val="navboxnew_th1"/>
    <w:basedOn w:val="a2"/>
    <w:uiPriority w:val="99"/>
    <w:qFormat/>
    <w:rsid w:val="00650B00"/>
    <w:pPr>
      <w:widowControl/>
      <w:pBdr>
        <w:right w:val="single" w:sz="12" w:space="9" w:color="F9F9F9"/>
      </w:pBdr>
      <w:shd w:val="clear" w:color="auto" w:fill="DDDDFF"/>
      <w:snapToGrid/>
      <w:spacing w:beforeAutospacing="1" w:afterAutospacing="1"/>
    </w:pPr>
    <w:rPr>
      <w:rFonts w:eastAsia="Times New Roman"/>
      <w:b/>
      <w:bCs/>
      <w:szCs w:val="24"/>
    </w:rPr>
  </w:style>
  <w:style w:type="paragraph" w:customStyle="1" w:styleId="navboxnewlast1">
    <w:name w:val="navboxnew_last1"/>
    <w:basedOn w:val="a2"/>
    <w:uiPriority w:val="99"/>
    <w:qFormat/>
    <w:rsid w:val="00650B00"/>
    <w:pPr>
      <w:widowControl/>
      <w:snapToGrid/>
      <w:spacing w:beforeAutospacing="1" w:afterAutospacing="1"/>
    </w:pPr>
    <w:rPr>
      <w:rFonts w:eastAsia="Times New Roman"/>
      <w:szCs w:val="24"/>
    </w:rPr>
  </w:style>
  <w:style w:type="paragraph" w:customStyle="1" w:styleId="impair1">
    <w:name w:val="impair1"/>
    <w:basedOn w:val="a2"/>
    <w:uiPriority w:val="99"/>
    <w:qFormat/>
    <w:rsid w:val="00650B00"/>
    <w:pPr>
      <w:widowControl/>
      <w:shd w:val="clear" w:color="auto" w:fill="EEEEFF"/>
      <w:snapToGrid/>
      <w:spacing w:beforeAutospacing="1" w:afterAutospacing="1"/>
    </w:pPr>
    <w:rPr>
      <w:rFonts w:eastAsia="Times New Roman"/>
      <w:szCs w:val="24"/>
    </w:rPr>
  </w:style>
  <w:style w:type="paragraph" w:customStyle="1" w:styleId="pair1">
    <w:name w:val="pair1"/>
    <w:basedOn w:val="a2"/>
    <w:uiPriority w:val="99"/>
    <w:qFormat/>
    <w:rsid w:val="00650B00"/>
    <w:pPr>
      <w:widowControl/>
      <w:shd w:val="clear" w:color="auto" w:fill="F9F9F9"/>
      <w:snapToGrid/>
      <w:spacing w:beforeAutospacing="1" w:afterAutospacing="1"/>
    </w:pPr>
    <w:rPr>
      <w:rFonts w:eastAsia="Times New Roman"/>
      <w:szCs w:val="24"/>
    </w:rPr>
  </w:style>
  <w:style w:type="paragraph" w:customStyle="1" w:styleId="navboxnewbanner1">
    <w:name w:val="navboxnew_banner1"/>
    <w:basedOn w:val="a2"/>
    <w:uiPriority w:val="99"/>
    <w:qFormat/>
    <w:rsid w:val="00650B00"/>
    <w:pPr>
      <w:widowControl/>
      <w:shd w:val="clear" w:color="auto" w:fill="DDDDFF"/>
      <w:snapToGrid/>
      <w:spacing w:before="0" w:after="30"/>
      <w:jc w:val="center"/>
    </w:pPr>
    <w:rPr>
      <w:rFonts w:eastAsia="Times New Roman"/>
      <w:szCs w:val="24"/>
    </w:rPr>
  </w:style>
  <w:style w:type="paragraph" w:customStyle="1" w:styleId="navboxnewimage1">
    <w:name w:val="navboxnew_image1"/>
    <w:basedOn w:val="a2"/>
    <w:uiPriority w:val="99"/>
    <w:qFormat/>
    <w:rsid w:val="00650B00"/>
    <w:pPr>
      <w:widowControl/>
      <w:snapToGrid/>
      <w:spacing w:beforeAutospacing="1" w:afterAutospacing="1"/>
    </w:pPr>
    <w:rPr>
      <w:rFonts w:eastAsia="Times New Roman"/>
      <w:szCs w:val="24"/>
    </w:rPr>
  </w:style>
  <w:style w:type="paragraph" w:customStyle="1" w:styleId="navboxnewcell2">
    <w:name w:val="navboxnew_cell2"/>
    <w:basedOn w:val="a2"/>
    <w:uiPriority w:val="99"/>
    <w:qFormat/>
    <w:rsid w:val="00650B00"/>
    <w:pPr>
      <w:widowControl/>
      <w:snapToGrid/>
      <w:spacing w:beforeAutospacing="1" w:afterAutospacing="1"/>
      <w:jc w:val="center"/>
    </w:pPr>
    <w:rPr>
      <w:rFonts w:eastAsia="Times New Roman"/>
      <w:szCs w:val="24"/>
    </w:rPr>
  </w:style>
  <w:style w:type="paragraph" w:customStyle="1" w:styleId="navboxnewie1">
    <w:name w:val="navboxnew_ie1"/>
    <w:basedOn w:val="a2"/>
    <w:uiPriority w:val="99"/>
    <w:qFormat/>
    <w:rsid w:val="00650B00"/>
    <w:pPr>
      <w:widowControl/>
      <w:snapToGrid/>
      <w:spacing w:beforeAutospacing="1" w:afterAutospacing="1"/>
    </w:pPr>
    <w:rPr>
      <w:rFonts w:eastAsia="Times New Roman"/>
      <w:szCs w:val="24"/>
    </w:rPr>
  </w:style>
  <w:style w:type="paragraph" w:customStyle="1" w:styleId="navboxnewtitle2">
    <w:name w:val="navboxnew_title2"/>
    <w:basedOn w:val="a2"/>
    <w:uiPriority w:val="99"/>
    <w:qFormat/>
    <w:rsid w:val="00650B00"/>
    <w:pPr>
      <w:widowControl/>
      <w:shd w:val="clear" w:color="auto" w:fill="99CC99"/>
      <w:snapToGrid/>
      <w:spacing w:beforeAutospacing="1" w:afterAutospacing="1"/>
    </w:pPr>
    <w:rPr>
      <w:rFonts w:eastAsia="Times New Roman"/>
      <w:szCs w:val="24"/>
    </w:rPr>
  </w:style>
  <w:style w:type="paragraph" w:customStyle="1" w:styleId="navboxnewbanner2">
    <w:name w:val="navboxnew_banner2"/>
    <w:basedOn w:val="a2"/>
    <w:uiPriority w:val="99"/>
    <w:qFormat/>
    <w:rsid w:val="00650B00"/>
    <w:pPr>
      <w:widowControl/>
      <w:shd w:val="clear" w:color="auto" w:fill="99CC99"/>
      <w:snapToGrid/>
      <w:spacing w:beforeAutospacing="1" w:afterAutospacing="1"/>
    </w:pPr>
    <w:rPr>
      <w:rFonts w:eastAsia="Times New Roman"/>
      <w:szCs w:val="24"/>
    </w:rPr>
  </w:style>
  <w:style w:type="paragraph" w:customStyle="1" w:styleId="navboxnewth2">
    <w:name w:val="navboxnew_th2"/>
    <w:basedOn w:val="a2"/>
    <w:uiPriority w:val="99"/>
    <w:qFormat/>
    <w:rsid w:val="00650B00"/>
    <w:pPr>
      <w:widowControl/>
      <w:shd w:val="clear" w:color="auto" w:fill="B3D9B3"/>
      <w:snapToGrid/>
      <w:spacing w:beforeAutospacing="1" w:afterAutospacing="1"/>
    </w:pPr>
    <w:rPr>
      <w:rFonts w:eastAsia="Times New Roman"/>
      <w:szCs w:val="24"/>
    </w:rPr>
  </w:style>
  <w:style w:type="paragraph" w:customStyle="1" w:styleId="navboxnewtitle3">
    <w:name w:val="navboxnew_title3"/>
    <w:basedOn w:val="a2"/>
    <w:uiPriority w:val="99"/>
    <w:qFormat/>
    <w:rsid w:val="00650B00"/>
    <w:pPr>
      <w:widowControl/>
      <w:shd w:val="clear" w:color="auto" w:fill="DFEDFF"/>
      <w:snapToGrid/>
      <w:spacing w:beforeAutospacing="1" w:afterAutospacing="1"/>
    </w:pPr>
    <w:rPr>
      <w:rFonts w:eastAsia="Times New Roman"/>
      <w:szCs w:val="24"/>
    </w:rPr>
  </w:style>
  <w:style w:type="paragraph" w:customStyle="1" w:styleId="navboxnewbanner3">
    <w:name w:val="navboxnew_banner3"/>
    <w:basedOn w:val="a2"/>
    <w:uiPriority w:val="99"/>
    <w:qFormat/>
    <w:rsid w:val="00650B00"/>
    <w:pPr>
      <w:widowControl/>
      <w:shd w:val="clear" w:color="auto" w:fill="DFEDFF"/>
      <w:snapToGrid/>
      <w:spacing w:beforeAutospacing="1" w:afterAutospacing="1"/>
    </w:pPr>
    <w:rPr>
      <w:rFonts w:eastAsia="Times New Roman"/>
      <w:szCs w:val="24"/>
    </w:rPr>
  </w:style>
  <w:style w:type="paragraph" w:customStyle="1" w:styleId="navboxnewth3">
    <w:name w:val="navboxnew_th3"/>
    <w:basedOn w:val="a2"/>
    <w:uiPriority w:val="99"/>
    <w:qFormat/>
    <w:rsid w:val="00650B00"/>
    <w:pPr>
      <w:widowControl/>
      <w:shd w:val="clear" w:color="auto" w:fill="E7F2FF"/>
      <w:snapToGrid/>
      <w:spacing w:beforeAutospacing="1" w:afterAutospacing="1"/>
    </w:pPr>
    <w:rPr>
      <w:rFonts w:eastAsia="Times New Roman"/>
      <w:szCs w:val="24"/>
    </w:rPr>
  </w:style>
  <w:style w:type="paragraph" w:customStyle="1" w:styleId="fr-collapsible-toggle4">
    <w:name w:val="fr-collapsible-toggle4"/>
    <w:basedOn w:val="a2"/>
    <w:uiPriority w:val="99"/>
    <w:qFormat/>
    <w:rsid w:val="00650B00"/>
    <w:pPr>
      <w:widowControl/>
      <w:snapToGrid/>
      <w:spacing w:beforeAutospacing="1" w:afterAutospacing="1"/>
    </w:pPr>
    <w:rPr>
      <w:rFonts w:eastAsia="Times New Roman"/>
      <w:sz w:val="22"/>
      <w:szCs w:val="22"/>
    </w:rPr>
  </w:style>
  <w:style w:type="paragraph" w:customStyle="1" w:styleId="navboxnewtitle4">
    <w:name w:val="navboxnew_title4"/>
    <w:basedOn w:val="a2"/>
    <w:uiPriority w:val="99"/>
    <w:qFormat/>
    <w:rsid w:val="00650B00"/>
    <w:pPr>
      <w:widowControl/>
      <w:shd w:val="clear" w:color="auto" w:fill="CCCCFF"/>
      <w:snapToGrid/>
      <w:spacing w:before="0" w:after="30"/>
      <w:jc w:val="center"/>
    </w:pPr>
    <w:rPr>
      <w:rFonts w:eastAsia="Times New Roman"/>
      <w:b/>
      <w:bCs/>
      <w:szCs w:val="24"/>
    </w:rPr>
  </w:style>
  <w:style w:type="paragraph" w:customStyle="1" w:styleId="navboxnewtitlesub2">
    <w:name w:val="navboxnew_titlesub2"/>
    <w:basedOn w:val="a2"/>
    <w:uiPriority w:val="99"/>
    <w:qFormat/>
    <w:rsid w:val="00650B00"/>
    <w:pPr>
      <w:widowControl/>
      <w:snapToGrid/>
      <w:spacing w:beforeAutospacing="1" w:afterAutospacing="1"/>
    </w:pPr>
    <w:rPr>
      <w:rFonts w:eastAsia="Times New Roman"/>
      <w:sz w:val="19"/>
      <w:szCs w:val="19"/>
    </w:rPr>
  </w:style>
  <w:style w:type="paragraph" w:customStyle="1" w:styleId="fr-collapsible-content3">
    <w:name w:val="fr-collapsible-content3"/>
    <w:basedOn w:val="a2"/>
    <w:uiPriority w:val="99"/>
    <w:qFormat/>
    <w:rsid w:val="00650B00"/>
    <w:pPr>
      <w:widowControl/>
      <w:snapToGrid/>
      <w:spacing w:beforeAutospacing="1" w:afterAutospacing="1"/>
    </w:pPr>
    <w:rPr>
      <w:rFonts w:eastAsia="Times New Roman"/>
      <w:sz w:val="22"/>
      <w:szCs w:val="22"/>
    </w:rPr>
  </w:style>
  <w:style w:type="paragraph" w:customStyle="1" w:styleId="navboxnewrow1">
    <w:name w:val="navboxnew_row1"/>
    <w:basedOn w:val="a2"/>
    <w:uiPriority w:val="99"/>
    <w:qFormat/>
    <w:rsid w:val="00650B00"/>
    <w:pPr>
      <w:widowControl/>
      <w:shd w:val="clear" w:color="auto" w:fill="DDDDFF"/>
      <w:snapToGrid/>
      <w:spacing w:beforeAutospacing="1" w:afterAutospacing="1"/>
    </w:pPr>
    <w:rPr>
      <w:rFonts w:eastAsia="Times New Roman"/>
      <w:szCs w:val="24"/>
    </w:rPr>
  </w:style>
  <w:style w:type="paragraph" w:customStyle="1" w:styleId="navboxnewth4">
    <w:name w:val="navboxnew_th4"/>
    <w:basedOn w:val="a2"/>
    <w:uiPriority w:val="99"/>
    <w:qFormat/>
    <w:rsid w:val="00650B00"/>
    <w:pPr>
      <w:widowControl/>
      <w:pBdr>
        <w:top w:val="single" w:sz="12" w:space="0" w:color="F9F9F9"/>
      </w:pBdr>
      <w:snapToGrid/>
      <w:spacing w:beforeAutospacing="1" w:afterAutospacing="1"/>
      <w:jc w:val="center"/>
    </w:pPr>
    <w:rPr>
      <w:rFonts w:eastAsia="Times New Roman"/>
      <w:b/>
      <w:bCs/>
      <w:szCs w:val="24"/>
    </w:rPr>
  </w:style>
  <w:style w:type="paragraph" w:customStyle="1" w:styleId="navboxnewie2">
    <w:name w:val="navboxnew_ie2"/>
    <w:basedOn w:val="a2"/>
    <w:uiPriority w:val="99"/>
    <w:qFormat/>
    <w:rsid w:val="00650B00"/>
    <w:pPr>
      <w:widowControl/>
      <w:pBdr>
        <w:left w:val="single" w:sz="12" w:space="0" w:color="F9F9F9"/>
      </w:pBdr>
      <w:snapToGrid/>
      <w:spacing w:beforeAutospacing="1" w:afterAutospacing="1"/>
    </w:pPr>
    <w:rPr>
      <w:rFonts w:eastAsia="Times New Roman"/>
      <w:szCs w:val="24"/>
    </w:rPr>
  </w:style>
  <w:style w:type="paragraph" w:customStyle="1" w:styleId="navboxnewinline1">
    <w:name w:val="navboxnew_inline1"/>
    <w:basedOn w:val="a2"/>
    <w:uiPriority w:val="99"/>
    <w:qFormat/>
    <w:rsid w:val="00650B00"/>
    <w:pPr>
      <w:widowControl/>
      <w:shd w:val="clear" w:color="auto" w:fill="F9F9F9"/>
      <w:snapToGrid/>
      <w:spacing w:beforeAutospacing="1" w:afterAutospacing="1"/>
    </w:pPr>
    <w:rPr>
      <w:rFonts w:eastAsia="Times New Roman"/>
      <w:szCs w:val="24"/>
    </w:rPr>
  </w:style>
  <w:style w:type="paragraph" w:customStyle="1" w:styleId="navboxnewinline2">
    <w:name w:val="navboxnew_inline2"/>
    <w:basedOn w:val="a2"/>
    <w:uiPriority w:val="99"/>
    <w:qFormat/>
    <w:rsid w:val="00650B00"/>
    <w:pPr>
      <w:widowControl/>
      <w:shd w:val="clear" w:color="auto" w:fill="EEEEFF"/>
      <w:snapToGrid/>
      <w:spacing w:beforeAutospacing="1" w:afterAutospacing="1"/>
    </w:pPr>
    <w:rPr>
      <w:rFonts w:eastAsia="Times New Roman"/>
      <w:szCs w:val="24"/>
    </w:rPr>
  </w:style>
  <w:style w:type="paragraph" w:customStyle="1" w:styleId="navboxnewimage2">
    <w:name w:val="navboxnew_image2"/>
    <w:basedOn w:val="a2"/>
    <w:uiPriority w:val="99"/>
    <w:qFormat/>
    <w:rsid w:val="00650B00"/>
    <w:pPr>
      <w:widowControl/>
      <w:snapToGrid/>
      <w:spacing w:beforeAutospacing="1" w:afterAutospacing="1"/>
    </w:pPr>
    <w:rPr>
      <w:rFonts w:eastAsia="Times New Roman"/>
      <w:vanish/>
      <w:szCs w:val="24"/>
    </w:rPr>
  </w:style>
  <w:style w:type="paragraph" w:customStyle="1" w:styleId="navboxnewbanner4">
    <w:name w:val="navboxnew_banner4"/>
    <w:basedOn w:val="a2"/>
    <w:uiPriority w:val="99"/>
    <w:qFormat/>
    <w:rsid w:val="00650B00"/>
    <w:pPr>
      <w:widowControl/>
      <w:shd w:val="clear" w:color="auto" w:fill="CCCCFF"/>
      <w:snapToGrid/>
      <w:spacing w:before="30" w:after="0"/>
      <w:jc w:val="center"/>
    </w:pPr>
    <w:rPr>
      <w:rFonts w:eastAsia="Times New Roman"/>
      <w:szCs w:val="24"/>
    </w:rPr>
  </w:style>
  <w:style w:type="paragraph" w:customStyle="1" w:styleId="navboxnew1">
    <w:name w:val="navboxnew1"/>
    <w:basedOn w:val="a2"/>
    <w:uiPriority w:val="99"/>
    <w:qFormat/>
    <w:rsid w:val="00650B00"/>
    <w:pPr>
      <w:widowControl/>
      <w:shd w:val="clear" w:color="auto" w:fill="F9F9F9"/>
      <w:snapToGrid/>
      <w:spacing w:beforeAutospacing="1" w:afterAutospacing="1"/>
    </w:pPr>
    <w:rPr>
      <w:rFonts w:eastAsia="Times New Roman"/>
      <w:szCs w:val="24"/>
    </w:rPr>
  </w:style>
  <w:style w:type="paragraph" w:customStyle="1" w:styleId="play-btn-large1">
    <w:name w:val="play-btn-large1"/>
    <w:basedOn w:val="a2"/>
    <w:uiPriority w:val="99"/>
    <w:qFormat/>
    <w:rsid w:val="00650B00"/>
    <w:pPr>
      <w:widowControl/>
      <w:snapToGrid/>
      <w:spacing w:before="0" w:afterAutospacing="1"/>
      <w:ind w:left="-525"/>
    </w:pPr>
    <w:rPr>
      <w:rFonts w:eastAsia="Times New Roman"/>
      <w:szCs w:val="24"/>
    </w:rPr>
  </w:style>
  <w:style w:type="paragraph" w:customStyle="1" w:styleId="ui-widget1">
    <w:name w:val="ui-widget1"/>
    <w:basedOn w:val="a2"/>
    <w:uiPriority w:val="99"/>
    <w:qFormat/>
    <w:rsid w:val="00650B00"/>
    <w:pPr>
      <w:widowControl/>
      <w:snapToGrid/>
      <w:spacing w:beforeAutospacing="1" w:afterAutospacing="1"/>
    </w:pPr>
    <w:rPr>
      <w:rFonts w:ascii="Arial" w:eastAsia="Times New Roman" w:hAnsi="Arial" w:cs="Arial"/>
      <w:szCs w:val="24"/>
    </w:rPr>
  </w:style>
  <w:style w:type="paragraph" w:customStyle="1" w:styleId="ui-state-default1">
    <w:name w:val="ui-state-default1"/>
    <w:basedOn w:val="a2"/>
    <w:uiPriority w:val="99"/>
    <w:qFormat/>
    <w:rsid w:val="00650B00"/>
    <w:pPr>
      <w:widowControl/>
      <w:pBdr>
        <w:top w:val="single" w:sz="6" w:space="0" w:color="AED0EA"/>
        <w:left w:val="single" w:sz="6" w:space="0" w:color="AED0EA"/>
        <w:bottom w:val="single" w:sz="6" w:space="0" w:color="AED0EA"/>
        <w:right w:val="single" w:sz="6" w:space="0" w:color="AED0EA"/>
      </w:pBdr>
      <w:shd w:val="clear" w:color="auto" w:fill="D7EBF9"/>
      <w:snapToGrid/>
      <w:spacing w:beforeAutospacing="1" w:afterAutospacing="1"/>
    </w:pPr>
    <w:rPr>
      <w:rFonts w:eastAsia="Times New Roman"/>
      <w:color w:val="2779AA"/>
      <w:szCs w:val="24"/>
    </w:rPr>
  </w:style>
  <w:style w:type="paragraph" w:customStyle="1" w:styleId="ui-state-default2">
    <w:name w:val="ui-state-default2"/>
    <w:basedOn w:val="a2"/>
    <w:uiPriority w:val="99"/>
    <w:qFormat/>
    <w:rsid w:val="00650B00"/>
    <w:pPr>
      <w:widowControl/>
      <w:pBdr>
        <w:top w:val="single" w:sz="6" w:space="0" w:color="AED0EA"/>
        <w:left w:val="single" w:sz="6" w:space="0" w:color="AED0EA"/>
        <w:bottom w:val="single" w:sz="6" w:space="0" w:color="AED0EA"/>
        <w:right w:val="single" w:sz="6" w:space="0" w:color="AED0EA"/>
      </w:pBdr>
      <w:shd w:val="clear" w:color="auto" w:fill="D7EBF9"/>
      <w:snapToGrid/>
      <w:spacing w:beforeAutospacing="1" w:afterAutospacing="1"/>
    </w:pPr>
    <w:rPr>
      <w:rFonts w:eastAsia="Times New Roman"/>
      <w:color w:val="2779AA"/>
      <w:szCs w:val="24"/>
    </w:rPr>
  </w:style>
  <w:style w:type="paragraph" w:customStyle="1" w:styleId="ui-state-hover1">
    <w:name w:val="ui-state-hover1"/>
    <w:basedOn w:val="a2"/>
    <w:uiPriority w:val="99"/>
    <w:qFormat/>
    <w:rsid w:val="00650B00"/>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hover2">
    <w:name w:val="ui-state-hover2"/>
    <w:basedOn w:val="a2"/>
    <w:uiPriority w:val="99"/>
    <w:qFormat/>
    <w:rsid w:val="00650B00"/>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focus1">
    <w:name w:val="ui-state-focus1"/>
    <w:basedOn w:val="a2"/>
    <w:uiPriority w:val="99"/>
    <w:qFormat/>
    <w:rsid w:val="00650B00"/>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focus2">
    <w:name w:val="ui-state-focus2"/>
    <w:basedOn w:val="a2"/>
    <w:uiPriority w:val="99"/>
    <w:qFormat/>
    <w:rsid w:val="00650B00"/>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active1">
    <w:name w:val="ui-state-active1"/>
    <w:basedOn w:val="a2"/>
    <w:uiPriority w:val="99"/>
    <w:qFormat/>
    <w:rsid w:val="00650B00"/>
    <w:pPr>
      <w:widowControl/>
      <w:pBdr>
        <w:top w:val="single" w:sz="6" w:space="0" w:color="CCCCCC"/>
        <w:left w:val="single" w:sz="6" w:space="0" w:color="CCCCCC"/>
        <w:bottom w:val="single" w:sz="6" w:space="0" w:color="CCCCCC"/>
        <w:right w:val="single" w:sz="6" w:space="0" w:color="CCCCCC"/>
      </w:pBdr>
      <w:shd w:val="clear" w:color="auto" w:fill="F0F0F0"/>
      <w:snapToGrid/>
      <w:spacing w:beforeAutospacing="1" w:afterAutospacing="1"/>
    </w:pPr>
    <w:rPr>
      <w:rFonts w:eastAsia="Times New Roman"/>
      <w:color w:val="000000"/>
      <w:szCs w:val="24"/>
    </w:rPr>
  </w:style>
  <w:style w:type="paragraph" w:customStyle="1" w:styleId="ui-state-active2">
    <w:name w:val="ui-state-active2"/>
    <w:basedOn w:val="a2"/>
    <w:uiPriority w:val="99"/>
    <w:qFormat/>
    <w:rsid w:val="00650B00"/>
    <w:pPr>
      <w:widowControl/>
      <w:pBdr>
        <w:top w:val="single" w:sz="6" w:space="0" w:color="CCCCCC"/>
        <w:left w:val="single" w:sz="6" w:space="0" w:color="CCCCCC"/>
        <w:bottom w:val="single" w:sz="6" w:space="0" w:color="CCCCCC"/>
        <w:right w:val="single" w:sz="6" w:space="0" w:color="CCCCCC"/>
      </w:pBdr>
      <w:shd w:val="clear" w:color="auto" w:fill="F0F0F0"/>
      <w:snapToGrid/>
      <w:spacing w:beforeAutospacing="1" w:afterAutospacing="1"/>
    </w:pPr>
    <w:rPr>
      <w:rFonts w:eastAsia="Times New Roman"/>
      <w:color w:val="000000"/>
      <w:szCs w:val="24"/>
    </w:rPr>
  </w:style>
  <w:style w:type="paragraph" w:customStyle="1" w:styleId="ui-state-highlight1">
    <w:name w:val="ui-state-highlight1"/>
    <w:basedOn w:val="a2"/>
    <w:uiPriority w:val="99"/>
    <w:qFormat/>
    <w:rsid w:val="00650B00"/>
    <w:pPr>
      <w:widowControl/>
      <w:pBdr>
        <w:top w:val="single" w:sz="6" w:space="0" w:color="F9DD34"/>
        <w:left w:val="single" w:sz="6" w:space="0" w:color="F9DD34"/>
        <w:bottom w:val="single" w:sz="6" w:space="0" w:color="F9DD34"/>
        <w:right w:val="single" w:sz="6" w:space="0" w:color="F9DD34"/>
      </w:pBdr>
      <w:snapToGrid/>
      <w:spacing w:beforeAutospacing="1" w:afterAutospacing="1"/>
    </w:pPr>
    <w:rPr>
      <w:rFonts w:eastAsia="Times New Roman"/>
      <w:color w:val="363636"/>
      <w:szCs w:val="24"/>
    </w:rPr>
  </w:style>
  <w:style w:type="paragraph" w:customStyle="1" w:styleId="ui-state-highlight2">
    <w:name w:val="ui-state-highlight2"/>
    <w:basedOn w:val="a2"/>
    <w:uiPriority w:val="99"/>
    <w:qFormat/>
    <w:rsid w:val="00650B00"/>
    <w:pPr>
      <w:widowControl/>
      <w:pBdr>
        <w:top w:val="single" w:sz="6" w:space="0" w:color="F9DD34"/>
        <w:left w:val="single" w:sz="6" w:space="0" w:color="F9DD34"/>
        <w:bottom w:val="single" w:sz="6" w:space="0" w:color="F9DD34"/>
        <w:right w:val="single" w:sz="6" w:space="0" w:color="F9DD34"/>
      </w:pBdr>
      <w:snapToGrid/>
      <w:spacing w:beforeAutospacing="1" w:afterAutospacing="1"/>
    </w:pPr>
    <w:rPr>
      <w:rFonts w:eastAsia="Times New Roman"/>
      <w:color w:val="363636"/>
      <w:szCs w:val="24"/>
    </w:rPr>
  </w:style>
  <w:style w:type="paragraph" w:customStyle="1" w:styleId="ui-state-error1">
    <w:name w:val="ui-state-error1"/>
    <w:basedOn w:val="a2"/>
    <w:uiPriority w:val="99"/>
    <w:qFormat/>
    <w:rsid w:val="00650B00"/>
    <w:pPr>
      <w:widowControl/>
      <w:pBdr>
        <w:top w:val="single" w:sz="6" w:space="0" w:color="CD0A0A"/>
        <w:left w:val="single" w:sz="6" w:space="0" w:color="CD0A0A"/>
        <w:bottom w:val="single" w:sz="6" w:space="0" w:color="CD0A0A"/>
        <w:right w:val="single" w:sz="6" w:space="0" w:color="CD0A0A"/>
      </w:pBdr>
      <w:shd w:val="clear" w:color="auto" w:fill="CD0A0A"/>
      <w:snapToGrid/>
      <w:spacing w:beforeAutospacing="1" w:afterAutospacing="1"/>
    </w:pPr>
    <w:rPr>
      <w:rFonts w:eastAsia="Times New Roman"/>
      <w:color w:val="FFFFFF"/>
      <w:szCs w:val="24"/>
    </w:rPr>
  </w:style>
  <w:style w:type="paragraph" w:customStyle="1" w:styleId="ui-state-error2">
    <w:name w:val="ui-state-error2"/>
    <w:basedOn w:val="a2"/>
    <w:uiPriority w:val="99"/>
    <w:qFormat/>
    <w:rsid w:val="00650B00"/>
    <w:pPr>
      <w:widowControl/>
      <w:pBdr>
        <w:top w:val="single" w:sz="6" w:space="0" w:color="CD0A0A"/>
        <w:left w:val="single" w:sz="6" w:space="0" w:color="CD0A0A"/>
        <w:bottom w:val="single" w:sz="6" w:space="0" w:color="CD0A0A"/>
        <w:right w:val="single" w:sz="6" w:space="0" w:color="CD0A0A"/>
      </w:pBdr>
      <w:shd w:val="clear" w:color="auto" w:fill="CD0A0A"/>
      <w:snapToGrid/>
      <w:spacing w:beforeAutospacing="1" w:afterAutospacing="1"/>
    </w:pPr>
    <w:rPr>
      <w:rFonts w:eastAsia="Times New Roman"/>
      <w:color w:val="FFFFFF"/>
      <w:szCs w:val="24"/>
    </w:rPr>
  </w:style>
  <w:style w:type="paragraph" w:customStyle="1" w:styleId="ui-state-error-text1">
    <w:name w:val="ui-state-error-text1"/>
    <w:basedOn w:val="a2"/>
    <w:uiPriority w:val="99"/>
    <w:qFormat/>
    <w:rsid w:val="00650B00"/>
    <w:pPr>
      <w:widowControl/>
      <w:snapToGrid/>
      <w:spacing w:beforeAutospacing="1" w:afterAutospacing="1"/>
    </w:pPr>
    <w:rPr>
      <w:rFonts w:eastAsia="Times New Roman"/>
      <w:color w:val="FFFFFF"/>
      <w:szCs w:val="24"/>
    </w:rPr>
  </w:style>
  <w:style w:type="paragraph" w:customStyle="1" w:styleId="ui-state-error-text2">
    <w:name w:val="ui-state-error-text2"/>
    <w:basedOn w:val="a2"/>
    <w:uiPriority w:val="99"/>
    <w:qFormat/>
    <w:rsid w:val="00650B00"/>
    <w:pPr>
      <w:widowControl/>
      <w:snapToGrid/>
      <w:spacing w:beforeAutospacing="1" w:afterAutospacing="1"/>
    </w:pPr>
    <w:rPr>
      <w:rFonts w:eastAsia="Times New Roman"/>
      <w:color w:val="FFFFFF"/>
      <w:szCs w:val="24"/>
    </w:rPr>
  </w:style>
  <w:style w:type="paragraph" w:customStyle="1" w:styleId="ui-priority-primary1">
    <w:name w:val="ui-priority-primary1"/>
    <w:basedOn w:val="a2"/>
    <w:uiPriority w:val="99"/>
    <w:qFormat/>
    <w:rsid w:val="00650B00"/>
    <w:pPr>
      <w:widowControl/>
      <w:snapToGrid/>
      <w:spacing w:beforeAutospacing="1" w:afterAutospacing="1"/>
    </w:pPr>
    <w:rPr>
      <w:rFonts w:eastAsia="Times New Roman"/>
      <w:b/>
      <w:bCs/>
      <w:szCs w:val="24"/>
    </w:rPr>
  </w:style>
  <w:style w:type="paragraph" w:customStyle="1" w:styleId="ui-priority-primary2">
    <w:name w:val="ui-priority-primary2"/>
    <w:basedOn w:val="a2"/>
    <w:uiPriority w:val="99"/>
    <w:qFormat/>
    <w:rsid w:val="00650B00"/>
    <w:pPr>
      <w:widowControl/>
      <w:snapToGrid/>
      <w:spacing w:beforeAutospacing="1" w:afterAutospacing="1"/>
    </w:pPr>
    <w:rPr>
      <w:rFonts w:eastAsia="Times New Roman"/>
      <w:b/>
      <w:bCs/>
      <w:szCs w:val="24"/>
    </w:rPr>
  </w:style>
  <w:style w:type="paragraph" w:customStyle="1" w:styleId="ui-priority-secondary1">
    <w:name w:val="ui-priority-secondary1"/>
    <w:basedOn w:val="a2"/>
    <w:uiPriority w:val="99"/>
    <w:qFormat/>
    <w:rsid w:val="00650B00"/>
    <w:pPr>
      <w:widowControl/>
      <w:snapToGrid/>
      <w:spacing w:beforeAutospacing="1" w:afterAutospacing="1"/>
    </w:pPr>
    <w:rPr>
      <w:rFonts w:eastAsia="Times New Roman"/>
      <w:szCs w:val="24"/>
    </w:rPr>
  </w:style>
  <w:style w:type="paragraph" w:customStyle="1" w:styleId="ui-priority-secondary2">
    <w:name w:val="ui-priority-secondary2"/>
    <w:basedOn w:val="a2"/>
    <w:uiPriority w:val="99"/>
    <w:qFormat/>
    <w:rsid w:val="00650B00"/>
    <w:pPr>
      <w:widowControl/>
      <w:snapToGrid/>
      <w:spacing w:beforeAutospacing="1" w:afterAutospacing="1"/>
    </w:pPr>
    <w:rPr>
      <w:rFonts w:eastAsia="Times New Roman"/>
      <w:szCs w:val="24"/>
    </w:rPr>
  </w:style>
  <w:style w:type="paragraph" w:customStyle="1" w:styleId="ui-state-disabled1">
    <w:name w:val="ui-state-disabled1"/>
    <w:basedOn w:val="a2"/>
    <w:uiPriority w:val="99"/>
    <w:qFormat/>
    <w:rsid w:val="00650B00"/>
    <w:pPr>
      <w:widowControl/>
      <w:snapToGrid/>
      <w:spacing w:beforeAutospacing="1" w:afterAutospacing="1"/>
    </w:pPr>
    <w:rPr>
      <w:rFonts w:eastAsia="Times New Roman"/>
      <w:szCs w:val="24"/>
    </w:rPr>
  </w:style>
  <w:style w:type="paragraph" w:customStyle="1" w:styleId="ui-state-disabled2">
    <w:name w:val="ui-state-disabled2"/>
    <w:basedOn w:val="a2"/>
    <w:uiPriority w:val="99"/>
    <w:qFormat/>
    <w:rsid w:val="00650B00"/>
    <w:pPr>
      <w:widowControl/>
      <w:snapToGrid/>
      <w:spacing w:beforeAutospacing="1" w:afterAutospacing="1"/>
    </w:pPr>
    <w:rPr>
      <w:rFonts w:eastAsia="Times New Roman"/>
      <w:szCs w:val="24"/>
    </w:rPr>
  </w:style>
  <w:style w:type="paragraph" w:customStyle="1" w:styleId="ui-icon1">
    <w:name w:val="ui-icon1"/>
    <w:basedOn w:val="a2"/>
    <w:uiPriority w:val="99"/>
    <w:qFormat/>
    <w:rsid w:val="00650B00"/>
    <w:pPr>
      <w:widowControl/>
      <w:snapToGrid/>
      <w:spacing w:beforeAutospacing="1" w:afterAutospacing="1"/>
      <w:ind w:firstLine="7343"/>
    </w:pPr>
    <w:rPr>
      <w:rFonts w:eastAsia="Times New Roman"/>
      <w:szCs w:val="24"/>
    </w:rPr>
  </w:style>
  <w:style w:type="paragraph" w:customStyle="1" w:styleId="ui-icon2">
    <w:name w:val="ui-icon2"/>
    <w:basedOn w:val="a2"/>
    <w:uiPriority w:val="99"/>
    <w:qFormat/>
    <w:rsid w:val="00650B00"/>
    <w:pPr>
      <w:widowControl/>
      <w:snapToGrid/>
      <w:spacing w:beforeAutospacing="1" w:afterAutospacing="1"/>
      <w:ind w:firstLine="7343"/>
    </w:pPr>
    <w:rPr>
      <w:rFonts w:eastAsia="Times New Roman"/>
      <w:szCs w:val="24"/>
    </w:rPr>
  </w:style>
  <w:style w:type="paragraph" w:customStyle="1" w:styleId="ui-icon3">
    <w:name w:val="ui-icon3"/>
    <w:basedOn w:val="a2"/>
    <w:uiPriority w:val="99"/>
    <w:qFormat/>
    <w:rsid w:val="00650B00"/>
    <w:pPr>
      <w:widowControl/>
      <w:snapToGrid/>
      <w:spacing w:beforeAutospacing="1" w:afterAutospacing="1"/>
      <w:ind w:firstLine="7343"/>
    </w:pPr>
    <w:rPr>
      <w:rFonts w:eastAsia="Times New Roman"/>
      <w:szCs w:val="24"/>
    </w:rPr>
  </w:style>
  <w:style w:type="paragraph" w:customStyle="1" w:styleId="ui-icon4">
    <w:name w:val="ui-icon4"/>
    <w:basedOn w:val="a2"/>
    <w:uiPriority w:val="99"/>
    <w:qFormat/>
    <w:rsid w:val="00650B00"/>
    <w:pPr>
      <w:widowControl/>
      <w:snapToGrid/>
      <w:spacing w:beforeAutospacing="1" w:afterAutospacing="1"/>
      <w:ind w:firstLine="7343"/>
    </w:pPr>
    <w:rPr>
      <w:rFonts w:eastAsia="Times New Roman"/>
      <w:szCs w:val="24"/>
    </w:rPr>
  </w:style>
  <w:style w:type="paragraph" w:customStyle="1" w:styleId="ui-icon5">
    <w:name w:val="ui-icon5"/>
    <w:basedOn w:val="a2"/>
    <w:uiPriority w:val="99"/>
    <w:qFormat/>
    <w:rsid w:val="00650B00"/>
    <w:pPr>
      <w:widowControl/>
      <w:snapToGrid/>
      <w:spacing w:beforeAutospacing="1" w:afterAutospacing="1"/>
      <w:ind w:firstLine="7343"/>
    </w:pPr>
    <w:rPr>
      <w:rFonts w:eastAsia="Times New Roman"/>
      <w:szCs w:val="24"/>
    </w:rPr>
  </w:style>
  <w:style w:type="paragraph" w:customStyle="1" w:styleId="ui-icon6">
    <w:name w:val="ui-icon6"/>
    <w:basedOn w:val="a2"/>
    <w:uiPriority w:val="99"/>
    <w:qFormat/>
    <w:rsid w:val="00650B00"/>
    <w:pPr>
      <w:widowControl/>
      <w:snapToGrid/>
      <w:spacing w:beforeAutospacing="1" w:afterAutospacing="1"/>
      <w:ind w:firstLine="7343"/>
    </w:pPr>
    <w:rPr>
      <w:rFonts w:eastAsia="Times New Roman"/>
      <w:szCs w:val="24"/>
    </w:rPr>
  </w:style>
  <w:style w:type="paragraph" w:customStyle="1" w:styleId="ui-icon7">
    <w:name w:val="ui-icon7"/>
    <w:basedOn w:val="a2"/>
    <w:uiPriority w:val="99"/>
    <w:qFormat/>
    <w:rsid w:val="00650B00"/>
    <w:pPr>
      <w:widowControl/>
      <w:snapToGrid/>
      <w:spacing w:beforeAutospacing="1" w:afterAutospacing="1"/>
      <w:ind w:firstLine="7343"/>
    </w:pPr>
    <w:rPr>
      <w:rFonts w:eastAsia="Times New Roman"/>
      <w:szCs w:val="24"/>
    </w:rPr>
  </w:style>
  <w:style w:type="paragraph" w:customStyle="1" w:styleId="ui-icon8">
    <w:name w:val="ui-icon8"/>
    <w:basedOn w:val="a2"/>
    <w:uiPriority w:val="99"/>
    <w:qFormat/>
    <w:rsid w:val="00650B00"/>
    <w:pPr>
      <w:widowControl/>
      <w:snapToGrid/>
      <w:spacing w:beforeAutospacing="1" w:afterAutospacing="1"/>
      <w:ind w:firstLine="7343"/>
    </w:pPr>
    <w:rPr>
      <w:rFonts w:eastAsia="Times New Roman"/>
      <w:szCs w:val="24"/>
    </w:rPr>
  </w:style>
  <w:style w:type="paragraph" w:customStyle="1" w:styleId="ui-icon9">
    <w:name w:val="ui-icon9"/>
    <w:basedOn w:val="a2"/>
    <w:uiPriority w:val="99"/>
    <w:qFormat/>
    <w:rsid w:val="00650B00"/>
    <w:pPr>
      <w:widowControl/>
      <w:snapToGrid/>
      <w:spacing w:beforeAutospacing="1" w:afterAutospacing="1"/>
      <w:ind w:firstLine="7343"/>
    </w:pPr>
    <w:rPr>
      <w:rFonts w:eastAsia="Times New Roman"/>
      <w:szCs w:val="24"/>
    </w:rPr>
  </w:style>
  <w:style w:type="paragraph" w:customStyle="1" w:styleId="ui-resizable-handle1">
    <w:name w:val="ui-resizable-handle1"/>
    <w:basedOn w:val="a2"/>
    <w:uiPriority w:val="99"/>
    <w:qFormat/>
    <w:rsid w:val="00650B00"/>
    <w:pPr>
      <w:widowControl/>
      <w:snapToGrid/>
      <w:spacing w:beforeAutospacing="1" w:afterAutospacing="1"/>
    </w:pPr>
    <w:rPr>
      <w:rFonts w:eastAsia="Times New Roman"/>
      <w:vanish/>
      <w:sz w:val="2"/>
      <w:szCs w:val="2"/>
    </w:rPr>
  </w:style>
  <w:style w:type="paragraph" w:customStyle="1" w:styleId="ui-resizable-handle2">
    <w:name w:val="ui-resizable-handle2"/>
    <w:basedOn w:val="a2"/>
    <w:uiPriority w:val="99"/>
    <w:qFormat/>
    <w:rsid w:val="00650B00"/>
    <w:pPr>
      <w:widowControl/>
      <w:snapToGrid/>
      <w:spacing w:beforeAutospacing="1" w:afterAutospacing="1"/>
    </w:pPr>
    <w:rPr>
      <w:rFonts w:eastAsia="Times New Roman"/>
      <w:vanish/>
      <w:sz w:val="2"/>
      <w:szCs w:val="2"/>
    </w:rPr>
  </w:style>
  <w:style w:type="paragraph" w:customStyle="1" w:styleId="ui-button-text1">
    <w:name w:val="ui-button-text1"/>
    <w:basedOn w:val="a2"/>
    <w:uiPriority w:val="99"/>
    <w:qFormat/>
    <w:rsid w:val="00650B00"/>
    <w:pPr>
      <w:widowControl/>
      <w:snapToGrid/>
      <w:spacing w:beforeAutospacing="1" w:afterAutospacing="1"/>
    </w:pPr>
    <w:rPr>
      <w:rFonts w:eastAsia="Times New Roman"/>
      <w:szCs w:val="24"/>
    </w:rPr>
  </w:style>
  <w:style w:type="paragraph" w:customStyle="1" w:styleId="ui-button-text2">
    <w:name w:val="ui-button-text2"/>
    <w:basedOn w:val="a2"/>
    <w:uiPriority w:val="99"/>
    <w:qFormat/>
    <w:rsid w:val="00650B00"/>
    <w:pPr>
      <w:widowControl/>
      <w:snapToGrid/>
      <w:spacing w:beforeAutospacing="1" w:afterAutospacing="1"/>
    </w:pPr>
    <w:rPr>
      <w:rFonts w:eastAsia="Times New Roman"/>
      <w:szCs w:val="24"/>
    </w:rPr>
  </w:style>
  <w:style w:type="paragraph" w:customStyle="1" w:styleId="ui-button-text3">
    <w:name w:val="ui-button-text3"/>
    <w:basedOn w:val="a2"/>
    <w:uiPriority w:val="99"/>
    <w:qFormat/>
    <w:rsid w:val="00650B00"/>
    <w:pPr>
      <w:widowControl/>
      <w:snapToGrid/>
      <w:spacing w:beforeAutospacing="1" w:afterAutospacing="1"/>
      <w:ind w:firstLine="11919"/>
    </w:pPr>
    <w:rPr>
      <w:rFonts w:eastAsia="Times New Roman"/>
      <w:szCs w:val="24"/>
    </w:rPr>
  </w:style>
  <w:style w:type="paragraph" w:customStyle="1" w:styleId="ui-button-text4">
    <w:name w:val="ui-button-text4"/>
    <w:basedOn w:val="a2"/>
    <w:uiPriority w:val="99"/>
    <w:qFormat/>
    <w:rsid w:val="00650B00"/>
    <w:pPr>
      <w:widowControl/>
      <w:snapToGrid/>
      <w:spacing w:beforeAutospacing="1" w:afterAutospacing="1"/>
      <w:ind w:firstLine="11919"/>
    </w:pPr>
    <w:rPr>
      <w:rFonts w:eastAsia="Times New Roman"/>
      <w:szCs w:val="24"/>
    </w:rPr>
  </w:style>
  <w:style w:type="paragraph" w:customStyle="1" w:styleId="ui-button-text5">
    <w:name w:val="ui-button-text5"/>
    <w:basedOn w:val="a2"/>
    <w:uiPriority w:val="99"/>
    <w:qFormat/>
    <w:rsid w:val="00650B00"/>
    <w:pPr>
      <w:widowControl/>
      <w:snapToGrid/>
      <w:spacing w:beforeAutospacing="1" w:afterAutospacing="1"/>
    </w:pPr>
    <w:rPr>
      <w:rFonts w:eastAsia="Times New Roman"/>
      <w:szCs w:val="24"/>
    </w:rPr>
  </w:style>
  <w:style w:type="paragraph" w:customStyle="1" w:styleId="ui-button-text6">
    <w:name w:val="ui-button-text6"/>
    <w:basedOn w:val="a2"/>
    <w:uiPriority w:val="99"/>
    <w:qFormat/>
    <w:rsid w:val="00650B00"/>
    <w:pPr>
      <w:widowControl/>
      <w:snapToGrid/>
      <w:spacing w:beforeAutospacing="1" w:afterAutospacing="1"/>
    </w:pPr>
    <w:rPr>
      <w:rFonts w:eastAsia="Times New Roman"/>
      <w:szCs w:val="24"/>
    </w:rPr>
  </w:style>
  <w:style w:type="paragraph" w:customStyle="1" w:styleId="ui-button-text7">
    <w:name w:val="ui-button-text7"/>
    <w:basedOn w:val="a2"/>
    <w:uiPriority w:val="99"/>
    <w:qFormat/>
    <w:rsid w:val="00650B00"/>
    <w:pPr>
      <w:widowControl/>
      <w:snapToGrid/>
      <w:spacing w:beforeAutospacing="1" w:afterAutospacing="1"/>
    </w:pPr>
    <w:rPr>
      <w:rFonts w:eastAsia="Times New Roman"/>
      <w:szCs w:val="24"/>
    </w:rPr>
  </w:style>
  <w:style w:type="paragraph" w:customStyle="1" w:styleId="ui-icon10">
    <w:name w:val="ui-icon10"/>
    <w:basedOn w:val="a2"/>
    <w:uiPriority w:val="99"/>
    <w:qFormat/>
    <w:rsid w:val="00650B00"/>
    <w:pPr>
      <w:widowControl/>
      <w:snapToGrid/>
      <w:spacing w:before="0" w:afterAutospacing="1"/>
      <w:ind w:left="-120" w:firstLine="7343"/>
    </w:pPr>
    <w:rPr>
      <w:rFonts w:eastAsia="Times New Roman"/>
      <w:szCs w:val="24"/>
    </w:rPr>
  </w:style>
  <w:style w:type="paragraph" w:customStyle="1" w:styleId="ui-icon11">
    <w:name w:val="ui-icon11"/>
    <w:basedOn w:val="a2"/>
    <w:uiPriority w:val="99"/>
    <w:qFormat/>
    <w:rsid w:val="00650B00"/>
    <w:pPr>
      <w:widowControl/>
      <w:snapToGrid/>
      <w:spacing w:before="0" w:afterAutospacing="1"/>
      <w:ind w:firstLine="7343"/>
    </w:pPr>
    <w:rPr>
      <w:rFonts w:eastAsia="Times New Roman"/>
      <w:szCs w:val="24"/>
    </w:rPr>
  </w:style>
  <w:style w:type="paragraph" w:customStyle="1" w:styleId="ui-icon12">
    <w:name w:val="ui-icon12"/>
    <w:basedOn w:val="a2"/>
    <w:uiPriority w:val="99"/>
    <w:qFormat/>
    <w:rsid w:val="00650B00"/>
    <w:pPr>
      <w:widowControl/>
      <w:snapToGrid/>
      <w:spacing w:before="0" w:afterAutospacing="1"/>
      <w:ind w:firstLine="7343"/>
    </w:pPr>
    <w:rPr>
      <w:rFonts w:eastAsia="Times New Roman"/>
      <w:szCs w:val="24"/>
    </w:rPr>
  </w:style>
  <w:style w:type="paragraph" w:customStyle="1" w:styleId="ui-icon13">
    <w:name w:val="ui-icon13"/>
    <w:basedOn w:val="a2"/>
    <w:uiPriority w:val="99"/>
    <w:qFormat/>
    <w:rsid w:val="00650B00"/>
    <w:pPr>
      <w:widowControl/>
      <w:snapToGrid/>
      <w:spacing w:before="0" w:afterAutospacing="1"/>
      <w:ind w:firstLine="7343"/>
    </w:pPr>
    <w:rPr>
      <w:rFonts w:eastAsia="Times New Roman"/>
      <w:szCs w:val="24"/>
    </w:rPr>
  </w:style>
  <w:style w:type="paragraph" w:customStyle="1" w:styleId="ui-icon14">
    <w:name w:val="ui-icon14"/>
    <w:basedOn w:val="a2"/>
    <w:uiPriority w:val="99"/>
    <w:qFormat/>
    <w:rsid w:val="00650B00"/>
    <w:pPr>
      <w:widowControl/>
      <w:snapToGrid/>
      <w:spacing w:before="0" w:afterAutospacing="1"/>
      <w:ind w:firstLine="7343"/>
    </w:pPr>
    <w:rPr>
      <w:rFonts w:eastAsia="Times New Roman"/>
      <w:szCs w:val="24"/>
    </w:rPr>
  </w:style>
  <w:style w:type="paragraph" w:customStyle="1" w:styleId="ui-icon15">
    <w:name w:val="ui-icon15"/>
    <w:basedOn w:val="a2"/>
    <w:uiPriority w:val="99"/>
    <w:qFormat/>
    <w:rsid w:val="00650B00"/>
    <w:pPr>
      <w:widowControl/>
      <w:snapToGrid/>
      <w:spacing w:before="0" w:afterAutospacing="1"/>
      <w:ind w:firstLine="7343"/>
    </w:pPr>
    <w:rPr>
      <w:rFonts w:eastAsia="Times New Roman"/>
      <w:szCs w:val="24"/>
    </w:rPr>
  </w:style>
  <w:style w:type="paragraph" w:customStyle="1" w:styleId="ui-button1">
    <w:name w:val="ui-button1"/>
    <w:basedOn w:val="a2"/>
    <w:uiPriority w:val="99"/>
    <w:qFormat/>
    <w:rsid w:val="00650B00"/>
    <w:pPr>
      <w:widowControl/>
      <w:snapToGrid/>
      <w:spacing w:beforeAutospacing="1" w:afterAutospacing="1"/>
      <w:ind w:right="-72"/>
      <w:jc w:val="center"/>
    </w:pPr>
    <w:rPr>
      <w:rFonts w:eastAsia="Times New Roman"/>
      <w:szCs w:val="24"/>
    </w:rPr>
  </w:style>
  <w:style w:type="paragraph" w:customStyle="1" w:styleId="ui-button2">
    <w:name w:val="ui-button2"/>
    <w:basedOn w:val="a2"/>
    <w:uiPriority w:val="99"/>
    <w:qFormat/>
    <w:rsid w:val="00650B00"/>
    <w:pPr>
      <w:widowControl/>
      <w:pBdr>
        <w:top w:val="single" w:sz="6" w:space="0" w:color="A6A6A6"/>
        <w:left w:val="single" w:sz="6" w:space="0" w:color="A6A6A6"/>
        <w:bottom w:val="single" w:sz="6" w:space="0" w:color="A6A6A6"/>
        <w:right w:val="single" w:sz="6" w:space="0" w:color="A6A6A6"/>
      </w:pBdr>
      <w:shd w:val="clear" w:color="auto" w:fill="F2F2F2"/>
      <w:snapToGrid/>
      <w:spacing w:before="120" w:after="120" w:line="336" w:lineRule="atLeast"/>
      <w:ind w:left="96"/>
      <w:jc w:val="center"/>
    </w:pPr>
    <w:rPr>
      <w:rFonts w:eastAsia="Times New Roman"/>
      <w:szCs w:val="24"/>
    </w:rPr>
  </w:style>
  <w:style w:type="paragraph" w:customStyle="1" w:styleId="ui-button3">
    <w:name w:val="ui-button3"/>
    <w:basedOn w:val="a2"/>
    <w:uiPriority w:val="99"/>
    <w:qFormat/>
    <w:rsid w:val="00650B00"/>
    <w:pPr>
      <w:widowControl/>
      <w:pBdr>
        <w:top w:val="single" w:sz="6" w:space="0" w:color="6E7273"/>
        <w:left w:val="single" w:sz="6" w:space="0" w:color="6E7273"/>
        <w:bottom w:val="single" w:sz="6" w:space="0" w:color="6E7273"/>
        <w:right w:val="single" w:sz="6" w:space="0" w:color="6E7273"/>
      </w:pBdr>
      <w:shd w:val="clear" w:color="auto" w:fill="E1E1E1"/>
      <w:snapToGrid/>
      <w:spacing w:before="120" w:after="120" w:line="336" w:lineRule="atLeast"/>
      <w:ind w:left="96"/>
      <w:jc w:val="center"/>
    </w:pPr>
    <w:rPr>
      <w:rFonts w:eastAsia="Times New Roman"/>
      <w:szCs w:val="24"/>
    </w:rPr>
  </w:style>
  <w:style w:type="paragraph" w:customStyle="1" w:styleId="ui-button-large1">
    <w:name w:val="ui-button-large1"/>
    <w:basedOn w:val="a2"/>
    <w:uiPriority w:val="99"/>
    <w:qFormat/>
    <w:rsid w:val="00650B00"/>
    <w:pPr>
      <w:widowControl/>
      <w:snapToGrid/>
      <w:spacing w:beforeAutospacing="1" w:afterAutospacing="1"/>
    </w:pPr>
    <w:rPr>
      <w:rFonts w:eastAsia="Times New Roman"/>
      <w:szCs w:val="24"/>
    </w:rPr>
  </w:style>
  <w:style w:type="paragraph" w:customStyle="1" w:styleId="ui-icon16">
    <w:name w:val="ui-icon16"/>
    <w:basedOn w:val="a2"/>
    <w:uiPriority w:val="99"/>
    <w:qFormat/>
    <w:rsid w:val="00650B00"/>
    <w:pPr>
      <w:widowControl/>
      <w:snapToGrid/>
      <w:spacing w:beforeAutospacing="1" w:afterAutospacing="1"/>
      <w:ind w:firstLine="7343"/>
    </w:pPr>
    <w:rPr>
      <w:rFonts w:eastAsia="Times New Roman"/>
      <w:szCs w:val="24"/>
    </w:rPr>
  </w:style>
  <w:style w:type="paragraph" w:customStyle="1" w:styleId="ui-icon17">
    <w:name w:val="ui-icon17"/>
    <w:basedOn w:val="a2"/>
    <w:uiPriority w:val="99"/>
    <w:qFormat/>
    <w:rsid w:val="00650B00"/>
    <w:pPr>
      <w:widowControl/>
      <w:snapToGrid/>
      <w:spacing w:beforeAutospacing="1" w:afterAutospacing="1"/>
      <w:ind w:firstLine="7343"/>
    </w:pPr>
    <w:rPr>
      <w:rFonts w:eastAsia="Times New Roman"/>
      <w:szCs w:val="24"/>
    </w:rPr>
  </w:style>
  <w:style w:type="paragraph" w:customStyle="1" w:styleId="ui-icon18">
    <w:name w:val="ui-icon18"/>
    <w:basedOn w:val="a2"/>
    <w:uiPriority w:val="99"/>
    <w:qFormat/>
    <w:rsid w:val="00650B00"/>
    <w:pPr>
      <w:widowControl/>
      <w:snapToGrid/>
      <w:spacing w:beforeAutospacing="1" w:afterAutospacing="1"/>
      <w:ind w:firstLine="7343"/>
    </w:pPr>
    <w:rPr>
      <w:rFonts w:eastAsia="Times New Roman"/>
      <w:szCs w:val="24"/>
    </w:rPr>
  </w:style>
  <w:style w:type="paragraph" w:customStyle="1" w:styleId="ui-icon19">
    <w:name w:val="ui-icon19"/>
    <w:basedOn w:val="a2"/>
    <w:uiPriority w:val="99"/>
    <w:qFormat/>
    <w:rsid w:val="00650B00"/>
    <w:pPr>
      <w:widowControl/>
      <w:snapToGrid/>
      <w:spacing w:beforeAutospacing="1" w:afterAutospacing="1"/>
      <w:ind w:firstLine="7343"/>
    </w:pPr>
    <w:rPr>
      <w:rFonts w:eastAsia="Times New Roman"/>
      <w:szCs w:val="24"/>
    </w:rPr>
  </w:style>
  <w:style w:type="paragraph" w:customStyle="1" w:styleId="ui-dialog-titlebar1">
    <w:name w:val="ui-dialog-titlebar1"/>
    <w:basedOn w:val="a2"/>
    <w:uiPriority w:val="99"/>
    <w:qFormat/>
    <w:rsid w:val="00650B00"/>
    <w:pPr>
      <w:widowControl/>
      <w:snapToGrid/>
      <w:spacing w:beforeAutospacing="1" w:afterAutospacing="1"/>
    </w:pPr>
    <w:rPr>
      <w:rFonts w:eastAsia="Times New Roman"/>
      <w:szCs w:val="24"/>
    </w:rPr>
  </w:style>
  <w:style w:type="paragraph" w:customStyle="1" w:styleId="ui-dialog-title1">
    <w:name w:val="ui-dialog-title1"/>
    <w:basedOn w:val="a2"/>
    <w:uiPriority w:val="99"/>
    <w:qFormat/>
    <w:rsid w:val="00650B00"/>
    <w:pPr>
      <w:widowControl/>
      <w:snapToGrid/>
      <w:spacing w:before="0" w:after="0"/>
    </w:pPr>
    <w:rPr>
      <w:rFonts w:eastAsia="Times New Roman"/>
      <w:szCs w:val="24"/>
    </w:rPr>
  </w:style>
  <w:style w:type="paragraph" w:customStyle="1" w:styleId="ui-dialog-titlebar-close1">
    <w:name w:val="ui-dialog-titlebar-close1"/>
    <w:basedOn w:val="a2"/>
    <w:uiPriority w:val="99"/>
    <w:qFormat/>
    <w:rsid w:val="00650B00"/>
    <w:pPr>
      <w:widowControl/>
      <w:snapToGrid/>
      <w:spacing w:before="0" w:after="0"/>
    </w:pPr>
    <w:rPr>
      <w:rFonts w:eastAsia="Times New Roman"/>
      <w:szCs w:val="24"/>
    </w:rPr>
  </w:style>
  <w:style w:type="paragraph" w:customStyle="1" w:styleId="ui-dialog-titlebar-close2">
    <w:name w:val="ui-dialog-titlebar-close2"/>
    <w:basedOn w:val="a2"/>
    <w:uiPriority w:val="99"/>
    <w:qFormat/>
    <w:rsid w:val="00650B00"/>
    <w:pPr>
      <w:widowControl/>
      <w:snapToGrid/>
      <w:spacing w:before="0" w:after="0"/>
    </w:pPr>
    <w:rPr>
      <w:rFonts w:eastAsia="Times New Roman"/>
      <w:szCs w:val="24"/>
    </w:rPr>
  </w:style>
  <w:style w:type="paragraph" w:customStyle="1" w:styleId="ui-dialog-content1">
    <w:name w:val="ui-dialog-content1"/>
    <w:basedOn w:val="a2"/>
    <w:uiPriority w:val="99"/>
    <w:qFormat/>
    <w:rsid w:val="00650B00"/>
    <w:pPr>
      <w:widowControl/>
      <w:snapToGrid/>
      <w:spacing w:beforeAutospacing="1" w:afterAutospacing="1"/>
    </w:pPr>
    <w:rPr>
      <w:rFonts w:eastAsia="Times New Roman"/>
      <w:szCs w:val="24"/>
    </w:rPr>
  </w:style>
  <w:style w:type="paragraph" w:customStyle="1" w:styleId="ui-dialog-buttonpane1">
    <w:name w:val="ui-dialog-buttonpane1"/>
    <w:basedOn w:val="a2"/>
    <w:uiPriority w:val="99"/>
    <w:qFormat/>
    <w:rsid w:val="00650B00"/>
    <w:pPr>
      <w:widowControl/>
      <w:snapToGrid/>
      <w:spacing w:before="120" w:after="0"/>
    </w:pPr>
    <w:rPr>
      <w:rFonts w:eastAsia="Times New Roman"/>
      <w:szCs w:val="24"/>
    </w:rPr>
  </w:style>
  <w:style w:type="paragraph" w:customStyle="1" w:styleId="ui-resizable-se1">
    <w:name w:val="ui-resizable-se1"/>
    <w:basedOn w:val="a2"/>
    <w:uiPriority w:val="99"/>
    <w:qFormat/>
    <w:rsid w:val="00650B00"/>
    <w:pPr>
      <w:widowControl/>
      <w:snapToGrid/>
      <w:spacing w:beforeAutospacing="1" w:afterAutospacing="1"/>
    </w:pPr>
    <w:rPr>
      <w:rFonts w:eastAsia="Times New Roman"/>
      <w:szCs w:val="24"/>
    </w:rPr>
  </w:style>
  <w:style w:type="paragraph" w:customStyle="1" w:styleId="ui-dialog-titlebar-close3">
    <w:name w:val="ui-dialog-titlebar-close3"/>
    <w:basedOn w:val="a2"/>
    <w:uiPriority w:val="99"/>
    <w:qFormat/>
    <w:rsid w:val="00650B00"/>
    <w:pPr>
      <w:widowControl/>
      <w:snapToGrid/>
      <w:spacing w:before="0" w:after="0"/>
    </w:pPr>
    <w:rPr>
      <w:rFonts w:eastAsia="Times New Roman"/>
      <w:szCs w:val="24"/>
    </w:rPr>
  </w:style>
  <w:style w:type="paragraph" w:customStyle="1" w:styleId="ui-dialog-titlebar2">
    <w:name w:val="ui-dialog-titlebar2"/>
    <w:basedOn w:val="a2"/>
    <w:uiPriority w:val="99"/>
    <w:qFormat/>
    <w:rsid w:val="00650B00"/>
    <w:pPr>
      <w:widowControl/>
      <w:snapToGrid/>
      <w:spacing w:beforeAutospacing="1" w:afterAutospacing="1"/>
    </w:pPr>
    <w:rPr>
      <w:rFonts w:eastAsia="Times New Roman"/>
      <w:szCs w:val="24"/>
    </w:rPr>
  </w:style>
  <w:style w:type="paragraph" w:customStyle="1" w:styleId="ui-widget-header1">
    <w:name w:val="ui-widget-header1"/>
    <w:basedOn w:val="a2"/>
    <w:uiPriority w:val="99"/>
    <w:qFormat/>
    <w:rsid w:val="00650B00"/>
    <w:pPr>
      <w:widowControl/>
      <w:pBdr>
        <w:bottom w:val="single" w:sz="6" w:space="0" w:color="BBBBBB"/>
      </w:pBdr>
      <w:shd w:val="clear" w:color="auto" w:fill="F0F0F0"/>
      <w:snapToGrid/>
      <w:spacing w:beforeAutospacing="1" w:afterAutospacing="1" w:line="240" w:lineRule="atLeast"/>
    </w:pPr>
    <w:rPr>
      <w:rFonts w:eastAsia="Times New Roman"/>
      <w:b/>
      <w:bCs/>
      <w:color w:val="222222"/>
      <w:szCs w:val="24"/>
    </w:rPr>
  </w:style>
  <w:style w:type="paragraph" w:customStyle="1" w:styleId="ui-icon-closethick1">
    <w:name w:val="ui-icon-closethick1"/>
    <w:basedOn w:val="a2"/>
    <w:uiPriority w:val="99"/>
    <w:qFormat/>
    <w:rsid w:val="00650B00"/>
    <w:pPr>
      <w:widowControl/>
      <w:snapToGrid/>
      <w:spacing w:beforeAutospacing="1" w:afterAutospacing="1"/>
    </w:pPr>
    <w:rPr>
      <w:rFonts w:eastAsia="Times New Roman"/>
      <w:szCs w:val="24"/>
    </w:rPr>
  </w:style>
  <w:style w:type="paragraph" w:customStyle="1" w:styleId="ui-dialog-buttonpane2">
    <w:name w:val="ui-dialog-buttonpane2"/>
    <w:basedOn w:val="a2"/>
    <w:uiPriority w:val="99"/>
    <w:qFormat/>
    <w:rsid w:val="00650B00"/>
    <w:pPr>
      <w:widowControl/>
      <w:snapToGrid/>
      <w:spacing w:before="0" w:after="0"/>
    </w:pPr>
    <w:rPr>
      <w:rFonts w:eastAsia="Times New Roman"/>
      <w:szCs w:val="24"/>
    </w:rPr>
  </w:style>
  <w:style w:type="paragraph" w:customStyle="1" w:styleId="special-label1">
    <w:name w:val="special-label1"/>
    <w:basedOn w:val="a2"/>
    <w:uiPriority w:val="99"/>
    <w:qFormat/>
    <w:rsid w:val="00650B00"/>
    <w:pPr>
      <w:widowControl/>
      <w:snapToGrid/>
      <w:spacing w:beforeAutospacing="1" w:afterAutospacing="1"/>
    </w:pPr>
    <w:rPr>
      <w:rFonts w:eastAsia="Times New Roman"/>
      <w:color w:val="808080"/>
      <w:szCs w:val="24"/>
    </w:rPr>
  </w:style>
  <w:style w:type="paragraph" w:customStyle="1" w:styleId="special-query1">
    <w:name w:val="special-query1"/>
    <w:basedOn w:val="a2"/>
    <w:uiPriority w:val="99"/>
    <w:qFormat/>
    <w:rsid w:val="00650B00"/>
    <w:pPr>
      <w:widowControl/>
      <w:snapToGrid/>
      <w:spacing w:beforeAutospacing="1" w:afterAutospacing="1"/>
    </w:pPr>
    <w:rPr>
      <w:rFonts w:eastAsia="Times New Roman"/>
      <w:i/>
      <w:iCs/>
      <w:color w:val="000000"/>
      <w:szCs w:val="24"/>
    </w:rPr>
  </w:style>
  <w:style w:type="paragraph" w:customStyle="1" w:styleId="special-hover1">
    <w:name w:val="special-hover1"/>
    <w:basedOn w:val="a2"/>
    <w:uiPriority w:val="99"/>
    <w:qFormat/>
    <w:rsid w:val="00650B00"/>
    <w:pPr>
      <w:widowControl/>
      <w:shd w:val="clear" w:color="auto" w:fill="C0C0C0"/>
      <w:snapToGrid/>
      <w:spacing w:beforeAutospacing="1" w:afterAutospacing="1"/>
    </w:pPr>
    <w:rPr>
      <w:rFonts w:eastAsia="Times New Roman"/>
      <w:szCs w:val="24"/>
    </w:rPr>
  </w:style>
  <w:style w:type="paragraph" w:customStyle="1" w:styleId="special-label2">
    <w:name w:val="special-label2"/>
    <w:basedOn w:val="a2"/>
    <w:uiPriority w:val="99"/>
    <w:qFormat/>
    <w:rsid w:val="00650B00"/>
    <w:pPr>
      <w:widowControl/>
      <w:snapToGrid/>
      <w:spacing w:beforeAutospacing="1" w:afterAutospacing="1"/>
    </w:pPr>
    <w:rPr>
      <w:rFonts w:eastAsia="Times New Roman"/>
      <w:color w:val="FFFFFF"/>
      <w:szCs w:val="24"/>
    </w:rPr>
  </w:style>
  <w:style w:type="paragraph" w:customStyle="1" w:styleId="special-query2">
    <w:name w:val="special-query2"/>
    <w:basedOn w:val="a2"/>
    <w:uiPriority w:val="99"/>
    <w:qFormat/>
    <w:rsid w:val="00650B00"/>
    <w:pPr>
      <w:widowControl/>
      <w:snapToGrid/>
      <w:spacing w:beforeAutospacing="1" w:afterAutospacing="1"/>
    </w:pPr>
    <w:rPr>
      <w:rFonts w:eastAsia="Times New Roman"/>
      <w:color w:val="FFFFFF"/>
      <w:szCs w:val="24"/>
    </w:rPr>
  </w:style>
  <w:style w:type="paragraph" w:customStyle="1" w:styleId="mw-specialpage-summary1">
    <w:name w:val="mw-specialpage-summary1"/>
    <w:basedOn w:val="a2"/>
    <w:uiPriority w:val="99"/>
    <w:qFormat/>
    <w:rsid w:val="00650B00"/>
    <w:pPr>
      <w:widowControl/>
      <w:snapToGrid/>
      <w:spacing w:beforeAutospacing="1" w:afterAutospacing="1"/>
    </w:pPr>
    <w:rPr>
      <w:rFonts w:eastAsia="Times New Roman"/>
      <w:vanish/>
      <w:szCs w:val="24"/>
    </w:rPr>
  </w:style>
  <w:style w:type="paragraph" w:customStyle="1" w:styleId="editsection1">
    <w:name w:val="editsection1"/>
    <w:basedOn w:val="a2"/>
    <w:uiPriority w:val="99"/>
    <w:qFormat/>
    <w:rsid w:val="00650B00"/>
    <w:pPr>
      <w:widowControl/>
      <w:snapToGrid/>
      <w:spacing w:beforeAutospacing="1" w:afterAutospacing="1"/>
    </w:pPr>
    <w:rPr>
      <w:rFonts w:eastAsia="Times New Roman"/>
      <w:sz w:val="20"/>
    </w:rPr>
  </w:style>
  <w:style w:type="paragraph" w:customStyle="1" w:styleId="mw-headline1">
    <w:name w:val="mw-headline1"/>
    <w:basedOn w:val="a2"/>
    <w:uiPriority w:val="99"/>
    <w:qFormat/>
    <w:rsid w:val="00650B00"/>
    <w:pPr>
      <w:widowControl/>
      <w:snapToGrid/>
      <w:spacing w:beforeAutospacing="1" w:afterAutospacing="1"/>
      <w:ind w:right="72"/>
    </w:pPr>
    <w:rPr>
      <w:rFonts w:eastAsia="Times New Roman"/>
      <w:szCs w:val="24"/>
    </w:rPr>
  </w:style>
  <w:style w:type="paragraph" w:customStyle="1" w:styleId="legendlike1">
    <w:name w:val="legendlike1"/>
    <w:basedOn w:val="a2"/>
    <w:uiPriority w:val="99"/>
    <w:qFormat/>
    <w:rsid w:val="00650B00"/>
    <w:pPr>
      <w:widowControl/>
      <w:snapToGrid/>
      <w:spacing w:before="0" w:afterAutospacing="1"/>
    </w:pPr>
    <w:rPr>
      <w:rFonts w:eastAsia="Times New Roman"/>
      <w:szCs w:val="24"/>
    </w:rPr>
  </w:style>
  <w:style w:type="paragraph" w:customStyle="1" w:styleId="legendtextlike1">
    <w:name w:val="legendtextlike1"/>
    <w:basedOn w:val="a2"/>
    <w:uiPriority w:val="99"/>
    <w:qFormat/>
    <w:rsid w:val="00650B00"/>
    <w:pPr>
      <w:widowControl/>
      <w:shd w:val="clear" w:color="auto" w:fill="FFFFFF"/>
      <w:snapToGrid/>
      <w:spacing w:beforeAutospacing="1" w:afterAutospacing="1"/>
    </w:pPr>
    <w:rPr>
      <w:rFonts w:eastAsia="Times New Roman"/>
      <w:szCs w:val="24"/>
    </w:rPr>
  </w:style>
  <w:style w:type="paragraph" w:customStyle="1" w:styleId="scrollbar1">
    <w:name w:val="scrollbar1"/>
    <w:basedOn w:val="a2"/>
    <w:uiPriority w:val="99"/>
    <w:qFormat/>
    <w:rsid w:val="00650B00"/>
    <w:pPr>
      <w:widowControl/>
      <w:snapToGrid/>
      <w:spacing w:beforeAutospacing="1" w:afterAutospacing="1"/>
    </w:pPr>
    <w:rPr>
      <w:rFonts w:eastAsia="Times New Roman"/>
      <w:szCs w:val="24"/>
    </w:rPr>
  </w:style>
  <w:style w:type="paragraph" w:customStyle="1" w:styleId="scrollbarcontainer1">
    <w:name w:val="scrollbarcontainer1"/>
    <w:basedOn w:val="a2"/>
    <w:uiPriority w:val="99"/>
    <w:qFormat/>
    <w:rsid w:val="00650B00"/>
    <w:pPr>
      <w:widowControl/>
      <w:snapToGrid/>
      <w:spacing w:beforeAutospacing="1" w:afterAutospacing="1"/>
    </w:pPr>
    <w:rPr>
      <w:rFonts w:eastAsia="Times New Roman"/>
      <w:szCs w:val="24"/>
    </w:rPr>
  </w:style>
  <w:style w:type="paragraph" w:customStyle="1" w:styleId="magnify1">
    <w:name w:val="magnify1"/>
    <w:basedOn w:val="a2"/>
    <w:uiPriority w:val="99"/>
    <w:qFormat/>
    <w:rsid w:val="00650B00"/>
    <w:pPr>
      <w:widowControl/>
      <w:snapToGrid/>
      <w:spacing w:beforeAutospacing="1" w:afterAutospacing="1"/>
    </w:pPr>
    <w:rPr>
      <w:rFonts w:eastAsia="Times New Roman"/>
      <w:vanish/>
      <w:szCs w:val="24"/>
    </w:rPr>
  </w:style>
  <w:style w:type="paragraph" w:customStyle="1" w:styleId="infoboximage1">
    <w:name w:val="infoboximage1"/>
    <w:basedOn w:val="a2"/>
    <w:uiPriority w:val="99"/>
    <w:qFormat/>
    <w:rsid w:val="00650B00"/>
    <w:pPr>
      <w:widowControl/>
      <w:shd w:val="clear" w:color="auto" w:fill="FFFFFF"/>
      <w:snapToGrid/>
      <w:spacing w:before="0" w:afterAutospacing="1"/>
      <w:jc w:val="center"/>
    </w:pPr>
    <w:rPr>
      <w:rFonts w:eastAsia="Times New Roman"/>
      <w:color w:val="000000"/>
      <w:szCs w:val="24"/>
    </w:rPr>
  </w:style>
  <w:style w:type="paragraph" w:customStyle="1" w:styleId="infoboxsoustitre1">
    <w:name w:val="infoboxsoustitre1"/>
    <w:basedOn w:val="a2"/>
    <w:uiPriority w:val="99"/>
    <w:qFormat/>
    <w:rsid w:val="00650B00"/>
    <w:pPr>
      <w:widowControl/>
      <w:snapToGrid/>
      <w:spacing w:beforeAutospacing="1" w:afterAutospacing="1" w:line="480" w:lineRule="auto"/>
      <w:jc w:val="center"/>
    </w:pPr>
    <w:rPr>
      <w:rFonts w:eastAsia="Times New Roman"/>
      <w:b/>
      <w:bCs/>
      <w:color w:val="000000"/>
      <w:sz w:val="28"/>
      <w:szCs w:val="28"/>
    </w:rPr>
  </w:style>
  <w:style w:type="paragraph" w:customStyle="1" w:styleId="latitude1">
    <w:name w:val="latitude1"/>
    <w:basedOn w:val="a2"/>
    <w:uiPriority w:val="99"/>
    <w:qFormat/>
    <w:rsid w:val="00650B00"/>
    <w:pPr>
      <w:widowControl/>
      <w:snapToGrid/>
      <w:spacing w:beforeAutospacing="1" w:afterAutospacing="1"/>
    </w:pPr>
    <w:rPr>
      <w:rFonts w:eastAsia="Times New Roman"/>
      <w:szCs w:val="24"/>
    </w:rPr>
  </w:style>
  <w:style w:type="paragraph" w:customStyle="1" w:styleId="entete1">
    <w:name w:val="entete1"/>
    <w:basedOn w:val="a2"/>
    <w:uiPriority w:val="99"/>
    <w:qFormat/>
    <w:rsid w:val="00650B00"/>
    <w:pPr>
      <w:widowControl/>
      <w:snapToGrid/>
      <w:spacing w:beforeAutospacing="1" w:afterAutospacing="1" w:line="288" w:lineRule="atLeast"/>
      <w:jc w:val="center"/>
    </w:pPr>
    <w:rPr>
      <w:rFonts w:eastAsia="Times New Roman"/>
      <w:b/>
      <w:bCs/>
      <w:color w:val="000000"/>
      <w:sz w:val="36"/>
      <w:szCs w:val="36"/>
    </w:rPr>
  </w:style>
  <w:style w:type="paragraph" w:customStyle="1" w:styleId="media1">
    <w:name w:val="media1"/>
    <w:basedOn w:val="a2"/>
    <w:uiPriority w:val="99"/>
    <w:qFormat/>
    <w:rsid w:val="00650B00"/>
    <w:pPr>
      <w:widowControl/>
      <w:snapToGrid/>
      <w:spacing w:beforeAutospacing="1" w:afterAutospacing="1"/>
      <w:jc w:val="center"/>
    </w:pPr>
    <w:rPr>
      <w:rFonts w:eastAsia="Times New Roman"/>
      <w:b/>
      <w:bCs/>
      <w:color w:val="000000"/>
      <w:szCs w:val="24"/>
    </w:rPr>
  </w:style>
  <w:style w:type="paragraph" w:customStyle="1" w:styleId="entete2">
    <w:name w:val="entete2"/>
    <w:basedOn w:val="a2"/>
    <w:uiPriority w:val="99"/>
    <w:qFormat/>
    <w:rsid w:val="00650B00"/>
    <w:pPr>
      <w:widowControl/>
      <w:pBdr>
        <w:top w:val="single" w:sz="12" w:space="2" w:color="DFEDFF"/>
        <w:left w:val="single" w:sz="12" w:space="0" w:color="DFEDFF"/>
        <w:bottom w:val="single" w:sz="12" w:space="2" w:color="DFEDFF"/>
        <w:right w:val="single" w:sz="12" w:space="0" w:color="DFEDFF"/>
      </w:pBdr>
      <w:shd w:val="clear" w:color="auto" w:fill="DFEDFF"/>
      <w:snapToGrid/>
      <w:spacing w:before="0" w:after="150" w:line="264" w:lineRule="atLeast"/>
      <w:jc w:val="center"/>
    </w:pPr>
    <w:rPr>
      <w:rFonts w:eastAsia="Times New Roman"/>
      <w:b/>
      <w:bCs/>
      <w:sz w:val="34"/>
      <w:szCs w:val="34"/>
    </w:rPr>
  </w:style>
  <w:style w:type="paragraph" w:customStyle="1" w:styleId="thumbimage1">
    <w:name w:val="thumbimage1"/>
    <w:basedOn w:val="a2"/>
    <w:uiPriority w:val="99"/>
    <w:qFormat/>
    <w:rsid w:val="00650B00"/>
    <w:pPr>
      <w:widowControl/>
      <w:snapToGrid/>
      <w:spacing w:beforeAutospacing="1" w:afterAutospacing="1"/>
    </w:pPr>
    <w:rPr>
      <w:rFonts w:eastAsia="Times New Roman"/>
      <w:szCs w:val="24"/>
    </w:rPr>
  </w:style>
  <w:style w:type="paragraph" w:customStyle="1" w:styleId="thumbinner1">
    <w:name w:val="thumbinner1"/>
    <w:basedOn w:val="a2"/>
    <w:uiPriority w:val="99"/>
    <w:qFormat/>
    <w:rsid w:val="00650B00"/>
    <w:pPr>
      <w:widowControl/>
      <w:snapToGrid/>
      <w:spacing w:beforeAutospacing="1" w:afterAutospacing="1"/>
    </w:pPr>
    <w:rPr>
      <w:rFonts w:eastAsia="Times New Roman"/>
      <w:szCs w:val="24"/>
    </w:rPr>
  </w:style>
  <w:style w:type="paragraph" w:customStyle="1" w:styleId="thumb1">
    <w:name w:val="thumb1"/>
    <w:basedOn w:val="a2"/>
    <w:uiPriority w:val="99"/>
    <w:qFormat/>
    <w:rsid w:val="00650B00"/>
    <w:pPr>
      <w:widowControl/>
      <w:snapToGrid/>
      <w:spacing w:beforeAutospacing="1" w:afterAutospacing="1"/>
    </w:pPr>
    <w:rPr>
      <w:rFonts w:eastAsia="Times New Roman"/>
      <w:szCs w:val="24"/>
    </w:rPr>
  </w:style>
  <w:style w:type="paragraph" w:customStyle="1" w:styleId="thumbcaption1">
    <w:name w:val="thumbcaption1"/>
    <w:basedOn w:val="a2"/>
    <w:uiPriority w:val="99"/>
    <w:qFormat/>
    <w:rsid w:val="00650B00"/>
    <w:pPr>
      <w:widowControl/>
      <w:snapToGrid/>
      <w:spacing w:beforeAutospacing="1" w:afterAutospacing="1"/>
    </w:pPr>
    <w:rPr>
      <w:rFonts w:eastAsia="Times New Roman"/>
      <w:vanish/>
      <w:szCs w:val="24"/>
    </w:rPr>
  </w:style>
  <w:style w:type="paragraph" w:customStyle="1" w:styleId="legend1">
    <w:name w:val="legend1"/>
    <w:basedOn w:val="a2"/>
    <w:uiPriority w:val="99"/>
    <w:qFormat/>
    <w:rsid w:val="00650B00"/>
    <w:pPr>
      <w:widowControl/>
      <w:snapToGrid/>
      <w:spacing w:before="75" w:after="120"/>
      <w:jc w:val="center"/>
    </w:pPr>
    <w:rPr>
      <w:rFonts w:eastAsia="Times New Roman"/>
      <w:sz w:val="22"/>
      <w:szCs w:val="22"/>
    </w:rPr>
  </w:style>
  <w:style w:type="paragraph" w:customStyle="1" w:styleId="image21">
    <w:name w:val="image21"/>
    <w:basedOn w:val="a2"/>
    <w:uiPriority w:val="99"/>
    <w:qFormat/>
    <w:rsid w:val="00650B00"/>
    <w:pPr>
      <w:widowControl/>
      <w:snapToGrid/>
      <w:spacing w:beforeAutospacing="1" w:afterAutospacing="1"/>
      <w:jc w:val="center"/>
    </w:pPr>
    <w:rPr>
      <w:rFonts w:eastAsia="Times New Roman"/>
      <w:szCs w:val="24"/>
    </w:rPr>
  </w:style>
  <w:style w:type="paragraph" w:customStyle="1" w:styleId="bloc1">
    <w:name w:val="bloc1"/>
    <w:basedOn w:val="a2"/>
    <w:uiPriority w:val="99"/>
    <w:qFormat/>
    <w:rsid w:val="00650B00"/>
    <w:pPr>
      <w:widowControl/>
      <w:shd w:val="clear" w:color="auto" w:fill="DFEDFF"/>
      <w:snapToGrid/>
      <w:spacing w:before="75" w:after="75" w:line="264" w:lineRule="atLeast"/>
      <w:jc w:val="center"/>
    </w:pPr>
    <w:rPr>
      <w:rFonts w:eastAsia="Times New Roman"/>
      <w:b/>
      <w:bCs/>
      <w:szCs w:val="24"/>
    </w:rPr>
  </w:style>
  <w:style w:type="paragraph" w:customStyle="1" w:styleId="bordered1">
    <w:name w:val="bordered1"/>
    <w:basedOn w:val="a2"/>
    <w:uiPriority w:val="99"/>
    <w:qFormat/>
    <w:rsid w:val="00650B00"/>
    <w:pPr>
      <w:widowControl/>
      <w:pBdr>
        <w:top w:val="single" w:sz="6" w:space="0" w:color="DFEDFF"/>
        <w:bottom w:val="single" w:sz="6" w:space="0" w:color="DFEDFF"/>
      </w:pBdr>
      <w:snapToGrid/>
      <w:spacing w:before="0" w:after="75" w:line="264" w:lineRule="atLeast"/>
      <w:jc w:val="center"/>
    </w:pPr>
    <w:rPr>
      <w:rFonts w:eastAsia="Times New Roman"/>
      <w:b/>
      <w:bCs/>
      <w:szCs w:val="24"/>
    </w:rPr>
  </w:style>
  <w:style w:type="paragraph" w:customStyle="1" w:styleId="hr1">
    <w:name w:val="hr1"/>
    <w:basedOn w:val="a2"/>
    <w:uiPriority w:val="99"/>
    <w:qFormat/>
    <w:rsid w:val="00650B00"/>
    <w:pPr>
      <w:widowControl/>
      <w:shd w:val="clear" w:color="auto" w:fill="DFEDFF"/>
      <w:snapToGrid/>
      <w:spacing w:before="75" w:after="75" w:line="15" w:lineRule="atLeast"/>
    </w:pPr>
    <w:rPr>
      <w:rFonts w:eastAsia="Times New Roman"/>
      <w:sz w:val="2"/>
      <w:szCs w:val="2"/>
    </w:rPr>
  </w:style>
  <w:style w:type="paragraph" w:customStyle="1" w:styleId="navbar1">
    <w:name w:val="navbar1"/>
    <w:basedOn w:val="a2"/>
    <w:uiPriority w:val="99"/>
    <w:qFormat/>
    <w:rsid w:val="00650B00"/>
    <w:pPr>
      <w:widowControl/>
      <w:snapToGrid/>
      <w:spacing w:before="0" w:after="0"/>
      <w:jc w:val="right"/>
    </w:pPr>
    <w:rPr>
      <w:rFonts w:eastAsia="Times New Roman"/>
      <w:sz w:val="19"/>
      <w:szCs w:val="19"/>
    </w:rPr>
  </w:style>
  <w:style w:type="paragraph" w:customStyle="1" w:styleId="prevbloc1">
    <w:name w:val="prev_bloc1"/>
    <w:basedOn w:val="a2"/>
    <w:uiPriority w:val="99"/>
    <w:qFormat/>
    <w:rsid w:val="00650B00"/>
    <w:pPr>
      <w:widowControl/>
      <w:snapToGrid/>
      <w:spacing w:beforeAutospacing="1" w:afterAutospacing="1"/>
    </w:pPr>
    <w:rPr>
      <w:rFonts w:eastAsia="Times New Roman"/>
      <w:szCs w:val="24"/>
    </w:rPr>
  </w:style>
  <w:style w:type="paragraph" w:customStyle="1" w:styleId="nextbloc1">
    <w:name w:val="next_bloc1"/>
    <w:basedOn w:val="a2"/>
    <w:uiPriority w:val="99"/>
    <w:qFormat/>
    <w:rsid w:val="00650B00"/>
    <w:pPr>
      <w:widowControl/>
      <w:snapToGrid/>
      <w:spacing w:beforeAutospacing="1" w:afterAutospacing="1"/>
      <w:jc w:val="right"/>
    </w:pPr>
    <w:rPr>
      <w:rFonts w:eastAsia="Times New Roman"/>
      <w:szCs w:val="24"/>
    </w:rPr>
  </w:style>
  <w:style w:type="paragraph" w:customStyle="1" w:styleId="entete3">
    <w:name w:val="entete3"/>
    <w:basedOn w:val="a2"/>
    <w:uiPriority w:val="99"/>
    <w:qFormat/>
    <w:rsid w:val="00650B00"/>
    <w:pPr>
      <w:widowControl/>
      <w:snapToGrid/>
      <w:spacing w:beforeAutospacing="1" w:afterAutospacing="1"/>
    </w:pPr>
    <w:rPr>
      <w:rFonts w:eastAsia="Times New Roman"/>
      <w:szCs w:val="24"/>
    </w:rPr>
  </w:style>
  <w:style w:type="paragraph" w:customStyle="1" w:styleId="bloc2">
    <w:name w:val="bloc2"/>
    <w:basedOn w:val="a2"/>
    <w:uiPriority w:val="99"/>
    <w:qFormat/>
    <w:rsid w:val="00650B00"/>
    <w:pPr>
      <w:widowControl/>
      <w:snapToGrid/>
      <w:spacing w:beforeAutospacing="1" w:afterAutospacing="1"/>
    </w:pPr>
    <w:rPr>
      <w:rFonts w:eastAsia="Times New Roman"/>
      <w:szCs w:val="24"/>
    </w:rPr>
  </w:style>
  <w:style w:type="paragraph" w:customStyle="1" w:styleId="taxoboxclassification1">
    <w:name w:val="taxobox_classification1"/>
    <w:basedOn w:val="a2"/>
    <w:uiPriority w:val="99"/>
    <w:qFormat/>
    <w:rsid w:val="00650B00"/>
    <w:pPr>
      <w:widowControl/>
      <w:snapToGrid/>
      <w:spacing w:beforeAutospacing="1" w:afterAutospacing="1"/>
    </w:pPr>
    <w:rPr>
      <w:rFonts w:eastAsia="Times New Roman"/>
      <w:i/>
      <w:iCs/>
      <w:szCs w:val="24"/>
    </w:rPr>
  </w:style>
  <w:style w:type="paragraph" w:customStyle="1" w:styleId="rnormal1">
    <w:name w:val="rnormal1"/>
    <w:basedOn w:val="a2"/>
    <w:uiPriority w:val="99"/>
    <w:qFormat/>
    <w:rsid w:val="00650B00"/>
    <w:pPr>
      <w:widowControl/>
      <w:snapToGrid/>
      <w:spacing w:beforeAutospacing="1" w:afterAutospacing="1"/>
    </w:pPr>
    <w:rPr>
      <w:rFonts w:eastAsia="Times New Roman"/>
      <w:szCs w:val="24"/>
    </w:rPr>
  </w:style>
  <w:style w:type="paragraph" w:customStyle="1" w:styleId="imgtoogle1">
    <w:name w:val="img_toogle1"/>
    <w:basedOn w:val="a2"/>
    <w:uiPriority w:val="99"/>
    <w:qFormat/>
    <w:rsid w:val="00650B00"/>
    <w:pPr>
      <w:widowControl/>
      <w:snapToGrid/>
      <w:spacing w:beforeAutospacing="1" w:afterAutospacing="1"/>
    </w:pPr>
    <w:rPr>
      <w:rFonts w:eastAsia="Times New Roman"/>
      <w:szCs w:val="24"/>
    </w:rPr>
  </w:style>
  <w:style w:type="paragraph" w:customStyle="1" w:styleId="atoogle1">
    <w:name w:val="a_toogle1"/>
    <w:basedOn w:val="a2"/>
    <w:uiPriority w:val="99"/>
    <w:qFormat/>
    <w:rsid w:val="00650B00"/>
    <w:pPr>
      <w:widowControl/>
      <w:snapToGrid/>
      <w:spacing w:beforeAutospacing="1" w:afterAutospacing="1"/>
      <w:jc w:val="center"/>
    </w:pPr>
    <w:rPr>
      <w:rFonts w:eastAsia="Times New Roman"/>
      <w:sz w:val="23"/>
      <w:szCs w:val="23"/>
    </w:rPr>
  </w:style>
  <w:style w:type="paragraph" w:customStyle="1" w:styleId="geopoint1">
    <w:name w:val="geopoint1"/>
    <w:basedOn w:val="a2"/>
    <w:uiPriority w:val="99"/>
    <w:qFormat/>
    <w:rsid w:val="00650B00"/>
    <w:pPr>
      <w:widowControl/>
      <w:pBdr>
        <w:top w:val="single" w:sz="6" w:space="0" w:color="000000"/>
        <w:left w:val="single" w:sz="6" w:space="0" w:color="000000"/>
        <w:bottom w:val="single" w:sz="6" w:space="0" w:color="000000"/>
        <w:right w:val="single" w:sz="6" w:space="0" w:color="000000"/>
      </w:pBdr>
      <w:shd w:val="clear" w:color="auto" w:fill="FF0000"/>
      <w:snapToGrid/>
      <w:spacing w:beforeAutospacing="1" w:afterAutospacing="1"/>
    </w:pPr>
    <w:rPr>
      <w:rFonts w:eastAsia="Times New Roman"/>
      <w:sz w:val="2"/>
      <w:szCs w:val="2"/>
    </w:rPr>
  </w:style>
  <w:style w:type="paragraph" w:customStyle="1" w:styleId="thumbinner2">
    <w:name w:val="thumbinner2"/>
    <w:basedOn w:val="a2"/>
    <w:uiPriority w:val="99"/>
    <w:qFormat/>
    <w:rsid w:val="00650B00"/>
    <w:pPr>
      <w:widowControl/>
      <w:snapToGrid/>
      <w:spacing w:before="0" w:after="0"/>
    </w:pPr>
    <w:rPr>
      <w:rFonts w:eastAsia="Times New Roman"/>
      <w:szCs w:val="24"/>
    </w:rPr>
  </w:style>
  <w:style w:type="paragraph" w:customStyle="1" w:styleId="titre1">
    <w:name w:val="titre1"/>
    <w:basedOn w:val="a2"/>
    <w:uiPriority w:val="99"/>
    <w:qFormat/>
    <w:rsid w:val="00650B00"/>
    <w:pPr>
      <w:widowControl/>
      <w:snapToGrid/>
      <w:spacing w:before="48" w:after="48"/>
      <w:jc w:val="center"/>
    </w:pPr>
    <w:rPr>
      <w:rFonts w:eastAsia="Times New Roman"/>
      <w:szCs w:val="24"/>
    </w:rPr>
  </w:style>
  <w:style w:type="paragraph" w:customStyle="1" w:styleId="e6e73">
    <w:name w:val="¶e6e7аголовок 3"/>
    <w:basedOn w:val="a2"/>
    <w:next w:val="a2"/>
    <w:uiPriority w:val="99"/>
    <w:qFormat/>
    <w:rsid w:val="00650B00"/>
    <w:pPr>
      <w:keepNext/>
      <w:tabs>
        <w:tab w:val="left" w:pos="794"/>
      </w:tabs>
      <w:spacing w:before="0" w:after="0"/>
      <w:ind w:left="794" w:hanging="397"/>
    </w:pPr>
    <w:rPr>
      <w:rFonts w:ascii="Arial" w:eastAsia="Times New Roman" w:hAnsi="Arial"/>
      <w:lang w:val="en-US"/>
    </w:rPr>
  </w:style>
  <w:style w:type="paragraph" w:customStyle="1" w:styleId="Normalnormal">
    <w:name w:val="Normal.normal"/>
    <w:uiPriority w:val="99"/>
    <w:qFormat/>
    <w:rsid w:val="00650B00"/>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650B00"/>
    <w:pPr>
      <w:widowControl/>
      <w:suppressAutoHyphens/>
      <w:snapToGrid/>
      <w:spacing w:before="280" w:after="280"/>
    </w:pPr>
    <w:rPr>
      <w:rFonts w:eastAsia="Times New Roman"/>
      <w:szCs w:val="24"/>
      <w:lang w:eastAsia="ar-SA"/>
    </w:rPr>
  </w:style>
  <w:style w:type="paragraph" w:customStyle="1" w:styleId="l1">
    <w:name w:val="l1"/>
    <w:basedOn w:val="a2"/>
    <w:uiPriority w:val="99"/>
    <w:qFormat/>
    <w:rsid w:val="00650B00"/>
    <w:pPr>
      <w:widowControl/>
      <w:snapToGrid/>
      <w:spacing w:beforeAutospacing="1" w:afterAutospacing="1"/>
    </w:pPr>
    <w:rPr>
      <w:rFonts w:eastAsia="Times New Roman"/>
      <w:szCs w:val="24"/>
    </w:rPr>
  </w:style>
  <w:style w:type="character" w:customStyle="1" w:styleId="afffffffff9">
    <w:name w:val="Подпись к таблице_"/>
    <w:basedOn w:val="a3"/>
    <w:link w:val="afffffffffa"/>
    <w:uiPriority w:val="99"/>
    <w:qFormat/>
    <w:locked/>
    <w:rsid w:val="00650B00"/>
    <w:rPr>
      <w:rFonts w:cs="Times New Roman"/>
      <w:sz w:val="17"/>
      <w:szCs w:val="17"/>
      <w:shd w:val="clear" w:color="auto" w:fill="FFFFFF"/>
    </w:rPr>
  </w:style>
  <w:style w:type="paragraph" w:customStyle="1" w:styleId="afffffffffa">
    <w:name w:val="Подпись к таблице"/>
    <w:basedOn w:val="a2"/>
    <w:link w:val="afffffffff9"/>
    <w:uiPriority w:val="99"/>
    <w:qFormat/>
    <w:rsid w:val="00650B00"/>
    <w:pPr>
      <w:widowControl/>
      <w:shd w:val="clear" w:color="auto" w:fill="FFFFFF"/>
      <w:snapToGrid/>
      <w:spacing w:before="0" w:after="0" w:line="235" w:lineRule="exact"/>
      <w:ind w:firstLine="1400"/>
    </w:pPr>
    <w:rPr>
      <w:rFonts w:asciiTheme="minorHAnsi" w:eastAsiaTheme="minorHAnsi" w:hAnsiTheme="minorHAnsi"/>
      <w:sz w:val="17"/>
      <w:szCs w:val="17"/>
      <w:lang w:eastAsia="en-US"/>
    </w:rPr>
  </w:style>
  <w:style w:type="character" w:customStyle="1" w:styleId="6d">
    <w:name w:val="Основной текст (6)_"/>
    <w:basedOn w:val="a3"/>
    <w:link w:val="6e"/>
    <w:uiPriority w:val="99"/>
    <w:qFormat/>
    <w:locked/>
    <w:rsid w:val="00650B00"/>
    <w:rPr>
      <w:rFonts w:cs="Times New Roman"/>
      <w:sz w:val="14"/>
      <w:szCs w:val="14"/>
      <w:shd w:val="clear" w:color="auto" w:fill="FFFFFF"/>
    </w:rPr>
  </w:style>
  <w:style w:type="paragraph" w:customStyle="1" w:styleId="6e">
    <w:name w:val="Основной текст (6)"/>
    <w:basedOn w:val="a2"/>
    <w:link w:val="6d"/>
    <w:uiPriority w:val="99"/>
    <w:qFormat/>
    <w:rsid w:val="00650B00"/>
    <w:pPr>
      <w:widowControl/>
      <w:shd w:val="clear" w:color="auto" w:fill="FFFFFF"/>
      <w:snapToGrid/>
      <w:spacing w:before="0" w:after="0" w:line="240" w:lineRule="atLeast"/>
      <w:jc w:val="both"/>
    </w:pPr>
    <w:rPr>
      <w:rFonts w:asciiTheme="minorHAnsi" w:eastAsiaTheme="minorHAnsi" w:hAnsiTheme="minorHAnsi"/>
      <w:sz w:val="14"/>
      <w:szCs w:val="14"/>
      <w:lang w:eastAsia="en-US"/>
    </w:rPr>
  </w:style>
  <w:style w:type="paragraph" w:customStyle="1" w:styleId="3fe">
    <w:name w:val="Заголовок 3 уровня"/>
    <w:basedOn w:val="afffff0"/>
    <w:uiPriority w:val="99"/>
    <w:qFormat/>
    <w:rsid w:val="00650B00"/>
    <w:pPr>
      <w:ind w:firstLine="0"/>
      <w:jc w:val="center"/>
    </w:pPr>
    <w:rPr>
      <w:b/>
    </w:rPr>
  </w:style>
  <w:style w:type="character" w:customStyle="1" w:styleId="nameautor4">
    <w:name w:val="name_autor4"/>
    <w:uiPriority w:val="99"/>
    <w:qFormat/>
    <w:rsid w:val="00650B00"/>
    <w:rPr>
      <w:sz w:val="22"/>
    </w:rPr>
  </w:style>
  <w:style w:type="character" w:customStyle="1" w:styleId="useremail">
    <w:name w:val="useremail"/>
    <w:uiPriority w:val="99"/>
    <w:qFormat/>
    <w:rsid w:val="00650B00"/>
    <w:rPr>
      <w:b/>
      <w:color w:val="555555"/>
    </w:rPr>
  </w:style>
  <w:style w:type="character" w:customStyle="1" w:styleId="sel1">
    <w:name w:val="sel1"/>
    <w:basedOn w:val="a3"/>
    <w:uiPriority w:val="99"/>
    <w:qFormat/>
    <w:rsid w:val="00650B00"/>
    <w:rPr>
      <w:rFonts w:cs="Times New Roman"/>
      <w:shd w:val="clear" w:color="auto" w:fill="000000"/>
    </w:rPr>
  </w:style>
  <w:style w:type="character" w:customStyle="1" w:styleId="1fffff">
    <w:name w:val="Основной текст + Курсив1"/>
    <w:basedOn w:val="a3"/>
    <w:uiPriority w:val="99"/>
    <w:qFormat/>
    <w:rsid w:val="00650B00"/>
    <w:rPr>
      <w:rFonts w:ascii="SimSun" w:eastAsia="SimSun" w:hAnsi="SimSun" w:cs="Times New Roman"/>
      <w:i/>
      <w:iCs/>
      <w:lang w:val="ru-RU" w:eastAsia="zh-CN" w:bidi="ar-SA"/>
    </w:rPr>
  </w:style>
  <w:style w:type="character" w:customStyle="1" w:styleId="4f0">
    <w:name w:val="Основной текст + Полужирный4"/>
    <w:basedOn w:val="a3"/>
    <w:uiPriority w:val="99"/>
    <w:qFormat/>
    <w:rsid w:val="00650B00"/>
    <w:rPr>
      <w:rFonts w:ascii="Times New Roman" w:hAnsi="Times New Roman" w:cs="Times New Roman"/>
      <w:b/>
      <w:bCs/>
      <w:i/>
      <w:iCs/>
      <w:spacing w:val="0"/>
      <w:sz w:val="20"/>
      <w:szCs w:val="20"/>
    </w:rPr>
  </w:style>
  <w:style w:type="character" w:customStyle="1" w:styleId="sel11">
    <w:name w:val="sel11"/>
    <w:basedOn w:val="a3"/>
    <w:uiPriority w:val="99"/>
    <w:qFormat/>
    <w:rsid w:val="00650B00"/>
    <w:rPr>
      <w:rFonts w:cs="Times New Roman"/>
      <w:b/>
      <w:bCs/>
    </w:rPr>
  </w:style>
  <w:style w:type="character" w:customStyle="1" w:styleId="bodyouter">
    <w:name w:val="body_outer"/>
    <w:basedOn w:val="a3"/>
    <w:uiPriority w:val="99"/>
    <w:qFormat/>
    <w:rsid w:val="00650B00"/>
    <w:rPr>
      <w:rFonts w:cs="Times New Roman"/>
    </w:rPr>
  </w:style>
  <w:style w:type="character" w:customStyle="1" w:styleId="at3">
    <w:name w:val="at3"/>
    <w:basedOn w:val="a3"/>
    <w:uiPriority w:val="99"/>
    <w:qFormat/>
    <w:rsid w:val="00650B00"/>
    <w:rPr>
      <w:rFonts w:cs="Times New Roman"/>
      <w:b/>
      <w:bCs/>
      <w:i/>
      <w:iCs/>
      <w:color w:val="00008B"/>
      <w:u w:val="single"/>
    </w:rPr>
  </w:style>
  <w:style w:type="character" w:customStyle="1" w:styleId="21f1">
    <w:name w:val="Знак2 Знак Знак1"/>
    <w:uiPriority w:val="99"/>
    <w:qFormat/>
    <w:locked/>
    <w:rsid w:val="00650B00"/>
    <w:rPr>
      <w:b/>
      <w:sz w:val="27"/>
      <w:lang w:val="ru-RU" w:eastAsia="ru-RU"/>
    </w:rPr>
  </w:style>
  <w:style w:type="character" w:customStyle="1" w:styleId="ilad">
    <w:name w:val="il_ad"/>
    <w:basedOn w:val="a3"/>
    <w:uiPriority w:val="99"/>
    <w:qFormat/>
    <w:rsid w:val="00650B00"/>
    <w:rPr>
      <w:rFonts w:cs="Times New Roman"/>
    </w:rPr>
  </w:style>
  <w:style w:type="character" w:customStyle="1" w:styleId="tooltipextranews">
    <w:name w:val="tooltip_extranews"/>
    <w:uiPriority w:val="99"/>
    <w:qFormat/>
    <w:rsid w:val="00650B00"/>
    <w:rPr>
      <w:rFonts w:ascii="Times New Roman" w:hAnsi="Times New Roman"/>
    </w:rPr>
  </w:style>
  <w:style w:type="character" w:customStyle="1" w:styleId="citecrochet1">
    <w:name w:val="cite_crochet1"/>
    <w:basedOn w:val="a3"/>
    <w:uiPriority w:val="99"/>
    <w:qFormat/>
    <w:rsid w:val="00650B00"/>
    <w:rPr>
      <w:rFonts w:ascii="Times New Roman" w:hAnsi="Times New Roman" w:cs="Times New Roman"/>
      <w:vanish/>
    </w:rPr>
  </w:style>
  <w:style w:type="character" w:customStyle="1" w:styleId="nowrap1">
    <w:name w:val="nowrap1"/>
    <w:basedOn w:val="a3"/>
    <w:uiPriority w:val="99"/>
    <w:qFormat/>
    <w:rsid w:val="00650B00"/>
    <w:rPr>
      <w:rFonts w:ascii="Times New Roman" w:hAnsi="Times New Roman" w:cs="Times New Roman"/>
    </w:rPr>
  </w:style>
  <w:style w:type="character" w:customStyle="1" w:styleId="needref">
    <w:name w:val="need_ref"/>
    <w:basedOn w:val="a3"/>
    <w:uiPriority w:val="99"/>
    <w:qFormat/>
    <w:rsid w:val="00650B00"/>
    <w:rPr>
      <w:rFonts w:ascii="Times New Roman" w:hAnsi="Times New Roman" w:cs="Times New Roman"/>
    </w:rPr>
  </w:style>
  <w:style w:type="character" w:customStyle="1" w:styleId="up">
    <w:name w:val="up"/>
    <w:basedOn w:val="a3"/>
    <w:uiPriority w:val="99"/>
    <w:qFormat/>
    <w:rsid w:val="00650B00"/>
    <w:rPr>
      <w:rFonts w:ascii="Times New Roman" w:hAnsi="Times New Roman" w:cs="Times New Roman"/>
    </w:rPr>
  </w:style>
  <w:style w:type="character" w:customStyle="1" w:styleId="down">
    <w:name w:val="down"/>
    <w:basedOn w:val="a3"/>
    <w:uiPriority w:val="99"/>
    <w:qFormat/>
    <w:rsid w:val="00650B00"/>
    <w:rPr>
      <w:rFonts w:ascii="Times New Roman" w:hAnsi="Times New Roman" w:cs="Times New Roman"/>
    </w:rPr>
  </w:style>
  <w:style w:type="character" w:customStyle="1" w:styleId="ref">
    <w:name w:val="ref"/>
    <w:basedOn w:val="a3"/>
    <w:uiPriority w:val="99"/>
    <w:qFormat/>
    <w:rsid w:val="00650B00"/>
    <w:rPr>
      <w:rFonts w:ascii="Times New Roman" w:hAnsi="Times New Roman" w:cs="Times New Roman"/>
    </w:rPr>
  </w:style>
  <w:style w:type="character" w:customStyle="1" w:styleId="up1">
    <w:name w:val="up1"/>
    <w:basedOn w:val="a3"/>
    <w:uiPriority w:val="99"/>
    <w:qFormat/>
    <w:rsid w:val="00650B00"/>
    <w:rPr>
      <w:rFonts w:ascii="Times New Roman" w:hAnsi="Times New Roman" w:cs="Times New Roman"/>
      <w:color w:val="0645AD"/>
    </w:rPr>
  </w:style>
  <w:style w:type="character" w:customStyle="1" w:styleId="down1">
    <w:name w:val="down1"/>
    <w:basedOn w:val="a3"/>
    <w:uiPriority w:val="99"/>
    <w:qFormat/>
    <w:rsid w:val="00650B00"/>
    <w:rPr>
      <w:rFonts w:ascii="Times New Roman" w:hAnsi="Times New Roman" w:cs="Times New Roman"/>
      <w:color w:val="0645AD"/>
    </w:rPr>
  </w:style>
  <w:style w:type="character" w:customStyle="1" w:styleId="up2">
    <w:name w:val="up2"/>
    <w:basedOn w:val="a3"/>
    <w:uiPriority w:val="99"/>
    <w:qFormat/>
    <w:rsid w:val="00650B00"/>
    <w:rPr>
      <w:rFonts w:ascii="Times New Roman" w:hAnsi="Times New Roman" w:cs="Times New Roman"/>
      <w:vanish/>
    </w:rPr>
  </w:style>
  <w:style w:type="character" w:customStyle="1" w:styleId="down2">
    <w:name w:val="down2"/>
    <w:basedOn w:val="a3"/>
    <w:uiPriority w:val="99"/>
    <w:qFormat/>
    <w:rsid w:val="00650B00"/>
    <w:rPr>
      <w:rFonts w:ascii="Times New Roman" w:hAnsi="Times New Roman" w:cs="Times New Roman"/>
      <w:vanish/>
    </w:rPr>
  </w:style>
  <w:style w:type="character" w:customStyle="1" w:styleId="toctoggle">
    <w:name w:val="toctoggle"/>
    <w:basedOn w:val="a3"/>
    <w:uiPriority w:val="99"/>
    <w:qFormat/>
    <w:rsid w:val="00650B00"/>
    <w:rPr>
      <w:rFonts w:ascii="Times New Roman" w:hAnsi="Times New Roman" w:cs="Times New Roman"/>
    </w:rPr>
  </w:style>
  <w:style w:type="character" w:customStyle="1" w:styleId="tocnumber">
    <w:name w:val="tocnumber"/>
    <w:basedOn w:val="a3"/>
    <w:uiPriority w:val="99"/>
    <w:qFormat/>
    <w:rsid w:val="00650B00"/>
    <w:rPr>
      <w:rFonts w:ascii="Times New Roman" w:hAnsi="Times New Roman" w:cs="Times New Roman"/>
    </w:rPr>
  </w:style>
  <w:style w:type="character" w:customStyle="1" w:styleId="romain1">
    <w:name w:val="romain1"/>
    <w:basedOn w:val="a3"/>
    <w:uiPriority w:val="99"/>
    <w:qFormat/>
    <w:rsid w:val="00650B00"/>
    <w:rPr>
      <w:rFonts w:ascii="Times New Roman" w:hAnsi="Times New Roman" w:cs="Times New Roman"/>
      <w:smallCaps/>
    </w:rPr>
  </w:style>
  <w:style w:type="character" w:customStyle="1" w:styleId="editsection2">
    <w:name w:val="editsection2"/>
    <w:basedOn w:val="a3"/>
    <w:uiPriority w:val="99"/>
    <w:qFormat/>
    <w:rsid w:val="00650B00"/>
    <w:rPr>
      <w:rFonts w:ascii="Times New Roman" w:hAnsi="Times New Roman" w:cs="Times New Roman"/>
    </w:rPr>
  </w:style>
  <w:style w:type="character" w:customStyle="1" w:styleId="mw-headline2">
    <w:name w:val="mw-headline2"/>
    <w:basedOn w:val="a3"/>
    <w:uiPriority w:val="99"/>
    <w:qFormat/>
    <w:rsid w:val="00650B00"/>
    <w:rPr>
      <w:rFonts w:ascii="Times New Roman" w:hAnsi="Times New Roman" w:cs="Times New Roman"/>
    </w:rPr>
  </w:style>
  <w:style w:type="character" w:customStyle="1" w:styleId="751">
    <w:name w:val="Основной текст (7)5"/>
    <w:basedOn w:val="a3"/>
    <w:uiPriority w:val="99"/>
    <w:qFormat/>
    <w:rsid w:val="00650B00"/>
    <w:rPr>
      <w:rFonts w:ascii="Times New Roman" w:hAnsi="Times New Roman" w:cs="Times New Roman"/>
      <w:spacing w:val="0"/>
      <w:sz w:val="20"/>
      <w:szCs w:val="20"/>
    </w:rPr>
  </w:style>
  <w:style w:type="character" w:customStyle="1" w:styleId="term1">
    <w:name w:val="term1"/>
    <w:basedOn w:val="a3"/>
    <w:uiPriority w:val="99"/>
    <w:qFormat/>
    <w:rsid w:val="00650B00"/>
    <w:rPr>
      <w:rFonts w:cs="Times New Roman"/>
      <w:b/>
      <w:bCs/>
      <w:i/>
      <w:iCs/>
      <w:color w:val="121F48"/>
    </w:rPr>
  </w:style>
  <w:style w:type="character" w:customStyle="1" w:styleId="fontstyle290">
    <w:name w:val="fontstyle29"/>
    <w:basedOn w:val="a3"/>
    <w:uiPriority w:val="99"/>
    <w:qFormat/>
    <w:rsid w:val="00650B00"/>
    <w:rPr>
      <w:rFonts w:ascii="Times New Roman" w:hAnsi="Times New Roman" w:cs="Times New Roman"/>
    </w:rPr>
  </w:style>
  <w:style w:type="character" w:customStyle="1" w:styleId="2ffe">
    <w:name w:val="Знак2 Знак Знак"/>
    <w:basedOn w:val="a3"/>
    <w:uiPriority w:val="99"/>
    <w:semiHidden/>
    <w:qFormat/>
    <w:locked/>
    <w:rsid w:val="00650B00"/>
    <w:rPr>
      <w:rFonts w:ascii="Arial" w:hAnsi="Arial" w:cs="Arial"/>
      <w:b/>
      <w:bCs/>
      <w:sz w:val="26"/>
      <w:szCs w:val="26"/>
      <w:lang w:val="ru-RU" w:eastAsia="ru-RU" w:bidi="ar-SA"/>
    </w:rPr>
  </w:style>
  <w:style w:type="character" w:customStyle="1" w:styleId="-FN">
    <w:name w:val="Текст сноски-FN Знак Знак Знак"/>
    <w:basedOn w:val="a3"/>
    <w:uiPriority w:val="99"/>
    <w:semiHidden/>
    <w:qFormat/>
    <w:locked/>
    <w:rsid w:val="00650B00"/>
    <w:rPr>
      <w:rFonts w:cs="Times New Roman"/>
      <w:lang w:eastAsia="ru-RU" w:bidi="ar-SA"/>
    </w:rPr>
  </w:style>
  <w:style w:type="character" w:customStyle="1" w:styleId="style50">
    <w:name w:val="style5"/>
    <w:basedOn w:val="a3"/>
    <w:uiPriority w:val="99"/>
    <w:qFormat/>
    <w:rsid w:val="00650B00"/>
    <w:rPr>
      <w:rFonts w:cs="Times New Roman"/>
    </w:rPr>
  </w:style>
  <w:style w:type="character" w:customStyle="1" w:styleId="-FN0">
    <w:name w:val="Текст сноски-FN Знак Знак"/>
    <w:basedOn w:val="a3"/>
    <w:uiPriority w:val="99"/>
    <w:qFormat/>
    <w:locked/>
    <w:rsid w:val="00650B00"/>
    <w:rPr>
      <w:rFonts w:cs="Times New Roman"/>
      <w:lang w:val="ru-RU" w:eastAsia="ru-RU" w:bidi="ar-SA"/>
    </w:rPr>
  </w:style>
  <w:style w:type="character" w:customStyle="1" w:styleId="gapspan">
    <w:name w:val="gapspan"/>
    <w:basedOn w:val="a3"/>
    <w:uiPriority w:val="99"/>
    <w:qFormat/>
    <w:rsid w:val="00650B00"/>
    <w:rPr>
      <w:rFonts w:cs="Times New Roman"/>
    </w:rPr>
  </w:style>
  <w:style w:type="character" w:customStyle="1" w:styleId="721">
    <w:name w:val="Основной текст (7)2"/>
    <w:basedOn w:val="a3"/>
    <w:uiPriority w:val="99"/>
    <w:qFormat/>
    <w:rsid w:val="00650B00"/>
    <w:rPr>
      <w:rFonts w:ascii="Times New Roman" w:hAnsi="Times New Roman" w:cs="Times New Roman"/>
      <w:spacing w:val="0"/>
      <w:sz w:val="20"/>
      <w:szCs w:val="20"/>
    </w:rPr>
  </w:style>
  <w:style w:type="character" w:customStyle="1" w:styleId="760">
    <w:name w:val="Основной текст (7)6"/>
    <w:basedOn w:val="a3"/>
    <w:uiPriority w:val="99"/>
    <w:qFormat/>
    <w:rsid w:val="00650B00"/>
    <w:rPr>
      <w:rFonts w:ascii="Times New Roman" w:hAnsi="Times New Roman" w:cs="Times New Roman"/>
      <w:spacing w:val="0"/>
      <w:sz w:val="20"/>
      <w:szCs w:val="20"/>
    </w:rPr>
  </w:style>
  <w:style w:type="character" w:customStyle="1" w:styleId="Absatz-Standardschriftart">
    <w:name w:val="Absatz-Standardschriftart"/>
    <w:uiPriority w:val="99"/>
    <w:qFormat/>
    <w:rsid w:val="00650B00"/>
  </w:style>
  <w:style w:type="character" w:customStyle="1" w:styleId="WW-Absatz-Standardschriftart">
    <w:name w:val="WW-Absatz-Standardschriftart"/>
    <w:uiPriority w:val="99"/>
    <w:qFormat/>
    <w:rsid w:val="00650B00"/>
  </w:style>
  <w:style w:type="character" w:customStyle="1" w:styleId="FontStyle150">
    <w:name w:val="Font Style15"/>
    <w:basedOn w:val="1fff5"/>
    <w:uiPriority w:val="99"/>
    <w:qFormat/>
    <w:rsid w:val="00650B00"/>
    <w:rPr>
      <w:rFonts w:ascii="Times New Roman" w:hAnsi="Times New Roman" w:cs="Times New Roman"/>
      <w:sz w:val="10"/>
      <w:szCs w:val="10"/>
    </w:rPr>
  </w:style>
  <w:style w:type="character" w:customStyle="1" w:styleId="FontStyle23">
    <w:name w:val="Font Style23"/>
    <w:basedOn w:val="a3"/>
    <w:uiPriority w:val="99"/>
    <w:qFormat/>
    <w:rsid w:val="00650B00"/>
    <w:rPr>
      <w:rFonts w:ascii="Times New Roman" w:hAnsi="Times New Roman" w:cs="Times New Roman"/>
      <w:b/>
      <w:bCs/>
      <w:sz w:val="20"/>
      <w:szCs w:val="20"/>
    </w:rPr>
  </w:style>
  <w:style w:type="character" w:customStyle="1" w:styleId="b-serp-urlitem">
    <w:name w:val="b-serp-url__item"/>
    <w:uiPriority w:val="99"/>
    <w:qFormat/>
    <w:rsid w:val="00650B00"/>
    <w:rPr>
      <w:rFonts w:ascii="Times New Roman" w:hAnsi="Times New Roman"/>
    </w:rPr>
  </w:style>
  <w:style w:type="character" w:customStyle="1" w:styleId="790">
    <w:name w:val="Основной текст (7)9"/>
    <w:basedOn w:val="a3"/>
    <w:uiPriority w:val="99"/>
    <w:qFormat/>
    <w:rsid w:val="00650B00"/>
    <w:rPr>
      <w:rFonts w:ascii="Times New Roman" w:hAnsi="Times New Roman" w:cs="Times New Roman"/>
      <w:spacing w:val="0"/>
      <w:sz w:val="20"/>
      <w:szCs w:val="20"/>
    </w:rPr>
  </w:style>
  <w:style w:type="character" w:customStyle="1" w:styleId="afffffffffb">
    <w:name w:val="пример"/>
    <w:basedOn w:val="a3"/>
    <w:uiPriority w:val="99"/>
    <w:qFormat/>
    <w:rsid w:val="00650B00"/>
    <w:rPr>
      <w:rFonts w:ascii="Times New Roman" w:hAnsi="Times New Roman" w:cs="Times New Roman"/>
    </w:rPr>
  </w:style>
  <w:style w:type="character" w:customStyle="1" w:styleId="first-letter">
    <w:name w:val="first-letter"/>
    <w:basedOn w:val="a3"/>
    <w:uiPriority w:val="99"/>
    <w:qFormat/>
    <w:rsid w:val="00650B00"/>
    <w:rPr>
      <w:rFonts w:cs="Times New Roman"/>
    </w:rPr>
  </w:style>
  <w:style w:type="character" w:customStyle="1" w:styleId="indicateur-langue1">
    <w:name w:val="indicateur-langue1"/>
    <w:basedOn w:val="a3"/>
    <w:uiPriority w:val="99"/>
    <w:qFormat/>
    <w:rsid w:val="00650B00"/>
    <w:rPr>
      <w:rFonts w:ascii="Courier New" w:hAnsi="Courier New" w:cs="Courier New"/>
      <w:b/>
      <w:bCs/>
      <w:sz w:val="24"/>
      <w:szCs w:val="24"/>
    </w:rPr>
  </w:style>
  <w:style w:type="character" w:customStyle="1" w:styleId="italique1">
    <w:name w:val="italique1"/>
    <w:basedOn w:val="a3"/>
    <w:uiPriority w:val="99"/>
    <w:qFormat/>
    <w:rsid w:val="00650B00"/>
    <w:rPr>
      <w:rFonts w:cs="Times New Roman"/>
      <w:i/>
      <w:iCs/>
    </w:rPr>
  </w:style>
  <w:style w:type="character" w:customStyle="1" w:styleId="hl21">
    <w:name w:val="hl21"/>
    <w:basedOn w:val="a3"/>
    <w:uiPriority w:val="99"/>
    <w:qFormat/>
    <w:rsid w:val="00650B00"/>
    <w:rPr>
      <w:rFonts w:cs="Times New Roman"/>
      <w:b/>
      <w:bCs/>
      <w:sz w:val="24"/>
      <w:szCs w:val="24"/>
    </w:rPr>
  </w:style>
  <w:style w:type="character" w:customStyle="1" w:styleId="m1">
    <w:name w:val="m1"/>
    <w:basedOn w:val="a3"/>
    <w:uiPriority w:val="99"/>
    <w:qFormat/>
    <w:rsid w:val="00650B00"/>
    <w:rPr>
      <w:rFonts w:ascii="Tahoma" w:hAnsi="Tahoma" w:cs="Tahoma"/>
      <w:sz w:val="18"/>
      <w:szCs w:val="18"/>
      <w:u w:val="none"/>
    </w:rPr>
  </w:style>
  <w:style w:type="character" w:customStyle="1" w:styleId="trd12">
    <w:name w:val="trd12"/>
    <w:basedOn w:val="a3"/>
    <w:uiPriority w:val="99"/>
    <w:qFormat/>
    <w:rsid w:val="00650B00"/>
    <w:rPr>
      <w:rFonts w:cs="Times New Roman"/>
    </w:rPr>
  </w:style>
  <w:style w:type="character" w:customStyle="1" w:styleId="mr1">
    <w:name w:val="mr1"/>
    <w:basedOn w:val="a3"/>
    <w:uiPriority w:val="99"/>
    <w:qFormat/>
    <w:rsid w:val="00650B00"/>
    <w:rPr>
      <w:rFonts w:ascii="Tahoma" w:hAnsi="Tahoma" w:cs="Tahoma"/>
      <w:color w:val="800000"/>
      <w:sz w:val="18"/>
      <w:szCs w:val="18"/>
      <w:u w:val="none"/>
    </w:rPr>
  </w:style>
  <w:style w:type="character" w:customStyle="1" w:styleId="trd121">
    <w:name w:val="trd121"/>
    <w:basedOn w:val="a3"/>
    <w:uiPriority w:val="99"/>
    <w:qFormat/>
    <w:rsid w:val="00650B00"/>
    <w:rPr>
      <w:rFonts w:ascii="Arial" w:hAnsi="Arial" w:cs="Arial"/>
      <w:b/>
      <w:bCs/>
      <w:color w:val="800000"/>
      <w:sz w:val="18"/>
      <w:szCs w:val="18"/>
      <w:u w:val="none"/>
    </w:rPr>
  </w:style>
  <w:style w:type="character" w:customStyle="1" w:styleId="hlnormal">
    <w:name w:val="hlnormal"/>
    <w:basedOn w:val="a3"/>
    <w:uiPriority w:val="99"/>
    <w:qFormat/>
    <w:rsid w:val="00650B00"/>
    <w:rPr>
      <w:rFonts w:cs="Times New Roman"/>
    </w:rPr>
  </w:style>
  <w:style w:type="character" w:customStyle="1" w:styleId="bod1">
    <w:name w:val="bod1"/>
    <w:basedOn w:val="a3"/>
    <w:uiPriority w:val="99"/>
    <w:qFormat/>
    <w:rsid w:val="00650B00"/>
    <w:rPr>
      <w:rFonts w:cs="Times New Roman"/>
    </w:rPr>
  </w:style>
  <w:style w:type="paragraph" w:customStyle="1" w:styleId="911">
    <w:name w:val="Знак91"/>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character" w:customStyle="1" w:styleId="4131">
    <w:name w:val="Знак4 Знак Знак13"/>
    <w:uiPriority w:val="99"/>
    <w:qFormat/>
    <w:locked/>
    <w:rsid w:val="00650B00"/>
    <w:rPr>
      <w:rFonts w:ascii="Arial" w:hAnsi="Arial"/>
      <w:b/>
      <w:kern w:val="32"/>
      <w:sz w:val="32"/>
      <w:lang w:val="ru-RU" w:eastAsia="ru-RU"/>
    </w:rPr>
  </w:style>
  <w:style w:type="character" w:customStyle="1" w:styleId="2114">
    <w:name w:val="Знак2 Знак Знак11"/>
    <w:uiPriority w:val="99"/>
    <w:qFormat/>
    <w:locked/>
    <w:rsid w:val="00650B00"/>
    <w:rPr>
      <w:b/>
      <w:sz w:val="27"/>
      <w:lang w:val="ru-RU" w:eastAsia="ru-RU"/>
    </w:rPr>
  </w:style>
  <w:style w:type="character" w:customStyle="1" w:styleId="229">
    <w:name w:val="Знак2 Знак Знак2"/>
    <w:basedOn w:val="a3"/>
    <w:uiPriority w:val="99"/>
    <w:qFormat/>
    <w:locked/>
    <w:rsid w:val="00650B00"/>
    <w:rPr>
      <w:rFonts w:ascii="Arial" w:hAnsi="Arial" w:cs="Arial"/>
      <w:b/>
      <w:bCs/>
      <w:sz w:val="26"/>
      <w:szCs w:val="26"/>
      <w:lang w:val="ru-RU" w:eastAsia="ru-RU" w:bidi="ar-SA"/>
    </w:rPr>
  </w:style>
  <w:style w:type="paragraph" w:customStyle="1" w:styleId="paragraph">
    <w:name w:val="paragraph"/>
    <w:basedOn w:val="a2"/>
    <w:uiPriority w:val="99"/>
    <w:qFormat/>
    <w:rsid w:val="00650B00"/>
    <w:pPr>
      <w:widowControl/>
      <w:snapToGrid/>
      <w:spacing w:before="0" w:after="0"/>
    </w:pPr>
    <w:rPr>
      <w:rFonts w:eastAsia="Times New Roman"/>
      <w:szCs w:val="24"/>
    </w:rPr>
  </w:style>
  <w:style w:type="character" w:customStyle="1" w:styleId="spellingerror">
    <w:name w:val="spellingerror"/>
    <w:uiPriority w:val="99"/>
    <w:qFormat/>
    <w:rsid w:val="00650B00"/>
  </w:style>
  <w:style w:type="character" w:customStyle="1" w:styleId="contextualspellingandgrammarerror">
    <w:name w:val="contextualspellingandgrammarerror"/>
    <w:uiPriority w:val="99"/>
    <w:qFormat/>
    <w:rsid w:val="00650B00"/>
  </w:style>
  <w:style w:type="character" w:customStyle="1" w:styleId="normaltextrun1">
    <w:name w:val="normaltextrun1"/>
    <w:uiPriority w:val="99"/>
    <w:qFormat/>
    <w:rsid w:val="00650B00"/>
  </w:style>
  <w:style w:type="character" w:customStyle="1" w:styleId="eop">
    <w:name w:val="eop"/>
    <w:uiPriority w:val="99"/>
    <w:qFormat/>
    <w:rsid w:val="00650B00"/>
  </w:style>
  <w:style w:type="character" w:customStyle="1" w:styleId="NormalWebChar">
    <w:name w:val="Normal (Web) Char"/>
    <w:uiPriority w:val="99"/>
    <w:qFormat/>
    <w:locked/>
    <w:rsid w:val="00650B00"/>
    <w:rPr>
      <w:rFonts w:ascii="Times New Roman" w:hAnsi="Times New Roman"/>
      <w:sz w:val="24"/>
      <w:lang w:eastAsia="ru-RU"/>
    </w:rPr>
  </w:style>
  <w:style w:type="character" w:customStyle="1" w:styleId="PlainTextChar2">
    <w:name w:val="Plain Text Char2"/>
    <w:basedOn w:val="a3"/>
    <w:uiPriority w:val="99"/>
    <w:locked/>
    <w:rsid w:val="00650B00"/>
    <w:rPr>
      <w:rFonts w:ascii="Courier New" w:hAnsi="Courier New" w:cs="Times New Roman"/>
      <w:sz w:val="20"/>
      <w:szCs w:val="20"/>
    </w:rPr>
  </w:style>
  <w:style w:type="paragraph" w:customStyle="1" w:styleId="Style88">
    <w:name w:val="Style88"/>
    <w:basedOn w:val="a2"/>
    <w:uiPriority w:val="99"/>
    <w:qFormat/>
    <w:rsid w:val="00650B00"/>
    <w:pPr>
      <w:autoSpaceDE w:val="0"/>
      <w:autoSpaceDN w:val="0"/>
      <w:adjustRightInd w:val="0"/>
      <w:snapToGrid/>
      <w:spacing w:before="0" w:after="0" w:line="243" w:lineRule="exact"/>
      <w:ind w:firstLine="298"/>
      <w:jc w:val="both"/>
    </w:pPr>
    <w:rPr>
      <w:rFonts w:ascii="Franklin Gothic Medium" w:eastAsia="MS ??" w:hAnsi="Franklin Gothic Medium"/>
      <w:szCs w:val="24"/>
    </w:rPr>
  </w:style>
  <w:style w:type="character" w:customStyle="1" w:styleId="afffffffffc">
    <w:name w:val="Неразрешенное упоминание"/>
    <w:uiPriority w:val="99"/>
    <w:semiHidden/>
    <w:qFormat/>
    <w:rsid w:val="00650B00"/>
    <w:rPr>
      <w:color w:val="808080"/>
      <w:shd w:val="clear" w:color="auto" w:fill="E6E6E6"/>
    </w:rPr>
  </w:style>
  <w:style w:type="character" w:customStyle="1" w:styleId="FontStyle182">
    <w:name w:val="Font Style182"/>
    <w:qFormat/>
    <w:rsid w:val="00650B00"/>
    <w:rPr>
      <w:rFonts w:ascii="Times New Roman" w:hAnsi="Times New Roman"/>
      <w:sz w:val="18"/>
    </w:rPr>
  </w:style>
  <w:style w:type="paragraph" w:customStyle="1" w:styleId="97">
    <w:name w:val="Знак Знак Знак Знак Знак Знак9"/>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100">
    <w:name w:val="Знак Знак710"/>
    <w:uiPriority w:val="99"/>
    <w:qFormat/>
    <w:rsid w:val="00650B00"/>
    <w:rPr>
      <w:sz w:val="16"/>
      <w:lang w:val="ru-RU" w:eastAsia="ru-RU"/>
    </w:rPr>
  </w:style>
  <w:style w:type="paragraph" w:customStyle="1" w:styleId="5f">
    <w:name w:val="Обычный5"/>
    <w:uiPriority w:val="99"/>
    <w:qFormat/>
    <w:rsid w:val="00650B00"/>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8">
    <w:name w:val="Знак Знак148"/>
    <w:uiPriority w:val="99"/>
    <w:qFormat/>
    <w:locked/>
    <w:rsid w:val="00650B00"/>
    <w:rPr>
      <w:b/>
      <w:sz w:val="27"/>
      <w:lang w:val="ru-RU" w:eastAsia="ru-RU"/>
    </w:rPr>
  </w:style>
  <w:style w:type="character" w:customStyle="1" w:styleId="108">
    <w:name w:val="Знак Знак108"/>
    <w:uiPriority w:val="99"/>
    <w:qFormat/>
    <w:locked/>
    <w:rsid w:val="00650B00"/>
    <w:rPr>
      <w:sz w:val="16"/>
      <w:lang w:val="ru-RU" w:eastAsia="ru-RU"/>
    </w:rPr>
  </w:style>
  <w:style w:type="character" w:customStyle="1" w:styleId="6200">
    <w:name w:val="Знак Знак620"/>
    <w:uiPriority w:val="99"/>
    <w:qFormat/>
    <w:rsid w:val="00650B00"/>
    <w:rPr>
      <w:rFonts w:ascii="Arial" w:hAnsi="Arial"/>
      <w:b/>
      <w:i/>
      <w:sz w:val="28"/>
      <w:lang w:val="ru-RU" w:eastAsia="en-US"/>
    </w:rPr>
  </w:style>
  <w:style w:type="paragraph" w:customStyle="1" w:styleId="3ff">
    <w:name w:val="Абзац списка3"/>
    <w:basedOn w:val="a2"/>
    <w:link w:val="ListParagraphChar1"/>
    <w:uiPriority w:val="99"/>
    <w:qFormat/>
    <w:rsid w:val="00650B00"/>
    <w:pPr>
      <w:widowControl/>
      <w:snapToGrid/>
      <w:spacing w:before="0" w:after="200" w:line="276" w:lineRule="auto"/>
      <w:ind w:left="720"/>
    </w:pPr>
    <w:rPr>
      <w:rFonts w:ascii="Calibri" w:hAnsi="Calibri"/>
      <w:sz w:val="20"/>
    </w:rPr>
  </w:style>
  <w:style w:type="character" w:customStyle="1" w:styleId="169">
    <w:name w:val="Знак Знак169"/>
    <w:uiPriority w:val="99"/>
    <w:qFormat/>
    <w:locked/>
    <w:rsid w:val="00650B00"/>
    <w:rPr>
      <w:b/>
      <w:caps/>
      <w:sz w:val="24"/>
      <w:lang w:val="ru-RU" w:eastAsia="ru-RU"/>
    </w:rPr>
  </w:style>
  <w:style w:type="paragraph" w:customStyle="1" w:styleId="238">
    <w:name w:val="Основной текст 23"/>
    <w:basedOn w:val="a2"/>
    <w:uiPriority w:val="99"/>
    <w:qFormat/>
    <w:rsid w:val="00650B00"/>
    <w:pPr>
      <w:widowControl/>
      <w:overflowPunct w:val="0"/>
      <w:autoSpaceDE w:val="0"/>
      <w:autoSpaceDN w:val="0"/>
      <w:adjustRightInd w:val="0"/>
      <w:snapToGrid/>
      <w:spacing w:before="0" w:after="0"/>
      <w:ind w:firstLine="851"/>
      <w:jc w:val="both"/>
      <w:textAlignment w:val="baseline"/>
    </w:pPr>
    <w:rPr>
      <w:rFonts w:eastAsia="Times New Roman"/>
      <w:sz w:val="28"/>
    </w:rPr>
  </w:style>
  <w:style w:type="character" w:customStyle="1" w:styleId="107">
    <w:name w:val="Знак Знак Знак10"/>
    <w:uiPriority w:val="99"/>
    <w:qFormat/>
    <w:rsid w:val="00650B00"/>
    <w:rPr>
      <w:rFonts w:ascii="Times New Roman" w:hAnsi="Times New Roman"/>
      <w:b/>
      <w:caps/>
      <w:sz w:val="28"/>
    </w:rPr>
  </w:style>
  <w:style w:type="character" w:customStyle="1" w:styleId="258">
    <w:name w:val="Знак Знак258"/>
    <w:uiPriority w:val="99"/>
    <w:qFormat/>
    <w:rsid w:val="00650B00"/>
    <w:rPr>
      <w:rFonts w:ascii="Times New Roman" w:hAnsi="Times New Roman"/>
      <w:b/>
      <w:sz w:val="28"/>
    </w:rPr>
  </w:style>
  <w:style w:type="character" w:customStyle="1" w:styleId="2280">
    <w:name w:val="Знак Знак228"/>
    <w:uiPriority w:val="99"/>
    <w:qFormat/>
    <w:rsid w:val="00650B00"/>
    <w:rPr>
      <w:rFonts w:ascii="Times New Roman" w:hAnsi="Times New Roman"/>
      <w:sz w:val="24"/>
    </w:rPr>
  </w:style>
  <w:style w:type="character" w:customStyle="1" w:styleId="2011">
    <w:name w:val="Знак Знак2011"/>
    <w:uiPriority w:val="99"/>
    <w:qFormat/>
    <w:rsid w:val="00650B00"/>
    <w:rPr>
      <w:rFonts w:ascii="Arial" w:hAnsi="Arial"/>
      <w:sz w:val="22"/>
    </w:rPr>
  </w:style>
  <w:style w:type="character" w:customStyle="1" w:styleId="198">
    <w:name w:val="Знак Знак198"/>
    <w:uiPriority w:val="99"/>
    <w:qFormat/>
    <w:rsid w:val="00650B00"/>
    <w:rPr>
      <w:rFonts w:ascii="Times New Roman" w:hAnsi="Times New Roman"/>
      <w:sz w:val="16"/>
      <w:lang w:eastAsia="ru-RU"/>
    </w:rPr>
  </w:style>
  <w:style w:type="character" w:customStyle="1" w:styleId="188">
    <w:name w:val="Знак Знак188"/>
    <w:uiPriority w:val="99"/>
    <w:qFormat/>
    <w:rsid w:val="00650B00"/>
    <w:rPr>
      <w:rFonts w:ascii="Courier New" w:hAnsi="Courier New"/>
    </w:rPr>
  </w:style>
  <w:style w:type="character" w:customStyle="1" w:styleId="178">
    <w:name w:val="Знак Знак178"/>
    <w:uiPriority w:val="99"/>
    <w:qFormat/>
    <w:rsid w:val="00650B00"/>
    <w:rPr>
      <w:rFonts w:ascii="Times New Roman" w:hAnsi="Times New Roman"/>
      <w:sz w:val="24"/>
    </w:rPr>
  </w:style>
  <w:style w:type="paragraph" w:customStyle="1" w:styleId="325">
    <w:name w:val="Заголовок 32"/>
    <w:basedOn w:val="5f"/>
    <w:next w:val="5f"/>
    <w:uiPriority w:val="99"/>
    <w:qFormat/>
    <w:rsid w:val="00650B00"/>
    <w:pPr>
      <w:keepNext/>
      <w:widowControl/>
      <w:ind w:left="0" w:firstLine="0"/>
      <w:outlineLvl w:val="2"/>
    </w:pPr>
    <w:rPr>
      <w:sz w:val="24"/>
    </w:rPr>
  </w:style>
  <w:style w:type="paragraph" w:customStyle="1" w:styleId="4f1">
    <w:name w:val="Основной текст4"/>
    <w:basedOn w:val="5f"/>
    <w:uiPriority w:val="99"/>
    <w:qFormat/>
    <w:rsid w:val="00650B00"/>
    <w:pPr>
      <w:widowControl/>
      <w:spacing w:line="360" w:lineRule="auto"/>
      <w:ind w:left="0" w:firstLine="0"/>
    </w:pPr>
    <w:rPr>
      <w:sz w:val="24"/>
    </w:rPr>
  </w:style>
  <w:style w:type="character" w:customStyle="1" w:styleId="158">
    <w:name w:val="Знак Знак158"/>
    <w:uiPriority w:val="99"/>
    <w:qFormat/>
    <w:rsid w:val="00650B00"/>
    <w:rPr>
      <w:b/>
      <w:sz w:val="28"/>
    </w:rPr>
  </w:style>
  <w:style w:type="character" w:customStyle="1" w:styleId="86">
    <w:name w:val="Знак Знак86"/>
    <w:uiPriority w:val="99"/>
    <w:rsid w:val="00650B00"/>
    <w:rPr>
      <w:rFonts w:ascii="Times New Roman" w:hAnsi="Times New Roman"/>
      <w:lang w:eastAsia="en-US"/>
    </w:rPr>
  </w:style>
  <w:style w:type="paragraph" w:customStyle="1" w:styleId="22a">
    <w:name w:val="Заголовок 22"/>
    <w:basedOn w:val="a2"/>
    <w:next w:val="a2"/>
    <w:uiPriority w:val="99"/>
    <w:qFormat/>
    <w:rsid w:val="00650B00"/>
    <w:pPr>
      <w:keepNext/>
      <w:snapToGrid/>
      <w:spacing w:before="0" w:after="0"/>
      <w:jc w:val="center"/>
    </w:pPr>
    <w:rPr>
      <w:rFonts w:eastAsia="Times New Roman"/>
      <w:b/>
      <w:sz w:val="26"/>
    </w:rPr>
  </w:style>
  <w:style w:type="paragraph" w:customStyle="1" w:styleId="6f">
    <w:name w:val="Обычный6"/>
    <w:basedOn w:val="a2"/>
    <w:uiPriority w:val="99"/>
    <w:qFormat/>
    <w:rsid w:val="00650B00"/>
    <w:pPr>
      <w:widowControl/>
      <w:snapToGrid/>
      <w:spacing w:beforeAutospacing="1" w:afterAutospacing="1"/>
    </w:pPr>
    <w:rPr>
      <w:rFonts w:eastAsia="Times New Roman"/>
      <w:szCs w:val="24"/>
    </w:rPr>
  </w:style>
  <w:style w:type="paragraph" w:customStyle="1" w:styleId="3ff0">
    <w:name w:val="Цитата3"/>
    <w:basedOn w:val="a2"/>
    <w:uiPriority w:val="99"/>
    <w:qFormat/>
    <w:rsid w:val="00650B0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3ff1">
    <w:name w:val="Текст3"/>
    <w:basedOn w:val="a2"/>
    <w:uiPriority w:val="99"/>
    <w:qFormat/>
    <w:rsid w:val="00650B00"/>
    <w:pPr>
      <w:widowControl/>
      <w:snapToGrid/>
      <w:spacing w:before="0" w:after="0"/>
    </w:pPr>
    <w:rPr>
      <w:rFonts w:ascii="Courier New" w:eastAsia="Times New Roman" w:hAnsi="Courier New"/>
      <w:sz w:val="20"/>
    </w:rPr>
  </w:style>
  <w:style w:type="paragraph" w:customStyle="1" w:styleId="333">
    <w:name w:val="Основной текст 33"/>
    <w:basedOn w:val="5f"/>
    <w:uiPriority w:val="99"/>
    <w:qFormat/>
    <w:rsid w:val="00650B00"/>
    <w:pPr>
      <w:widowControl/>
      <w:tabs>
        <w:tab w:val="left" w:pos="360"/>
      </w:tabs>
      <w:ind w:left="0" w:firstLine="0"/>
      <w:jc w:val="both"/>
    </w:pPr>
    <w:rPr>
      <w:i/>
      <w:sz w:val="26"/>
    </w:rPr>
  </w:style>
  <w:style w:type="paragraph" w:customStyle="1" w:styleId="22b">
    <w:name w:val="Основной текст с отступом 22"/>
    <w:basedOn w:val="a2"/>
    <w:uiPriority w:val="99"/>
    <w:qFormat/>
    <w:rsid w:val="00650B00"/>
    <w:pPr>
      <w:widowControl/>
      <w:overflowPunct w:val="0"/>
      <w:autoSpaceDE w:val="0"/>
      <w:snapToGrid/>
      <w:spacing w:before="0" w:after="0"/>
      <w:ind w:firstLine="567"/>
      <w:jc w:val="both"/>
    </w:pPr>
    <w:rPr>
      <w:rFonts w:eastAsia="Times New Roman"/>
      <w:sz w:val="20"/>
      <w:lang w:eastAsia="ar-SA"/>
    </w:rPr>
  </w:style>
  <w:style w:type="paragraph" w:customStyle="1" w:styleId="334">
    <w:name w:val="Основной текст с отступом 33"/>
    <w:basedOn w:val="a2"/>
    <w:uiPriority w:val="99"/>
    <w:qFormat/>
    <w:rsid w:val="00650B00"/>
    <w:pPr>
      <w:widowControl/>
      <w:snapToGrid/>
      <w:spacing w:before="0" w:after="0" w:line="360" w:lineRule="auto"/>
      <w:ind w:firstLine="709"/>
      <w:jc w:val="both"/>
    </w:pPr>
    <w:rPr>
      <w:rFonts w:eastAsia="Times New Roman"/>
      <w:sz w:val="28"/>
    </w:rPr>
  </w:style>
  <w:style w:type="paragraph" w:customStyle="1" w:styleId="2fff">
    <w:name w:val="Верхний колонтитул2"/>
    <w:basedOn w:val="a2"/>
    <w:uiPriority w:val="99"/>
    <w:qFormat/>
    <w:rsid w:val="00650B00"/>
    <w:pPr>
      <w:widowControl/>
      <w:tabs>
        <w:tab w:val="center" w:pos="4153"/>
        <w:tab w:val="right" w:pos="8306"/>
      </w:tabs>
      <w:snapToGrid/>
      <w:spacing w:before="0" w:after="0"/>
    </w:pPr>
    <w:rPr>
      <w:rFonts w:ascii="Arial" w:eastAsia="Times New Roman" w:hAnsi="Arial"/>
    </w:rPr>
  </w:style>
  <w:style w:type="character" w:customStyle="1" w:styleId="2fff0">
    <w:name w:val="Слабое выделение2"/>
    <w:uiPriority w:val="99"/>
    <w:qFormat/>
    <w:rsid w:val="00650B00"/>
    <w:rPr>
      <w:i/>
      <w:color w:val="808080"/>
    </w:rPr>
  </w:style>
  <w:style w:type="character" w:customStyle="1" w:styleId="418">
    <w:name w:val="Знак Знак418"/>
    <w:uiPriority w:val="99"/>
    <w:qFormat/>
    <w:locked/>
    <w:rsid w:val="00650B00"/>
    <w:rPr>
      <w:rFonts w:ascii="Arial" w:hAnsi="Arial"/>
      <w:b/>
      <w:i/>
      <w:sz w:val="28"/>
      <w:lang w:val="ru-RU" w:eastAsia="en-US"/>
    </w:rPr>
  </w:style>
  <w:style w:type="character" w:customStyle="1" w:styleId="2fff1">
    <w:name w:val="Знак Знак2"/>
    <w:uiPriority w:val="99"/>
    <w:qFormat/>
    <w:locked/>
    <w:rsid w:val="00650B00"/>
    <w:rPr>
      <w:rFonts w:ascii="Arial" w:hAnsi="Arial"/>
      <w:b/>
      <w:i/>
      <w:sz w:val="28"/>
      <w:lang w:val="ru-RU" w:eastAsia="en-US"/>
    </w:rPr>
  </w:style>
  <w:style w:type="character" w:customStyle="1" w:styleId="2fff2">
    <w:name w:val="Основной шрифт абзаца2"/>
    <w:uiPriority w:val="99"/>
    <w:qFormat/>
    <w:rsid w:val="00650B00"/>
  </w:style>
  <w:style w:type="character" w:customStyle="1" w:styleId="2310">
    <w:name w:val="Знак Знак23 Знак1"/>
    <w:uiPriority w:val="99"/>
    <w:locked/>
    <w:rsid w:val="00650B00"/>
    <w:rPr>
      <w:rFonts w:ascii="Tahoma" w:hAnsi="Tahoma"/>
      <w:sz w:val="16"/>
    </w:rPr>
  </w:style>
  <w:style w:type="paragraph" w:customStyle="1" w:styleId="109">
    <w:name w:val="Знак Знак Знак Знак Знак Знак Знак Знак Знак Знак Знак Знак Знак10"/>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paragraph" w:customStyle="1" w:styleId="381">
    <w:name w:val="Знак38"/>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8">
    <w:name w:val="Знак Знак538"/>
    <w:uiPriority w:val="99"/>
    <w:qFormat/>
    <w:locked/>
    <w:rsid w:val="00650B00"/>
    <w:rPr>
      <w:b/>
      <w:caps/>
      <w:sz w:val="24"/>
      <w:lang w:val="ru-RU" w:eastAsia="ru-RU"/>
    </w:rPr>
  </w:style>
  <w:style w:type="character" w:customStyle="1" w:styleId="NoSpacingChar">
    <w:name w:val="No Spacing Char"/>
    <w:link w:val="2fff3"/>
    <w:uiPriority w:val="99"/>
    <w:qFormat/>
    <w:locked/>
    <w:rsid w:val="00650B00"/>
    <w:rPr>
      <w:sz w:val="24"/>
    </w:rPr>
  </w:style>
  <w:style w:type="paragraph" w:customStyle="1" w:styleId="2fff3">
    <w:name w:val="Без интервала2"/>
    <w:link w:val="NoSpacingChar"/>
    <w:uiPriority w:val="99"/>
    <w:qFormat/>
    <w:rsid w:val="00650B00"/>
    <w:pPr>
      <w:spacing w:after="0" w:line="240" w:lineRule="auto"/>
    </w:pPr>
    <w:rPr>
      <w:sz w:val="24"/>
    </w:rPr>
  </w:style>
  <w:style w:type="character" w:customStyle="1" w:styleId="1181">
    <w:name w:val="Знак1 Знак Знак18"/>
    <w:uiPriority w:val="99"/>
    <w:qFormat/>
    <w:locked/>
    <w:rsid w:val="00650B00"/>
    <w:rPr>
      <w:rFonts w:ascii="Times New Roman" w:hAnsi="Times New Roman"/>
      <w:sz w:val="24"/>
      <w:lang w:eastAsia="ru-RU"/>
    </w:rPr>
  </w:style>
  <w:style w:type="character" w:customStyle="1" w:styleId="468">
    <w:name w:val="Знак Знак468"/>
    <w:uiPriority w:val="99"/>
    <w:qFormat/>
    <w:locked/>
    <w:rsid w:val="00650B00"/>
    <w:rPr>
      <w:b/>
      <w:sz w:val="27"/>
      <w:lang w:val="ru-RU" w:eastAsia="ru-RU"/>
    </w:rPr>
  </w:style>
  <w:style w:type="character" w:customStyle="1" w:styleId="488">
    <w:name w:val="Знак Знак488"/>
    <w:uiPriority w:val="99"/>
    <w:qFormat/>
    <w:locked/>
    <w:rsid w:val="00650B00"/>
    <w:rPr>
      <w:b/>
      <w:sz w:val="27"/>
      <w:lang w:val="ru-RU" w:eastAsia="ru-RU"/>
    </w:rPr>
  </w:style>
  <w:style w:type="character" w:customStyle="1" w:styleId="448">
    <w:name w:val="Знак Знак448"/>
    <w:uiPriority w:val="99"/>
    <w:qFormat/>
    <w:locked/>
    <w:rsid w:val="00650B00"/>
    <w:rPr>
      <w:sz w:val="24"/>
    </w:rPr>
  </w:style>
  <w:style w:type="character" w:customStyle="1" w:styleId="518">
    <w:name w:val="Знак Знак518"/>
    <w:uiPriority w:val="99"/>
    <w:qFormat/>
    <w:locked/>
    <w:rsid w:val="00650B00"/>
    <w:rPr>
      <w:b/>
      <w:sz w:val="27"/>
      <w:lang w:val="ru-RU" w:eastAsia="ru-RU"/>
    </w:rPr>
  </w:style>
  <w:style w:type="character" w:customStyle="1" w:styleId="438">
    <w:name w:val="Знак Знак438"/>
    <w:uiPriority w:val="99"/>
    <w:qFormat/>
    <w:locked/>
    <w:rsid w:val="00650B00"/>
    <w:rPr>
      <w:color w:val="000000"/>
      <w:sz w:val="24"/>
      <w:lang w:eastAsia="ru-RU"/>
    </w:rPr>
  </w:style>
  <w:style w:type="character" w:customStyle="1" w:styleId="428">
    <w:name w:val="Знак Знак428"/>
    <w:uiPriority w:val="99"/>
    <w:qFormat/>
    <w:rsid w:val="00650B00"/>
    <w:rPr>
      <w:rFonts w:ascii="Times New Roman" w:hAnsi="Times New Roman"/>
      <w:sz w:val="16"/>
    </w:rPr>
  </w:style>
  <w:style w:type="character" w:customStyle="1" w:styleId="498">
    <w:name w:val="Знак Знак498"/>
    <w:uiPriority w:val="99"/>
    <w:qFormat/>
    <w:rsid w:val="00650B00"/>
    <w:rPr>
      <w:rFonts w:ascii="Times New Roman" w:hAnsi="Times New Roman"/>
      <w:b/>
      <w:caps/>
      <w:sz w:val="24"/>
      <w:lang w:eastAsia="ru-RU"/>
    </w:rPr>
  </w:style>
  <w:style w:type="paragraph" w:customStyle="1" w:styleId="427">
    <w:name w:val="Заголовок 42"/>
    <w:basedOn w:val="5f"/>
    <w:next w:val="5f"/>
    <w:uiPriority w:val="99"/>
    <w:qFormat/>
    <w:rsid w:val="00650B00"/>
    <w:pPr>
      <w:keepNext/>
      <w:widowControl/>
      <w:ind w:left="0" w:firstLine="0"/>
    </w:pPr>
    <w:rPr>
      <w:sz w:val="24"/>
    </w:rPr>
  </w:style>
  <w:style w:type="character" w:customStyle="1" w:styleId="478">
    <w:name w:val="Знак Знак478"/>
    <w:uiPriority w:val="99"/>
    <w:qFormat/>
    <w:rsid w:val="00650B00"/>
    <w:rPr>
      <w:rFonts w:ascii="Times New Roman" w:hAnsi="Times New Roman"/>
      <w:b/>
      <w:sz w:val="27"/>
      <w:lang w:eastAsia="ru-RU"/>
    </w:rPr>
  </w:style>
  <w:style w:type="character" w:customStyle="1" w:styleId="458">
    <w:name w:val="Знак Знак458"/>
    <w:uiPriority w:val="99"/>
    <w:qFormat/>
    <w:rsid w:val="00650B00"/>
    <w:rPr>
      <w:rFonts w:ascii="Times New Roman" w:hAnsi="Times New Roman"/>
      <w:b/>
      <w:i/>
      <w:sz w:val="26"/>
      <w:lang w:eastAsia="ru-RU"/>
    </w:rPr>
  </w:style>
  <w:style w:type="paragraph" w:customStyle="1" w:styleId="617">
    <w:name w:val="Заголовок 61"/>
    <w:uiPriority w:val="99"/>
    <w:qFormat/>
    <w:rsid w:val="00650B0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0">
    <w:name w:val="Знак5 Знак Знак9"/>
    <w:uiPriority w:val="99"/>
    <w:qFormat/>
    <w:locked/>
    <w:rsid w:val="00650B00"/>
    <w:rPr>
      <w:sz w:val="16"/>
    </w:rPr>
  </w:style>
  <w:style w:type="character" w:customStyle="1" w:styleId="508">
    <w:name w:val="Знак Знак508"/>
    <w:uiPriority w:val="99"/>
    <w:qFormat/>
    <w:locked/>
    <w:rsid w:val="00650B00"/>
    <w:rPr>
      <w:b/>
      <w:sz w:val="28"/>
      <w:lang w:val="ru-RU" w:eastAsia="ru-RU"/>
    </w:rPr>
  </w:style>
  <w:style w:type="character" w:customStyle="1" w:styleId="528">
    <w:name w:val="Знак Знак528"/>
    <w:uiPriority w:val="99"/>
    <w:qFormat/>
    <w:rsid w:val="00650B00"/>
    <w:rPr>
      <w:rFonts w:ascii="Arial" w:hAnsi="Arial"/>
      <w:b/>
      <w:i/>
      <w:sz w:val="28"/>
    </w:rPr>
  </w:style>
  <w:style w:type="paragraph" w:customStyle="1" w:styleId="21f2">
    <w:name w:val="Цитата 21"/>
    <w:basedOn w:val="a2"/>
    <w:next w:val="a2"/>
    <w:link w:val="QuoteChar2"/>
    <w:uiPriority w:val="99"/>
    <w:qFormat/>
    <w:rsid w:val="00650B00"/>
    <w:pPr>
      <w:widowControl/>
      <w:snapToGrid/>
      <w:spacing w:before="0" w:after="0"/>
    </w:pPr>
    <w:rPr>
      <w:rFonts w:ascii="Calibri" w:hAnsi="Calibri"/>
      <w:i/>
      <w:color w:val="000000"/>
    </w:rPr>
  </w:style>
  <w:style w:type="character" w:customStyle="1" w:styleId="QuoteChar2">
    <w:name w:val="Quote Char2"/>
    <w:link w:val="21f2"/>
    <w:uiPriority w:val="99"/>
    <w:qFormat/>
    <w:locked/>
    <w:rsid w:val="00650B00"/>
    <w:rPr>
      <w:rFonts w:ascii="Calibri" w:eastAsia="Calibri" w:hAnsi="Calibri" w:cs="Times New Roman"/>
      <w:i/>
      <w:color w:val="000000"/>
      <w:sz w:val="24"/>
      <w:szCs w:val="20"/>
      <w:lang w:eastAsia="ru-RU"/>
    </w:rPr>
  </w:style>
  <w:style w:type="paragraph" w:customStyle="1" w:styleId="1fffff0">
    <w:name w:val="Выделенная цитата1"/>
    <w:basedOn w:val="a2"/>
    <w:next w:val="a2"/>
    <w:link w:val="IntenseQuoteChar2"/>
    <w:uiPriority w:val="99"/>
    <w:qFormat/>
    <w:rsid w:val="00650B00"/>
    <w:pPr>
      <w:widowControl/>
      <w:pBdr>
        <w:bottom w:val="single" w:sz="4" w:space="4" w:color="4F81BD"/>
      </w:pBdr>
      <w:snapToGrid/>
      <w:spacing w:before="200" w:after="280"/>
      <w:ind w:left="936" w:right="936"/>
    </w:pPr>
    <w:rPr>
      <w:rFonts w:ascii="Calibri" w:hAnsi="Calibri"/>
      <w:b/>
      <w:i/>
      <w:color w:val="4F81BD"/>
    </w:rPr>
  </w:style>
  <w:style w:type="character" w:customStyle="1" w:styleId="IntenseQuoteChar2">
    <w:name w:val="Intense Quote Char2"/>
    <w:link w:val="1fffff0"/>
    <w:uiPriority w:val="99"/>
    <w:qFormat/>
    <w:locked/>
    <w:rsid w:val="00650B00"/>
    <w:rPr>
      <w:rFonts w:ascii="Calibri" w:eastAsia="Calibri" w:hAnsi="Calibri" w:cs="Times New Roman"/>
      <w:b/>
      <w:i/>
      <w:color w:val="4F81BD"/>
      <w:sz w:val="24"/>
      <w:szCs w:val="20"/>
      <w:lang w:eastAsia="ru-RU"/>
    </w:rPr>
  </w:style>
  <w:style w:type="character" w:customStyle="1" w:styleId="5180">
    <w:name w:val="Знак5 Знак Знак18"/>
    <w:uiPriority w:val="99"/>
    <w:qFormat/>
    <w:locked/>
    <w:rsid w:val="00650B00"/>
    <w:rPr>
      <w:sz w:val="16"/>
      <w:lang w:val="ru-RU" w:eastAsia="ru-RU"/>
    </w:rPr>
  </w:style>
  <w:style w:type="paragraph" w:customStyle="1" w:styleId="1fffff1">
    <w:name w:val="Подзаголовок1"/>
    <w:basedOn w:val="a2"/>
    <w:uiPriority w:val="99"/>
    <w:qFormat/>
    <w:rsid w:val="00650B00"/>
    <w:pPr>
      <w:widowControl/>
      <w:snapToGrid/>
      <w:spacing w:before="0" w:after="0" w:line="312" w:lineRule="auto"/>
    </w:pPr>
    <w:rPr>
      <w:rFonts w:ascii="Arial" w:eastAsia="Times New Roman" w:hAnsi="Arial" w:cs="Arial"/>
      <w:b/>
      <w:bCs/>
      <w:color w:val="000000"/>
      <w:sz w:val="20"/>
    </w:rPr>
  </w:style>
  <w:style w:type="character" w:customStyle="1" w:styleId="681">
    <w:name w:val="Знак6 Знак Знак8"/>
    <w:uiPriority w:val="99"/>
    <w:qFormat/>
    <w:rsid w:val="00650B00"/>
    <w:rPr>
      <w:sz w:val="24"/>
      <w:lang w:val="ru-RU" w:eastAsia="ru-RU"/>
    </w:rPr>
  </w:style>
  <w:style w:type="character" w:customStyle="1" w:styleId="1fffff2">
    <w:name w:val="Замещающий текст1"/>
    <w:uiPriority w:val="99"/>
    <w:qFormat/>
    <w:rsid w:val="00650B00"/>
    <w:rPr>
      <w:color w:val="808080"/>
    </w:rPr>
  </w:style>
  <w:style w:type="character" w:customStyle="1" w:styleId="552">
    <w:name w:val="Знак Знак552"/>
    <w:uiPriority w:val="99"/>
    <w:qFormat/>
    <w:locked/>
    <w:rsid w:val="00650B00"/>
    <w:rPr>
      <w:sz w:val="24"/>
      <w:lang w:val="ru-RU" w:eastAsia="ru-RU"/>
    </w:rPr>
  </w:style>
  <w:style w:type="paragraph" w:customStyle="1" w:styleId="11fb">
    <w:name w:val="Заголовок 11"/>
    <w:basedOn w:val="a2"/>
    <w:next w:val="a2"/>
    <w:uiPriority w:val="99"/>
    <w:qFormat/>
    <w:rsid w:val="00650B00"/>
    <w:pPr>
      <w:widowControl/>
      <w:suppressAutoHyphens/>
      <w:snapToGrid/>
      <w:spacing w:before="0" w:after="0"/>
      <w:ind w:firstLine="454"/>
    </w:pPr>
    <w:rPr>
      <w:rFonts w:eastAsia="Times New Roman"/>
      <w:b/>
      <w:caps/>
      <w:szCs w:val="24"/>
      <w:lang w:eastAsia="zh-CN"/>
    </w:rPr>
  </w:style>
  <w:style w:type="character" w:customStyle="1" w:styleId="652">
    <w:name w:val="Знак Знак652"/>
    <w:uiPriority w:val="99"/>
    <w:qFormat/>
    <w:locked/>
    <w:rsid w:val="00650B00"/>
    <w:rPr>
      <w:b/>
      <w:sz w:val="27"/>
      <w:lang w:val="ru-RU" w:eastAsia="ru-RU"/>
    </w:rPr>
  </w:style>
  <w:style w:type="character" w:customStyle="1" w:styleId="642">
    <w:name w:val="Знак Знак642"/>
    <w:uiPriority w:val="99"/>
    <w:qFormat/>
    <w:locked/>
    <w:rsid w:val="00650B00"/>
    <w:rPr>
      <w:b/>
      <w:sz w:val="28"/>
      <w:lang w:val="ru-RU" w:eastAsia="ru-RU"/>
    </w:rPr>
  </w:style>
  <w:style w:type="character" w:customStyle="1" w:styleId="632">
    <w:name w:val="Знак Знак632"/>
    <w:uiPriority w:val="99"/>
    <w:qFormat/>
    <w:locked/>
    <w:rsid w:val="00650B00"/>
    <w:rPr>
      <w:b/>
      <w:i/>
      <w:sz w:val="26"/>
      <w:lang w:val="ru-RU" w:eastAsia="ru-RU"/>
    </w:rPr>
  </w:style>
  <w:style w:type="character" w:customStyle="1" w:styleId="622">
    <w:name w:val="Знак Знак622"/>
    <w:uiPriority w:val="99"/>
    <w:qFormat/>
    <w:locked/>
    <w:rsid w:val="00650B00"/>
    <w:rPr>
      <w:sz w:val="24"/>
      <w:lang w:val="ru-RU" w:eastAsia="ru-RU"/>
    </w:rPr>
  </w:style>
  <w:style w:type="character" w:customStyle="1" w:styleId="619">
    <w:name w:val="Знак Знак619"/>
    <w:uiPriority w:val="99"/>
    <w:qFormat/>
    <w:locked/>
    <w:rsid w:val="00650B00"/>
    <w:rPr>
      <w:sz w:val="24"/>
      <w:lang w:val="ru-RU" w:eastAsia="ru-RU"/>
    </w:rPr>
  </w:style>
  <w:style w:type="character" w:customStyle="1" w:styleId="602">
    <w:name w:val="Знак Знак602"/>
    <w:uiPriority w:val="99"/>
    <w:qFormat/>
    <w:locked/>
    <w:rsid w:val="00650B00"/>
    <w:rPr>
      <w:i/>
      <w:sz w:val="24"/>
      <w:lang w:val="ru-RU" w:eastAsia="ru-RU"/>
    </w:rPr>
  </w:style>
  <w:style w:type="character" w:customStyle="1" w:styleId="592">
    <w:name w:val="Знак Знак592"/>
    <w:uiPriority w:val="99"/>
    <w:qFormat/>
    <w:locked/>
    <w:rsid w:val="00650B00"/>
    <w:rPr>
      <w:rFonts w:ascii="Arial" w:hAnsi="Arial"/>
      <w:sz w:val="22"/>
      <w:lang w:val="ru-RU" w:eastAsia="ru-RU"/>
    </w:rPr>
  </w:style>
  <w:style w:type="character" w:customStyle="1" w:styleId="582">
    <w:name w:val="Знак Знак582"/>
    <w:uiPriority w:val="99"/>
    <w:qFormat/>
    <w:locked/>
    <w:rsid w:val="00650B00"/>
    <w:rPr>
      <w:rFonts w:ascii="Courier New" w:hAnsi="Courier New"/>
      <w:lang w:val="ru-RU" w:eastAsia="ru-RU"/>
    </w:rPr>
  </w:style>
  <w:style w:type="character" w:customStyle="1" w:styleId="572">
    <w:name w:val="Знак Знак572"/>
    <w:uiPriority w:val="99"/>
    <w:qFormat/>
    <w:locked/>
    <w:rsid w:val="00650B00"/>
    <w:rPr>
      <w:lang w:val="ru-RU" w:eastAsia="ru-RU"/>
    </w:rPr>
  </w:style>
  <w:style w:type="character" w:customStyle="1" w:styleId="562">
    <w:name w:val="Знак Знак562"/>
    <w:uiPriority w:val="99"/>
    <w:qFormat/>
    <w:locked/>
    <w:rsid w:val="00650B00"/>
    <w:rPr>
      <w:sz w:val="24"/>
      <w:lang w:val="ru-RU" w:eastAsia="ru-RU"/>
    </w:rPr>
  </w:style>
  <w:style w:type="character" w:customStyle="1" w:styleId="542">
    <w:name w:val="Знак Знак542"/>
    <w:uiPriority w:val="99"/>
    <w:qFormat/>
    <w:locked/>
    <w:rsid w:val="00650B00"/>
    <w:rPr>
      <w:sz w:val="24"/>
      <w:lang w:val="en-US" w:eastAsia="ru-RU"/>
    </w:rPr>
  </w:style>
  <w:style w:type="paragraph" w:customStyle="1" w:styleId="239">
    <w:name w:val="Заголовок 23"/>
    <w:basedOn w:val="a2"/>
    <w:next w:val="a2"/>
    <w:uiPriority w:val="99"/>
    <w:qFormat/>
    <w:rsid w:val="00650B00"/>
    <w:pPr>
      <w:keepNext/>
      <w:widowControl/>
      <w:tabs>
        <w:tab w:val="left" w:pos="576"/>
      </w:tabs>
      <w:suppressAutoHyphens/>
      <w:snapToGrid/>
      <w:spacing w:before="240" w:after="60"/>
      <w:ind w:left="576" w:hanging="576"/>
      <w:outlineLvl w:val="1"/>
    </w:pPr>
    <w:rPr>
      <w:rFonts w:ascii="Arial" w:eastAsia="Times New Roman" w:hAnsi="Arial" w:cs="Arial"/>
      <w:b/>
      <w:bCs/>
      <w:i/>
      <w:iCs/>
      <w:sz w:val="28"/>
      <w:szCs w:val="28"/>
      <w:lang w:eastAsia="zh-CN"/>
    </w:rPr>
  </w:style>
  <w:style w:type="paragraph" w:customStyle="1" w:styleId="335">
    <w:name w:val="Заголовок 33"/>
    <w:basedOn w:val="a2"/>
    <w:next w:val="a2"/>
    <w:uiPriority w:val="99"/>
    <w:qFormat/>
    <w:rsid w:val="00650B00"/>
    <w:pPr>
      <w:widowControl/>
      <w:tabs>
        <w:tab w:val="left" w:pos="720"/>
      </w:tabs>
      <w:suppressAutoHyphens/>
      <w:snapToGrid/>
      <w:spacing w:before="280" w:after="280"/>
      <w:ind w:left="720" w:hanging="720"/>
      <w:outlineLvl w:val="2"/>
    </w:pPr>
    <w:rPr>
      <w:rFonts w:eastAsia="Times New Roman"/>
      <w:b/>
      <w:bCs/>
      <w:sz w:val="27"/>
      <w:szCs w:val="27"/>
      <w:lang w:eastAsia="zh-CN"/>
    </w:rPr>
  </w:style>
  <w:style w:type="paragraph" w:customStyle="1" w:styleId="437">
    <w:name w:val="Заголовок 43"/>
    <w:basedOn w:val="a2"/>
    <w:next w:val="a2"/>
    <w:uiPriority w:val="99"/>
    <w:qFormat/>
    <w:rsid w:val="00650B00"/>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517">
    <w:name w:val="Заголовок 51"/>
    <w:basedOn w:val="a2"/>
    <w:next w:val="a2"/>
    <w:uiPriority w:val="99"/>
    <w:qFormat/>
    <w:rsid w:val="00650B00"/>
    <w:pPr>
      <w:widowControl/>
      <w:tabs>
        <w:tab w:val="left" w:pos="1008"/>
      </w:tabs>
      <w:suppressAutoHyphens/>
      <w:snapToGrid/>
      <w:spacing w:before="240" w:after="60"/>
      <w:ind w:left="1008" w:hanging="1008"/>
      <w:outlineLvl w:val="4"/>
    </w:pPr>
    <w:rPr>
      <w:rFonts w:eastAsia="Times New Roman"/>
      <w:b/>
      <w:bCs/>
      <w:i/>
      <w:iCs/>
      <w:sz w:val="26"/>
      <w:szCs w:val="26"/>
      <w:lang w:eastAsia="zh-CN"/>
    </w:rPr>
  </w:style>
  <w:style w:type="paragraph" w:customStyle="1" w:styleId="623">
    <w:name w:val="Заголовок 62"/>
    <w:basedOn w:val="a2"/>
    <w:next w:val="a2"/>
    <w:uiPriority w:val="99"/>
    <w:qFormat/>
    <w:rsid w:val="00650B00"/>
    <w:pPr>
      <w:keepNext/>
      <w:widowControl/>
      <w:tabs>
        <w:tab w:val="left" w:pos="1152"/>
      </w:tabs>
      <w:suppressAutoHyphens/>
      <w:snapToGrid/>
      <w:spacing w:before="0" w:after="0"/>
      <w:ind w:left="1152" w:hanging="1152"/>
      <w:jc w:val="both"/>
      <w:outlineLvl w:val="5"/>
    </w:pPr>
    <w:rPr>
      <w:rFonts w:eastAsia="Times New Roman"/>
      <w:lang w:val="en-US" w:eastAsia="en-US"/>
    </w:rPr>
  </w:style>
  <w:style w:type="paragraph" w:customStyle="1" w:styleId="713">
    <w:name w:val="Заголовок 71"/>
    <w:basedOn w:val="a2"/>
    <w:next w:val="a2"/>
    <w:uiPriority w:val="99"/>
    <w:qFormat/>
    <w:rsid w:val="00650B00"/>
    <w:pPr>
      <w:widowControl/>
      <w:tabs>
        <w:tab w:val="left" w:pos="1296"/>
      </w:tabs>
      <w:suppressAutoHyphens/>
      <w:snapToGrid/>
      <w:spacing w:before="240" w:after="60"/>
      <w:ind w:left="1296" w:hanging="1296"/>
      <w:outlineLvl w:val="6"/>
    </w:pPr>
    <w:rPr>
      <w:rFonts w:eastAsia="Times New Roman"/>
      <w:szCs w:val="24"/>
      <w:lang w:eastAsia="zh-CN"/>
    </w:rPr>
  </w:style>
  <w:style w:type="paragraph" w:customStyle="1" w:styleId="813">
    <w:name w:val="Заголовок 81"/>
    <w:basedOn w:val="a2"/>
    <w:next w:val="a2"/>
    <w:uiPriority w:val="99"/>
    <w:qFormat/>
    <w:rsid w:val="00650B00"/>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912">
    <w:name w:val="Заголовок 91"/>
    <w:basedOn w:val="a2"/>
    <w:next w:val="a2"/>
    <w:uiPriority w:val="99"/>
    <w:qFormat/>
    <w:rsid w:val="00650B00"/>
    <w:pPr>
      <w:widowControl/>
      <w:tabs>
        <w:tab w:val="left" w:pos="1584"/>
      </w:tabs>
      <w:suppressAutoHyphens/>
      <w:snapToGrid/>
      <w:spacing w:before="240" w:after="6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650B00"/>
    <w:rPr>
      <w:rFonts w:ascii="Arial" w:hAnsi="Arial"/>
      <w:b/>
      <w:sz w:val="26"/>
    </w:rPr>
  </w:style>
  <w:style w:type="character" w:customStyle="1" w:styleId="662">
    <w:name w:val="Знак Знак662"/>
    <w:uiPriority w:val="99"/>
    <w:qFormat/>
    <w:rsid w:val="00650B00"/>
    <w:rPr>
      <w:b/>
      <w:sz w:val="28"/>
    </w:rPr>
  </w:style>
  <w:style w:type="character" w:customStyle="1" w:styleId="702">
    <w:name w:val="Знак Знак702"/>
    <w:uiPriority w:val="99"/>
    <w:qFormat/>
    <w:rsid w:val="00650B00"/>
    <w:rPr>
      <w:rFonts w:ascii="Arial" w:hAnsi="Arial"/>
      <w:b/>
      <w:sz w:val="26"/>
    </w:rPr>
  </w:style>
  <w:style w:type="character" w:customStyle="1" w:styleId="692">
    <w:name w:val="Знак Знак692"/>
    <w:uiPriority w:val="99"/>
    <w:qFormat/>
    <w:rsid w:val="00650B00"/>
    <w:rPr>
      <w:b/>
      <w:sz w:val="28"/>
    </w:rPr>
  </w:style>
  <w:style w:type="character" w:customStyle="1" w:styleId="682">
    <w:name w:val="Знак Знак682"/>
    <w:uiPriority w:val="99"/>
    <w:qFormat/>
    <w:rsid w:val="00650B00"/>
    <w:rPr>
      <w:b/>
      <w:i/>
      <w:sz w:val="26"/>
    </w:rPr>
  </w:style>
  <w:style w:type="character" w:customStyle="1" w:styleId="2fff4">
    <w:name w:val="Сильное выделение2"/>
    <w:uiPriority w:val="99"/>
    <w:qFormat/>
    <w:rsid w:val="00650B00"/>
    <w:rPr>
      <w:b/>
    </w:rPr>
  </w:style>
  <w:style w:type="paragraph" w:customStyle="1" w:styleId="HTML21">
    <w:name w:val="Стандартный HTML2"/>
    <w:basedOn w:val="a2"/>
    <w:uiPriority w:val="99"/>
    <w:qFormat/>
    <w:rsid w:val="00650B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1"/>
      <w:sz w:val="20"/>
      <w:lang w:eastAsia="hi-IN" w:bidi="hi-IN"/>
    </w:rPr>
  </w:style>
  <w:style w:type="character" w:customStyle="1" w:styleId="ListParagraphChar1">
    <w:name w:val="List Paragraph Char1"/>
    <w:link w:val="3ff"/>
    <w:uiPriority w:val="99"/>
    <w:qFormat/>
    <w:locked/>
    <w:rsid w:val="00650B00"/>
    <w:rPr>
      <w:rFonts w:ascii="Calibri" w:eastAsia="Calibri" w:hAnsi="Calibri" w:cs="Times New Roman"/>
      <w:sz w:val="20"/>
      <w:szCs w:val="20"/>
      <w:lang w:eastAsia="ru-RU"/>
    </w:rPr>
  </w:style>
  <w:style w:type="character" w:customStyle="1" w:styleId="2010">
    <w:name w:val="Знак Знак2010"/>
    <w:uiPriority w:val="99"/>
    <w:qFormat/>
    <w:rsid w:val="00650B00"/>
    <w:rPr>
      <w:rFonts w:ascii="Arial" w:hAnsi="Arial"/>
      <w:sz w:val="22"/>
    </w:rPr>
  </w:style>
  <w:style w:type="character" w:customStyle="1" w:styleId="618">
    <w:name w:val="Знак Знак618"/>
    <w:uiPriority w:val="99"/>
    <w:qFormat/>
    <w:rsid w:val="00650B00"/>
    <w:rPr>
      <w:rFonts w:ascii="Arial" w:hAnsi="Arial"/>
      <w:b/>
      <w:i/>
      <w:sz w:val="28"/>
      <w:lang w:val="ru-RU" w:eastAsia="en-US"/>
    </w:rPr>
  </w:style>
  <w:style w:type="paragraph" w:customStyle="1" w:styleId="87">
    <w:name w:val="Знак Знак Знак Знак Знак Знак8"/>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91">
    <w:name w:val="Знак Знак79"/>
    <w:uiPriority w:val="99"/>
    <w:qFormat/>
    <w:rsid w:val="00650B00"/>
    <w:rPr>
      <w:sz w:val="16"/>
      <w:lang w:val="ru-RU" w:eastAsia="ru-RU"/>
    </w:rPr>
  </w:style>
  <w:style w:type="paragraph" w:customStyle="1" w:styleId="7c">
    <w:name w:val="Обычный7"/>
    <w:uiPriority w:val="99"/>
    <w:qFormat/>
    <w:rsid w:val="00650B00"/>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
    <w:name w:val="Знак Знак147"/>
    <w:uiPriority w:val="99"/>
    <w:qFormat/>
    <w:locked/>
    <w:rsid w:val="00650B00"/>
    <w:rPr>
      <w:b/>
      <w:sz w:val="27"/>
      <w:lang w:val="ru-RU" w:eastAsia="ru-RU"/>
    </w:rPr>
  </w:style>
  <w:style w:type="character" w:customStyle="1" w:styleId="1070">
    <w:name w:val="Знак Знак107"/>
    <w:uiPriority w:val="99"/>
    <w:qFormat/>
    <w:locked/>
    <w:rsid w:val="00650B00"/>
    <w:rPr>
      <w:sz w:val="16"/>
      <w:lang w:val="ru-RU" w:eastAsia="ru-RU"/>
    </w:rPr>
  </w:style>
  <w:style w:type="paragraph" w:customStyle="1" w:styleId="4f2">
    <w:name w:val="Абзац списка4"/>
    <w:basedOn w:val="a2"/>
    <w:uiPriority w:val="99"/>
    <w:qFormat/>
    <w:rsid w:val="00650B00"/>
    <w:pPr>
      <w:widowControl/>
      <w:snapToGrid/>
      <w:spacing w:before="0" w:after="200" w:line="276" w:lineRule="auto"/>
      <w:ind w:left="720"/>
    </w:pPr>
    <w:rPr>
      <w:rFonts w:ascii="Calibri" w:eastAsia="Times New Roman" w:hAnsi="Calibri"/>
      <w:sz w:val="22"/>
      <w:szCs w:val="22"/>
      <w:lang w:eastAsia="en-US"/>
    </w:rPr>
  </w:style>
  <w:style w:type="character" w:customStyle="1" w:styleId="168">
    <w:name w:val="Знак Знак168"/>
    <w:uiPriority w:val="99"/>
    <w:qFormat/>
    <w:locked/>
    <w:rsid w:val="00650B00"/>
    <w:rPr>
      <w:b/>
      <w:caps/>
      <w:sz w:val="24"/>
      <w:lang w:val="ru-RU" w:eastAsia="ru-RU"/>
    </w:rPr>
  </w:style>
  <w:style w:type="paragraph" w:customStyle="1" w:styleId="242">
    <w:name w:val="Основной текст 24"/>
    <w:basedOn w:val="a2"/>
    <w:uiPriority w:val="99"/>
    <w:qFormat/>
    <w:rsid w:val="00650B00"/>
    <w:pPr>
      <w:widowControl/>
      <w:overflowPunct w:val="0"/>
      <w:autoSpaceDE w:val="0"/>
      <w:autoSpaceDN w:val="0"/>
      <w:adjustRightInd w:val="0"/>
      <w:snapToGrid/>
      <w:spacing w:before="0" w:after="0"/>
      <w:ind w:firstLine="851"/>
      <w:jc w:val="both"/>
      <w:textAlignment w:val="baseline"/>
    </w:pPr>
    <w:rPr>
      <w:rFonts w:eastAsia="Times New Roman"/>
      <w:sz w:val="28"/>
    </w:rPr>
  </w:style>
  <w:style w:type="character" w:customStyle="1" w:styleId="98">
    <w:name w:val="Знак Знак Знак9"/>
    <w:uiPriority w:val="99"/>
    <w:qFormat/>
    <w:rsid w:val="00650B00"/>
    <w:rPr>
      <w:rFonts w:ascii="Times New Roman" w:hAnsi="Times New Roman"/>
      <w:b/>
      <w:caps/>
      <w:sz w:val="28"/>
    </w:rPr>
  </w:style>
  <w:style w:type="character" w:customStyle="1" w:styleId="257">
    <w:name w:val="Знак Знак257"/>
    <w:uiPriority w:val="99"/>
    <w:qFormat/>
    <w:rsid w:val="00650B00"/>
    <w:rPr>
      <w:rFonts w:ascii="Times New Roman" w:hAnsi="Times New Roman"/>
      <w:b/>
      <w:sz w:val="28"/>
    </w:rPr>
  </w:style>
  <w:style w:type="character" w:customStyle="1" w:styleId="2270">
    <w:name w:val="Знак Знак227"/>
    <w:uiPriority w:val="99"/>
    <w:qFormat/>
    <w:rsid w:val="00650B00"/>
    <w:rPr>
      <w:rFonts w:ascii="Times New Roman" w:hAnsi="Times New Roman"/>
      <w:sz w:val="24"/>
    </w:rPr>
  </w:style>
  <w:style w:type="character" w:customStyle="1" w:styleId="197">
    <w:name w:val="Знак Знак197"/>
    <w:uiPriority w:val="99"/>
    <w:qFormat/>
    <w:rsid w:val="00650B00"/>
    <w:rPr>
      <w:rFonts w:ascii="Times New Roman" w:hAnsi="Times New Roman"/>
      <w:sz w:val="16"/>
      <w:lang w:eastAsia="ru-RU"/>
    </w:rPr>
  </w:style>
  <w:style w:type="character" w:customStyle="1" w:styleId="187">
    <w:name w:val="Знак Знак187"/>
    <w:uiPriority w:val="99"/>
    <w:qFormat/>
    <w:rsid w:val="00650B00"/>
    <w:rPr>
      <w:rFonts w:ascii="Courier New" w:hAnsi="Courier New"/>
    </w:rPr>
  </w:style>
  <w:style w:type="character" w:customStyle="1" w:styleId="177">
    <w:name w:val="Знак Знак177"/>
    <w:uiPriority w:val="99"/>
    <w:qFormat/>
    <w:rsid w:val="00650B00"/>
    <w:rPr>
      <w:rFonts w:ascii="Times New Roman" w:hAnsi="Times New Roman"/>
      <w:sz w:val="24"/>
    </w:rPr>
  </w:style>
  <w:style w:type="paragraph" w:customStyle="1" w:styleId="344">
    <w:name w:val="Заголовок 34"/>
    <w:basedOn w:val="7c"/>
    <w:next w:val="7c"/>
    <w:uiPriority w:val="99"/>
    <w:qFormat/>
    <w:rsid w:val="00650B00"/>
    <w:pPr>
      <w:keepNext/>
      <w:widowControl/>
      <w:ind w:left="0" w:firstLine="0"/>
      <w:outlineLvl w:val="2"/>
    </w:pPr>
    <w:rPr>
      <w:sz w:val="24"/>
    </w:rPr>
  </w:style>
  <w:style w:type="paragraph" w:customStyle="1" w:styleId="5f0">
    <w:name w:val="Основной текст5"/>
    <w:basedOn w:val="7c"/>
    <w:uiPriority w:val="99"/>
    <w:qFormat/>
    <w:rsid w:val="00650B00"/>
    <w:pPr>
      <w:widowControl/>
      <w:spacing w:line="360" w:lineRule="auto"/>
      <w:ind w:left="0" w:firstLine="0"/>
    </w:pPr>
    <w:rPr>
      <w:sz w:val="24"/>
    </w:rPr>
  </w:style>
  <w:style w:type="character" w:customStyle="1" w:styleId="157">
    <w:name w:val="Знак Знак157"/>
    <w:uiPriority w:val="99"/>
    <w:qFormat/>
    <w:rsid w:val="00650B00"/>
    <w:rPr>
      <w:b/>
      <w:sz w:val="28"/>
    </w:rPr>
  </w:style>
  <w:style w:type="paragraph" w:customStyle="1" w:styleId="243">
    <w:name w:val="Заголовок 24"/>
    <w:basedOn w:val="a2"/>
    <w:next w:val="a2"/>
    <w:uiPriority w:val="99"/>
    <w:qFormat/>
    <w:rsid w:val="00650B00"/>
    <w:pPr>
      <w:keepNext/>
      <w:snapToGrid/>
      <w:spacing w:before="0" w:after="0"/>
      <w:jc w:val="center"/>
    </w:pPr>
    <w:rPr>
      <w:rFonts w:eastAsia="Times New Roman"/>
      <w:b/>
      <w:sz w:val="26"/>
    </w:rPr>
  </w:style>
  <w:style w:type="paragraph" w:customStyle="1" w:styleId="88">
    <w:name w:val="Обычный8"/>
    <w:basedOn w:val="a2"/>
    <w:uiPriority w:val="99"/>
    <w:qFormat/>
    <w:rsid w:val="00650B00"/>
    <w:pPr>
      <w:widowControl/>
      <w:snapToGrid/>
      <w:spacing w:beforeAutospacing="1" w:afterAutospacing="1"/>
    </w:pPr>
    <w:rPr>
      <w:rFonts w:eastAsia="Times New Roman"/>
      <w:szCs w:val="24"/>
    </w:rPr>
  </w:style>
  <w:style w:type="paragraph" w:customStyle="1" w:styleId="4f3">
    <w:name w:val="Цитата4"/>
    <w:basedOn w:val="a2"/>
    <w:uiPriority w:val="99"/>
    <w:qFormat/>
    <w:rsid w:val="00650B0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4f4">
    <w:name w:val="Текст4"/>
    <w:basedOn w:val="a2"/>
    <w:uiPriority w:val="99"/>
    <w:qFormat/>
    <w:rsid w:val="00650B00"/>
    <w:pPr>
      <w:widowControl/>
      <w:snapToGrid/>
      <w:spacing w:before="0" w:after="0"/>
    </w:pPr>
    <w:rPr>
      <w:rFonts w:ascii="Courier New" w:eastAsia="Times New Roman" w:hAnsi="Courier New"/>
      <w:sz w:val="20"/>
    </w:rPr>
  </w:style>
  <w:style w:type="paragraph" w:customStyle="1" w:styleId="346">
    <w:name w:val="Основной текст 34"/>
    <w:basedOn w:val="7c"/>
    <w:uiPriority w:val="99"/>
    <w:qFormat/>
    <w:rsid w:val="00650B00"/>
    <w:pPr>
      <w:widowControl/>
      <w:tabs>
        <w:tab w:val="left" w:pos="360"/>
      </w:tabs>
      <w:ind w:left="0" w:firstLine="0"/>
      <w:jc w:val="both"/>
    </w:pPr>
    <w:rPr>
      <w:i/>
      <w:sz w:val="26"/>
    </w:rPr>
  </w:style>
  <w:style w:type="paragraph" w:customStyle="1" w:styleId="23a">
    <w:name w:val="Основной текст с отступом 23"/>
    <w:basedOn w:val="a2"/>
    <w:uiPriority w:val="99"/>
    <w:qFormat/>
    <w:rsid w:val="00650B00"/>
    <w:pPr>
      <w:widowControl/>
      <w:overflowPunct w:val="0"/>
      <w:autoSpaceDE w:val="0"/>
      <w:snapToGrid/>
      <w:spacing w:before="0" w:after="0"/>
      <w:ind w:firstLine="567"/>
      <w:jc w:val="both"/>
    </w:pPr>
    <w:rPr>
      <w:rFonts w:eastAsia="Times New Roman"/>
      <w:sz w:val="20"/>
      <w:lang w:eastAsia="ar-SA"/>
    </w:rPr>
  </w:style>
  <w:style w:type="paragraph" w:customStyle="1" w:styleId="348">
    <w:name w:val="Основной текст с отступом 34"/>
    <w:basedOn w:val="a2"/>
    <w:uiPriority w:val="99"/>
    <w:qFormat/>
    <w:rsid w:val="00650B00"/>
    <w:pPr>
      <w:widowControl/>
      <w:snapToGrid/>
      <w:spacing w:before="0" w:after="0" w:line="360" w:lineRule="auto"/>
      <w:ind w:firstLine="709"/>
      <w:jc w:val="both"/>
    </w:pPr>
    <w:rPr>
      <w:rFonts w:eastAsia="Times New Roman"/>
      <w:sz w:val="28"/>
    </w:rPr>
  </w:style>
  <w:style w:type="paragraph" w:customStyle="1" w:styleId="3ff2">
    <w:name w:val="Верхний колонтитул3"/>
    <w:basedOn w:val="a2"/>
    <w:uiPriority w:val="99"/>
    <w:qFormat/>
    <w:rsid w:val="00650B00"/>
    <w:pPr>
      <w:widowControl/>
      <w:tabs>
        <w:tab w:val="center" w:pos="4153"/>
        <w:tab w:val="right" w:pos="8306"/>
      </w:tabs>
      <w:snapToGrid/>
      <w:spacing w:before="0" w:after="0"/>
    </w:pPr>
    <w:rPr>
      <w:rFonts w:ascii="Arial" w:eastAsia="Times New Roman" w:hAnsi="Arial"/>
    </w:rPr>
  </w:style>
  <w:style w:type="character" w:customStyle="1" w:styleId="3ff3">
    <w:name w:val="Слабое выделение3"/>
    <w:uiPriority w:val="99"/>
    <w:qFormat/>
    <w:rsid w:val="00650B00"/>
    <w:rPr>
      <w:i/>
      <w:color w:val="808080"/>
    </w:rPr>
  </w:style>
  <w:style w:type="character" w:customStyle="1" w:styleId="417">
    <w:name w:val="Знак Знак417"/>
    <w:uiPriority w:val="99"/>
    <w:qFormat/>
    <w:locked/>
    <w:rsid w:val="00650B00"/>
    <w:rPr>
      <w:rFonts w:ascii="Arial" w:hAnsi="Arial"/>
      <w:b/>
      <w:i/>
      <w:sz w:val="28"/>
      <w:lang w:val="ru-RU" w:eastAsia="en-US"/>
    </w:rPr>
  </w:style>
  <w:style w:type="character" w:customStyle="1" w:styleId="3ff4">
    <w:name w:val="Основной шрифт абзаца3"/>
    <w:uiPriority w:val="99"/>
    <w:qFormat/>
    <w:rsid w:val="00650B00"/>
  </w:style>
  <w:style w:type="paragraph" w:customStyle="1" w:styleId="99">
    <w:name w:val="Знак Знак Знак Знак Знак Знак Знак Знак Знак Знак Знак Знак Знак9"/>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paragraph" w:customStyle="1" w:styleId="371">
    <w:name w:val="Знак37"/>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7">
    <w:name w:val="Знак Знак537"/>
    <w:uiPriority w:val="99"/>
    <w:qFormat/>
    <w:locked/>
    <w:rsid w:val="00650B00"/>
    <w:rPr>
      <w:b/>
      <w:caps/>
      <w:sz w:val="24"/>
      <w:lang w:val="ru-RU" w:eastAsia="ru-RU"/>
    </w:rPr>
  </w:style>
  <w:style w:type="paragraph" w:customStyle="1" w:styleId="3ff5">
    <w:name w:val="Без интервала3"/>
    <w:uiPriority w:val="99"/>
    <w:qFormat/>
    <w:rsid w:val="00650B00"/>
    <w:pPr>
      <w:spacing w:after="0" w:line="240" w:lineRule="auto"/>
    </w:pPr>
    <w:rPr>
      <w:rFonts w:ascii="Times New Roman" w:eastAsia="Times New Roman" w:hAnsi="Times New Roman" w:cs="Times New Roman"/>
      <w:sz w:val="24"/>
      <w:szCs w:val="24"/>
    </w:rPr>
  </w:style>
  <w:style w:type="character" w:customStyle="1" w:styleId="1171">
    <w:name w:val="Знак1 Знак Знак17"/>
    <w:uiPriority w:val="99"/>
    <w:qFormat/>
    <w:locked/>
    <w:rsid w:val="00650B00"/>
    <w:rPr>
      <w:rFonts w:ascii="Times New Roman" w:hAnsi="Times New Roman"/>
      <w:sz w:val="24"/>
      <w:lang w:eastAsia="ru-RU"/>
    </w:rPr>
  </w:style>
  <w:style w:type="character" w:customStyle="1" w:styleId="467">
    <w:name w:val="Знак Знак467"/>
    <w:uiPriority w:val="99"/>
    <w:qFormat/>
    <w:locked/>
    <w:rsid w:val="00650B00"/>
    <w:rPr>
      <w:b/>
      <w:sz w:val="27"/>
      <w:lang w:val="ru-RU" w:eastAsia="ru-RU"/>
    </w:rPr>
  </w:style>
  <w:style w:type="character" w:customStyle="1" w:styleId="487">
    <w:name w:val="Знак Знак487"/>
    <w:uiPriority w:val="99"/>
    <w:qFormat/>
    <w:locked/>
    <w:rsid w:val="00650B00"/>
    <w:rPr>
      <w:b/>
      <w:sz w:val="27"/>
      <w:lang w:val="ru-RU" w:eastAsia="ru-RU"/>
    </w:rPr>
  </w:style>
  <w:style w:type="character" w:customStyle="1" w:styleId="447">
    <w:name w:val="Знак Знак447"/>
    <w:uiPriority w:val="99"/>
    <w:qFormat/>
    <w:locked/>
    <w:rsid w:val="00650B00"/>
    <w:rPr>
      <w:sz w:val="24"/>
    </w:rPr>
  </w:style>
  <w:style w:type="character" w:customStyle="1" w:styleId="5170">
    <w:name w:val="Знак Знак517"/>
    <w:uiPriority w:val="99"/>
    <w:qFormat/>
    <w:locked/>
    <w:rsid w:val="00650B00"/>
    <w:rPr>
      <w:b/>
      <w:sz w:val="27"/>
      <w:lang w:val="ru-RU" w:eastAsia="ru-RU"/>
    </w:rPr>
  </w:style>
  <w:style w:type="character" w:customStyle="1" w:styleId="4370">
    <w:name w:val="Знак Знак437"/>
    <w:uiPriority w:val="99"/>
    <w:qFormat/>
    <w:locked/>
    <w:rsid w:val="00650B00"/>
    <w:rPr>
      <w:color w:val="000000"/>
      <w:sz w:val="24"/>
      <w:lang w:eastAsia="ru-RU"/>
    </w:rPr>
  </w:style>
  <w:style w:type="character" w:customStyle="1" w:styleId="4270">
    <w:name w:val="Знак Знак427"/>
    <w:uiPriority w:val="99"/>
    <w:qFormat/>
    <w:rsid w:val="00650B00"/>
    <w:rPr>
      <w:rFonts w:ascii="Times New Roman" w:hAnsi="Times New Roman"/>
      <w:sz w:val="16"/>
    </w:rPr>
  </w:style>
  <w:style w:type="character" w:customStyle="1" w:styleId="497">
    <w:name w:val="Знак Знак497"/>
    <w:uiPriority w:val="99"/>
    <w:qFormat/>
    <w:rsid w:val="00650B00"/>
    <w:rPr>
      <w:rFonts w:ascii="Times New Roman" w:hAnsi="Times New Roman"/>
      <w:b/>
      <w:caps/>
      <w:sz w:val="24"/>
      <w:lang w:eastAsia="ru-RU"/>
    </w:rPr>
  </w:style>
  <w:style w:type="paragraph" w:customStyle="1" w:styleId="449">
    <w:name w:val="Заголовок 44"/>
    <w:basedOn w:val="7c"/>
    <w:next w:val="7c"/>
    <w:uiPriority w:val="99"/>
    <w:qFormat/>
    <w:rsid w:val="00650B00"/>
    <w:pPr>
      <w:keepNext/>
      <w:widowControl/>
      <w:ind w:left="0" w:firstLine="0"/>
    </w:pPr>
    <w:rPr>
      <w:sz w:val="24"/>
    </w:rPr>
  </w:style>
  <w:style w:type="character" w:customStyle="1" w:styleId="477">
    <w:name w:val="Знак Знак477"/>
    <w:uiPriority w:val="99"/>
    <w:qFormat/>
    <w:rsid w:val="00650B00"/>
    <w:rPr>
      <w:rFonts w:ascii="Times New Roman" w:hAnsi="Times New Roman"/>
      <w:b/>
      <w:sz w:val="27"/>
      <w:lang w:eastAsia="ru-RU"/>
    </w:rPr>
  </w:style>
  <w:style w:type="character" w:customStyle="1" w:styleId="457">
    <w:name w:val="Знак Знак457"/>
    <w:uiPriority w:val="99"/>
    <w:qFormat/>
    <w:rsid w:val="00650B00"/>
    <w:rPr>
      <w:rFonts w:ascii="Times New Roman" w:hAnsi="Times New Roman"/>
      <w:b/>
      <w:i/>
      <w:sz w:val="26"/>
      <w:lang w:eastAsia="ru-RU"/>
    </w:rPr>
  </w:style>
  <w:style w:type="paragraph" w:customStyle="1" w:styleId="633">
    <w:name w:val="Заголовок 63"/>
    <w:uiPriority w:val="99"/>
    <w:qFormat/>
    <w:rsid w:val="00650B0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0">
    <w:name w:val="Знак5 Знак Знак8"/>
    <w:uiPriority w:val="99"/>
    <w:qFormat/>
    <w:locked/>
    <w:rsid w:val="00650B00"/>
    <w:rPr>
      <w:sz w:val="16"/>
    </w:rPr>
  </w:style>
  <w:style w:type="character" w:customStyle="1" w:styleId="507">
    <w:name w:val="Знак Знак507"/>
    <w:uiPriority w:val="99"/>
    <w:qFormat/>
    <w:locked/>
    <w:rsid w:val="00650B00"/>
    <w:rPr>
      <w:b/>
      <w:sz w:val="28"/>
      <w:lang w:val="ru-RU" w:eastAsia="ru-RU"/>
    </w:rPr>
  </w:style>
  <w:style w:type="character" w:customStyle="1" w:styleId="527">
    <w:name w:val="Знак Знак527"/>
    <w:uiPriority w:val="99"/>
    <w:qFormat/>
    <w:rsid w:val="00650B00"/>
    <w:rPr>
      <w:rFonts w:ascii="Arial" w:hAnsi="Arial"/>
      <w:b/>
      <w:i/>
      <w:sz w:val="28"/>
    </w:rPr>
  </w:style>
  <w:style w:type="paragraph" w:customStyle="1" w:styleId="22c">
    <w:name w:val="Цитата 22"/>
    <w:basedOn w:val="a2"/>
    <w:next w:val="a2"/>
    <w:uiPriority w:val="99"/>
    <w:qFormat/>
    <w:rsid w:val="00650B00"/>
    <w:pPr>
      <w:widowControl/>
      <w:snapToGrid/>
      <w:spacing w:before="0" w:after="0"/>
    </w:pPr>
    <w:rPr>
      <w:rFonts w:ascii="Calibri" w:eastAsia="Times New Roman" w:hAnsi="Calibri"/>
      <w:i/>
      <w:iCs/>
      <w:color w:val="000000"/>
      <w:szCs w:val="24"/>
    </w:rPr>
  </w:style>
  <w:style w:type="paragraph" w:customStyle="1" w:styleId="2fff5">
    <w:name w:val="Выделенная цитата2"/>
    <w:basedOn w:val="a2"/>
    <w:next w:val="a2"/>
    <w:uiPriority w:val="99"/>
    <w:qFormat/>
    <w:rsid w:val="00650B00"/>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character" w:customStyle="1" w:styleId="5171">
    <w:name w:val="Знак5 Знак Знак17"/>
    <w:uiPriority w:val="99"/>
    <w:qFormat/>
    <w:locked/>
    <w:rsid w:val="00650B00"/>
    <w:rPr>
      <w:sz w:val="16"/>
      <w:lang w:val="ru-RU" w:eastAsia="ru-RU"/>
    </w:rPr>
  </w:style>
  <w:style w:type="paragraph" w:customStyle="1" w:styleId="2fff6">
    <w:name w:val="Подзаголовок2"/>
    <w:basedOn w:val="a2"/>
    <w:uiPriority w:val="99"/>
    <w:qFormat/>
    <w:rsid w:val="00650B00"/>
    <w:pPr>
      <w:widowControl/>
      <w:snapToGrid/>
      <w:spacing w:before="0" w:after="0" w:line="312" w:lineRule="auto"/>
    </w:pPr>
    <w:rPr>
      <w:rFonts w:ascii="Arial" w:eastAsia="Times New Roman" w:hAnsi="Arial" w:cs="Arial"/>
      <w:b/>
      <w:bCs/>
      <w:color w:val="000000"/>
      <w:sz w:val="20"/>
    </w:rPr>
  </w:style>
  <w:style w:type="character" w:customStyle="1" w:styleId="670">
    <w:name w:val="Знак6 Знак Знак7"/>
    <w:uiPriority w:val="99"/>
    <w:qFormat/>
    <w:rsid w:val="00650B00"/>
    <w:rPr>
      <w:sz w:val="24"/>
      <w:lang w:val="ru-RU" w:eastAsia="ru-RU"/>
    </w:rPr>
  </w:style>
  <w:style w:type="character" w:customStyle="1" w:styleId="2fff7">
    <w:name w:val="Замещающий текст2"/>
    <w:uiPriority w:val="99"/>
    <w:qFormat/>
    <w:rsid w:val="00650B00"/>
    <w:rPr>
      <w:color w:val="808080"/>
    </w:rPr>
  </w:style>
  <w:style w:type="character" w:customStyle="1" w:styleId="5510">
    <w:name w:val="Знак Знак551"/>
    <w:uiPriority w:val="99"/>
    <w:qFormat/>
    <w:locked/>
    <w:rsid w:val="00650B00"/>
    <w:rPr>
      <w:sz w:val="24"/>
      <w:lang w:val="ru-RU" w:eastAsia="ru-RU"/>
    </w:rPr>
  </w:style>
  <w:style w:type="paragraph" w:customStyle="1" w:styleId="12d">
    <w:name w:val="Заголовок 12"/>
    <w:basedOn w:val="a2"/>
    <w:next w:val="a2"/>
    <w:uiPriority w:val="99"/>
    <w:qFormat/>
    <w:rsid w:val="00650B00"/>
    <w:pPr>
      <w:widowControl/>
      <w:suppressAutoHyphens/>
      <w:snapToGrid/>
      <w:spacing w:before="0" w:after="0"/>
      <w:ind w:firstLine="454"/>
    </w:pPr>
    <w:rPr>
      <w:rFonts w:eastAsia="Times New Roman"/>
      <w:b/>
      <w:caps/>
      <w:szCs w:val="24"/>
      <w:lang w:eastAsia="zh-CN"/>
    </w:rPr>
  </w:style>
  <w:style w:type="character" w:customStyle="1" w:styleId="6510">
    <w:name w:val="Знак Знак651"/>
    <w:uiPriority w:val="99"/>
    <w:qFormat/>
    <w:locked/>
    <w:rsid w:val="00650B00"/>
    <w:rPr>
      <w:b/>
      <w:sz w:val="27"/>
      <w:lang w:val="ru-RU" w:eastAsia="ru-RU"/>
    </w:rPr>
  </w:style>
  <w:style w:type="character" w:customStyle="1" w:styleId="6410">
    <w:name w:val="Знак Знак641"/>
    <w:uiPriority w:val="99"/>
    <w:qFormat/>
    <w:locked/>
    <w:rsid w:val="00650B00"/>
    <w:rPr>
      <w:b/>
      <w:sz w:val="28"/>
      <w:lang w:val="ru-RU" w:eastAsia="ru-RU"/>
    </w:rPr>
  </w:style>
  <w:style w:type="character" w:customStyle="1" w:styleId="6310">
    <w:name w:val="Знак Знак631"/>
    <w:uiPriority w:val="99"/>
    <w:qFormat/>
    <w:locked/>
    <w:rsid w:val="00650B00"/>
    <w:rPr>
      <w:b/>
      <w:i/>
      <w:sz w:val="26"/>
      <w:lang w:val="ru-RU" w:eastAsia="ru-RU"/>
    </w:rPr>
  </w:style>
  <w:style w:type="character" w:customStyle="1" w:styleId="6210">
    <w:name w:val="Знак Знак621"/>
    <w:uiPriority w:val="99"/>
    <w:qFormat/>
    <w:locked/>
    <w:rsid w:val="00650B00"/>
    <w:rPr>
      <w:sz w:val="24"/>
      <w:lang w:val="ru-RU" w:eastAsia="ru-RU"/>
    </w:rPr>
  </w:style>
  <w:style w:type="character" w:customStyle="1" w:styleId="6170">
    <w:name w:val="Знак Знак617"/>
    <w:uiPriority w:val="99"/>
    <w:qFormat/>
    <w:locked/>
    <w:rsid w:val="00650B00"/>
    <w:rPr>
      <w:sz w:val="24"/>
      <w:lang w:val="ru-RU" w:eastAsia="ru-RU"/>
    </w:rPr>
  </w:style>
  <w:style w:type="character" w:customStyle="1" w:styleId="601">
    <w:name w:val="Знак Знак601"/>
    <w:uiPriority w:val="99"/>
    <w:qFormat/>
    <w:locked/>
    <w:rsid w:val="00650B00"/>
    <w:rPr>
      <w:i/>
      <w:sz w:val="24"/>
      <w:lang w:val="ru-RU" w:eastAsia="ru-RU"/>
    </w:rPr>
  </w:style>
  <w:style w:type="character" w:customStyle="1" w:styleId="591">
    <w:name w:val="Знак Знак591"/>
    <w:uiPriority w:val="99"/>
    <w:qFormat/>
    <w:locked/>
    <w:rsid w:val="00650B00"/>
    <w:rPr>
      <w:rFonts w:ascii="Arial" w:hAnsi="Arial"/>
      <w:sz w:val="22"/>
      <w:lang w:val="ru-RU" w:eastAsia="ru-RU"/>
    </w:rPr>
  </w:style>
  <w:style w:type="character" w:customStyle="1" w:styleId="581">
    <w:name w:val="Знак Знак581"/>
    <w:uiPriority w:val="99"/>
    <w:qFormat/>
    <w:locked/>
    <w:rsid w:val="00650B00"/>
    <w:rPr>
      <w:rFonts w:ascii="Courier New" w:hAnsi="Courier New"/>
      <w:lang w:val="ru-RU" w:eastAsia="ru-RU"/>
    </w:rPr>
  </w:style>
  <w:style w:type="character" w:customStyle="1" w:styleId="571">
    <w:name w:val="Знак Знак571"/>
    <w:uiPriority w:val="99"/>
    <w:qFormat/>
    <w:locked/>
    <w:rsid w:val="00650B00"/>
    <w:rPr>
      <w:lang w:val="ru-RU" w:eastAsia="ru-RU"/>
    </w:rPr>
  </w:style>
  <w:style w:type="character" w:customStyle="1" w:styleId="5610">
    <w:name w:val="Знак Знак561"/>
    <w:uiPriority w:val="99"/>
    <w:qFormat/>
    <w:locked/>
    <w:rsid w:val="00650B00"/>
    <w:rPr>
      <w:sz w:val="24"/>
      <w:lang w:val="ru-RU" w:eastAsia="ru-RU"/>
    </w:rPr>
  </w:style>
  <w:style w:type="character" w:customStyle="1" w:styleId="5410">
    <w:name w:val="Знак Знак541"/>
    <w:uiPriority w:val="99"/>
    <w:qFormat/>
    <w:locked/>
    <w:rsid w:val="00650B00"/>
    <w:rPr>
      <w:sz w:val="24"/>
      <w:lang w:val="en-US" w:eastAsia="ru-RU"/>
    </w:rPr>
  </w:style>
  <w:style w:type="paragraph" w:customStyle="1" w:styleId="259">
    <w:name w:val="Заголовок 25"/>
    <w:basedOn w:val="a2"/>
    <w:next w:val="a2"/>
    <w:uiPriority w:val="99"/>
    <w:qFormat/>
    <w:rsid w:val="00650B00"/>
    <w:pPr>
      <w:keepNext/>
      <w:widowControl/>
      <w:tabs>
        <w:tab w:val="left" w:pos="576"/>
      </w:tabs>
      <w:suppressAutoHyphens/>
      <w:snapToGrid/>
      <w:spacing w:before="240" w:after="6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2"/>
    <w:next w:val="a2"/>
    <w:uiPriority w:val="99"/>
    <w:qFormat/>
    <w:rsid w:val="00650B00"/>
    <w:pPr>
      <w:widowControl/>
      <w:tabs>
        <w:tab w:val="left" w:pos="720"/>
      </w:tabs>
      <w:suppressAutoHyphens/>
      <w:snapToGrid/>
      <w:spacing w:before="280" w:after="280"/>
      <w:ind w:left="720" w:hanging="720"/>
      <w:outlineLvl w:val="2"/>
    </w:pPr>
    <w:rPr>
      <w:rFonts w:eastAsia="Times New Roman"/>
      <w:b/>
      <w:bCs/>
      <w:sz w:val="27"/>
      <w:szCs w:val="27"/>
      <w:lang w:eastAsia="zh-CN"/>
    </w:rPr>
  </w:style>
  <w:style w:type="paragraph" w:customStyle="1" w:styleId="459">
    <w:name w:val="Заголовок 45"/>
    <w:basedOn w:val="a2"/>
    <w:next w:val="a2"/>
    <w:uiPriority w:val="99"/>
    <w:qFormat/>
    <w:rsid w:val="00650B00"/>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529">
    <w:name w:val="Заголовок 52"/>
    <w:basedOn w:val="a2"/>
    <w:next w:val="a2"/>
    <w:uiPriority w:val="99"/>
    <w:qFormat/>
    <w:rsid w:val="00650B00"/>
    <w:pPr>
      <w:widowControl/>
      <w:tabs>
        <w:tab w:val="left" w:pos="1008"/>
      </w:tabs>
      <w:suppressAutoHyphens/>
      <w:snapToGrid/>
      <w:spacing w:before="240" w:after="60"/>
      <w:ind w:left="1008" w:hanging="1008"/>
      <w:outlineLvl w:val="4"/>
    </w:pPr>
    <w:rPr>
      <w:rFonts w:eastAsia="Times New Roman"/>
      <w:b/>
      <w:bCs/>
      <w:i/>
      <w:iCs/>
      <w:sz w:val="26"/>
      <w:szCs w:val="26"/>
      <w:lang w:eastAsia="zh-CN"/>
    </w:rPr>
  </w:style>
  <w:style w:type="paragraph" w:customStyle="1" w:styleId="643">
    <w:name w:val="Заголовок 64"/>
    <w:basedOn w:val="a2"/>
    <w:next w:val="a2"/>
    <w:uiPriority w:val="99"/>
    <w:qFormat/>
    <w:rsid w:val="00650B00"/>
    <w:pPr>
      <w:keepNext/>
      <w:widowControl/>
      <w:tabs>
        <w:tab w:val="left" w:pos="1152"/>
      </w:tabs>
      <w:suppressAutoHyphens/>
      <w:snapToGrid/>
      <w:spacing w:before="0" w:after="0"/>
      <w:ind w:left="1152" w:hanging="1152"/>
      <w:jc w:val="both"/>
      <w:outlineLvl w:val="5"/>
    </w:pPr>
    <w:rPr>
      <w:rFonts w:eastAsia="Times New Roman"/>
      <w:lang w:val="en-US" w:eastAsia="en-US"/>
    </w:rPr>
  </w:style>
  <w:style w:type="paragraph" w:customStyle="1" w:styleId="722">
    <w:name w:val="Заголовок 72"/>
    <w:basedOn w:val="a2"/>
    <w:next w:val="a2"/>
    <w:uiPriority w:val="99"/>
    <w:qFormat/>
    <w:rsid w:val="00650B00"/>
    <w:pPr>
      <w:widowControl/>
      <w:tabs>
        <w:tab w:val="left" w:pos="1296"/>
      </w:tabs>
      <w:suppressAutoHyphens/>
      <w:snapToGrid/>
      <w:spacing w:before="240" w:after="60"/>
      <w:ind w:left="1296" w:hanging="1296"/>
      <w:outlineLvl w:val="6"/>
    </w:pPr>
    <w:rPr>
      <w:rFonts w:eastAsia="Times New Roman"/>
      <w:szCs w:val="24"/>
      <w:lang w:eastAsia="zh-CN"/>
    </w:rPr>
  </w:style>
  <w:style w:type="paragraph" w:customStyle="1" w:styleId="820">
    <w:name w:val="Заголовок 82"/>
    <w:basedOn w:val="a2"/>
    <w:next w:val="a2"/>
    <w:uiPriority w:val="99"/>
    <w:qFormat/>
    <w:rsid w:val="00650B00"/>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920">
    <w:name w:val="Заголовок 92"/>
    <w:basedOn w:val="a2"/>
    <w:next w:val="a2"/>
    <w:uiPriority w:val="99"/>
    <w:qFormat/>
    <w:rsid w:val="00650B00"/>
    <w:pPr>
      <w:widowControl/>
      <w:tabs>
        <w:tab w:val="left" w:pos="1584"/>
      </w:tabs>
      <w:suppressAutoHyphens/>
      <w:snapToGrid/>
      <w:spacing w:before="240" w:after="60"/>
      <w:ind w:left="1584" w:hanging="1584"/>
      <w:outlineLvl w:val="8"/>
    </w:pPr>
    <w:rPr>
      <w:rFonts w:ascii="Arial" w:eastAsia="Times New Roman" w:hAnsi="Arial" w:cs="Arial"/>
      <w:sz w:val="22"/>
      <w:szCs w:val="22"/>
      <w:lang w:eastAsia="zh-CN"/>
    </w:rPr>
  </w:style>
  <w:style w:type="character" w:customStyle="1" w:styleId="671">
    <w:name w:val="Знак Знак671"/>
    <w:uiPriority w:val="99"/>
    <w:qFormat/>
    <w:rsid w:val="00650B00"/>
    <w:rPr>
      <w:rFonts w:ascii="Arial" w:hAnsi="Arial"/>
      <w:b/>
      <w:sz w:val="26"/>
    </w:rPr>
  </w:style>
  <w:style w:type="character" w:customStyle="1" w:styleId="661">
    <w:name w:val="Знак Знак661"/>
    <w:uiPriority w:val="99"/>
    <w:qFormat/>
    <w:rsid w:val="00650B00"/>
    <w:rPr>
      <w:b/>
      <w:sz w:val="28"/>
    </w:rPr>
  </w:style>
  <w:style w:type="character" w:customStyle="1" w:styleId="701">
    <w:name w:val="Знак Знак701"/>
    <w:uiPriority w:val="99"/>
    <w:qFormat/>
    <w:rsid w:val="00650B00"/>
    <w:rPr>
      <w:rFonts w:ascii="Arial" w:hAnsi="Arial"/>
      <w:b/>
      <w:sz w:val="26"/>
    </w:rPr>
  </w:style>
  <w:style w:type="character" w:customStyle="1" w:styleId="691">
    <w:name w:val="Знак Знак691"/>
    <w:uiPriority w:val="99"/>
    <w:qFormat/>
    <w:rsid w:val="00650B00"/>
    <w:rPr>
      <w:b/>
      <w:sz w:val="28"/>
    </w:rPr>
  </w:style>
  <w:style w:type="character" w:customStyle="1" w:styleId="6810">
    <w:name w:val="Знак Знак681"/>
    <w:uiPriority w:val="99"/>
    <w:qFormat/>
    <w:rsid w:val="00650B00"/>
    <w:rPr>
      <w:b/>
      <w:i/>
      <w:sz w:val="26"/>
    </w:rPr>
  </w:style>
  <w:style w:type="character" w:customStyle="1" w:styleId="3ff6">
    <w:name w:val="Сильное выделение3"/>
    <w:uiPriority w:val="99"/>
    <w:qFormat/>
    <w:rsid w:val="00650B00"/>
    <w:rPr>
      <w:b/>
    </w:rPr>
  </w:style>
  <w:style w:type="paragraph" w:customStyle="1" w:styleId="HTML31">
    <w:name w:val="Стандартный HTML3"/>
    <w:basedOn w:val="a2"/>
    <w:uiPriority w:val="99"/>
    <w:qFormat/>
    <w:rsid w:val="00650B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1"/>
      <w:sz w:val="20"/>
      <w:lang w:eastAsia="hi-IN" w:bidi="hi-IN"/>
    </w:rPr>
  </w:style>
  <w:style w:type="paragraph" w:customStyle="1" w:styleId="89">
    <w:name w:val="Стиль8"/>
    <w:basedOn w:val="a2"/>
    <w:next w:val="affb"/>
    <w:link w:val="3ff7"/>
    <w:uiPriority w:val="99"/>
    <w:qFormat/>
    <w:rsid w:val="00650B00"/>
    <w:pPr>
      <w:widowControl/>
      <w:snapToGrid/>
      <w:spacing w:before="0" w:after="0"/>
      <w:jc w:val="center"/>
    </w:pPr>
    <w:rPr>
      <w:lang w:val="en-US"/>
    </w:rPr>
  </w:style>
  <w:style w:type="character" w:customStyle="1" w:styleId="4010">
    <w:name w:val="Знак Знак40 Знак1"/>
    <w:uiPriority w:val="99"/>
    <w:qFormat/>
    <w:locked/>
    <w:rsid w:val="00650B00"/>
    <w:rPr>
      <w:sz w:val="24"/>
      <w:lang w:val="ru-RU" w:eastAsia="ru-RU"/>
    </w:rPr>
  </w:style>
  <w:style w:type="paragraph" w:customStyle="1" w:styleId="921">
    <w:name w:val="Знак92"/>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character" w:customStyle="1" w:styleId="4141">
    <w:name w:val="Знак4 Знак Знак14"/>
    <w:uiPriority w:val="99"/>
    <w:qFormat/>
    <w:locked/>
    <w:rsid w:val="00650B00"/>
    <w:rPr>
      <w:rFonts w:ascii="Arial" w:hAnsi="Arial"/>
      <w:b/>
      <w:kern w:val="32"/>
      <w:sz w:val="32"/>
      <w:lang w:val="ru-RU" w:eastAsia="ru-RU"/>
    </w:rPr>
  </w:style>
  <w:style w:type="character" w:customStyle="1" w:styleId="2122">
    <w:name w:val="Знак2 Знак Знак12"/>
    <w:uiPriority w:val="99"/>
    <w:qFormat/>
    <w:locked/>
    <w:rsid w:val="00650B00"/>
    <w:rPr>
      <w:b/>
      <w:sz w:val="27"/>
      <w:lang w:val="ru-RU" w:eastAsia="ru-RU"/>
    </w:rPr>
  </w:style>
  <w:style w:type="character" w:customStyle="1" w:styleId="4f5">
    <w:name w:val="Знак4 Знак Знак"/>
    <w:uiPriority w:val="99"/>
    <w:locked/>
    <w:rsid w:val="00650B00"/>
    <w:rPr>
      <w:rFonts w:ascii="Arial" w:hAnsi="Arial"/>
      <w:b/>
      <w:kern w:val="32"/>
      <w:sz w:val="32"/>
      <w:lang w:val="ru-RU" w:eastAsia="ru-RU"/>
    </w:rPr>
  </w:style>
  <w:style w:type="character" w:customStyle="1" w:styleId="23b">
    <w:name w:val="Знак2 Знак Знак3"/>
    <w:uiPriority w:val="99"/>
    <w:qFormat/>
    <w:locked/>
    <w:rsid w:val="00650B00"/>
    <w:rPr>
      <w:rFonts w:ascii="Arial" w:hAnsi="Arial"/>
      <w:b/>
      <w:sz w:val="26"/>
      <w:lang w:val="ru-RU" w:eastAsia="ru-RU"/>
    </w:rPr>
  </w:style>
  <w:style w:type="character" w:customStyle="1" w:styleId="4f6">
    <w:name w:val="Слабое выделение4"/>
    <w:uiPriority w:val="99"/>
    <w:rsid w:val="00650B00"/>
    <w:rPr>
      <w:i/>
      <w:color w:val="808080"/>
    </w:rPr>
  </w:style>
  <w:style w:type="paragraph" w:customStyle="1" w:styleId="23c">
    <w:name w:val="Цитата 23"/>
    <w:basedOn w:val="a2"/>
    <w:next w:val="a2"/>
    <w:uiPriority w:val="99"/>
    <w:qFormat/>
    <w:rsid w:val="00650B00"/>
    <w:pPr>
      <w:widowControl/>
      <w:snapToGrid/>
      <w:spacing w:before="0" w:after="0"/>
    </w:pPr>
    <w:rPr>
      <w:rFonts w:ascii="Calibri" w:eastAsia="Times New Roman" w:hAnsi="Calibri"/>
      <w:i/>
      <w:iCs/>
      <w:color w:val="000000"/>
      <w:szCs w:val="24"/>
    </w:rPr>
  </w:style>
  <w:style w:type="paragraph" w:customStyle="1" w:styleId="3ff8">
    <w:name w:val="Выделенная цитата3"/>
    <w:basedOn w:val="a2"/>
    <w:next w:val="a2"/>
    <w:uiPriority w:val="99"/>
    <w:qFormat/>
    <w:rsid w:val="00650B00"/>
    <w:pPr>
      <w:widowControl/>
      <w:pBdr>
        <w:bottom w:val="single" w:sz="4" w:space="4" w:color="4F81BD"/>
      </w:pBdr>
      <w:snapToGrid/>
      <w:spacing w:before="200" w:after="280"/>
      <w:ind w:left="936" w:right="936"/>
    </w:pPr>
    <w:rPr>
      <w:rFonts w:ascii="Calibri" w:eastAsia="Times New Roman" w:hAnsi="Calibri"/>
      <w:b/>
      <w:i/>
      <w:color w:val="4F81BD"/>
    </w:rPr>
  </w:style>
  <w:style w:type="paragraph" w:customStyle="1" w:styleId="1114">
    <w:name w:val="Заголовок оглавления111"/>
    <w:basedOn w:val="10"/>
    <w:next w:val="a2"/>
    <w:uiPriority w:val="99"/>
    <w:qFormat/>
    <w:rsid w:val="00650B00"/>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cs="Arial"/>
      <w:b/>
      <w:bCs/>
      <w:caps/>
      <w:color w:val="365F91"/>
      <w:kern w:val="32"/>
      <w:sz w:val="28"/>
      <w:szCs w:val="28"/>
    </w:rPr>
  </w:style>
  <w:style w:type="character" w:customStyle="1" w:styleId="4f7">
    <w:name w:val="Сильное выделение4"/>
    <w:uiPriority w:val="99"/>
    <w:rsid w:val="00650B00"/>
    <w:rPr>
      <w:b/>
    </w:rPr>
  </w:style>
  <w:style w:type="character" w:customStyle="1" w:styleId="1115">
    <w:name w:val="Слабая ссылка111"/>
    <w:uiPriority w:val="99"/>
    <w:qFormat/>
    <w:rsid w:val="00650B00"/>
    <w:rPr>
      <w:smallCaps/>
      <w:color w:val="C0504D"/>
      <w:u w:val="single"/>
    </w:rPr>
  </w:style>
  <w:style w:type="character" w:customStyle="1" w:styleId="1116">
    <w:name w:val="Сильная ссылка111"/>
    <w:uiPriority w:val="99"/>
    <w:qFormat/>
    <w:rsid w:val="00650B00"/>
    <w:rPr>
      <w:b/>
      <w:smallCaps/>
      <w:color w:val="C0504D"/>
      <w:spacing w:val="5"/>
      <w:u w:val="single"/>
    </w:rPr>
  </w:style>
  <w:style w:type="character" w:customStyle="1" w:styleId="1117">
    <w:name w:val="Название книги111"/>
    <w:uiPriority w:val="99"/>
    <w:qFormat/>
    <w:rsid w:val="00650B00"/>
    <w:rPr>
      <w:b/>
      <w:smallCaps/>
      <w:spacing w:val="5"/>
    </w:rPr>
  </w:style>
  <w:style w:type="character" w:customStyle="1" w:styleId="3ff9">
    <w:name w:val="Замещающий текст3"/>
    <w:uiPriority w:val="99"/>
    <w:rsid w:val="00650B00"/>
    <w:rPr>
      <w:color w:val="808080"/>
    </w:rPr>
  </w:style>
  <w:style w:type="character" w:customStyle="1" w:styleId="1260">
    <w:name w:val="Знак1 Знак Знак26"/>
    <w:uiPriority w:val="99"/>
    <w:locked/>
    <w:rsid w:val="00650B00"/>
    <w:rPr>
      <w:sz w:val="24"/>
    </w:rPr>
  </w:style>
  <w:style w:type="character" w:customStyle="1" w:styleId="1272">
    <w:name w:val="Знак1 Знак Знак27"/>
    <w:uiPriority w:val="99"/>
    <w:locked/>
    <w:rsid w:val="00650B00"/>
    <w:rPr>
      <w:sz w:val="24"/>
    </w:rPr>
  </w:style>
  <w:style w:type="character" w:customStyle="1" w:styleId="7d">
    <w:name w:val="Без интервала Знак7"/>
    <w:uiPriority w:val="99"/>
    <w:locked/>
    <w:rsid w:val="00650B00"/>
    <w:rPr>
      <w:sz w:val="24"/>
      <w:lang w:eastAsia="en-US"/>
    </w:rPr>
  </w:style>
  <w:style w:type="character" w:customStyle="1" w:styleId="393">
    <w:name w:val="Знак Знак393"/>
    <w:uiPriority w:val="99"/>
    <w:rsid w:val="00650B00"/>
    <w:rPr>
      <w:rFonts w:ascii="Arial" w:hAnsi="Arial"/>
      <w:b/>
      <w:sz w:val="26"/>
    </w:rPr>
  </w:style>
  <w:style w:type="character" w:customStyle="1" w:styleId="383">
    <w:name w:val="Знак Знак383"/>
    <w:uiPriority w:val="99"/>
    <w:rsid w:val="00650B00"/>
    <w:rPr>
      <w:b/>
      <w:sz w:val="28"/>
    </w:rPr>
  </w:style>
  <w:style w:type="character" w:customStyle="1" w:styleId="373">
    <w:name w:val="Знак Знак373"/>
    <w:uiPriority w:val="99"/>
    <w:rsid w:val="00650B00"/>
    <w:rPr>
      <w:b/>
      <w:i/>
      <w:sz w:val="26"/>
    </w:rPr>
  </w:style>
  <w:style w:type="character" w:customStyle="1" w:styleId="363">
    <w:name w:val="Знак Знак363"/>
    <w:uiPriority w:val="99"/>
    <w:rsid w:val="00650B00"/>
    <w:rPr>
      <w:b/>
      <w:sz w:val="22"/>
      <w:lang w:val="ru-RU" w:eastAsia="ru-RU"/>
    </w:rPr>
  </w:style>
  <w:style w:type="character" w:customStyle="1" w:styleId="3530">
    <w:name w:val="Знак Знак353"/>
    <w:uiPriority w:val="99"/>
    <w:rsid w:val="00650B00"/>
    <w:rPr>
      <w:sz w:val="24"/>
      <w:lang w:val="ru-RU" w:eastAsia="ru-RU"/>
    </w:rPr>
  </w:style>
  <w:style w:type="character" w:customStyle="1" w:styleId="3430">
    <w:name w:val="Знак Знак343"/>
    <w:uiPriority w:val="99"/>
    <w:rsid w:val="00650B00"/>
    <w:rPr>
      <w:rFonts w:ascii="Calibri" w:hAnsi="Calibri"/>
      <w:i/>
      <w:sz w:val="24"/>
      <w:lang w:eastAsia="en-US"/>
    </w:rPr>
  </w:style>
  <w:style w:type="character" w:customStyle="1" w:styleId="3230">
    <w:name w:val="Знак Знак323"/>
    <w:uiPriority w:val="99"/>
    <w:rsid w:val="00650B00"/>
    <w:rPr>
      <w:sz w:val="16"/>
    </w:rPr>
  </w:style>
  <w:style w:type="character" w:customStyle="1" w:styleId="Heading122">
    <w:name w:val="Heading 12 Знак Знак2"/>
    <w:uiPriority w:val="99"/>
    <w:qFormat/>
    <w:rsid w:val="00650B00"/>
    <w:rPr>
      <w:rFonts w:ascii="Courier New" w:hAnsi="Courier New"/>
    </w:rPr>
  </w:style>
  <w:style w:type="character" w:customStyle="1" w:styleId="3140">
    <w:name w:val="Знак Знак314"/>
    <w:uiPriority w:val="99"/>
    <w:rsid w:val="00650B00"/>
    <w:rPr>
      <w:sz w:val="24"/>
    </w:rPr>
  </w:style>
  <w:style w:type="paragraph" w:customStyle="1" w:styleId="10a">
    <w:name w:val="Знак Знак Знак Знак Знак Знак10"/>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302">
    <w:name w:val="Знак Знак302"/>
    <w:uiPriority w:val="99"/>
    <w:rsid w:val="00650B00"/>
    <w:rPr>
      <w:sz w:val="24"/>
    </w:rPr>
  </w:style>
  <w:style w:type="character" w:customStyle="1" w:styleId="293">
    <w:name w:val="Знак Знак293"/>
    <w:uiPriority w:val="99"/>
    <w:rsid w:val="00650B00"/>
    <w:rPr>
      <w:sz w:val="24"/>
    </w:rPr>
  </w:style>
  <w:style w:type="character" w:customStyle="1" w:styleId="7130">
    <w:name w:val="Знак Знак713"/>
    <w:uiPriority w:val="99"/>
    <w:rsid w:val="00650B00"/>
    <w:rPr>
      <w:sz w:val="16"/>
      <w:lang w:val="ru-RU" w:eastAsia="ru-RU"/>
    </w:rPr>
  </w:style>
  <w:style w:type="paragraph" w:customStyle="1" w:styleId="9a">
    <w:name w:val="Обычный9"/>
    <w:uiPriority w:val="99"/>
    <w:qFormat/>
    <w:rsid w:val="00650B00"/>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uiPriority w:val="99"/>
    <w:locked/>
    <w:rsid w:val="00650B00"/>
    <w:rPr>
      <w:b/>
      <w:sz w:val="27"/>
      <w:lang w:val="ru-RU" w:eastAsia="ru-RU"/>
    </w:rPr>
  </w:style>
  <w:style w:type="character" w:customStyle="1" w:styleId="283">
    <w:name w:val="Знак Знак283"/>
    <w:uiPriority w:val="99"/>
    <w:rsid w:val="00650B00"/>
    <w:rPr>
      <w:rFonts w:ascii="Tahoma" w:hAnsi="Tahoma"/>
    </w:rPr>
  </w:style>
  <w:style w:type="character" w:customStyle="1" w:styleId="273">
    <w:name w:val="Знак Знак273"/>
    <w:uiPriority w:val="99"/>
    <w:qFormat/>
    <w:rsid w:val="00650B00"/>
    <w:rPr>
      <w:sz w:val="24"/>
    </w:rPr>
  </w:style>
  <w:style w:type="character" w:customStyle="1" w:styleId="1090">
    <w:name w:val="Знак Знак109"/>
    <w:uiPriority w:val="99"/>
    <w:locked/>
    <w:rsid w:val="00650B00"/>
    <w:rPr>
      <w:sz w:val="16"/>
      <w:lang w:val="ru-RU" w:eastAsia="ru-RU"/>
    </w:rPr>
  </w:style>
  <w:style w:type="character" w:customStyle="1" w:styleId="626">
    <w:name w:val="Знак Знак626"/>
    <w:uiPriority w:val="99"/>
    <w:rsid w:val="00650B00"/>
    <w:rPr>
      <w:rFonts w:ascii="Arial" w:hAnsi="Arial"/>
      <w:b/>
      <w:i/>
      <w:sz w:val="28"/>
      <w:lang w:val="ru-RU" w:eastAsia="en-US"/>
    </w:rPr>
  </w:style>
  <w:style w:type="character" w:customStyle="1" w:styleId="2130">
    <w:name w:val="Знак Знак213"/>
    <w:uiPriority w:val="99"/>
    <w:locked/>
    <w:rsid w:val="00650B00"/>
    <w:rPr>
      <w:sz w:val="24"/>
      <w:lang w:val="en-US"/>
    </w:rPr>
  </w:style>
  <w:style w:type="character" w:customStyle="1" w:styleId="1231">
    <w:name w:val="Знак Знак123"/>
    <w:uiPriority w:val="99"/>
    <w:rsid w:val="00650B00"/>
    <w:rPr>
      <w:sz w:val="16"/>
    </w:rPr>
  </w:style>
  <w:style w:type="character" w:customStyle="1" w:styleId="1350">
    <w:name w:val="Знак Знак135"/>
    <w:uiPriority w:val="99"/>
    <w:rsid w:val="00650B00"/>
    <w:rPr>
      <w:lang w:val="ru-RU" w:eastAsia="ru-RU"/>
    </w:rPr>
  </w:style>
  <w:style w:type="character" w:customStyle="1" w:styleId="16100">
    <w:name w:val="Знак Знак1610"/>
    <w:uiPriority w:val="99"/>
    <w:locked/>
    <w:rsid w:val="00650B00"/>
    <w:rPr>
      <w:b/>
      <w:caps/>
      <w:sz w:val="24"/>
      <w:lang w:val="ru-RU" w:eastAsia="ru-RU"/>
    </w:rPr>
  </w:style>
  <w:style w:type="character" w:customStyle="1" w:styleId="1152">
    <w:name w:val="Знак Знак115"/>
    <w:uiPriority w:val="99"/>
    <w:rsid w:val="00650B00"/>
    <w:rPr>
      <w:sz w:val="24"/>
    </w:rPr>
  </w:style>
  <w:style w:type="paragraph" w:customStyle="1" w:styleId="25a">
    <w:name w:val="Основной текст 25"/>
    <w:basedOn w:val="a2"/>
    <w:uiPriority w:val="99"/>
    <w:qFormat/>
    <w:rsid w:val="00650B00"/>
    <w:pPr>
      <w:widowControl/>
      <w:overflowPunct w:val="0"/>
      <w:autoSpaceDE w:val="0"/>
      <w:autoSpaceDN w:val="0"/>
      <w:adjustRightInd w:val="0"/>
      <w:snapToGrid/>
      <w:spacing w:before="0" w:after="0"/>
      <w:ind w:firstLine="851"/>
      <w:jc w:val="both"/>
      <w:textAlignment w:val="baseline"/>
    </w:pPr>
    <w:rPr>
      <w:rFonts w:eastAsia="Times New Roman"/>
      <w:sz w:val="28"/>
    </w:rPr>
  </w:style>
  <w:style w:type="character" w:customStyle="1" w:styleId="11fc">
    <w:name w:val="Знак Знак Знак11"/>
    <w:uiPriority w:val="99"/>
    <w:rsid w:val="00650B00"/>
    <w:rPr>
      <w:rFonts w:ascii="Times New Roman" w:hAnsi="Times New Roman"/>
      <w:b/>
      <w:caps/>
      <w:sz w:val="28"/>
    </w:rPr>
  </w:style>
  <w:style w:type="character" w:customStyle="1" w:styleId="2590">
    <w:name w:val="Знак Знак259"/>
    <w:uiPriority w:val="99"/>
    <w:rsid w:val="00650B00"/>
    <w:rPr>
      <w:rFonts w:ascii="Times New Roman" w:hAnsi="Times New Roman"/>
      <w:b/>
      <w:sz w:val="28"/>
    </w:rPr>
  </w:style>
  <w:style w:type="character" w:customStyle="1" w:styleId="2290">
    <w:name w:val="Знак Знак229"/>
    <w:uiPriority w:val="99"/>
    <w:rsid w:val="00650B00"/>
    <w:rPr>
      <w:rFonts w:ascii="Times New Roman" w:hAnsi="Times New Roman"/>
      <w:sz w:val="24"/>
    </w:rPr>
  </w:style>
  <w:style w:type="character" w:customStyle="1" w:styleId="2016">
    <w:name w:val="Знак Знак2016"/>
    <w:uiPriority w:val="99"/>
    <w:rsid w:val="00650B00"/>
    <w:rPr>
      <w:rFonts w:ascii="Arial" w:hAnsi="Arial"/>
      <w:sz w:val="22"/>
    </w:rPr>
  </w:style>
  <w:style w:type="character" w:customStyle="1" w:styleId="199">
    <w:name w:val="Знак Знак199"/>
    <w:uiPriority w:val="99"/>
    <w:rsid w:val="00650B00"/>
    <w:rPr>
      <w:rFonts w:ascii="Times New Roman" w:hAnsi="Times New Roman"/>
      <w:sz w:val="16"/>
      <w:lang w:eastAsia="ru-RU"/>
    </w:rPr>
  </w:style>
  <w:style w:type="character" w:customStyle="1" w:styleId="1811">
    <w:name w:val="Знак Знак1811"/>
    <w:uiPriority w:val="99"/>
    <w:rsid w:val="00650B00"/>
    <w:rPr>
      <w:rFonts w:ascii="Courier New" w:hAnsi="Courier New"/>
    </w:rPr>
  </w:style>
  <w:style w:type="character" w:customStyle="1" w:styleId="179">
    <w:name w:val="Знак Знак179"/>
    <w:uiPriority w:val="99"/>
    <w:rsid w:val="00650B00"/>
    <w:rPr>
      <w:rFonts w:ascii="Times New Roman" w:hAnsi="Times New Roman"/>
      <w:sz w:val="24"/>
    </w:rPr>
  </w:style>
  <w:style w:type="character" w:customStyle="1" w:styleId="950">
    <w:name w:val="Знак Знак95"/>
    <w:uiPriority w:val="99"/>
    <w:rsid w:val="00650B00"/>
    <w:rPr>
      <w:rFonts w:ascii="PragmaticaCTT" w:hAnsi="PragmaticaCTT"/>
      <w:b/>
      <w:sz w:val="24"/>
      <w:lang w:val="ru-RU" w:eastAsia="ru-RU"/>
    </w:rPr>
  </w:style>
  <w:style w:type="character" w:customStyle="1" w:styleId="840">
    <w:name w:val="Знак Знак84"/>
    <w:uiPriority w:val="99"/>
    <w:rsid w:val="00650B00"/>
    <w:rPr>
      <w:sz w:val="24"/>
    </w:rPr>
  </w:style>
  <w:style w:type="character" w:customStyle="1" w:styleId="5200">
    <w:name w:val="Знак Знак520"/>
    <w:uiPriority w:val="99"/>
    <w:rsid w:val="00650B00"/>
    <w:rPr>
      <w:rFonts w:ascii="Tahoma" w:hAnsi="Tahoma"/>
      <w:sz w:val="16"/>
      <w:lang w:val="ru-RU" w:eastAsia="ru-RU"/>
    </w:rPr>
  </w:style>
  <w:style w:type="paragraph" w:customStyle="1" w:styleId="362">
    <w:name w:val="Заголовок 36"/>
    <w:basedOn w:val="9a"/>
    <w:next w:val="9a"/>
    <w:uiPriority w:val="99"/>
    <w:qFormat/>
    <w:rsid w:val="00650B00"/>
    <w:pPr>
      <w:keepNext/>
      <w:widowControl/>
      <w:ind w:left="0" w:firstLine="0"/>
      <w:outlineLvl w:val="2"/>
    </w:pPr>
    <w:rPr>
      <w:sz w:val="24"/>
    </w:rPr>
  </w:style>
  <w:style w:type="paragraph" w:customStyle="1" w:styleId="6f0">
    <w:name w:val="Основной текст6"/>
    <w:basedOn w:val="9a"/>
    <w:uiPriority w:val="99"/>
    <w:qFormat/>
    <w:rsid w:val="00650B00"/>
    <w:pPr>
      <w:widowControl/>
      <w:spacing w:line="360" w:lineRule="auto"/>
      <w:ind w:left="0" w:firstLine="0"/>
    </w:pPr>
    <w:rPr>
      <w:sz w:val="24"/>
    </w:rPr>
  </w:style>
  <w:style w:type="character" w:customStyle="1" w:styleId="159">
    <w:name w:val="Знак Знак159"/>
    <w:uiPriority w:val="99"/>
    <w:rsid w:val="00650B00"/>
    <w:rPr>
      <w:b/>
      <w:sz w:val="28"/>
    </w:rPr>
  </w:style>
  <w:style w:type="character" w:customStyle="1" w:styleId="800">
    <w:name w:val="Знак Знак80"/>
    <w:uiPriority w:val="99"/>
    <w:rsid w:val="00650B00"/>
    <w:rPr>
      <w:rFonts w:ascii="Times New Roman" w:hAnsi="Times New Roman"/>
      <w:lang w:eastAsia="en-US"/>
    </w:rPr>
  </w:style>
  <w:style w:type="paragraph" w:customStyle="1" w:styleId="263">
    <w:name w:val="Заголовок 26"/>
    <w:basedOn w:val="a2"/>
    <w:next w:val="a2"/>
    <w:uiPriority w:val="99"/>
    <w:qFormat/>
    <w:rsid w:val="00650B00"/>
    <w:pPr>
      <w:keepNext/>
      <w:snapToGrid/>
      <w:spacing w:before="0" w:after="0"/>
      <w:jc w:val="center"/>
    </w:pPr>
    <w:rPr>
      <w:rFonts w:eastAsia="Times New Roman"/>
      <w:b/>
      <w:sz w:val="26"/>
    </w:rPr>
  </w:style>
  <w:style w:type="paragraph" w:customStyle="1" w:styleId="10b">
    <w:name w:val="Обычный10"/>
    <w:basedOn w:val="a2"/>
    <w:uiPriority w:val="99"/>
    <w:qFormat/>
    <w:rsid w:val="00650B00"/>
    <w:pPr>
      <w:widowControl/>
      <w:snapToGrid/>
      <w:spacing w:beforeAutospacing="1" w:afterAutospacing="1"/>
    </w:pPr>
    <w:rPr>
      <w:rFonts w:eastAsia="Times New Roman"/>
      <w:szCs w:val="24"/>
    </w:rPr>
  </w:style>
  <w:style w:type="paragraph" w:customStyle="1" w:styleId="5f1">
    <w:name w:val="Цитата5"/>
    <w:basedOn w:val="a2"/>
    <w:uiPriority w:val="99"/>
    <w:qFormat/>
    <w:rsid w:val="00650B0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character" w:customStyle="1" w:styleId="22d">
    <w:name w:val="Цитата 2 Знак2"/>
    <w:basedOn w:val="a3"/>
    <w:uiPriority w:val="99"/>
    <w:rsid w:val="00650B00"/>
    <w:rPr>
      <w:rFonts w:cs="Times New Roman"/>
      <w:i/>
      <w:iCs/>
      <w:color w:val="000000"/>
      <w:sz w:val="24"/>
      <w:szCs w:val="24"/>
    </w:rPr>
  </w:style>
  <w:style w:type="character" w:customStyle="1" w:styleId="2fff8">
    <w:name w:val="Выделенная цитата Знак2"/>
    <w:basedOn w:val="a3"/>
    <w:uiPriority w:val="99"/>
    <w:rsid w:val="00650B00"/>
    <w:rPr>
      <w:rFonts w:cs="Times New Roman"/>
      <w:b/>
      <w:bCs/>
      <w:i/>
      <w:iCs/>
      <w:color w:val="4F81BD"/>
      <w:sz w:val="24"/>
      <w:szCs w:val="24"/>
    </w:rPr>
  </w:style>
  <w:style w:type="paragraph" w:customStyle="1" w:styleId="5f2">
    <w:name w:val="Текст5"/>
    <w:basedOn w:val="a2"/>
    <w:uiPriority w:val="99"/>
    <w:qFormat/>
    <w:rsid w:val="00650B00"/>
    <w:pPr>
      <w:widowControl/>
      <w:snapToGrid/>
      <w:spacing w:before="0" w:after="0"/>
    </w:pPr>
    <w:rPr>
      <w:rFonts w:ascii="Courier New" w:eastAsia="Times New Roman" w:hAnsi="Courier New"/>
      <w:sz w:val="20"/>
    </w:rPr>
  </w:style>
  <w:style w:type="paragraph" w:customStyle="1" w:styleId="354">
    <w:name w:val="Основной текст 35"/>
    <w:basedOn w:val="9a"/>
    <w:uiPriority w:val="99"/>
    <w:qFormat/>
    <w:rsid w:val="00650B00"/>
    <w:pPr>
      <w:widowControl/>
      <w:tabs>
        <w:tab w:val="left" w:pos="360"/>
      </w:tabs>
      <w:ind w:left="0" w:firstLine="0"/>
      <w:jc w:val="both"/>
    </w:pPr>
    <w:rPr>
      <w:i/>
      <w:sz w:val="26"/>
    </w:rPr>
  </w:style>
  <w:style w:type="paragraph" w:customStyle="1" w:styleId="244">
    <w:name w:val="Основной текст с отступом 24"/>
    <w:basedOn w:val="a2"/>
    <w:uiPriority w:val="99"/>
    <w:qFormat/>
    <w:rsid w:val="00650B00"/>
    <w:pPr>
      <w:widowControl/>
      <w:overflowPunct w:val="0"/>
      <w:autoSpaceDE w:val="0"/>
      <w:snapToGrid/>
      <w:spacing w:before="0" w:after="0"/>
      <w:ind w:firstLine="567"/>
      <w:jc w:val="both"/>
    </w:pPr>
    <w:rPr>
      <w:rFonts w:eastAsia="Times New Roman"/>
      <w:sz w:val="20"/>
      <w:lang w:eastAsia="ar-SA"/>
    </w:rPr>
  </w:style>
  <w:style w:type="paragraph" w:customStyle="1" w:styleId="355">
    <w:name w:val="Основной текст с отступом 35"/>
    <w:basedOn w:val="a2"/>
    <w:uiPriority w:val="99"/>
    <w:qFormat/>
    <w:rsid w:val="00650B00"/>
    <w:pPr>
      <w:widowControl/>
      <w:snapToGrid/>
      <w:spacing w:before="0" w:after="0" w:line="360" w:lineRule="auto"/>
      <w:ind w:firstLine="709"/>
      <w:jc w:val="both"/>
    </w:pPr>
    <w:rPr>
      <w:rFonts w:eastAsia="Times New Roman"/>
      <w:sz w:val="28"/>
    </w:rPr>
  </w:style>
  <w:style w:type="paragraph" w:customStyle="1" w:styleId="4f8">
    <w:name w:val="Верхний колонтитул4"/>
    <w:basedOn w:val="a2"/>
    <w:uiPriority w:val="99"/>
    <w:qFormat/>
    <w:rsid w:val="00650B00"/>
    <w:pPr>
      <w:widowControl/>
      <w:tabs>
        <w:tab w:val="center" w:pos="4153"/>
        <w:tab w:val="right" w:pos="8306"/>
      </w:tabs>
      <w:snapToGrid/>
      <w:spacing w:before="0" w:after="0"/>
    </w:pPr>
    <w:rPr>
      <w:rFonts w:ascii="Arial" w:eastAsia="Times New Roman" w:hAnsi="Arial"/>
    </w:rPr>
  </w:style>
  <w:style w:type="character" w:customStyle="1" w:styleId="419">
    <w:name w:val="Знак Знак419"/>
    <w:uiPriority w:val="99"/>
    <w:locked/>
    <w:rsid w:val="00650B00"/>
    <w:rPr>
      <w:rFonts w:ascii="Arial" w:hAnsi="Arial"/>
      <w:b/>
      <w:i/>
      <w:sz w:val="28"/>
      <w:lang w:val="ru-RU" w:eastAsia="en-US"/>
    </w:rPr>
  </w:style>
  <w:style w:type="character" w:customStyle="1" w:styleId="429">
    <w:name w:val="Знак4 Знак2"/>
    <w:uiPriority w:val="99"/>
    <w:locked/>
    <w:rsid w:val="00650B00"/>
    <w:rPr>
      <w:sz w:val="24"/>
      <w:lang w:val="ru-RU" w:eastAsia="ru-RU"/>
    </w:rPr>
  </w:style>
  <w:style w:type="character" w:customStyle="1" w:styleId="4f9">
    <w:name w:val="Основной шрифт абзаца4"/>
    <w:uiPriority w:val="99"/>
    <w:rsid w:val="00650B00"/>
  </w:style>
  <w:style w:type="character" w:customStyle="1" w:styleId="2380">
    <w:name w:val="Знак Знак23 Знак8"/>
    <w:uiPriority w:val="99"/>
    <w:locked/>
    <w:rsid w:val="00650B00"/>
    <w:rPr>
      <w:rFonts w:ascii="Tahoma" w:hAnsi="Tahoma"/>
      <w:sz w:val="16"/>
    </w:rPr>
  </w:style>
  <w:style w:type="paragraph" w:customStyle="1" w:styleId="13b">
    <w:name w:val="Знак Знак Знак Знак Знак Знак Знак Знак Знак Знак Знак Знак Знак13"/>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paragraph" w:customStyle="1" w:styleId="391">
    <w:name w:val="Знак39"/>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9">
    <w:name w:val="Знак Знак539"/>
    <w:uiPriority w:val="99"/>
    <w:locked/>
    <w:rsid w:val="00650B00"/>
    <w:rPr>
      <w:b/>
      <w:caps/>
      <w:sz w:val="24"/>
      <w:lang w:val="ru-RU" w:eastAsia="ru-RU"/>
    </w:rPr>
  </w:style>
  <w:style w:type="character" w:customStyle="1" w:styleId="11100">
    <w:name w:val="Знак1 Знак Знак110"/>
    <w:uiPriority w:val="99"/>
    <w:locked/>
    <w:rsid w:val="00650B00"/>
    <w:rPr>
      <w:rFonts w:ascii="Times New Roman" w:hAnsi="Times New Roman"/>
      <w:sz w:val="24"/>
      <w:lang w:eastAsia="ru-RU"/>
    </w:rPr>
  </w:style>
  <w:style w:type="character" w:customStyle="1" w:styleId="469">
    <w:name w:val="Знак Знак469"/>
    <w:uiPriority w:val="99"/>
    <w:locked/>
    <w:rsid w:val="00650B00"/>
    <w:rPr>
      <w:b/>
      <w:sz w:val="27"/>
      <w:lang w:val="ru-RU" w:eastAsia="ru-RU"/>
    </w:rPr>
  </w:style>
  <w:style w:type="character" w:customStyle="1" w:styleId="489">
    <w:name w:val="Знак Знак489"/>
    <w:uiPriority w:val="99"/>
    <w:locked/>
    <w:rsid w:val="00650B00"/>
    <w:rPr>
      <w:b/>
      <w:sz w:val="27"/>
      <w:lang w:val="ru-RU" w:eastAsia="ru-RU"/>
    </w:rPr>
  </w:style>
  <w:style w:type="character" w:customStyle="1" w:styleId="4490">
    <w:name w:val="Знак Знак449"/>
    <w:uiPriority w:val="99"/>
    <w:locked/>
    <w:rsid w:val="00650B00"/>
    <w:rPr>
      <w:sz w:val="24"/>
    </w:rPr>
  </w:style>
  <w:style w:type="character" w:customStyle="1" w:styleId="51100">
    <w:name w:val="Знак Знак5110"/>
    <w:uiPriority w:val="99"/>
    <w:locked/>
    <w:rsid w:val="00650B00"/>
    <w:rPr>
      <w:b/>
      <w:sz w:val="27"/>
      <w:lang w:val="ru-RU" w:eastAsia="ru-RU"/>
    </w:rPr>
  </w:style>
  <w:style w:type="character" w:customStyle="1" w:styleId="439">
    <w:name w:val="Знак Знак439"/>
    <w:uiPriority w:val="99"/>
    <w:locked/>
    <w:rsid w:val="00650B00"/>
    <w:rPr>
      <w:color w:val="000000"/>
      <w:sz w:val="24"/>
      <w:lang w:eastAsia="ru-RU"/>
    </w:rPr>
  </w:style>
  <w:style w:type="character" w:customStyle="1" w:styleId="4290">
    <w:name w:val="Знак Знак429"/>
    <w:uiPriority w:val="99"/>
    <w:rsid w:val="00650B00"/>
    <w:rPr>
      <w:rFonts w:ascii="Times New Roman" w:hAnsi="Times New Roman"/>
      <w:sz w:val="16"/>
    </w:rPr>
  </w:style>
  <w:style w:type="character" w:customStyle="1" w:styleId="499">
    <w:name w:val="Знак Знак499"/>
    <w:uiPriority w:val="99"/>
    <w:rsid w:val="00650B00"/>
    <w:rPr>
      <w:rFonts w:ascii="Times New Roman" w:hAnsi="Times New Roman"/>
      <w:b/>
      <w:caps/>
      <w:sz w:val="24"/>
      <w:lang w:eastAsia="ru-RU"/>
    </w:rPr>
  </w:style>
  <w:style w:type="paragraph" w:customStyle="1" w:styleId="46a">
    <w:name w:val="Заголовок 46"/>
    <w:basedOn w:val="9a"/>
    <w:next w:val="9a"/>
    <w:uiPriority w:val="99"/>
    <w:qFormat/>
    <w:rsid w:val="00650B00"/>
    <w:pPr>
      <w:keepNext/>
      <w:widowControl/>
      <w:ind w:left="0" w:firstLine="0"/>
    </w:pPr>
    <w:rPr>
      <w:sz w:val="24"/>
    </w:rPr>
  </w:style>
  <w:style w:type="character" w:customStyle="1" w:styleId="479">
    <w:name w:val="Знак Знак479"/>
    <w:uiPriority w:val="99"/>
    <w:rsid w:val="00650B00"/>
    <w:rPr>
      <w:rFonts w:ascii="Times New Roman" w:hAnsi="Times New Roman"/>
      <w:b/>
      <w:sz w:val="27"/>
      <w:lang w:eastAsia="ru-RU"/>
    </w:rPr>
  </w:style>
  <w:style w:type="character" w:customStyle="1" w:styleId="4590">
    <w:name w:val="Знак Знак459"/>
    <w:uiPriority w:val="99"/>
    <w:rsid w:val="00650B00"/>
    <w:rPr>
      <w:rFonts w:ascii="Times New Roman" w:hAnsi="Times New Roman"/>
      <w:b/>
      <w:i/>
      <w:sz w:val="26"/>
      <w:lang w:eastAsia="ru-RU"/>
    </w:rPr>
  </w:style>
  <w:style w:type="paragraph" w:customStyle="1" w:styleId="653">
    <w:name w:val="Заголовок 65"/>
    <w:uiPriority w:val="99"/>
    <w:qFormat/>
    <w:rsid w:val="00650B0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uiPriority w:val="99"/>
    <w:locked/>
    <w:rsid w:val="00650B00"/>
    <w:rPr>
      <w:sz w:val="16"/>
    </w:rPr>
  </w:style>
  <w:style w:type="character" w:customStyle="1" w:styleId="509">
    <w:name w:val="Знак Знак509"/>
    <w:uiPriority w:val="99"/>
    <w:locked/>
    <w:rsid w:val="00650B00"/>
    <w:rPr>
      <w:b/>
      <w:sz w:val="28"/>
      <w:lang w:val="ru-RU" w:eastAsia="ru-RU"/>
    </w:rPr>
  </w:style>
  <w:style w:type="character" w:customStyle="1" w:styleId="5290">
    <w:name w:val="Знак Знак529"/>
    <w:uiPriority w:val="99"/>
    <w:rsid w:val="00650B00"/>
    <w:rPr>
      <w:rFonts w:ascii="Arial" w:hAnsi="Arial"/>
      <w:b/>
      <w:i/>
      <w:sz w:val="28"/>
    </w:rPr>
  </w:style>
  <w:style w:type="character" w:customStyle="1" w:styleId="519">
    <w:name w:val="Знак5 Знак Знак19"/>
    <w:uiPriority w:val="99"/>
    <w:locked/>
    <w:rsid w:val="00650B00"/>
    <w:rPr>
      <w:sz w:val="16"/>
      <w:lang w:val="ru-RU" w:eastAsia="ru-RU"/>
    </w:rPr>
  </w:style>
  <w:style w:type="paragraph" w:customStyle="1" w:styleId="3ffa">
    <w:name w:val="Подзаголовок3"/>
    <w:basedOn w:val="a2"/>
    <w:uiPriority w:val="99"/>
    <w:qFormat/>
    <w:rsid w:val="00650B00"/>
    <w:pPr>
      <w:widowControl/>
      <w:snapToGrid/>
      <w:spacing w:before="0" w:after="0" w:line="312" w:lineRule="auto"/>
    </w:pPr>
    <w:rPr>
      <w:rFonts w:ascii="Arial" w:eastAsia="Times New Roman" w:hAnsi="Arial" w:cs="Arial"/>
      <w:b/>
      <w:bCs/>
      <w:color w:val="000000"/>
      <w:sz w:val="20"/>
    </w:rPr>
  </w:style>
  <w:style w:type="character" w:customStyle="1" w:styleId="6100">
    <w:name w:val="Знак6 Знак Знак10"/>
    <w:uiPriority w:val="99"/>
    <w:rsid w:val="00650B00"/>
    <w:rPr>
      <w:sz w:val="24"/>
      <w:lang w:val="ru-RU" w:eastAsia="ru-RU"/>
    </w:rPr>
  </w:style>
  <w:style w:type="character" w:customStyle="1" w:styleId="553">
    <w:name w:val="Знак Знак553"/>
    <w:uiPriority w:val="99"/>
    <w:locked/>
    <w:rsid w:val="00650B00"/>
    <w:rPr>
      <w:sz w:val="24"/>
      <w:lang w:val="ru-RU" w:eastAsia="ru-RU"/>
    </w:rPr>
  </w:style>
  <w:style w:type="paragraph" w:customStyle="1" w:styleId="Heading13">
    <w:name w:val="Heading 13"/>
    <w:basedOn w:val="a2"/>
    <w:next w:val="a2"/>
    <w:uiPriority w:val="99"/>
    <w:qFormat/>
    <w:rsid w:val="00650B00"/>
    <w:pPr>
      <w:widowControl/>
      <w:suppressAutoHyphens/>
      <w:snapToGrid/>
      <w:spacing w:before="0" w:after="0"/>
      <w:ind w:firstLine="454"/>
    </w:pPr>
    <w:rPr>
      <w:rFonts w:eastAsia="Times New Roman"/>
      <w:b/>
      <w:caps/>
      <w:szCs w:val="24"/>
      <w:lang w:eastAsia="zh-CN"/>
    </w:rPr>
  </w:style>
  <w:style w:type="character" w:customStyle="1" w:styleId="6530">
    <w:name w:val="Знак Знак653"/>
    <w:uiPriority w:val="99"/>
    <w:locked/>
    <w:rsid w:val="00650B00"/>
    <w:rPr>
      <w:b/>
      <w:sz w:val="27"/>
      <w:lang w:val="ru-RU" w:eastAsia="ru-RU"/>
    </w:rPr>
  </w:style>
  <w:style w:type="character" w:customStyle="1" w:styleId="6430">
    <w:name w:val="Знак Знак643"/>
    <w:uiPriority w:val="99"/>
    <w:locked/>
    <w:rsid w:val="00650B00"/>
    <w:rPr>
      <w:b/>
      <w:sz w:val="28"/>
      <w:lang w:val="ru-RU" w:eastAsia="ru-RU"/>
    </w:rPr>
  </w:style>
  <w:style w:type="character" w:customStyle="1" w:styleId="6330">
    <w:name w:val="Знак Знак633"/>
    <w:uiPriority w:val="99"/>
    <w:locked/>
    <w:rsid w:val="00650B00"/>
    <w:rPr>
      <w:b/>
      <w:i/>
      <w:sz w:val="26"/>
      <w:lang w:val="ru-RU" w:eastAsia="ru-RU"/>
    </w:rPr>
  </w:style>
  <w:style w:type="character" w:customStyle="1" w:styleId="625">
    <w:name w:val="Знак Знак625"/>
    <w:uiPriority w:val="99"/>
    <w:locked/>
    <w:rsid w:val="00650B00"/>
    <w:rPr>
      <w:sz w:val="24"/>
      <w:lang w:val="ru-RU" w:eastAsia="ru-RU"/>
    </w:rPr>
  </w:style>
  <w:style w:type="character" w:customStyle="1" w:styleId="61100">
    <w:name w:val="Знак Знак6110"/>
    <w:uiPriority w:val="99"/>
    <w:locked/>
    <w:rsid w:val="00650B00"/>
    <w:rPr>
      <w:sz w:val="24"/>
      <w:lang w:val="ru-RU" w:eastAsia="ru-RU"/>
    </w:rPr>
  </w:style>
  <w:style w:type="character" w:customStyle="1" w:styleId="603">
    <w:name w:val="Знак Знак603"/>
    <w:uiPriority w:val="99"/>
    <w:locked/>
    <w:rsid w:val="00650B00"/>
    <w:rPr>
      <w:i/>
      <w:sz w:val="24"/>
      <w:lang w:val="ru-RU" w:eastAsia="ru-RU"/>
    </w:rPr>
  </w:style>
  <w:style w:type="character" w:customStyle="1" w:styleId="593">
    <w:name w:val="Знак Знак593"/>
    <w:uiPriority w:val="99"/>
    <w:locked/>
    <w:rsid w:val="00650B00"/>
    <w:rPr>
      <w:rFonts w:ascii="Arial" w:hAnsi="Arial"/>
      <w:sz w:val="22"/>
      <w:lang w:val="ru-RU" w:eastAsia="ru-RU"/>
    </w:rPr>
  </w:style>
  <w:style w:type="character" w:customStyle="1" w:styleId="583">
    <w:name w:val="Знак Знак583"/>
    <w:uiPriority w:val="99"/>
    <w:locked/>
    <w:rsid w:val="00650B00"/>
    <w:rPr>
      <w:rFonts w:ascii="Courier New" w:hAnsi="Courier New"/>
      <w:lang w:val="ru-RU" w:eastAsia="ru-RU"/>
    </w:rPr>
  </w:style>
  <w:style w:type="character" w:customStyle="1" w:styleId="573">
    <w:name w:val="Знак Знак573"/>
    <w:uiPriority w:val="99"/>
    <w:locked/>
    <w:rsid w:val="00650B00"/>
    <w:rPr>
      <w:lang w:val="ru-RU" w:eastAsia="ru-RU"/>
    </w:rPr>
  </w:style>
  <w:style w:type="character" w:customStyle="1" w:styleId="563">
    <w:name w:val="Знак Знак563"/>
    <w:uiPriority w:val="99"/>
    <w:locked/>
    <w:rsid w:val="00650B00"/>
    <w:rPr>
      <w:sz w:val="24"/>
      <w:lang w:val="ru-RU" w:eastAsia="ru-RU"/>
    </w:rPr>
  </w:style>
  <w:style w:type="character" w:customStyle="1" w:styleId="543">
    <w:name w:val="Знак Знак543"/>
    <w:uiPriority w:val="99"/>
    <w:locked/>
    <w:rsid w:val="00650B00"/>
    <w:rPr>
      <w:sz w:val="24"/>
      <w:lang w:val="en-US" w:eastAsia="ru-RU"/>
    </w:rPr>
  </w:style>
  <w:style w:type="paragraph" w:customStyle="1" w:styleId="Heading22">
    <w:name w:val="Heading 22"/>
    <w:basedOn w:val="a2"/>
    <w:next w:val="a2"/>
    <w:uiPriority w:val="99"/>
    <w:qFormat/>
    <w:rsid w:val="00650B00"/>
    <w:pPr>
      <w:keepNext/>
      <w:widowControl/>
      <w:tabs>
        <w:tab w:val="left" w:pos="576"/>
      </w:tabs>
      <w:suppressAutoHyphens/>
      <w:snapToGrid/>
      <w:spacing w:before="240" w:after="60"/>
      <w:ind w:left="576" w:hanging="576"/>
      <w:outlineLvl w:val="1"/>
    </w:pPr>
    <w:rPr>
      <w:rFonts w:ascii="Arial" w:eastAsia="Times New Roman" w:hAnsi="Arial" w:cs="Arial"/>
      <w:b/>
      <w:bCs/>
      <w:i/>
      <w:iCs/>
      <w:sz w:val="28"/>
      <w:szCs w:val="28"/>
      <w:lang w:eastAsia="zh-CN"/>
    </w:rPr>
  </w:style>
  <w:style w:type="paragraph" w:customStyle="1" w:styleId="Heading32">
    <w:name w:val="Heading 32"/>
    <w:basedOn w:val="a2"/>
    <w:next w:val="a2"/>
    <w:uiPriority w:val="99"/>
    <w:qFormat/>
    <w:rsid w:val="00650B00"/>
    <w:pPr>
      <w:widowControl/>
      <w:tabs>
        <w:tab w:val="left" w:pos="720"/>
      </w:tabs>
      <w:suppressAutoHyphens/>
      <w:snapToGrid/>
      <w:spacing w:before="280" w:after="280"/>
      <w:ind w:left="720" w:hanging="720"/>
      <w:outlineLvl w:val="2"/>
    </w:pPr>
    <w:rPr>
      <w:rFonts w:eastAsia="Times New Roman"/>
      <w:b/>
      <w:bCs/>
      <w:sz w:val="27"/>
      <w:szCs w:val="27"/>
      <w:lang w:eastAsia="zh-CN"/>
    </w:rPr>
  </w:style>
  <w:style w:type="paragraph" w:customStyle="1" w:styleId="Heading41">
    <w:name w:val="Heading 41"/>
    <w:basedOn w:val="a2"/>
    <w:next w:val="a2"/>
    <w:uiPriority w:val="99"/>
    <w:qFormat/>
    <w:rsid w:val="00650B00"/>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Heading52">
    <w:name w:val="Heading 52"/>
    <w:basedOn w:val="a2"/>
    <w:next w:val="a2"/>
    <w:uiPriority w:val="99"/>
    <w:qFormat/>
    <w:rsid w:val="00650B00"/>
    <w:pPr>
      <w:widowControl/>
      <w:tabs>
        <w:tab w:val="left" w:pos="1008"/>
      </w:tabs>
      <w:suppressAutoHyphens/>
      <w:snapToGrid/>
      <w:spacing w:before="240" w:after="60"/>
      <w:ind w:left="1008" w:hanging="1008"/>
      <w:outlineLvl w:val="4"/>
    </w:pPr>
    <w:rPr>
      <w:rFonts w:eastAsia="Times New Roman"/>
      <w:b/>
      <w:bCs/>
      <w:i/>
      <w:iCs/>
      <w:sz w:val="26"/>
      <w:szCs w:val="26"/>
      <w:lang w:eastAsia="zh-CN"/>
    </w:rPr>
  </w:style>
  <w:style w:type="paragraph" w:customStyle="1" w:styleId="Heading62">
    <w:name w:val="Heading 62"/>
    <w:basedOn w:val="a2"/>
    <w:next w:val="a2"/>
    <w:uiPriority w:val="99"/>
    <w:qFormat/>
    <w:rsid w:val="00650B00"/>
    <w:pPr>
      <w:keepNext/>
      <w:widowControl/>
      <w:tabs>
        <w:tab w:val="left" w:pos="1152"/>
      </w:tabs>
      <w:suppressAutoHyphens/>
      <w:snapToGrid/>
      <w:spacing w:before="0" w:after="0"/>
      <w:ind w:left="1152" w:hanging="1152"/>
      <w:jc w:val="both"/>
      <w:outlineLvl w:val="5"/>
    </w:pPr>
    <w:rPr>
      <w:rFonts w:eastAsia="Times New Roman"/>
      <w:lang w:val="en-US" w:eastAsia="en-US"/>
    </w:rPr>
  </w:style>
  <w:style w:type="paragraph" w:customStyle="1" w:styleId="Heading72">
    <w:name w:val="Heading 72"/>
    <w:basedOn w:val="a2"/>
    <w:next w:val="a2"/>
    <w:uiPriority w:val="99"/>
    <w:qFormat/>
    <w:rsid w:val="00650B00"/>
    <w:pPr>
      <w:widowControl/>
      <w:tabs>
        <w:tab w:val="left" w:pos="1296"/>
      </w:tabs>
      <w:suppressAutoHyphens/>
      <w:snapToGrid/>
      <w:spacing w:before="240" w:after="60"/>
      <w:ind w:left="1296" w:hanging="1296"/>
      <w:outlineLvl w:val="6"/>
    </w:pPr>
    <w:rPr>
      <w:rFonts w:eastAsia="Times New Roman"/>
      <w:szCs w:val="24"/>
      <w:lang w:eastAsia="zh-CN"/>
    </w:rPr>
  </w:style>
  <w:style w:type="paragraph" w:customStyle="1" w:styleId="Heading81">
    <w:name w:val="Heading 81"/>
    <w:basedOn w:val="a2"/>
    <w:next w:val="a2"/>
    <w:uiPriority w:val="99"/>
    <w:qFormat/>
    <w:rsid w:val="00650B00"/>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Heading92">
    <w:name w:val="Heading 92"/>
    <w:basedOn w:val="a2"/>
    <w:next w:val="a2"/>
    <w:uiPriority w:val="99"/>
    <w:qFormat/>
    <w:rsid w:val="00650B00"/>
    <w:pPr>
      <w:widowControl/>
      <w:tabs>
        <w:tab w:val="left" w:pos="1584"/>
      </w:tabs>
      <w:suppressAutoHyphens/>
      <w:snapToGrid/>
      <w:spacing w:before="240" w:after="60"/>
      <w:ind w:left="1584" w:hanging="1584"/>
      <w:outlineLvl w:val="8"/>
    </w:pPr>
    <w:rPr>
      <w:rFonts w:ascii="Arial" w:eastAsia="Times New Roman" w:hAnsi="Arial" w:cs="Arial"/>
      <w:sz w:val="22"/>
      <w:szCs w:val="22"/>
      <w:lang w:eastAsia="zh-CN"/>
    </w:rPr>
  </w:style>
  <w:style w:type="character" w:customStyle="1" w:styleId="673">
    <w:name w:val="Знак Знак673"/>
    <w:uiPriority w:val="99"/>
    <w:rsid w:val="00650B00"/>
    <w:rPr>
      <w:rFonts w:ascii="Arial" w:hAnsi="Arial"/>
      <w:b/>
      <w:sz w:val="26"/>
    </w:rPr>
  </w:style>
  <w:style w:type="character" w:customStyle="1" w:styleId="663">
    <w:name w:val="Знак Знак663"/>
    <w:uiPriority w:val="99"/>
    <w:rsid w:val="00650B00"/>
    <w:rPr>
      <w:b/>
      <w:sz w:val="28"/>
    </w:rPr>
  </w:style>
  <w:style w:type="character" w:customStyle="1" w:styleId="703">
    <w:name w:val="Знак Знак703"/>
    <w:uiPriority w:val="99"/>
    <w:rsid w:val="00650B00"/>
    <w:rPr>
      <w:rFonts w:ascii="Arial" w:hAnsi="Arial"/>
      <w:b/>
      <w:sz w:val="26"/>
    </w:rPr>
  </w:style>
  <w:style w:type="character" w:customStyle="1" w:styleId="693">
    <w:name w:val="Знак Знак693"/>
    <w:uiPriority w:val="99"/>
    <w:rsid w:val="00650B00"/>
    <w:rPr>
      <w:b/>
      <w:sz w:val="28"/>
    </w:rPr>
  </w:style>
  <w:style w:type="character" w:customStyle="1" w:styleId="683">
    <w:name w:val="Знак Знак683"/>
    <w:uiPriority w:val="99"/>
    <w:rsid w:val="00650B00"/>
    <w:rPr>
      <w:b/>
      <w:i/>
      <w:sz w:val="26"/>
    </w:rPr>
  </w:style>
  <w:style w:type="paragraph" w:customStyle="1" w:styleId="HTML40">
    <w:name w:val="Стандартный HTML4"/>
    <w:basedOn w:val="a2"/>
    <w:uiPriority w:val="99"/>
    <w:qFormat/>
    <w:rsid w:val="00650B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1"/>
      <w:sz w:val="20"/>
      <w:lang w:eastAsia="hi-IN" w:bidi="hi-IN"/>
    </w:rPr>
  </w:style>
  <w:style w:type="character" w:customStyle="1" w:styleId="CommentTextChar2">
    <w:name w:val="Comment Text Char2"/>
    <w:uiPriority w:val="99"/>
    <w:locked/>
    <w:rsid w:val="00650B00"/>
  </w:style>
  <w:style w:type="character" w:customStyle="1" w:styleId="HeaderChar2">
    <w:name w:val="Header Char2"/>
    <w:uiPriority w:val="99"/>
    <w:locked/>
    <w:rsid w:val="00650B00"/>
    <w:rPr>
      <w:sz w:val="24"/>
    </w:rPr>
  </w:style>
  <w:style w:type="character" w:customStyle="1" w:styleId="FooterChar2">
    <w:name w:val="Footer Char2"/>
    <w:uiPriority w:val="99"/>
    <w:locked/>
    <w:rsid w:val="00650B00"/>
    <w:rPr>
      <w:sz w:val="24"/>
    </w:rPr>
  </w:style>
  <w:style w:type="character" w:customStyle="1" w:styleId="EndnoteTextChar2">
    <w:name w:val="Endnote Text Char2"/>
    <w:uiPriority w:val="99"/>
    <w:locked/>
    <w:rsid w:val="00650B00"/>
    <w:rPr>
      <w:color w:val="000000"/>
      <w:sz w:val="24"/>
    </w:rPr>
  </w:style>
  <w:style w:type="character" w:customStyle="1" w:styleId="MacroTextChar1">
    <w:name w:val="Macro Text Char1"/>
    <w:uiPriority w:val="99"/>
    <w:locked/>
    <w:rsid w:val="00650B00"/>
    <w:rPr>
      <w:rFonts w:ascii="Courier New" w:hAnsi="Courier New"/>
      <w:sz w:val="22"/>
      <w:lang w:val="en-US" w:eastAsia="en-US"/>
    </w:rPr>
  </w:style>
  <w:style w:type="character" w:customStyle="1" w:styleId="TitleChar2">
    <w:name w:val="Title Char2"/>
    <w:uiPriority w:val="99"/>
    <w:locked/>
    <w:rsid w:val="00650B00"/>
    <w:rPr>
      <w:sz w:val="24"/>
      <w:lang w:val="en-US"/>
    </w:rPr>
  </w:style>
  <w:style w:type="character" w:customStyle="1" w:styleId="SubtitleChar2">
    <w:name w:val="Subtitle Char2"/>
    <w:uiPriority w:val="99"/>
    <w:locked/>
    <w:rsid w:val="00650B00"/>
    <w:rPr>
      <w:rFonts w:ascii="PragmaticaCTT" w:hAnsi="PragmaticaCTT"/>
      <w:b/>
      <w:sz w:val="24"/>
    </w:rPr>
  </w:style>
  <w:style w:type="character" w:customStyle="1" w:styleId="BodyTextFirstIndentChar2">
    <w:name w:val="Body Text First Indent Char2"/>
    <w:uiPriority w:val="99"/>
    <w:locked/>
    <w:rsid w:val="00650B00"/>
    <w:rPr>
      <w:rFonts w:ascii="Times New Roman" w:hAnsi="Times New Roman"/>
      <w:sz w:val="24"/>
      <w:lang w:eastAsia="ru-RU"/>
    </w:rPr>
  </w:style>
  <w:style w:type="character" w:customStyle="1" w:styleId="BodyText2Char2">
    <w:name w:val="Body Text 2 Char2"/>
    <w:uiPriority w:val="99"/>
    <w:locked/>
    <w:rsid w:val="00650B00"/>
    <w:rPr>
      <w:sz w:val="24"/>
    </w:rPr>
  </w:style>
  <w:style w:type="character" w:customStyle="1" w:styleId="BodyTextIndent2Char2">
    <w:name w:val="Body Text Indent 2 Char2"/>
    <w:uiPriority w:val="99"/>
    <w:locked/>
    <w:rsid w:val="00650B00"/>
    <w:rPr>
      <w:sz w:val="24"/>
    </w:rPr>
  </w:style>
  <w:style w:type="character" w:customStyle="1" w:styleId="BodyTextIndent3Char2">
    <w:name w:val="Body Text Indent 3 Char2"/>
    <w:uiPriority w:val="99"/>
    <w:locked/>
    <w:rsid w:val="00650B00"/>
    <w:rPr>
      <w:sz w:val="16"/>
    </w:rPr>
  </w:style>
  <w:style w:type="character" w:customStyle="1" w:styleId="DocumentMapChar2">
    <w:name w:val="Document Map Char2"/>
    <w:uiPriority w:val="99"/>
    <w:locked/>
    <w:rsid w:val="00650B00"/>
    <w:rPr>
      <w:rFonts w:ascii="Tahoma" w:hAnsi="Tahoma"/>
    </w:rPr>
  </w:style>
  <w:style w:type="character" w:customStyle="1" w:styleId="CommentSubjectChar2">
    <w:name w:val="Comment Subject Char2"/>
    <w:uiPriority w:val="99"/>
    <w:qFormat/>
    <w:locked/>
    <w:rsid w:val="00650B00"/>
    <w:rPr>
      <w:sz w:val="16"/>
    </w:rPr>
  </w:style>
  <w:style w:type="character" w:customStyle="1" w:styleId="BalloonTextChar2">
    <w:name w:val="Balloon Text Char2"/>
    <w:uiPriority w:val="99"/>
    <w:locked/>
    <w:rsid w:val="00650B00"/>
    <w:rPr>
      <w:rFonts w:ascii="Tahoma" w:hAnsi="Tahoma"/>
      <w:sz w:val="16"/>
    </w:rPr>
  </w:style>
  <w:style w:type="character" w:customStyle="1" w:styleId="NoSpacingChar2">
    <w:name w:val="No Spacing Char2"/>
    <w:uiPriority w:val="99"/>
    <w:locked/>
    <w:rsid w:val="00650B00"/>
    <w:rPr>
      <w:rFonts w:eastAsia="Times New Roman"/>
      <w:sz w:val="22"/>
      <w:lang w:val="en-US" w:eastAsia="en-US"/>
    </w:rPr>
  </w:style>
  <w:style w:type="character" w:customStyle="1" w:styleId="ListParagraphChar3">
    <w:name w:val="List Paragraph Char3"/>
    <w:uiPriority w:val="99"/>
    <w:locked/>
    <w:rsid w:val="00650B00"/>
    <w:rPr>
      <w:rFonts w:ascii="Calibri" w:hAnsi="Calibri"/>
      <w:sz w:val="24"/>
    </w:rPr>
  </w:style>
  <w:style w:type="character" w:customStyle="1" w:styleId="QuoteChar3">
    <w:name w:val="Quote Char3"/>
    <w:link w:val="245"/>
    <w:uiPriority w:val="99"/>
    <w:qFormat/>
    <w:locked/>
    <w:rsid w:val="00650B00"/>
    <w:rPr>
      <w:i/>
      <w:color w:val="000000"/>
      <w:sz w:val="24"/>
    </w:rPr>
  </w:style>
  <w:style w:type="paragraph" w:customStyle="1" w:styleId="245">
    <w:name w:val="Цитата 24"/>
    <w:basedOn w:val="a2"/>
    <w:next w:val="a2"/>
    <w:link w:val="QuoteChar3"/>
    <w:uiPriority w:val="99"/>
    <w:qFormat/>
    <w:rsid w:val="00650B00"/>
    <w:pPr>
      <w:widowControl/>
      <w:snapToGrid/>
      <w:spacing w:before="0" w:after="0"/>
    </w:pPr>
    <w:rPr>
      <w:rFonts w:asciiTheme="minorHAnsi" w:eastAsiaTheme="minorHAnsi" w:hAnsiTheme="minorHAnsi" w:cstheme="minorBidi"/>
      <w:i/>
      <w:color w:val="000000"/>
      <w:szCs w:val="22"/>
      <w:lang w:eastAsia="en-US"/>
    </w:rPr>
  </w:style>
  <w:style w:type="character" w:customStyle="1" w:styleId="IntenseQuoteChar3">
    <w:name w:val="Intense Quote Char3"/>
    <w:link w:val="4fa"/>
    <w:uiPriority w:val="99"/>
    <w:qFormat/>
    <w:locked/>
    <w:rsid w:val="00650B00"/>
    <w:rPr>
      <w:b/>
      <w:i/>
      <w:color w:val="4F81BD"/>
      <w:sz w:val="24"/>
    </w:rPr>
  </w:style>
  <w:style w:type="paragraph" w:customStyle="1" w:styleId="4fa">
    <w:name w:val="Выделенная цитата4"/>
    <w:basedOn w:val="a2"/>
    <w:next w:val="a2"/>
    <w:link w:val="IntenseQuoteChar3"/>
    <w:uiPriority w:val="99"/>
    <w:qFormat/>
    <w:rsid w:val="00650B00"/>
    <w:pPr>
      <w:widowControl/>
      <w:pBdr>
        <w:bottom w:val="single" w:sz="4" w:space="4" w:color="4F81BD"/>
      </w:pBdr>
      <w:snapToGrid/>
      <w:spacing w:before="200" w:after="28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uiPriority w:val="99"/>
    <w:qFormat/>
    <w:rsid w:val="00650B00"/>
    <w:pPr>
      <w:widowControl/>
      <w:snapToGrid/>
      <w:spacing w:before="0" w:after="0" w:line="360" w:lineRule="auto"/>
      <w:jc w:val="both"/>
    </w:pPr>
  </w:style>
  <w:style w:type="paragraph" w:customStyle="1" w:styleId="BlockText1">
    <w:name w:val="Block Text1"/>
    <w:basedOn w:val="a2"/>
    <w:uiPriority w:val="99"/>
    <w:qFormat/>
    <w:rsid w:val="00650B00"/>
    <w:pPr>
      <w:widowControl/>
      <w:shd w:val="clear" w:color="auto" w:fill="FFFFFF"/>
      <w:snapToGrid/>
      <w:spacing w:before="230" w:after="0" w:line="360" w:lineRule="auto"/>
      <w:ind w:left="1750" w:right="1152" w:hanging="384"/>
      <w:jc w:val="center"/>
    </w:pPr>
    <w:rPr>
      <w:b/>
      <w:color w:val="000000"/>
      <w:spacing w:val="-5"/>
      <w:sz w:val="28"/>
    </w:rPr>
  </w:style>
  <w:style w:type="paragraph" w:customStyle="1" w:styleId="BodyTextIndent21">
    <w:name w:val="Body Text Indent 21"/>
    <w:basedOn w:val="a2"/>
    <w:uiPriority w:val="99"/>
    <w:qFormat/>
    <w:rsid w:val="00650B00"/>
    <w:pPr>
      <w:widowControl/>
      <w:overflowPunct w:val="0"/>
      <w:autoSpaceDE w:val="0"/>
      <w:snapToGrid/>
      <w:spacing w:before="0" w:after="0"/>
      <w:ind w:firstLine="567"/>
      <w:jc w:val="both"/>
    </w:pPr>
    <w:rPr>
      <w:sz w:val="20"/>
      <w:lang w:eastAsia="ar-SA"/>
    </w:rPr>
  </w:style>
  <w:style w:type="paragraph" w:customStyle="1" w:styleId="BodyTextIndent31">
    <w:name w:val="Body Text Indent 31"/>
    <w:basedOn w:val="a2"/>
    <w:uiPriority w:val="99"/>
    <w:qFormat/>
    <w:rsid w:val="00650B00"/>
    <w:pPr>
      <w:widowControl/>
      <w:snapToGrid/>
      <w:spacing w:before="0" w:after="0" w:line="360" w:lineRule="auto"/>
      <w:ind w:firstLine="709"/>
      <w:jc w:val="both"/>
    </w:pPr>
    <w:rPr>
      <w:sz w:val="28"/>
    </w:rPr>
  </w:style>
  <w:style w:type="paragraph" w:customStyle="1" w:styleId="21f3">
    <w:name w:val="Обычный21"/>
    <w:uiPriority w:val="99"/>
    <w:qFormat/>
    <w:rsid w:val="00650B00"/>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650B00"/>
    <w:pPr>
      <w:widowControl/>
      <w:tabs>
        <w:tab w:val="center" w:pos="4153"/>
        <w:tab w:val="right" w:pos="8306"/>
      </w:tabs>
      <w:snapToGrid/>
      <w:spacing w:before="0" w:after="0"/>
    </w:pPr>
    <w:rPr>
      <w:rFonts w:ascii="Arial" w:hAnsi="Arial"/>
    </w:rPr>
  </w:style>
  <w:style w:type="paragraph" w:customStyle="1" w:styleId="Normal11">
    <w:name w:val="Normal11"/>
    <w:uiPriority w:val="99"/>
    <w:qFormat/>
    <w:rsid w:val="00650B00"/>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650B00"/>
    <w:pPr>
      <w:keepNext/>
      <w:snapToGrid/>
      <w:outlineLvl w:val="2"/>
    </w:pPr>
    <w:rPr>
      <w:sz w:val="24"/>
    </w:rPr>
  </w:style>
  <w:style w:type="paragraph" w:customStyle="1" w:styleId="BodyText11">
    <w:name w:val="Body Text11"/>
    <w:basedOn w:val="Normal11"/>
    <w:uiPriority w:val="99"/>
    <w:qFormat/>
    <w:rsid w:val="00650B00"/>
    <w:pPr>
      <w:snapToGrid/>
      <w:spacing w:line="360" w:lineRule="auto"/>
    </w:pPr>
    <w:rPr>
      <w:sz w:val="24"/>
    </w:rPr>
  </w:style>
  <w:style w:type="paragraph" w:customStyle="1" w:styleId="ListParagraph11">
    <w:name w:val="List Paragraph11"/>
    <w:basedOn w:val="a2"/>
    <w:uiPriority w:val="99"/>
    <w:qFormat/>
    <w:rsid w:val="00650B00"/>
    <w:pPr>
      <w:widowControl/>
      <w:snapToGrid/>
      <w:spacing w:before="0" w:after="200" w:line="276" w:lineRule="auto"/>
      <w:ind w:left="720"/>
      <w:contextualSpacing/>
    </w:pPr>
    <w:rPr>
      <w:rFonts w:ascii="Calibri" w:hAnsi="Calibri"/>
      <w:sz w:val="22"/>
      <w:szCs w:val="22"/>
    </w:rPr>
  </w:style>
  <w:style w:type="paragraph" w:customStyle="1" w:styleId="PlainText11">
    <w:name w:val="Plain Text11"/>
    <w:basedOn w:val="a2"/>
    <w:uiPriority w:val="99"/>
    <w:qFormat/>
    <w:rsid w:val="00650B00"/>
    <w:pPr>
      <w:widowControl/>
      <w:snapToGrid/>
      <w:spacing w:before="0" w:after="0"/>
    </w:pPr>
    <w:rPr>
      <w:rFonts w:ascii="Courier New" w:hAnsi="Courier New"/>
      <w:sz w:val="20"/>
    </w:rPr>
  </w:style>
  <w:style w:type="paragraph" w:customStyle="1" w:styleId="BodyText311">
    <w:name w:val="Body Text 311"/>
    <w:basedOn w:val="Normal11"/>
    <w:uiPriority w:val="99"/>
    <w:qFormat/>
    <w:rsid w:val="00650B00"/>
    <w:pPr>
      <w:snapToGrid/>
      <w:jc w:val="both"/>
    </w:pPr>
    <w:rPr>
      <w:i/>
      <w:sz w:val="26"/>
    </w:rPr>
  </w:style>
  <w:style w:type="paragraph" w:customStyle="1" w:styleId="NoSpacing1">
    <w:name w:val="No Spacing1"/>
    <w:uiPriority w:val="99"/>
    <w:qFormat/>
    <w:rsid w:val="00650B00"/>
    <w:pPr>
      <w:spacing w:after="0" w:line="240" w:lineRule="auto"/>
    </w:pPr>
    <w:rPr>
      <w:rFonts w:ascii="Times New Roman" w:eastAsia="Times New Roman" w:hAnsi="Times New Roman" w:cs="Times New Roman"/>
      <w:sz w:val="24"/>
      <w:szCs w:val="24"/>
    </w:rPr>
  </w:style>
  <w:style w:type="paragraph" w:customStyle="1" w:styleId="Heading412">
    <w:name w:val="Heading 412"/>
    <w:basedOn w:val="Normal1"/>
    <w:next w:val="Normal1"/>
    <w:uiPriority w:val="99"/>
    <w:qFormat/>
    <w:rsid w:val="00650B00"/>
    <w:pPr>
      <w:keepNext/>
      <w:snapToGrid/>
    </w:pPr>
    <w:rPr>
      <w:rFonts w:eastAsia="Calibri"/>
      <w:sz w:val="24"/>
    </w:rPr>
  </w:style>
  <w:style w:type="paragraph" w:customStyle="1" w:styleId="Quote1">
    <w:name w:val="Quote1"/>
    <w:basedOn w:val="a2"/>
    <w:next w:val="a2"/>
    <w:uiPriority w:val="99"/>
    <w:qFormat/>
    <w:rsid w:val="00650B00"/>
    <w:pPr>
      <w:widowControl/>
      <w:snapToGrid/>
      <w:spacing w:before="0" w:after="0"/>
    </w:pPr>
    <w:rPr>
      <w:rFonts w:ascii="Calibri" w:eastAsia="Times New Roman" w:hAnsi="Calibri"/>
      <w:i/>
      <w:iCs/>
      <w:color w:val="000000"/>
      <w:szCs w:val="24"/>
    </w:rPr>
  </w:style>
  <w:style w:type="paragraph" w:customStyle="1" w:styleId="IntenseQuote1">
    <w:name w:val="Intense Quote1"/>
    <w:basedOn w:val="a2"/>
    <w:next w:val="a2"/>
    <w:uiPriority w:val="99"/>
    <w:qFormat/>
    <w:rsid w:val="00650B00"/>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eading221">
    <w:name w:val="Heading 221"/>
    <w:basedOn w:val="a2"/>
    <w:next w:val="a2"/>
    <w:uiPriority w:val="99"/>
    <w:qFormat/>
    <w:rsid w:val="00650B00"/>
    <w:pPr>
      <w:keepNext/>
      <w:widowControl/>
      <w:tabs>
        <w:tab w:val="left" w:pos="576"/>
      </w:tabs>
      <w:suppressAutoHyphens/>
      <w:snapToGrid/>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650B00"/>
    <w:pPr>
      <w:widowControl/>
      <w:tabs>
        <w:tab w:val="left" w:pos="720"/>
      </w:tabs>
      <w:suppressAutoHyphens/>
      <w:snapToGrid/>
      <w:spacing w:before="280" w:after="280"/>
      <w:ind w:left="720" w:hanging="720"/>
      <w:outlineLvl w:val="2"/>
    </w:pPr>
    <w:rPr>
      <w:b/>
      <w:bCs/>
      <w:sz w:val="27"/>
      <w:szCs w:val="27"/>
      <w:lang w:eastAsia="zh-CN"/>
    </w:rPr>
  </w:style>
  <w:style w:type="paragraph" w:customStyle="1" w:styleId="Heading42">
    <w:name w:val="Heading 42"/>
    <w:basedOn w:val="a2"/>
    <w:next w:val="a2"/>
    <w:uiPriority w:val="99"/>
    <w:qFormat/>
    <w:rsid w:val="00650B00"/>
    <w:pPr>
      <w:keepNext/>
      <w:widowControl/>
      <w:tabs>
        <w:tab w:val="left" w:pos="864"/>
      </w:tabs>
      <w:suppressAutoHyphens/>
      <w:snapToGrid/>
      <w:spacing w:before="240" w:after="60"/>
      <w:ind w:left="864" w:hanging="864"/>
      <w:outlineLvl w:val="3"/>
    </w:pPr>
    <w:rPr>
      <w:b/>
      <w:bCs/>
      <w:sz w:val="28"/>
      <w:szCs w:val="28"/>
      <w:lang w:eastAsia="zh-CN"/>
    </w:rPr>
  </w:style>
  <w:style w:type="paragraph" w:customStyle="1" w:styleId="Heading621">
    <w:name w:val="Heading 621"/>
    <w:basedOn w:val="a2"/>
    <w:next w:val="a2"/>
    <w:uiPriority w:val="99"/>
    <w:qFormat/>
    <w:rsid w:val="00650B00"/>
    <w:pPr>
      <w:keepNext/>
      <w:widowControl/>
      <w:tabs>
        <w:tab w:val="left" w:pos="1152"/>
      </w:tabs>
      <w:suppressAutoHyphens/>
      <w:snapToGrid/>
      <w:spacing w:before="0" w:after="0"/>
      <w:ind w:left="1152" w:hanging="1152"/>
      <w:jc w:val="both"/>
      <w:outlineLvl w:val="5"/>
    </w:pPr>
    <w:rPr>
      <w:lang w:val="en-US" w:eastAsia="en-US"/>
    </w:rPr>
  </w:style>
  <w:style w:type="paragraph" w:customStyle="1" w:styleId="Heading811">
    <w:name w:val="Heading 811"/>
    <w:basedOn w:val="a2"/>
    <w:next w:val="a2"/>
    <w:uiPriority w:val="99"/>
    <w:qFormat/>
    <w:rsid w:val="00650B00"/>
    <w:pPr>
      <w:widowControl/>
      <w:tabs>
        <w:tab w:val="left" w:pos="1440"/>
      </w:tabs>
      <w:suppressAutoHyphens/>
      <w:snapToGrid/>
      <w:spacing w:before="240" w:after="60"/>
      <w:ind w:left="1440" w:hanging="1440"/>
      <w:outlineLvl w:val="7"/>
    </w:pPr>
    <w:rPr>
      <w:i/>
      <w:iCs/>
      <w:szCs w:val="24"/>
      <w:lang w:eastAsia="zh-CN"/>
    </w:rPr>
  </w:style>
  <w:style w:type="paragraph" w:customStyle="1" w:styleId="Heading911">
    <w:name w:val="Heading 911"/>
    <w:uiPriority w:val="99"/>
    <w:qFormat/>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650B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4fb">
    <w:name w:val="Название Знак4"/>
    <w:uiPriority w:val="99"/>
    <w:qFormat/>
    <w:locked/>
    <w:rsid w:val="00650B00"/>
    <w:rPr>
      <w:rFonts w:ascii="Times New Roman" w:hAnsi="Times New Roman"/>
      <w:sz w:val="24"/>
      <w:lang w:val="en-US"/>
    </w:rPr>
  </w:style>
  <w:style w:type="character" w:customStyle="1" w:styleId="1fffff3">
    <w:name w:val="Заголовок Знак1"/>
    <w:uiPriority w:val="99"/>
    <w:qFormat/>
    <w:rsid w:val="00650B00"/>
    <w:rPr>
      <w:rFonts w:ascii="Calibri Light" w:hAnsi="Calibri Light"/>
      <w:spacing w:val="-10"/>
      <w:kern w:val="28"/>
      <w:sz w:val="56"/>
      <w:lang w:eastAsia="ru-RU"/>
    </w:rPr>
  </w:style>
  <w:style w:type="character" w:customStyle="1" w:styleId="Heading2Char2">
    <w:name w:val="Heading 2 Char2"/>
    <w:uiPriority w:val="99"/>
    <w:qFormat/>
    <w:locked/>
    <w:rsid w:val="00650B00"/>
    <w:rPr>
      <w:rFonts w:ascii="Times New Roman" w:hAnsi="Times New Roman"/>
      <w:sz w:val="24"/>
    </w:rPr>
  </w:style>
  <w:style w:type="character" w:customStyle="1" w:styleId="QuoteChar4">
    <w:name w:val="Quote Char4"/>
    <w:uiPriority w:val="99"/>
    <w:qFormat/>
    <w:locked/>
    <w:rsid w:val="00650B00"/>
    <w:rPr>
      <w:rFonts w:ascii="Times New Roman" w:hAnsi="Times New Roman"/>
      <w:i/>
      <w:color w:val="000000"/>
      <w:sz w:val="24"/>
    </w:rPr>
  </w:style>
  <w:style w:type="character" w:customStyle="1" w:styleId="IntenseQuoteChar4">
    <w:name w:val="Intense Quote Char4"/>
    <w:uiPriority w:val="99"/>
    <w:qFormat/>
    <w:locked/>
    <w:rsid w:val="00650B00"/>
    <w:rPr>
      <w:rFonts w:ascii="Times New Roman" w:hAnsi="Times New Roman"/>
      <w:b/>
      <w:i/>
      <w:color w:val="4F81BD"/>
      <w:sz w:val="24"/>
    </w:rPr>
  </w:style>
  <w:style w:type="character" w:customStyle="1" w:styleId="SubtleEmphasis1">
    <w:name w:val="Subtle Emphasis1"/>
    <w:uiPriority w:val="99"/>
    <w:rsid w:val="00650B00"/>
    <w:rPr>
      <w:i/>
      <w:color w:val="808080"/>
    </w:rPr>
  </w:style>
  <w:style w:type="character" w:customStyle="1" w:styleId="DefaultParagraphFont1">
    <w:name w:val="Default Paragraph Font1"/>
    <w:uiPriority w:val="99"/>
    <w:rsid w:val="00650B00"/>
  </w:style>
  <w:style w:type="character" w:customStyle="1" w:styleId="PlaceholderText1">
    <w:name w:val="Placeholder Text1"/>
    <w:uiPriority w:val="99"/>
    <w:rsid w:val="00650B00"/>
    <w:rPr>
      <w:rFonts w:ascii="Times New Roman" w:hAnsi="Times New Roman"/>
      <w:color w:val="808080"/>
    </w:rPr>
  </w:style>
  <w:style w:type="character" w:customStyle="1" w:styleId="IntenseEmphasis1">
    <w:name w:val="Intense Emphasis1"/>
    <w:uiPriority w:val="99"/>
    <w:rsid w:val="00650B00"/>
    <w:rPr>
      <w:b/>
    </w:rPr>
  </w:style>
  <w:style w:type="character" w:customStyle="1" w:styleId="1102">
    <w:name w:val="Знак Знак110"/>
    <w:uiPriority w:val="99"/>
    <w:qFormat/>
    <w:rsid w:val="00650B00"/>
    <w:rPr>
      <w:rFonts w:ascii="Arial" w:hAnsi="Arial"/>
      <w:b/>
      <w:sz w:val="36"/>
      <w:lang w:val="ru-RU" w:eastAsia="en-US"/>
    </w:rPr>
  </w:style>
  <w:style w:type="character" w:customStyle="1" w:styleId="3ff7">
    <w:name w:val="Название Знак3"/>
    <w:link w:val="89"/>
    <w:uiPriority w:val="99"/>
    <w:locked/>
    <w:rsid w:val="00650B00"/>
    <w:rPr>
      <w:rFonts w:ascii="Times New Roman" w:eastAsia="Calibri" w:hAnsi="Times New Roman" w:cs="Times New Roman"/>
      <w:sz w:val="24"/>
      <w:szCs w:val="20"/>
      <w:lang w:val="en-US" w:eastAsia="ru-RU"/>
    </w:rPr>
  </w:style>
  <w:style w:type="character" w:customStyle="1" w:styleId="HTMLAddressChar1">
    <w:name w:val="HTML Address Char1"/>
    <w:uiPriority w:val="99"/>
    <w:qFormat/>
    <w:locked/>
    <w:rsid w:val="00650B00"/>
    <w:rPr>
      <w:i/>
      <w:sz w:val="24"/>
      <w:lang w:eastAsia="ru-RU"/>
    </w:rPr>
  </w:style>
  <w:style w:type="character" w:customStyle="1" w:styleId="NoSpacingChar1">
    <w:name w:val="No Spacing Char1"/>
    <w:link w:val="5f3"/>
    <w:uiPriority w:val="99"/>
    <w:qFormat/>
    <w:locked/>
    <w:rsid w:val="00650B00"/>
    <w:rPr>
      <w:lang w:val="en-US"/>
    </w:rPr>
  </w:style>
  <w:style w:type="paragraph" w:customStyle="1" w:styleId="5f3">
    <w:name w:val="Без интервала5"/>
    <w:link w:val="NoSpacingChar1"/>
    <w:uiPriority w:val="99"/>
    <w:qFormat/>
    <w:rsid w:val="00650B00"/>
    <w:pPr>
      <w:spacing w:after="0" w:line="240" w:lineRule="auto"/>
    </w:pPr>
    <w:rPr>
      <w:lang w:val="en-US"/>
    </w:rPr>
  </w:style>
  <w:style w:type="paragraph" w:customStyle="1" w:styleId="11fd">
    <w:name w:val="Заголовок оглавления11"/>
    <w:basedOn w:val="10"/>
    <w:next w:val="a2"/>
    <w:uiPriority w:val="99"/>
    <w:qFormat/>
    <w:rsid w:val="00650B00"/>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b/>
      <w:caps/>
      <w:color w:val="365F91"/>
      <w:kern w:val="32"/>
      <w:sz w:val="28"/>
      <w:szCs w:val="28"/>
    </w:rPr>
  </w:style>
  <w:style w:type="character" w:customStyle="1" w:styleId="11fe">
    <w:name w:val="Слабая ссылка11"/>
    <w:uiPriority w:val="99"/>
    <w:rsid w:val="00650B00"/>
    <w:rPr>
      <w:smallCaps/>
      <w:color w:val="C0504D"/>
      <w:u w:val="single"/>
    </w:rPr>
  </w:style>
  <w:style w:type="character" w:customStyle="1" w:styleId="11ff">
    <w:name w:val="Сильная ссылка11"/>
    <w:uiPriority w:val="99"/>
    <w:rsid w:val="00650B00"/>
    <w:rPr>
      <w:b/>
      <w:smallCaps/>
      <w:color w:val="C0504D"/>
      <w:spacing w:val="5"/>
      <w:u w:val="single"/>
    </w:rPr>
  </w:style>
  <w:style w:type="character" w:customStyle="1" w:styleId="11ff0">
    <w:name w:val="Название книги11"/>
    <w:uiPriority w:val="99"/>
    <w:rsid w:val="00650B00"/>
    <w:rPr>
      <w:b/>
      <w:smallCaps/>
      <w:spacing w:val="5"/>
    </w:rPr>
  </w:style>
  <w:style w:type="character" w:customStyle="1" w:styleId="ListParagraphChar2">
    <w:name w:val="List Paragraph Char2"/>
    <w:link w:val="6f1"/>
    <w:uiPriority w:val="99"/>
    <w:qFormat/>
    <w:locked/>
    <w:rsid w:val="00650B00"/>
    <w:rPr>
      <w:rFonts w:eastAsia="Times New Roman"/>
    </w:rPr>
  </w:style>
  <w:style w:type="paragraph" w:customStyle="1" w:styleId="6f1">
    <w:name w:val="Абзац списка6"/>
    <w:basedOn w:val="a2"/>
    <w:link w:val="ListParagraphChar2"/>
    <w:uiPriority w:val="99"/>
    <w:qFormat/>
    <w:rsid w:val="00650B00"/>
    <w:pPr>
      <w:widowControl/>
      <w:snapToGrid/>
      <w:spacing w:before="0" w:after="0"/>
      <w:ind w:left="708"/>
    </w:pPr>
    <w:rPr>
      <w:rFonts w:asciiTheme="minorHAnsi" w:eastAsia="Times New Roman" w:hAnsiTheme="minorHAnsi" w:cstheme="minorBidi"/>
      <w:sz w:val="22"/>
      <w:szCs w:val="22"/>
      <w:lang w:eastAsia="en-US"/>
    </w:rPr>
  </w:style>
  <w:style w:type="character" w:customStyle="1" w:styleId="2fff9">
    <w:name w:val="Красная строка Знак2"/>
    <w:uiPriority w:val="99"/>
    <w:rsid w:val="00650B00"/>
  </w:style>
  <w:style w:type="paragraph" w:customStyle="1" w:styleId="3ffb">
    <w:name w:val="Подзаголовок3"/>
    <w:basedOn w:val="a2"/>
    <w:uiPriority w:val="99"/>
    <w:qFormat/>
    <w:rsid w:val="00650B00"/>
    <w:pPr>
      <w:widowControl/>
      <w:snapToGrid/>
      <w:spacing w:before="0" w:after="0" w:line="312" w:lineRule="auto"/>
    </w:pPr>
    <w:rPr>
      <w:rFonts w:ascii="Arial" w:hAnsi="Arial" w:cs="Arial"/>
      <w:b/>
      <w:bCs/>
      <w:color w:val="000000"/>
      <w:sz w:val="20"/>
    </w:rPr>
  </w:style>
  <w:style w:type="paragraph" w:customStyle="1" w:styleId="2115">
    <w:name w:val="Знак2 Знак Знак1 Знак1 Знак Знак Знак Знак Знак Знак Знак Знак Знак Знак Знак Знак"/>
    <w:basedOn w:val="a2"/>
    <w:uiPriority w:val="99"/>
    <w:qFormat/>
    <w:rsid w:val="00650B00"/>
    <w:pPr>
      <w:widowControl/>
      <w:snapToGrid/>
      <w:spacing w:before="0" w:after="160" w:line="240" w:lineRule="exact"/>
    </w:pPr>
    <w:rPr>
      <w:rFonts w:ascii="Verdana" w:eastAsia="Times New Roman" w:hAnsi="Verdana" w:cs="Verdana"/>
      <w:sz w:val="20"/>
      <w:lang w:val="en-US" w:eastAsia="en-US"/>
    </w:rPr>
  </w:style>
  <w:style w:type="paragraph" w:customStyle="1" w:styleId="930">
    <w:name w:val="Знак93"/>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character" w:customStyle="1" w:styleId="4150">
    <w:name w:val="Знак4 Знак Знак15"/>
    <w:uiPriority w:val="99"/>
    <w:locked/>
    <w:rsid w:val="00650B00"/>
    <w:rPr>
      <w:rFonts w:ascii="Arial" w:hAnsi="Arial"/>
      <w:b/>
      <w:kern w:val="32"/>
      <w:sz w:val="32"/>
      <w:lang w:val="ru-RU" w:eastAsia="ru-RU"/>
    </w:rPr>
  </w:style>
  <w:style w:type="character" w:customStyle="1" w:styleId="2131">
    <w:name w:val="Знак2 Знак Знак13"/>
    <w:uiPriority w:val="99"/>
    <w:locked/>
    <w:rsid w:val="00650B00"/>
    <w:rPr>
      <w:b/>
      <w:sz w:val="27"/>
      <w:lang w:val="ru-RU" w:eastAsia="ru-RU"/>
    </w:rPr>
  </w:style>
  <w:style w:type="character" w:customStyle="1" w:styleId="43a">
    <w:name w:val="Знак4 Знак Знак3"/>
    <w:uiPriority w:val="99"/>
    <w:locked/>
    <w:rsid w:val="00650B00"/>
    <w:rPr>
      <w:rFonts w:ascii="Arial" w:hAnsi="Arial"/>
      <w:b/>
      <w:kern w:val="32"/>
      <w:sz w:val="32"/>
      <w:lang w:val="ru-RU" w:eastAsia="ru-RU"/>
    </w:rPr>
  </w:style>
  <w:style w:type="character" w:customStyle="1" w:styleId="246">
    <w:name w:val="Знак2 Знак Знак4"/>
    <w:uiPriority w:val="99"/>
    <w:semiHidden/>
    <w:locked/>
    <w:rsid w:val="00650B00"/>
    <w:rPr>
      <w:rFonts w:ascii="Arial" w:hAnsi="Arial"/>
      <w:b/>
      <w:sz w:val="26"/>
      <w:lang w:val="ru-RU" w:eastAsia="ru-RU"/>
    </w:rPr>
  </w:style>
  <w:style w:type="character" w:customStyle="1" w:styleId="FontStyle270">
    <w:name w:val="Font Style27"/>
    <w:uiPriority w:val="99"/>
    <w:qFormat/>
    <w:rsid w:val="00650B00"/>
    <w:rPr>
      <w:rFonts w:ascii="Times New Roman" w:hAnsi="Times New Roman"/>
      <w:sz w:val="26"/>
    </w:rPr>
  </w:style>
  <w:style w:type="character" w:customStyle="1" w:styleId="2116">
    <w:name w:val="Знак Знак211"/>
    <w:uiPriority w:val="99"/>
    <w:qFormat/>
    <w:locked/>
    <w:rsid w:val="00650B00"/>
    <w:rPr>
      <w:rFonts w:ascii="Calibri" w:hAnsi="Calibri"/>
      <w:i/>
      <w:sz w:val="24"/>
    </w:rPr>
  </w:style>
  <w:style w:type="character" w:customStyle="1" w:styleId="Heading123">
    <w:name w:val="Heading 12 Знак Знак3"/>
    <w:uiPriority w:val="99"/>
    <w:locked/>
    <w:rsid w:val="00650B00"/>
    <w:rPr>
      <w:rFonts w:ascii="Courier New" w:hAnsi="Courier New"/>
      <w:sz w:val="20"/>
    </w:rPr>
  </w:style>
  <w:style w:type="character" w:customStyle="1" w:styleId="1310">
    <w:name w:val="Знак Знак131"/>
    <w:uiPriority w:val="99"/>
    <w:qFormat/>
    <w:locked/>
    <w:rsid w:val="00650B00"/>
    <w:rPr>
      <w:rFonts w:ascii="Times New Roman" w:hAnsi="Times New Roman"/>
      <w:sz w:val="24"/>
      <w:lang w:val="en-US"/>
    </w:rPr>
  </w:style>
  <w:style w:type="character" w:customStyle="1" w:styleId="1118">
    <w:name w:val="Знак Знак111"/>
    <w:uiPriority w:val="99"/>
    <w:qFormat/>
    <w:locked/>
    <w:rsid w:val="00650B00"/>
    <w:rPr>
      <w:sz w:val="16"/>
    </w:rPr>
  </w:style>
  <w:style w:type="character" w:customStyle="1" w:styleId="1211">
    <w:name w:val="Знак Знак121"/>
    <w:uiPriority w:val="99"/>
    <w:qFormat/>
    <w:locked/>
    <w:rsid w:val="00650B00"/>
    <w:rPr>
      <w:rFonts w:ascii="Times New Roman" w:hAnsi="Times New Roman"/>
      <w:sz w:val="20"/>
      <w:lang w:eastAsia="ru-RU"/>
    </w:rPr>
  </w:style>
  <w:style w:type="character" w:customStyle="1" w:styleId="913">
    <w:name w:val="Знак Знак91"/>
    <w:uiPriority w:val="99"/>
    <w:qFormat/>
    <w:locked/>
    <w:rsid w:val="00650B00"/>
    <w:rPr>
      <w:rFonts w:ascii="Times New Roman" w:hAnsi="Times New Roman"/>
      <w:sz w:val="24"/>
    </w:rPr>
  </w:style>
  <w:style w:type="character" w:customStyle="1" w:styleId="5101">
    <w:name w:val="Знак Знак510"/>
    <w:uiPriority w:val="99"/>
    <w:locked/>
    <w:rsid w:val="00650B00"/>
    <w:rPr>
      <w:rFonts w:ascii="Courier New" w:hAnsi="Courier New"/>
      <w:sz w:val="20"/>
      <w:lang w:eastAsia="ru-RU"/>
    </w:rPr>
  </w:style>
  <w:style w:type="character" w:customStyle="1" w:styleId="4100">
    <w:name w:val="Знак Знак410"/>
    <w:uiPriority w:val="99"/>
    <w:locked/>
    <w:rsid w:val="00650B00"/>
    <w:rPr>
      <w:i/>
      <w:sz w:val="24"/>
      <w:lang w:eastAsia="ru-RU"/>
    </w:rPr>
  </w:style>
  <w:style w:type="character" w:customStyle="1" w:styleId="2100">
    <w:name w:val="Знак Знак210"/>
    <w:uiPriority w:val="99"/>
    <w:locked/>
    <w:rsid w:val="00650B00"/>
    <w:rPr>
      <w:rFonts w:ascii="Arial" w:hAnsi="Arial"/>
      <w:vanish/>
      <w:sz w:val="16"/>
      <w:lang w:eastAsia="ru-RU"/>
    </w:rPr>
  </w:style>
  <w:style w:type="paragraph" w:customStyle="1" w:styleId="11ff1">
    <w:name w:val="Стиль11"/>
    <w:basedOn w:val="a2"/>
    <w:next w:val="affb"/>
    <w:link w:val="afffffffffd"/>
    <w:uiPriority w:val="99"/>
    <w:qFormat/>
    <w:rsid w:val="00650B00"/>
    <w:pPr>
      <w:widowControl/>
      <w:snapToGrid/>
      <w:spacing w:before="0" w:after="0"/>
      <w:jc w:val="center"/>
    </w:pPr>
    <w:rPr>
      <w:lang w:val="en-US"/>
    </w:rPr>
  </w:style>
  <w:style w:type="character" w:customStyle="1" w:styleId="afffffffffd">
    <w:name w:val="Заголовок Знак"/>
    <w:link w:val="11ff1"/>
    <w:uiPriority w:val="99"/>
    <w:qFormat/>
    <w:locked/>
    <w:rsid w:val="00650B00"/>
    <w:rPr>
      <w:rFonts w:ascii="Times New Roman" w:eastAsia="Calibri" w:hAnsi="Times New Roman" w:cs="Times New Roman"/>
      <w:sz w:val="24"/>
      <w:szCs w:val="20"/>
      <w:lang w:val="en-US" w:eastAsia="ru-RU"/>
    </w:rPr>
  </w:style>
  <w:style w:type="character" w:customStyle="1" w:styleId="5f4">
    <w:name w:val="Слабое выделение5"/>
    <w:uiPriority w:val="99"/>
    <w:rsid w:val="00650B00"/>
    <w:rPr>
      <w:i/>
      <w:color w:val="808080"/>
    </w:rPr>
  </w:style>
  <w:style w:type="paragraph" w:customStyle="1" w:styleId="2fffa">
    <w:name w:val="Заголовок оглавления2"/>
    <w:basedOn w:val="10"/>
    <w:next w:val="a2"/>
    <w:uiPriority w:val="99"/>
    <w:qFormat/>
    <w:rsid w:val="00650B00"/>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b/>
      <w:caps/>
      <w:color w:val="365F91"/>
      <w:kern w:val="32"/>
      <w:sz w:val="28"/>
      <w:szCs w:val="28"/>
    </w:rPr>
  </w:style>
  <w:style w:type="character" w:customStyle="1" w:styleId="5f5">
    <w:name w:val="Сильное выделение5"/>
    <w:uiPriority w:val="99"/>
    <w:rsid w:val="00650B00"/>
    <w:rPr>
      <w:b/>
      <w:i/>
      <w:color w:val="4F81BD"/>
    </w:rPr>
  </w:style>
  <w:style w:type="character" w:customStyle="1" w:styleId="2fffb">
    <w:name w:val="Слабая ссылка2"/>
    <w:uiPriority w:val="99"/>
    <w:rsid w:val="00650B00"/>
    <w:rPr>
      <w:smallCaps/>
      <w:color w:val="C0504D"/>
      <w:u w:val="single"/>
    </w:rPr>
  </w:style>
  <w:style w:type="character" w:customStyle="1" w:styleId="2fffc">
    <w:name w:val="Сильная ссылка2"/>
    <w:uiPriority w:val="99"/>
    <w:rsid w:val="00650B00"/>
    <w:rPr>
      <w:b/>
      <w:smallCaps/>
      <w:color w:val="C0504D"/>
      <w:spacing w:val="5"/>
      <w:u w:val="single"/>
    </w:rPr>
  </w:style>
  <w:style w:type="character" w:customStyle="1" w:styleId="2fffd">
    <w:name w:val="Название книги2"/>
    <w:uiPriority w:val="99"/>
    <w:rsid w:val="00650B00"/>
    <w:rPr>
      <w:b/>
      <w:smallCaps/>
      <w:spacing w:val="5"/>
    </w:rPr>
  </w:style>
  <w:style w:type="character" w:customStyle="1" w:styleId="4fc">
    <w:name w:val="Замещающий текст4"/>
    <w:uiPriority w:val="99"/>
    <w:rsid w:val="00650B00"/>
    <w:rPr>
      <w:color w:val="808080"/>
    </w:rPr>
  </w:style>
  <w:style w:type="character" w:customStyle="1" w:styleId="Heading4Char1">
    <w:name w:val="Heading 4 Char1"/>
    <w:uiPriority w:val="99"/>
    <w:locked/>
    <w:rsid w:val="00650B00"/>
    <w:rPr>
      <w:rFonts w:ascii="Times New Roman" w:hAnsi="Times New Roman"/>
      <w:b/>
      <w:sz w:val="28"/>
    </w:rPr>
  </w:style>
  <w:style w:type="character" w:customStyle="1" w:styleId="Heading5Char1">
    <w:name w:val="Heading 5 Char1"/>
    <w:uiPriority w:val="99"/>
    <w:locked/>
    <w:rsid w:val="00650B00"/>
    <w:rPr>
      <w:rFonts w:ascii="Times New Roman" w:hAnsi="Times New Roman"/>
      <w:b/>
      <w:i/>
      <w:sz w:val="26"/>
    </w:rPr>
  </w:style>
  <w:style w:type="character" w:customStyle="1" w:styleId="Heading6Char1">
    <w:name w:val="Heading 6 Char1"/>
    <w:uiPriority w:val="99"/>
    <w:locked/>
    <w:rsid w:val="00650B00"/>
    <w:rPr>
      <w:rFonts w:ascii="Times New Roman" w:hAnsi="Times New Roman"/>
      <w:b/>
      <w:lang w:eastAsia="ru-RU"/>
    </w:rPr>
  </w:style>
  <w:style w:type="character" w:customStyle="1" w:styleId="Heading7Char1">
    <w:name w:val="Heading 7 Char1"/>
    <w:uiPriority w:val="99"/>
    <w:locked/>
    <w:rsid w:val="00650B00"/>
    <w:rPr>
      <w:rFonts w:ascii="Times New Roman" w:hAnsi="Times New Roman"/>
      <w:sz w:val="20"/>
      <w:lang w:eastAsia="ru-RU"/>
    </w:rPr>
  </w:style>
  <w:style w:type="character" w:customStyle="1" w:styleId="Heading8Char1">
    <w:name w:val="Heading 8 Char1"/>
    <w:uiPriority w:val="99"/>
    <w:locked/>
    <w:rsid w:val="00650B00"/>
    <w:rPr>
      <w:rFonts w:ascii="Calibri" w:hAnsi="Calibri"/>
      <w:i/>
      <w:sz w:val="24"/>
    </w:rPr>
  </w:style>
  <w:style w:type="character" w:customStyle="1" w:styleId="Heading9Char1">
    <w:name w:val="Heading 9 Char1"/>
    <w:uiPriority w:val="99"/>
    <w:locked/>
    <w:rsid w:val="00650B00"/>
    <w:rPr>
      <w:rFonts w:ascii="Arial" w:hAnsi="Arial"/>
      <w:lang w:eastAsia="ru-RU"/>
    </w:rPr>
  </w:style>
  <w:style w:type="character" w:customStyle="1" w:styleId="Heading1Char2">
    <w:name w:val="Heading 1 Char2"/>
    <w:uiPriority w:val="99"/>
    <w:locked/>
    <w:rsid w:val="00650B00"/>
    <w:rPr>
      <w:rFonts w:ascii="Arial" w:hAnsi="Arial"/>
      <w:b/>
      <w:kern w:val="32"/>
      <w:sz w:val="32"/>
      <w:lang w:eastAsia="ru-RU"/>
    </w:rPr>
  </w:style>
  <w:style w:type="character" w:customStyle="1" w:styleId="Heading3Char1">
    <w:name w:val="Heading 3 Char1"/>
    <w:uiPriority w:val="99"/>
    <w:locked/>
    <w:rsid w:val="00650B00"/>
    <w:rPr>
      <w:rFonts w:ascii="Arial" w:hAnsi="Arial"/>
      <w:b/>
      <w:sz w:val="26"/>
      <w:lang w:val="ru-RU" w:eastAsia="ru-RU"/>
    </w:rPr>
  </w:style>
  <w:style w:type="character" w:customStyle="1" w:styleId="BodyText3Char2">
    <w:name w:val="Body Text 3 Char2"/>
    <w:uiPriority w:val="99"/>
    <w:locked/>
    <w:rsid w:val="00650B00"/>
    <w:rPr>
      <w:rFonts w:ascii="Times New Roman" w:hAnsi="Times New Roman"/>
      <w:sz w:val="16"/>
    </w:rPr>
  </w:style>
  <w:style w:type="character" w:customStyle="1" w:styleId="BodyTextFirstIndent2Char2">
    <w:name w:val="Body Text First Indent 2 Char2"/>
    <w:uiPriority w:val="99"/>
    <w:locked/>
    <w:rsid w:val="00650B00"/>
    <w:rPr>
      <w:rFonts w:ascii="Times New Roman" w:hAnsi="Times New Roman"/>
      <w:sz w:val="24"/>
      <w:lang w:eastAsia="ru-RU"/>
    </w:rPr>
  </w:style>
  <w:style w:type="character" w:customStyle="1" w:styleId="HTMLPreformattedChar1">
    <w:name w:val="HTML Preformatted Char1"/>
    <w:uiPriority w:val="99"/>
    <w:locked/>
    <w:rsid w:val="00650B00"/>
    <w:rPr>
      <w:rFonts w:ascii="Courier New" w:hAnsi="Courier New"/>
      <w:sz w:val="20"/>
      <w:lang w:eastAsia="ru-RU"/>
    </w:rPr>
  </w:style>
  <w:style w:type="character" w:customStyle="1" w:styleId="FontStyle89">
    <w:name w:val="Font Style89"/>
    <w:uiPriority w:val="99"/>
    <w:qFormat/>
    <w:rsid w:val="00650B00"/>
    <w:rPr>
      <w:rFonts w:ascii="Times New Roman" w:hAnsi="Times New Roman"/>
      <w:i/>
      <w:sz w:val="14"/>
    </w:rPr>
  </w:style>
  <w:style w:type="paragraph" w:customStyle="1" w:styleId="10c">
    <w:name w:val="Стиль10"/>
    <w:basedOn w:val="a2"/>
    <w:next w:val="aff1"/>
    <w:uiPriority w:val="99"/>
    <w:qFormat/>
    <w:rsid w:val="00650B00"/>
    <w:pPr>
      <w:keepNext/>
      <w:widowControl/>
      <w:suppressAutoHyphens/>
      <w:snapToGrid/>
      <w:spacing w:before="240" w:after="120" w:line="276" w:lineRule="auto"/>
    </w:pPr>
    <w:rPr>
      <w:rFonts w:ascii="Arial" w:eastAsia="MS Mincho" w:hAnsi="Arial" w:cs="Tahoma"/>
      <w:sz w:val="28"/>
      <w:szCs w:val="28"/>
      <w:lang w:eastAsia="ar-SA"/>
    </w:rPr>
  </w:style>
  <w:style w:type="character" w:customStyle="1" w:styleId="2fffe">
    <w:name w:val="Заголовок Знак2"/>
    <w:uiPriority w:val="99"/>
    <w:qFormat/>
    <w:locked/>
    <w:rsid w:val="00650B00"/>
    <w:rPr>
      <w:spacing w:val="-20"/>
      <w:sz w:val="28"/>
      <w:u w:val="single"/>
      <w:lang w:val="ru-RU" w:eastAsia="ru-RU"/>
    </w:rPr>
  </w:style>
  <w:style w:type="character" w:customStyle="1" w:styleId="7e">
    <w:name w:val="стиль7"/>
    <w:basedOn w:val="a3"/>
    <w:uiPriority w:val="99"/>
    <w:qFormat/>
    <w:rsid w:val="00650B00"/>
    <w:rPr>
      <w:rFonts w:cs="Times New Roman"/>
    </w:rPr>
  </w:style>
  <w:style w:type="paragraph" w:customStyle="1" w:styleId="10d">
    <w:name w:val="Обычный10"/>
    <w:uiPriority w:val="99"/>
    <w:qFormat/>
    <w:rsid w:val="00650B00"/>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2">
    <w:name w:val="Текст6"/>
    <w:basedOn w:val="a2"/>
    <w:uiPriority w:val="99"/>
    <w:qFormat/>
    <w:rsid w:val="00650B00"/>
    <w:pPr>
      <w:snapToGrid/>
      <w:spacing w:before="0" w:after="0"/>
    </w:pPr>
    <w:rPr>
      <w:rFonts w:ascii="Courier New" w:eastAsia="Times New Roman" w:hAnsi="Courier New"/>
      <w:sz w:val="20"/>
    </w:rPr>
  </w:style>
  <w:style w:type="character" w:customStyle="1" w:styleId="title1">
    <w:name w:val="title1"/>
    <w:uiPriority w:val="99"/>
    <w:qFormat/>
    <w:rsid w:val="00650B00"/>
    <w:rPr>
      <w:rFonts w:ascii="Verdana" w:hAnsi="Verdana"/>
      <w:color w:val="301007"/>
      <w:sz w:val="30"/>
    </w:rPr>
  </w:style>
  <w:style w:type="paragraph" w:customStyle="1" w:styleId="7f">
    <w:name w:val="Абзац списка7"/>
    <w:basedOn w:val="a2"/>
    <w:uiPriority w:val="99"/>
    <w:qFormat/>
    <w:rsid w:val="00650B00"/>
    <w:pPr>
      <w:widowControl/>
      <w:snapToGrid/>
      <w:spacing w:before="0" w:after="0"/>
      <w:ind w:left="720"/>
      <w:contextualSpacing/>
    </w:pPr>
    <w:rPr>
      <w:rFonts w:eastAsia="Times New Roman"/>
      <w:szCs w:val="24"/>
    </w:rPr>
  </w:style>
  <w:style w:type="character" w:customStyle="1" w:styleId="7120">
    <w:name w:val="Знак Знак712"/>
    <w:uiPriority w:val="99"/>
    <w:rsid w:val="00650B00"/>
    <w:rPr>
      <w:sz w:val="16"/>
      <w:lang w:val="ru-RU" w:eastAsia="ru-RU"/>
    </w:rPr>
  </w:style>
  <w:style w:type="paragraph" w:customStyle="1" w:styleId="12e">
    <w:name w:val="Знак Знак Знак Знак Знак Знак Знак Знак Знак Знак Знак Знак Знак12"/>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paragraph" w:customStyle="1" w:styleId="7f0">
    <w:name w:val="Основной текст7"/>
    <w:basedOn w:val="a2"/>
    <w:uiPriority w:val="99"/>
    <w:qFormat/>
    <w:rsid w:val="00650B00"/>
    <w:pPr>
      <w:spacing w:before="0" w:after="0"/>
      <w:jc w:val="both"/>
    </w:pPr>
    <w:rPr>
      <w:rFonts w:eastAsia="Times New Roman"/>
    </w:rPr>
  </w:style>
  <w:style w:type="paragraph" w:customStyle="1" w:styleId="25b">
    <w:name w:val="Основной текст с отступом 25"/>
    <w:basedOn w:val="a2"/>
    <w:uiPriority w:val="99"/>
    <w:qFormat/>
    <w:rsid w:val="00650B00"/>
    <w:pPr>
      <w:overflowPunct w:val="0"/>
      <w:autoSpaceDE w:val="0"/>
      <w:autoSpaceDN w:val="0"/>
      <w:adjustRightInd w:val="0"/>
      <w:snapToGrid/>
      <w:spacing w:before="0" w:after="0"/>
      <w:ind w:firstLine="720"/>
    </w:pPr>
    <w:rPr>
      <w:rFonts w:eastAsia="Times New Roman"/>
    </w:rPr>
  </w:style>
  <w:style w:type="paragraph" w:customStyle="1" w:styleId="style39">
    <w:name w:val="style3"/>
    <w:basedOn w:val="a2"/>
    <w:uiPriority w:val="99"/>
    <w:qFormat/>
    <w:rsid w:val="00650B00"/>
    <w:pPr>
      <w:widowControl/>
      <w:snapToGrid/>
      <w:spacing w:beforeAutospacing="1" w:afterAutospacing="1"/>
    </w:pPr>
    <w:rPr>
      <w:rFonts w:eastAsia="Times New Roman"/>
      <w:szCs w:val="24"/>
    </w:rPr>
  </w:style>
  <w:style w:type="paragraph" w:customStyle="1" w:styleId="afffffffffe">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830">
    <w:name w:val="Знак Знак83"/>
    <w:uiPriority w:val="99"/>
    <w:qFormat/>
    <w:locked/>
    <w:rsid w:val="00650B00"/>
    <w:rPr>
      <w:sz w:val="24"/>
    </w:rPr>
  </w:style>
  <w:style w:type="character" w:customStyle="1" w:styleId="624">
    <w:name w:val="Знак Знак624"/>
    <w:uiPriority w:val="99"/>
    <w:locked/>
    <w:rsid w:val="00650B00"/>
    <w:rPr>
      <w:b/>
      <w:caps/>
      <w:sz w:val="24"/>
      <w:lang w:val="ru-RU" w:eastAsia="ru-RU"/>
    </w:rPr>
  </w:style>
  <w:style w:type="character" w:customStyle="1" w:styleId="5190">
    <w:name w:val="Знак Знак519"/>
    <w:uiPriority w:val="99"/>
    <w:locked/>
    <w:rsid w:val="00650B00"/>
    <w:rPr>
      <w:b/>
      <w:sz w:val="27"/>
      <w:lang w:val="ru-RU" w:eastAsia="ru-RU"/>
    </w:rPr>
  </w:style>
  <w:style w:type="paragraph" w:customStyle="1" w:styleId="264">
    <w:name w:val="Основной текст 26"/>
    <w:basedOn w:val="a2"/>
    <w:uiPriority w:val="99"/>
    <w:qFormat/>
    <w:rsid w:val="00650B00"/>
    <w:pPr>
      <w:widowControl/>
      <w:shd w:val="clear" w:color="auto" w:fill="FFFFFF"/>
      <w:snapToGrid/>
      <w:spacing w:before="233" w:after="0" w:line="360" w:lineRule="auto"/>
      <w:ind w:left="1701" w:hanging="567"/>
    </w:pPr>
    <w:rPr>
      <w:rFonts w:eastAsia="Times New Roman"/>
      <w:b/>
      <w:color w:val="000000"/>
      <w:spacing w:val="-5"/>
      <w:sz w:val="28"/>
    </w:rPr>
  </w:style>
  <w:style w:type="character" w:customStyle="1" w:styleId="bold1">
    <w:name w:val="bold1"/>
    <w:uiPriority w:val="99"/>
    <w:qFormat/>
    <w:rsid w:val="00650B00"/>
    <w:rPr>
      <w:rFonts w:ascii="Arial" w:hAnsi="Arial"/>
      <w:b/>
    </w:rPr>
  </w:style>
  <w:style w:type="character" w:customStyle="1" w:styleId="b-serp-itemtextpassage1">
    <w:name w:val="b-serp-item__text_passage1"/>
    <w:uiPriority w:val="99"/>
    <w:qFormat/>
    <w:rsid w:val="00650B00"/>
    <w:rPr>
      <w:b/>
    </w:rPr>
  </w:style>
  <w:style w:type="character" w:customStyle="1" w:styleId="affffffffff">
    <w:name w:val="текст Знак Знак"/>
    <w:uiPriority w:val="99"/>
    <w:qFormat/>
    <w:rsid w:val="00650B00"/>
    <w:rPr>
      <w:sz w:val="24"/>
      <w:lang w:val="ru-RU" w:eastAsia="ru-RU"/>
    </w:rPr>
  </w:style>
  <w:style w:type="paragraph" w:customStyle="1" w:styleId="1fffff4">
    <w:name w:val="Стиль Заголовок 1 (тем обзор)"/>
    <w:basedOn w:val="10"/>
    <w:link w:val="1fffff5"/>
    <w:uiPriority w:val="99"/>
    <w:qFormat/>
    <w:rsid w:val="00650B00"/>
    <w:pPr>
      <w:widowControl w:val="0"/>
      <w:tabs>
        <w:tab w:val="clear" w:pos="567"/>
        <w:tab w:val="clear" w:pos="680"/>
        <w:tab w:val="clear" w:pos="1106"/>
        <w:tab w:val="clear" w:pos="1729"/>
        <w:tab w:val="clear" w:pos="7002"/>
      </w:tabs>
      <w:autoSpaceDE/>
      <w:autoSpaceDN/>
      <w:adjustRightInd/>
      <w:spacing w:line="312" w:lineRule="auto"/>
      <w:jc w:val="right"/>
    </w:pPr>
    <w:rPr>
      <w:rFonts w:ascii="Times New Roman" w:hAnsi="Times New Roman"/>
      <w:b/>
      <w:caps/>
      <w:color w:val="000000"/>
      <w:kern w:val="32"/>
      <w:sz w:val="24"/>
    </w:rPr>
  </w:style>
  <w:style w:type="character" w:customStyle="1" w:styleId="1fffff5">
    <w:name w:val="Стиль Заголовок 1 (тем обзор) Знак"/>
    <w:link w:val="1fffff4"/>
    <w:uiPriority w:val="99"/>
    <w:qFormat/>
    <w:locked/>
    <w:rsid w:val="00650B00"/>
    <w:rPr>
      <w:rFonts w:ascii="Times New Roman" w:eastAsia="Calibri" w:hAnsi="Times New Roman" w:cs="Times New Roman"/>
      <w:b/>
      <w:caps/>
      <w:color w:val="000000"/>
      <w:kern w:val="32"/>
      <w:sz w:val="24"/>
      <w:szCs w:val="20"/>
      <w:lang w:eastAsia="ru-RU"/>
    </w:rPr>
  </w:style>
  <w:style w:type="paragraph" w:customStyle="1" w:styleId="364">
    <w:name w:val="Основной текст с отступом 36"/>
    <w:basedOn w:val="a2"/>
    <w:uiPriority w:val="99"/>
    <w:qFormat/>
    <w:rsid w:val="00650B00"/>
    <w:pPr>
      <w:widowControl/>
      <w:snapToGrid/>
      <w:spacing w:before="0" w:after="0" w:line="360" w:lineRule="auto"/>
      <w:ind w:firstLine="709"/>
      <w:jc w:val="both"/>
    </w:pPr>
    <w:rPr>
      <w:rFonts w:eastAsia="Times New Roman"/>
      <w:sz w:val="28"/>
    </w:rPr>
  </w:style>
  <w:style w:type="paragraph" w:customStyle="1" w:styleId="47a">
    <w:name w:val="Заголовок 47"/>
    <w:basedOn w:val="10d"/>
    <w:next w:val="10d"/>
    <w:uiPriority w:val="99"/>
    <w:qFormat/>
    <w:rsid w:val="00650B00"/>
    <w:pPr>
      <w:keepNext/>
      <w:spacing w:line="240" w:lineRule="auto"/>
      <w:ind w:right="0" w:firstLine="0"/>
    </w:pPr>
  </w:style>
  <w:style w:type="paragraph" w:customStyle="1" w:styleId="res-desc1">
    <w:name w:val="res-desc1"/>
    <w:basedOn w:val="a2"/>
    <w:uiPriority w:val="99"/>
    <w:qFormat/>
    <w:rsid w:val="00650B00"/>
    <w:pPr>
      <w:widowControl/>
      <w:snapToGrid/>
      <w:spacing w:before="72" w:after="0"/>
    </w:pPr>
    <w:rPr>
      <w:rFonts w:ascii="a_Timer" w:eastAsia="Times New Roman" w:hAnsi="a_Timer" w:cs="a_Timer"/>
      <w:color w:val="000000"/>
      <w:szCs w:val="24"/>
    </w:rPr>
  </w:style>
  <w:style w:type="paragraph" w:customStyle="1" w:styleId="-2">
    <w:name w:val="А - об"/>
    <w:basedOn w:val="a2"/>
    <w:uiPriority w:val="99"/>
    <w:qFormat/>
    <w:rsid w:val="00650B00"/>
    <w:pPr>
      <w:widowControl/>
      <w:snapToGrid/>
      <w:spacing w:before="0" w:after="0" w:line="360" w:lineRule="auto"/>
      <w:ind w:firstLine="397"/>
    </w:pPr>
    <w:rPr>
      <w:rFonts w:eastAsia="Times New Roman"/>
      <w:b/>
      <w:sz w:val="20"/>
    </w:rPr>
  </w:style>
  <w:style w:type="paragraph" w:customStyle="1" w:styleId="365">
    <w:name w:val="Основной текст 36"/>
    <w:basedOn w:val="10d"/>
    <w:uiPriority w:val="99"/>
    <w:qFormat/>
    <w:rsid w:val="00650B00"/>
    <w:pPr>
      <w:spacing w:line="240" w:lineRule="auto"/>
      <w:ind w:right="0" w:firstLine="0"/>
      <w:jc w:val="both"/>
    </w:pPr>
    <w:rPr>
      <w:i/>
      <w:sz w:val="26"/>
    </w:rPr>
  </w:style>
  <w:style w:type="character" w:customStyle="1" w:styleId="description1">
    <w:name w:val="description1"/>
    <w:uiPriority w:val="99"/>
    <w:qFormat/>
    <w:rsid w:val="00650B00"/>
    <w:rPr>
      <w:color w:val="000000"/>
      <w:sz w:val="17"/>
    </w:rPr>
  </w:style>
  <w:style w:type="paragraph" w:customStyle="1" w:styleId="1fffff6">
    <w:name w:val="1_темы"/>
    <w:basedOn w:val="a2"/>
    <w:uiPriority w:val="99"/>
    <w:qFormat/>
    <w:rsid w:val="00650B00"/>
    <w:pPr>
      <w:widowControl/>
      <w:snapToGrid/>
      <w:spacing w:before="0" w:after="0"/>
      <w:ind w:left="567"/>
      <w:jc w:val="both"/>
    </w:pPr>
    <w:rPr>
      <w:rFonts w:eastAsia="Times New Roman"/>
      <w:b/>
      <w:szCs w:val="24"/>
      <w:lang w:eastAsia="fr-FR"/>
    </w:rPr>
  </w:style>
  <w:style w:type="paragraph" w:customStyle="1" w:styleId="372">
    <w:name w:val="Заголовок 37"/>
    <w:basedOn w:val="a2"/>
    <w:next w:val="a2"/>
    <w:uiPriority w:val="99"/>
    <w:qFormat/>
    <w:rsid w:val="00650B00"/>
    <w:pPr>
      <w:keepNext/>
      <w:widowControl/>
      <w:spacing w:before="240" w:after="60"/>
    </w:pPr>
    <w:rPr>
      <w:rFonts w:ascii="Arial" w:eastAsia="Times New Roman" w:hAnsi="Arial"/>
    </w:rPr>
  </w:style>
  <w:style w:type="character" w:customStyle="1" w:styleId="940">
    <w:name w:val="Знак Знак94"/>
    <w:uiPriority w:val="99"/>
    <w:rsid w:val="00650B00"/>
    <w:rPr>
      <w:rFonts w:ascii="Times New Roman" w:hAnsi="Times New Roman"/>
      <w:sz w:val="24"/>
    </w:rPr>
  </w:style>
  <w:style w:type="character" w:customStyle="1" w:styleId="1340">
    <w:name w:val="Знак Знак134"/>
    <w:uiPriority w:val="99"/>
    <w:locked/>
    <w:rsid w:val="00650B00"/>
    <w:rPr>
      <w:rFonts w:ascii="Arial" w:hAnsi="Arial"/>
      <w:b/>
      <w:kern w:val="32"/>
      <w:sz w:val="32"/>
      <w:lang w:val="ru-RU" w:eastAsia="ru-RU"/>
    </w:rPr>
  </w:style>
  <w:style w:type="character" w:customStyle="1" w:styleId="bibliocaption1">
    <w:name w:val="bibliocaption1"/>
    <w:uiPriority w:val="99"/>
    <w:qFormat/>
    <w:rsid w:val="00650B00"/>
    <w:rPr>
      <w:rFonts w:ascii="Verdana" w:hAnsi="Verdana"/>
      <w:b/>
      <w:color w:val="080000"/>
      <w:sz w:val="22"/>
      <w:u w:val="none"/>
    </w:rPr>
  </w:style>
  <w:style w:type="paragraph" w:customStyle="1" w:styleId="affffffffff0">
    <w:name w:val="Знак Знак Знак Знак Знак Знак Знак Знак Знак"/>
    <w:basedOn w:val="a2"/>
    <w:uiPriority w:val="99"/>
    <w:qFormat/>
    <w:rsid w:val="00650B00"/>
    <w:pPr>
      <w:widowControl/>
      <w:snapToGrid/>
      <w:spacing w:before="0" w:after="160" w:line="240" w:lineRule="exact"/>
    </w:pPr>
    <w:rPr>
      <w:rFonts w:ascii="Verdana" w:eastAsia="Times New Roman" w:hAnsi="Verdana" w:cs="Verdana"/>
      <w:sz w:val="20"/>
      <w:lang w:val="en-US" w:eastAsia="en-US"/>
    </w:rPr>
  </w:style>
  <w:style w:type="paragraph" w:customStyle="1" w:styleId="affffffffff1">
    <w:name w:val="ͮ𬠫"/>
    <w:uiPriority w:val="99"/>
    <w:qFormat/>
    <w:rsid w:val="00650B00"/>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basedOn w:val="a3"/>
    <w:uiPriority w:val="99"/>
    <w:qFormat/>
    <w:rsid w:val="00650B00"/>
    <w:rPr>
      <w:rFonts w:cs="Times New Roman"/>
    </w:rPr>
  </w:style>
  <w:style w:type="character" w:customStyle="1" w:styleId="ft1067">
    <w:name w:val="ft1067"/>
    <w:basedOn w:val="a3"/>
    <w:uiPriority w:val="99"/>
    <w:qFormat/>
    <w:rsid w:val="00650B00"/>
    <w:rPr>
      <w:rFonts w:cs="Times New Roman"/>
    </w:rPr>
  </w:style>
  <w:style w:type="character" w:customStyle="1" w:styleId="ft1144">
    <w:name w:val="ft1144"/>
    <w:basedOn w:val="a3"/>
    <w:uiPriority w:val="99"/>
    <w:qFormat/>
    <w:rsid w:val="00650B00"/>
    <w:rPr>
      <w:rFonts w:cs="Times New Roman"/>
    </w:rPr>
  </w:style>
  <w:style w:type="character" w:customStyle="1" w:styleId="ft1207">
    <w:name w:val="ft1207"/>
    <w:basedOn w:val="a3"/>
    <w:uiPriority w:val="99"/>
    <w:qFormat/>
    <w:rsid w:val="00650B00"/>
    <w:rPr>
      <w:rFonts w:cs="Times New Roman"/>
    </w:rPr>
  </w:style>
  <w:style w:type="character" w:customStyle="1" w:styleId="ft1213">
    <w:name w:val="ft1213"/>
    <w:basedOn w:val="a3"/>
    <w:uiPriority w:val="99"/>
    <w:qFormat/>
    <w:rsid w:val="00650B00"/>
    <w:rPr>
      <w:rFonts w:cs="Times New Roman"/>
    </w:rPr>
  </w:style>
  <w:style w:type="character" w:customStyle="1" w:styleId="ft1214">
    <w:name w:val="ft1214"/>
    <w:basedOn w:val="a3"/>
    <w:uiPriority w:val="99"/>
    <w:qFormat/>
    <w:rsid w:val="00650B00"/>
    <w:rPr>
      <w:rFonts w:cs="Times New Roman"/>
    </w:rPr>
  </w:style>
  <w:style w:type="character" w:customStyle="1" w:styleId="ft1289">
    <w:name w:val="ft1289"/>
    <w:basedOn w:val="a3"/>
    <w:uiPriority w:val="99"/>
    <w:qFormat/>
    <w:rsid w:val="00650B00"/>
    <w:rPr>
      <w:rFonts w:cs="Times New Roman"/>
    </w:rPr>
  </w:style>
  <w:style w:type="character" w:customStyle="1" w:styleId="ft1311">
    <w:name w:val="ft1311"/>
    <w:basedOn w:val="a3"/>
    <w:uiPriority w:val="99"/>
    <w:qFormat/>
    <w:rsid w:val="00650B00"/>
    <w:rPr>
      <w:rFonts w:cs="Times New Roman"/>
    </w:rPr>
  </w:style>
  <w:style w:type="character" w:customStyle="1" w:styleId="ft3008">
    <w:name w:val="ft3008"/>
    <w:basedOn w:val="a3"/>
    <w:uiPriority w:val="99"/>
    <w:qFormat/>
    <w:rsid w:val="00650B00"/>
    <w:rPr>
      <w:rFonts w:cs="Times New Roman"/>
    </w:rPr>
  </w:style>
  <w:style w:type="character" w:customStyle="1" w:styleId="ft3181">
    <w:name w:val="ft3181"/>
    <w:basedOn w:val="a3"/>
    <w:uiPriority w:val="99"/>
    <w:qFormat/>
    <w:rsid w:val="00650B00"/>
    <w:rPr>
      <w:rFonts w:cs="Times New Roman"/>
    </w:rPr>
  </w:style>
  <w:style w:type="character" w:customStyle="1" w:styleId="ft722">
    <w:name w:val="ft722"/>
    <w:basedOn w:val="a3"/>
    <w:uiPriority w:val="99"/>
    <w:qFormat/>
    <w:rsid w:val="00650B00"/>
    <w:rPr>
      <w:rFonts w:cs="Times New Roman"/>
    </w:rPr>
  </w:style>
  <w:style w:type="character" w:customStyle="1" w:styleId="ft728">
    <w:name w:val="ft728"/>
    <w:basedOn w:val="a3"/>
    <w:uiPriority w:val="99"/>
    <w:qFormat/>
    <w:rsid w:val="00650B00"/>
    <w:rPr>
      <w:rFonts w:cs="Times New Roman"/>
    </w:rPr>
  </w:style>
  <w:style w:type="character" w:customStyle="1" w:styleId="ft730">
    <w:name w:val="ft730"/>
    <w:basedOn w:val="a3"/>
    <w:uiPriority w:val="99"/>
    <w:qFormat/>
    <w:rsid w:val="00650B00"/>
    <w:rPr>
      <w:rFonts w:cs="Times New Roman"/>
    </w:rPr>
  </w:style>
  <w:style w:type="character" w:customStyle="1" w:styleId="ft72">
    <w:name w:val="ft72"/>
    <w:basedOn w:val="a3"/>
    <w:uiPriority w:val="99"/>
    <w:qFormat/>
    <w:rsid w:val="00650B00"/>
    <w:rPr>
      <w:rFonts w:cs="Times New Roman"/>
    </w:rPr>
  </w:style>
  <w:style w:type="character" w:customStyle="1" w:styleId="ft731">
    <w:name w:val="ft731"/>
    <w:basedOn w:val="a3"/>
    <w:uiPriority w:val="99"/>
    <w:qFormat/>
    <w:rsid w:val="00650B00"/>
    <w:rPr>
      <w:rFonts w:cs="Times New Roman"/>
    </w:rPr>
  </w:style>
  <w:style w:type="character" w:customStyle="1" w:styleId="ft732">
    <w:name w:val="ft732"/>
    <w:basedOn w:val="a3"/>
    <w:uiPriority w:val="99"/>
    <w:qFormat/>
    <w:rsid w:val="00650B00"/>
    <w:rPr>
      <w:rFonts w:cs="Times New Roman"/>
    </w:rPr>
  </w:style>
  <w:style w:type="character" w:customStyle="1" w:styleId="ft735">
    <w:name w:val="ft735"/>
    <w:basedOn w:val="a3"/>
    <w:uiPriority w:val="99"/>
    <w:qFormat/>
    <w:rsid w:val="00650B00"/>
    <w:rPr>
      <w:rFonts w:cs="Times New Roman"/>
    </w:rPr>
  </w:style>
  <w:style w:type="character" w:customStyle="1" w:styleId="ft738">
    <w:name w:val="ft738"/>
    <w:basedOn w:val="a3"/>
    <w:uiPriority w:val="99"/>
    <w:qFormat/>
    <w:rsid w:val="00650B00"/>
    <w:rPr>
      <w:rFonts w:cs="Times New Roman"/>
    </w:rPr>
  </w:style>
  <w:style w:type="character" w:customStyle="1" w:styleId="ft747">
    <w:name w:val="ft747"/>
    <w:basedOn w:val="a3"/>
    <w:uiPriority w:val="99"/>
    <w:qFormat/>
    <w:rsid w:val="00650B00"/>
    <w:rPr>
      <w:rFonts w:cs="Times New Roman"/>
    </w:rPr>
  </w:style>
  <w:style w:type="character" w:customStyle="1" w:styleId="ft758">
    <w:name w:val="ft758"/>
    <w:basedOn w:val="a3"/>
    <w:uiPriority w:val="99"/>
    <w:qFormat/>
    <w:rsid w:val="00650B00"/>
    <w:rPr>
      <w:rFonts w:cs="Times New Roman"/>
    </w:rPr>
  </w:style>
  <w:style w:type="paragraph" w:customStyle="1" w:styleId="Picture">
    <w:name w:val="Picture"/>
    <w:basedOn w:val="a2"/>
    <w:next w:val="a2"/>
    <w:uiPriority w:val="99"/>
    <w:qFormat/>
    <w:rsid w:val="00650B00"/>
    <w:pPr>
      <w:widowControl/>
      <w:autoSpaceDE w:val="0"/>
      <w:autoSpaceDN w:val="0"/>
      <w:adjustRightInd w:val="0"/>
      <w:snapToGrid/>
      <w:spacing w:before="0" w:after="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650B00"/>
    <w:rPr>
      <w:color w:val="auto"/>
      <w:lang w:val="en-US" w:eastAsia="en-US"/>
    </w:rPr>
  </w:style>
  <w:style w:type="paragraph" w:customStyle="1" w:styleId="1fffff7">
    <w:name w:val="Çàãîëîâîê 1"/>
    <w:basedOn w:val="Default"/>
    <w:next w:val="Default"/>
    <w:uiPriority w:val="99"/>
    <w:qFormat/>
    <w:rsid w:val="00650B00"/>
    <w:rPr>
      <w:color w:val="auto"/>
      <w:lang w:val="en-US" w:eastAsia="en-US"/>
    </w:rPr>
  </w:style>
  <w:style w:type="character" w:customStyle="1" w:styleId="ft2100">
    <w:name w:val="ft2100"/>
    <w:basedOn w:val="a3"/>
    <w:uiPriority w:val="99"/>
    <w:qFormat/>
    <w:rsid w:val="00650B00"/>
    <w:rPr>
      <w:rFonts w:cs="Times New Roman"/>
    </w:rPr>
  </w:style>
  <w:style w:type="character" w:customStyle="1" w:styleId="ft2109">
    <w:name w:val="ft2109"/>
    <w:basedOn w:val="a3"/>
    <w:uiPriority w:val="99"/>
    <w:qFormat/>
    <w:rsid w:val="00650B00"/>
    <w:rPr>
      <w:rFonts w:cs="Times New Roman"/>
    </w:rPr>
  </w:style>
  <w:style w:type="character" w:customStyle="1" w:styleId="ft2121">
    <w:name w:val="ft2121"/>
    <w:basedOn w:val="a3"/>
    <w:uiPriority w:val="99"/>
    <w:qFormat/>
    <w:rsid w:val="00650B00"/>
    <w:rPr>
      <w:rFonts w:cs="Times New Roman"/>
    </w:rPr>
  </w:style>
  <w:style w:type="character" w:customStyle="1" w:styleId="ft2130">
    <w:name w:val="ft2130"/>
    <w:basedOn w:val="a3"/>
    <w:uiPriority w:val="99"/>
    <w:qFormat/>
    <w:rsid w:val="00650B00"/>
    <w:rPr>
      <w:rFonts w:cs="Times New Roman"/>
    </w:rPr>
  </w:style>
  <w:style w:type="character" w:customStyle="1" w:styleId="ft24421">
    <w:name w:val="ft24421"/>
    <w:uiPriority w:val="99"/>
    <w:qFormat/>
    <w:rsid w:val="00650B00"/>
    <w:rPr>
      <w:rFonts w:ascii="Times" w:hAnsi="Times"/>
      <w:b/>
      <w:color w:val="000000"/>
      <w:spacing w:val="15"/>
      <w:sz w:val="27"/>
    </w:rPr>
  </w:style>
  <w:style w:type="paragraph" w:customStyle="1" w:styleId="affffffffff2">
    <w:name w:val="Стиль для методичек"/>
    <w:basedOn w:val="a2"/>
    <w:uiPriority w:val="99"/>
    <w:qFormat/>
    <w:rsid w:val="00650B00"/>
    <w:pPr>
      <w:widowControl/>
      <w:snapToGrid/>
      <w:spacing w:before="0" w:after="0"/>
      <w:ind w:left="284" w:firstLine="340"/>
      <w:jc w:val="both"/>
    </w:pPr>
    <w:rPr>
      <w:rFonts w:ascii="Calibri" w:eastAsia="Times New Roman" w:hAnsi="Calibri" w:cs="Calibri"/>
      <w:sz w:val="28"/>
      <w:szCs w:val="28"/>
    </w:rPr>
  </w:style>
  <w:style w:type="paragraph" w:customStyle="1" w:styleId="Preformatted">
    <w:name w:val="Preformatted"/>
    <w:basedOn w:val="a2"/>
    <w:uiPriority w:val="99"/>
    <w:qFormat/>
    <w:rsid w:val="00650B00"/>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napToGrid/>
      <w:spacing w:before="0" w:after="0"/>
    </w:pPr>
    <w:rPr>
      <w:rFonts w:ascii="Courier New" w:eastAsia="Times New Roman" w:hAnsi="Courier New" w:cs="Courier New"/>
      <w:sz w:val="20"/>
      <w:lang w:eastAsia="ar-SA"/>
    </w:rPr>
  </w:style>
  <w:style w:type="character" w:customStyle="1" w:styleId="FontStyle49">
    <w:name w:val="Font Style49"/>
    <w:uiPriority w:val="99"/>
    <w:qFormat/>
    <w:rsid w:val="00650B00"/>
    <w:rPr>
      <w:rFonts w:ascii="Times New Roman" w:hAnsi="Times New Roman"/>
      <w:i/>
      <w:sz w:val="26"/>
    </w:rPr>
  </w:style>
  <w:style w:type="character" w:customStyle="1" w:styleId="rvts9">
    <w:name w:val="rvts9"/>
    <w:basedOn w:val="a3"/>
    <w:uiPriority w:val="99"/>
    <w:qFormat/>
    <w:rsid w:val="00650B00"/>
    <w:rPr>
      <w:rFonts w:cs="Times New Roman"/>
    </w:rPr>
  </w:style>
  <w:style w:type="character" w:customStyle="1" w:styleId="rvts15">
    <w:name w:val="rvts15"/>
    <w:basedOn w:val="a3"/>
    <w:uiPriority w:val="99"/>
    <w:qFormat/>
    <w:rsid w:val="00650B00"/>
    <w:rPr>
      <w:rFonts w:cs="Times New Roman"/>
    </w:rPr>
  </w:style>
  <w:style w:type="paragraph" w:customStyle="1" w:styleId="2TimesNewW1">
    <w:name w:val="Стиль Заголовок 2 + Times New (W1)"/>
    <w:basedOn w:val="20"/>
    <w:uiPriority w:val="99"/>
    <w:qFormat/>
    <w:rsid w:val="00650B00"/>
    <w:pPr>
      <w:keepNext/>
      <w:tabs>
        <w:tab w:val="clear" w:pos="567"/>
        <w:tab w:val="clear" w:pos="680"/>
        <w:tab w:val="clear" w:pos="1106"/>
        <w:tab w:val="clear" w:pos="1729"/>
        <w:tab w:val="clear" w:pos="7002"/>
      </w:tabs>
      <w:autoSpaceDE/>
      <w:autoSpaceDN/>
      <w:adjustRightInd/>
      <w:spacing w:line="312" w:lineRule="auto"/>
      <w:ind w:firstLine="454"/>
      <w:jc w:val="right"/>
    </w:pPr>
    <w:rPr>
      <w:rFonts w:ascii="Times New Roman" w:hAnsi="Times New Roman"/>
      <w:bCs/>
      <w:caps/>
      <w:sz w:val="24"/>
      <w:szCs w:val="24"/>
    </w:rPr>
  </w:style>
  <w:style w:type="paragraph" w:customStyle="1" w:styleId="consplusnormal1">
    <w:name w:val="consplusnormal"/>
    <w:basedOn w:val="a2"/>
    <w:uiPriority w:val="99"/>
    <w:qFormat/>
    <w:rsid w:val="00650B00"/>
    <w:pPr>
      <w:widowControl/>
      <w:snapToGrid/>
      <w:spacing w:beforeAutospacing="1" w:afterAutospacing="1"/>
    </w:pPr>
    <w:rPr>
      <w:rFonts w:eastAsia="Times New Roman"/>
      <w:szCs w:val="24"/>
    </w:rPr>
  </w:style>
  <w:style w:type="paragraph" w:customStyle="1" w:styleId="1125">
    <w:name w:val="Стиль Заголовок 1 + по ширине Первая строка:  125 см"/>
    <w:basedOn w:val="10"/>
    <w:uiPriority w:val="99"/>
    <w:qFormat/>
    <w:rsid w:val="00650B00"/>
    <w:pPr>
      <w:keepNext/>
      <w:shd w:val="clear" w:color="auto" w:fill="FFFFFF"/>
      <w:tabs>
        <w:tab w:val="clear" w:pos="567"/>
        <w:tab w:val="clear" w:pos="680"/>
        <w:tab w:val="clear" w:pos="1106"/>
        <w:tab w:val="clear" w:pos="1729"/>
        <w:tab w:val="clear" w:pos="7002"/>
      </w:tabs>
      <w:autoSpaceDE/>
      <w:autoSpaceDN/>
      <w:adjustRightInd/>
      <w:spacing w:line="312" w:lineRule="auto"/>
      <w:ind w:firstLine="454"/>
      <w:jc w:val="left"/>
    </w:pPr>
    <w:rPr>
      <w:rFonts w:ascii="Times New Roman ??????????" w:hAnsi="Times New Roman ??????????"/>
      <w:b/>
      <w:bCs/>
      <w:caps/>
      <w:sz w:val="24"/>
      <w:szCs w:val="24"/>
    </w:rPr>
  </w:style>
  <w:style w:type="paragraph" w:customStyle="1" w:styleId="1fffff8">
    <w:name w:val="Стиль Заголовок 1"/>
    <w:basedOn w:val="10"/>
    <w:uiPriority w:val="99"/>
    <w:qFormat/>
    <w:rsid w:val="00650B00"/>
    <w:pPr>
      <w:keepNext/>
      <w:shd w:val="clear" w:color="auto" w:fill="FFFFFF"/>
      <w:tabs>
        <w:tab w:val="clear" w:pos="567"/>
        <w:tab w:val="clear" w:pos="680"/>
        <w:tab w:val="clear" w:pos="1106"/>
        <w:tab w:val="clear" w:pos="1729"/>
        <w:tab w:val="clear" w:pos="7002"/>
      </w:tabs>
      <w:autoSpaceDE/>
      <w:autoSpaceDN/>
      <w:adjustRightInd/>
      <w:spacing w:line="312" w:lineRule="auto"/>
      <w:ind w:firstLine="454"/>
      <w:jc w:val="left"/>
    </w:pPr>
    <w:rPr>
      <w:rFonts w:ascii="Times New Roman ??????????" w:hAnsi="Times New Roman ??????????"/>
      <w:b/>
      <w:bCs/>
      <w:caps/>
      <w:sz w:val="24"/>
      <w:szCs w:val="24"/>
    </w:rPr>
  </w:style>
  <w:style w:type="paragraph" w:customStyle="1" w:styleId="211pt">
    <w:name w:val="Стиль Заголовок 2 + 11 pt не курсив Авто все прописные"/>
    <w:basedOn w:val="20"/>
    <w:uiPriority w:val="99"/>
    <w:qFormat/>
    <w:rsid w:val="00650B00"/>
    <w:pPr>
      <w:keepNext/>
      <w:tabs>
        <w:tab w:val="clear" w:pos="567"/>
        <w:tab w:val="clear" w:pos="680"/>
        <w:tab w:val="clear" w:pos="1106"/>
        <w:tab w:val="clear" w:pos="1729"/>
        <w:tab w:val="clear" w:pos="7002"/>
      </w:tabs>
      <w:autoSpaceDE/>
      <w:autoSpaceDN/>
      <w:adjustRightInd/>
      <w:spacing w:line="312" w:lineRule="auto"/>
      <w:ind w:firstLine="454"/>
      <w:jc w:val="center"/>
    </w:pPr>
    <w:rPr>
      <w:rFonts w:ascii="Times New Roman" w:hAnsi="Times New Roman" w:cs="Arial"/>
      <w:b/>
      <w:bCs/>
      <w:i/>
      <w:sz w:val="24"/>
      <w:szCs w:val="24"/>
    </w:rPr>
  </w:style>
  <w:style w:type="paragraph" w:customStyle="1" w:styleId="1fffff9">
    <w:name w:val="Стиль Заголовок 1 + Авто"/>
    <w:basedOn w:val="10"/>
    <w:link w:val="1fffffa"/>
    <w:uiPriority w:val="99"/>
    <w:qFormat/>
    <w:rsid w:val="00650B00"/>
    <w:pPr>
      <w:keepNext/>
      <w:shd w:val="clear" w:color="auto" w:fill="FFFFFF"/>
      <w:tabs>
        <w:tab w:val="clear" w:pos="567"/>
        <w:tab w:val="clear" w:pos="680"/>
        <w:tab w:val="clear" w:pos="1106"/>
        <w:tab w:val="clear" w:pos="1729"/>
        <w:tab w:val="clear" w:pos="7002"/>
      </w:tabs>
      <w:autoSpaceDE/>
      <w:autoSpaceDN/>
      <w:adjustRightInd/>
      <w:spacing w:line="312" w:lineRule="auto"/>
      <w:ind w:firstLine="454"/>
      <w:jc w:val="left"/>
    </w:pPr>
    <w:rPr>
      <w:rFonts w:ascii="Times New Roman ??????????" w:hAnsi="Times New Roman ??????????"/>
      <w:b/>
      <w:caps/>
      <w:color w:val="000000"/>
      <w:spacing w:val="1"/>
      <w:sz w:val="24"/>
    </w:rPr>
  </w:style>
  <w:style w:type="character" w:customStyle="1" w:styleId="1fffffa">
    <w:name w:val="Стиль Заголовок 1 + Авто Знак"/>
    <w:link w:val="1fffff9"/>
    <w:uiPriority w:val="99"/>
    <w:qFormat/>
    <w:locked/>
    <w:rsid w:val="00650B00"/>
    <w:rPr>
      <w:rFonts w:ascii="Times New Roman ??????????" w:eastAsia="Calibri" w:hAnsi="Times New Roman ??????????" w:cs="Times New Roman"/>
      <w:b/>
      <w:caps/>
      <w:color w:val="000000"/>
      <w:spacing w:val="1"/>
      <w:sz w:val="24"/>
      <w:szCs w:val="20"/>
      <w:shd w:val="clear" w:color="auto" w:fill="FFFFFF"/>
      <w:lang w:eastAsia="ru-RU"/>
    </w:rPr>
  </w:style>
  <w:style w:type="paragraph" w:customStyle="1" w:styleId="2ffff">
    <w:name w:val="ЗАГ 2 УМК"/>
    <w:basedOn w:val="20"/>
    <w:uiPriority w:val="99"/>
    <w:qFormat/>
    <w:rsid w:val="00650B00"/>
    <w:pPr>
      <w:keepLines/>
      <w:tabs>
        <w:tab w:val="clear" w:pos="567"/>
        <w:tab w:val="clear" w:pos="680"/>
        <w:tab w:val="clear" w:pos="1106"/>
        <w:tab w:val="clear" w:pos="1729"/>
        <w:tab w:val="clear" w:pos="7002"/>
      </w:tabs>
      <w:autoSpaceDE/>
      <w:autoSpaceDN/>
      <w:adjustRightInd/>
      <w:spacing w:line="360" w:lineRule="auto"/>
      <w:ind w:left="-567" w:right="-675" w:firstLine="567"/>
    </w:pPr>
    <w:rPr>
      <w:rFonts w:ascii="Times New Roman" w:hAnsi="Times New Roman"/>
      <w:bCs/>
      <w:iCs/>
      <w:sz w:val="28"/>
      <w:szCs w:val="28"/>
    </w:rPr>
  </w:style>
  <w:style w:type="character" w:customStyle="1" w:styleId="ft401">
    <w:name w:val="ft401"/>
    <w:basedOn w:val="a3"/>
    <w:uiPriority w:val="99"/>
    <w:qFormat/>
    <w:rsid w:val="00650B00"/>
    <w:rPr>
      <w:rFonts w:cs="Times New Roman"/>
    </w:rPr>
  </w:style>
  <w:style w:type="character" w:customStyle="1" w:styleId="ft404">
    <w:name w:val="ft404"/>
    <w:basedOn w:val="a3"/>
    <w:uiPriority w:val="99"/>
    <w:qFormat/>
    <w:rsid w:val="00650B00"/>
    <w:rPr>
      <w:rFonts w:cs="Times New Roman"/>
    </w:rPr>
  </w:style>
  <w:style w:type="character" w:customStyle="1" w:styleId="ft2">
    <w:name w:val="ft2"/>
    <w:basedOn w:val="a3"/>
    <w:uiPriority w:val="99"/>
    <w:qFormat/>
    <w:rsid w:val="00650B00"/>
    <w:rPr>
      <w:rFonts w:cs="Times New Roman"/>
    </w:rPr>
  </w:style>
  <w:style w:type="character" w:customStyle="1" w:styleId="ft405">
    <w:name w:val="ft405"/>
    <w:basedOn w:val="a3"/>
    <w:uiPriority w:val="99"/>
    <w:qFormat/>
    <w:rsid w:val="00650B00"/>
    <w:rPr>
      <w:rFonts w:cs="Times New Roman"/>
    </w:rPr>
  </w:style>
  <w:style w:type="character" w:customStyle="1" w:styleId="ft407">
    <w:name w:val="ft407"/>
    <w:basedOn w:val="a3"/>
    <w:uiPriority w:val="99"/>
    <w:qFormat/>
    <w:rsid w:val="00650B00"/>
    <w:rPr>
      <w:rFonts w:cs="Times New Roman"/>
    </w:rPr>
  </w:style>
  <w:style w:type="character" w:customStyle="1" w:styleId="ft411">
    <w:name w:val="ft411"/>
    <w:basedOn w:val="a3"/>
    <w:uiPriority w:val="99"/>
    <w:qFormat/>
    <w:rsid w:val="00650B00"/>
    <w:rPr>
      <w:rFonts w:cs="Times New Roman"/>
    </w:rPr>
  </w:style>
  <w:style w:type="character" w:customStyle="1" w:styleId="ft416">
    <w:name w:val="ft416"/>
    <w:basedOn w:val="a3"/>
    <w:uiPriority w:val="99"/>
    <w:qFormat/>
    <w:rsid w:val="00650B00"/>
    <w:rPr>
      <w:rFonts w:cs="Times New Roman"/>
    </w:rPr>
  </w:style>
  <w:style w:type="character" w:customStyle="1" w:styleId="ft438">
    <w:name w:val="ft438"/>
    <w:basedOn w:val="a3"/>
    <w:uiPriority w:val="99"/>
    <w:qFormat/>
    <w:rsid w:val="00650B00"/>
    <w:rPr>
      <w:rFonts w:cs="Times New Roman"/>
    </w:rPr>
  </w:style>
  <w:style w:type="character" w:customStyle="1" w:styleId="ft461">
    <w:name w:val="ft461"/>
    <w:basedOn w:val="a3"/>
    <w:uiPriority w:val="99"/>
    <w:qFormat/>
    <w:rsid w:val="00650B00"/>
    <w:rPr>
      <w:rFonts w:cs="Times New Roman"/>
    </w:rPr>
  </w:style>
  <w:style w:type="character" w:customStyle="1" w:styleId="ft485">
    <w:name w:val="ft485"/>
    <w:basedOn w:val="a3"/>
    <w:uiPriority w:val="99"/>
    <w:qFormat/>
    <w:rsid w:val="00650B00"/>
    <w:rPr>
      <w:rFonts w:cs="Times New Roman"/>
    </w:rPr>
  </w:style>
  <w:style w:type="character" w:customStyle="1" w:styleId="ft507">
    <w:name w:val="ft507"/>
    <w:basedOn w:val="a3"/>
    <w:uiPriority w:val="99"/>
    <w:qFormat/>
    <w:rsid w:val="00650B00"/>
    <w:rPr>
      <w:rFonts w:cs="Times New Roman"/>
    </w:rPr>
  </w:style>
  <w:style w:type="character" w:customStyle="1" w:styleId="ft464">
    <w:name w:val="ft464"/>
    <w:basedOn w:val="a3"/>
    <w:uiPriority w:val="99"/>
    <w:qFormat/>
    <w:rsid w:val="00650B00"/>
    <w:rPr>
      <w:rFonts w:cs="Times New Roman"/>
    </w:rPr>
  </w:style>
  <w:style w:type="character" w:customStyle="1" w:styleId="ft515">
    <w:name w:val="ft515"/>
    <w:basedOn w:val="a3"/>
    <w:uiPriority w:val="99"/>
    <w:qFormat/>
    <w:rsid w:val="00650B00"/>
    <w:rPr>
      <w:rFonts w:cs="Times New Roman"/>
    </w:rPr>
  </w:style>
  <w:style w:type="character" w:customStyle="1" w:styleId="ft518">
    <w:name w:val="ft518"/>
    <w:basedOn w:val="a3"/>
    <w:uiPriority w:val="99"/>
    <w:qFormat/>
    <w:rsid w:val="00650B00"/>
    <w:rPr>
      <w:rFonts w:cs="Times New Roman"/>
    </w:rPr>
  </w:style>
  <w:style w:type="character" w:customStyle="1" w:styleId="ft521">
    <w:name w:val="ft521"/>
    <w:basedOn w:val="a3"/>
    <w:uiPriority w:val="99"/>
    <w:qFormat/>
    <w:rsid w:val="00650B00"/>
    <w:rPr>
      <w:rFonts w:cs="Times New Roman"/>
    </w:rPr>
  </w:style>
  <w:style w:type="character" w:customStyle="1" w:styleId="ft525">
    <w:name w:val="ft525"/>
    <w:basedOn w:val="a3"/>
    <w:uiPriority w:val="99"/>
    <w:qFormat/>
    <w:rsid w:val="00650B00"/>
    <w:rPr>
      <w:rFonts w:cs="Times New Roman"/>
    </w:rPr>
  </w:style>
  <w:style w:type="character" w:customStyle="1" w:styleId="ft549">
    <w:name w:val="ft549"/>
    <w:basedOn w:val="a3"/>
    <w:uiPriority w:val="99"/>
    <w:qFormat/>
    <w:rsid w:val="00650B00"/>
    <w:rPr>
      <w:rFonts w:cs="Times New Roman"/>
    </w:rPr>
  </w:style>
  <w:style w:type="character" w:customStyle="1" w:styleId="ft554">
    <w:name w:val="ft554"/>
    <w:basedOn w:val="a3"/>
    <w:uiPriority w:val="99"/>
    <w:qFormat/>
    <w:rsid w:val="00650B00"/>
    <w:rPr>
      <w:rFonts w:cs="Times New Roman"/>
    </w:rPr>
  </w:style>
  <w:style w:type="character" w:customStyle="1" w:styleId="ft557">
    <w:name w:val="ft557"/>
    <w:basedOn w:val="a3"/>
    <w:uiPriority w:val="99"/>
    <w:qFormat/>
    <w:rsid w:val="00650B00"/>
    <w:rPr>
      <w:rFonts w:cs="Times New Roman"/>
    </w:rPr>
  </w:style>
  <w:style w:type="character" w:customStyle="1" w:styleId="ft561">
    <w:name w:val="ft561"/>
    <w:basedOn w:val="a3"/>
    <w:uiPriority w:val="99"/>
    <w:qFormat/>
    <w:rsid w:val="00650B00"/>
    <w:rPr>
      <w:rFonts w:cs="Times New Roman"/>
    </w:rPr>
  </w:style>
  <w:style w:type="character" w:customStyle="1" w:styleId="ft565">
    <w:name w:val="ft565"/>
    <w:basedOn w:val="a3"/>
    <w:uiPriority w:val="99"/>
    <w:qFormat/>
    <w:rsid w:val="00650B00"/>
    <w:rPr>
      <w:rFonts w:cs="Times New Roman"/>
    </w:rPr>
  </w:style>
  <w:style w:type="character" w:customStyle="1" w:styleId="ft570">
    <w:name w:val="ft570"/>
    <w:basedOn w:val="a3"/>
    <w:uiPriority w:val="99"/>
    <w:qFormat/>
    <w:rsid w:val="00650B00"/>
    <w:rPr>
      <w:rFonts w:cs="Times New Roman"/>
    </w:rPr>
  </w:style>
  <w:style w:type="character" w:customStyle="1" w:styleId="ft594">
    <w:name w:val="ft594"/>
    <w:basedOn w:val="a3"/>
    <w:uiPriority w:val="99"/>
    <w:qFormat/>
    <w:rsid w:val="00650B00"/>
    <w:rPr>
      <w:rFonts w:cs="Times New Roman"/>
    </w:rPr>
  </w:style>
  <w:style w:type="character" w:customStyle="1" w:styleId="ft600">
    <w:name w:val="ft600"/>
    <w:basedOn w:val="a3"/>
    <w:uiPriority w:val="99"/>
    <w:qFormat/>
    <w:rsid w:val="00650B00"/>
    <w:rPr>
      <w:rFonts w:cs="Times New Roman"/>
    </w:rPr>
  </w:style>
  <w:style w:type="character" w:customStyle="1" w:styleId="ft625">
    <w:name w:val="ft625"/>
    <w:basedOn w:val="a3"/>
    <w:uiPriority w:val="99"/>
    <w:qFormat/>
    <w:rsid w:val="00650B00"/>
    <w:rPr>
      <w:rFonts w:cs="Times New Roman"/>
    </w:rPr>
  </w:style>
  <w:style w:type="character" w:customStyle="1" w:styleId="ft646">
    <w:name w:val="ft646"/>
    <w:basedOn w:val="a3"/>
    <w:uiPriority w:val="99"/>
    <w:qFormat/>
    <w:rsid w:val="00650B00"/>
    <w:rPr>
      <w:rFonts w:cs="Times New Roman"/>
    </w:rPr>
  </w:style>
  <w:style w:type="character" w:customStyle="1" w:styleId="ft648">
    <w:name w:val="ft648"/>
    <w:basedOn w:val="a3"/>
    <w:uiPriority w:val="99"/>
    <w:qFormat/>
    <w:rsid w:val="00650B00"/>
    <w:rPr>
      <w:rFonts w:cs="Times New Roman"/>
    </w:rPr>
  </w:style>
  <w:style w:type="character" w:customStyle="1" w:styleId="ft650">
    <w:name w:val="ft650"/>
    <w:basedOn w:val="a3"/>
    <w:uiPriority w:val="99"/>
    <w:qFormat/>
    <w:rsid w:val="00650B00"/>
    <w:rPr>
      <w:rFonts w:cs="Times New Roman"/>
    </w:rPr>
  </w:style>
  <w:style w:type="character" w:customStyle="1" w:styleId="ft651">
    <w:name w:val="ft651"/>
    <w:basedOn w:val="a3"/>
    <w:uiPriority w:val="99"/>
    <w:qFormat/>
    <w:rsid w:val="00650B00"/>
    <w:rPr>
      <w:rFonts w:cs="Times New Roman"/>
    </w:rPr>
  </w:style>
  <w:style w:type="character" w:customStyle="1" w:styleId="ft654">
    <w:name w:val="ft654"/>
    <w:basedOn w:val="a3"/>
    <w:uiPriority w:val="99"/>
    <w:qFormat/>
    <w:rsid w:val="00650B00"/>
    <w:rPr>
      <w:rFonts w:cs="Times New Roman"/>
    </w:rPr>
  </w:style>
  <w:style w:type="character" w:customStyle="1" w:styleId="ft655">
    <w:name w:val="ft655"/>
    <w:basedOn w:val="a3"/>
    <w:uiPriority w:val="99"/>
    <w:qFormat/>
    <w:rsid w:val="00650B00"/>
    <w:rPr>
      <w:rFonts w:cs="Times New Roman"/>
    </w:rPr>
  </w:style>
  <w:style w:type="character" w:customStyle="1" w:styleId="ft674">
    <w:name w:val="ft674"/>
    <w:basedOn w:val="a3"/>
    <w:uiPriority w:val="99"/>
    <w:qFormat/>
    <w:rsid w:val="00650B00"/>
    <w:rPr>
      <w:rFonts w:cs="Times New Roman"/>
    </w:rPr>
  </w:style>
  <w:style w:type="character" w:customStyle="1" w:styleId="ft698">
    <w:name w:val="ft698"/>
    <w:basedOn w:val="a3"/>
    <w:uiPriority w:val="99"/>
    <w:qFormat/>
    <w:rsid w:val="00650B00"/>
    <w:rPr>
      <w:rFonts w:cs="Times New Roman"/>
    </w:rPr>
  </w:style>
  <w:style w:type="character" w:customStyle="1" w:styleId="ft709">
    <w:name w:val="ft709"/>
    <w:basedOn w:val="a3"/>
    <w:uiPriority w:val="99"/>
    <w:qFormat/>
    <w:rsid w:val="00650B00"/>
    <w:rPr>
      <w:rFonts w:cs="Times New Roman"/>
    </w:rPr>
  </w:style>
  <w:style w:type="character" w:customStyle="1" w:styleId="ft723">
    <w:name w:val="ft723"/>
    <w:basedOn w:val="a3"/>
    <w:uiPriority w:val="99"/>
    <w:qFormat/>
    <w:rsid w:val="00650B00"/>
    <w:rPr>
      <w:rFonts w:cs="Times New Roman"/>
    </w:rPr>
  </w:style>
  <w:style w:type="character" w:customStyle="1" w:styleId="ft746">
    <w:name w:val="ft746"/>
    <w:basedOn w:val="a3"/>
    <w:uiPriority w:val="99"/>
    <w:qFormat/>
    <w:rsid w:val="00650B00"/>
    <w:rPr>
      <w:rFonts w:cs="Times New Roman"/>
    </w:rPr>
  </w:style>
  <w:style w:type="character" w:customStyle="1" w:styleId="ft770">
    <w:name w:val="ft770"/>
    <w:basedOn w:val="a3"/>
    <w:uiPriority w:val="99"/>
    <w:qFormat/>
    <w:rsid w:val="00650B00"/>
    <w:rPr>
      <w:rFonts w:cs="Times New Roman"/>
    </w:rPr>
  </w:style>
  <w:style w:type="character" w:customStyle="1" w:styleId="ft772">
    <w:name w:val="ft772"/>
    <w:basedOn w:val="a3"/>
    <w:uiPriority w:val="99"/>
    <w:qFormat/>
    <w:rsid w:val="00650B00"/>
    <w:rPr>
      <w:rFonts w:cs="Times New Roman"/>
    </w:rPr>
  </w:style>
  <w:style w:type="character" w:customStyle="1" w:styleId="ft774">
    <w:name w:val="ft774"/>
    <w:basedOn w:val="a3"/>
    <w:uiPriority w:val="99"/>
    <w:qFormat/>
    <w:rsid w:val="00650B00"/>
    <w:rPr>
      <w:rFonts w:cs="Times New Roman"/>
    </w:rPr>
  </w:style>
  <w:style w:type="character" w:customStyle="1" w:styleId="ft777">
    <w:name w:val="ft777"/>
    <w:basedOn w:val="a3"/>
    <w:uiPriority w:val="99"/>
    <w:qFormat/>
    <w:rsid w:val="00650B00"/>
    <w:rPr>
      <w:rFonts w:cs="Times New Roman"/>
    </w:rPr>
  </w:style>
  <w:style w:type="character" w:customStyle="1" w:styleId="ft778">
    <w:name w:val="ft778"/>
    <w:basedOn w:val="a3"/>
    <w:uiPriority w:val="99"/>
    <w:qFormat/>
    <w:rsid w:val="00650B00"/>
    <w:rPr>
      <w:rFonts w:cs="Times New Roman"/>
    </w:rPr>
  </w:style>
  <w:style w:type="character" w:customStyle="1" w:styleId="ft780">
    <w:name w:val="ft780"/>
    <w:basedOn w:val="a3"/>
    <w:uiPriority w:val="99"/>
    <w:qFormat/>
    <w:rsid w:val="00650B00"/>
    <w:rPr>
      <w:rFonts w:cs="Times New Roman"/>
    </w:rPr>
  </w:style>
  <w:style w:type="character" w:customStyle="1" w:styleId="ft794">
    <w:name w:val="ft794"/>
    <w:basedOn w:val="a3"/>
    <w:uiPriority w:val="99"/>
    <w:qFormat/>
    <w:rsid w:val="00650B00"/>
    <w:rPr>
      <w:rFonts w:cs="Times New Roman"/>
    </w:rPr>
  </w:style>
  <w:style w:type="character" w:customStyle="1" w:styleId="ft813">
    <w:name w:val="ft813"/>
    <w:basedOn w:val="a3"/>
    <w:uiPriority w:val="99"/>
    <w:qFormat/>
    <w:rsid w:val="00650B00"/>
    <w:rPr>
      <w:rFonts w:cs="Times New Roman"/>
    </w:rPr>
  </w:style>
  <w:style w:type="character" w:customStyle="1" w:styleId="ft845">
    <w:name w:val="ft845"/>
    <w:basedOn w:val="a3"/>
    <w:uiPriority w:val="99"/>
    <w:qFormat/>
    <w:rsid w:val="00650B00"/>
    <w:rPr>
      <w:rFonts w:cs="Times New Roman"/>
    </w:rPr>
  </w:style>
  <w:style w:type="character" w:customStyle="1" w:styleId="ft846">
    <w:name w:val="ft846"/>
    <w:basedOn w:val="a3"/>
    <w:uiPriority w:val="99"/>
    <w:qFormat/>
    <w:rsid w:val="00650B00"/>
    <w:rPr>
      <w:rFonts w:cs="Times New Roman"/>
    </w:rPr>
  </w:style>
  <w:style w:type="character" w:customStyle="1" w:styleId="ft869">
    <w:name w:val="ft869"/>
    <w:basedOn w:val="a3"/>
    <w:uiPriority w:val="99"/>
    <w:qFormat/>
    <w:rsid w:val="00650B00"/>
    <w:rPr>
      <w:rFonts w:cs="Times New Roman"/>
    </w:rPr>
  </w:style>
  <w:style w:type="character" w:customStyle="1" w:styleId="ft345">
    <w:name w:val="ft345"/>
    <w:basedOn w:val="a3"/>
    <w:uiPriority w:val="99"/>
    <w:qFormat/>
    <w:rsid w:val="00650B00"/>
    <w:rPr>
      <w:rFonts w:cs="Times New Roman"/>
    </w:rPr>
  </w:style>
  <w:style w:type="character" w:customStyle="1" w:styleId="ft348">
    <w:name w:val="ft348"/>
    <w:basedOn w:val="a3"/>
    <w:uiPriority w:val="99"/>
    <w:qFormat/>
    <w:rsid w:val="00650B00"/>
    <w:rPr>
      <w:rFonts w:cs="Times New Roman"/>
    </w:rPr>
  </w:style>
  <w:style w:type="character" w:customStyle="1" w:styleId="ft350">
    <w:name w:val="ft350"/>
    <w:basedOn w:val="a3"/>
    <w:uiPriority w:val="99"/>
    <w:qFormat/>
    <w:rsid w:val="00650B00"/>
    <w:rPr>
      <w:rFonts w:cs="Times New Roman"/>
    </w:rPr>
  </w:style>
  <w:style w:type="character" w:customStyle="1" w:styleId="ft351">
    <w:name w:val="ft351"/>
    <w:basedOn w:val="a3"/>
    <w:uiPriority w:val="99"/>
    <w:qFormat/>
    <w:rsid w:val="00650B00"/>
    <w:rPr>
      <w:rFonts w:cs="Times New Roman"/>
    </w:rPr>
  </w:style>
  <w:style w:type="character" w:customStyle="1" w:styleId="ft353">
    <w:name w:val="ft353"/>
    <w:basedOn w:val="a3"/>
    <w:uiPriority w:val="99"/>
    <w:qFormat/>
    <w:rsid w:val="00650B00"/>
    <w:rPr>
      <w:rFonts w:cs="Times New Roman"/>
    </w:rPr>
  </w:style>
  <w:style w:type="character" w:customStyle="1" w:styleId="ft355">
    <w:name w:val="ft355"/>
    <w:basedOn w:val="a3"/>
    <w:uiPriority w:val="99"/>
    <w:qFormat/>
    <w:rsid w:val="00650B00"/>
    <w:rPr>
      <w:rFonts w:cs="Times New Roman"/>
    </w:rPr>
  </w:style>
  <w:style w:type="character" w:customStyle="1" w:styleId="ft372">
    <w:name w:val="ft372"/>
    <w:basedOn w:val="a3"/>
    <w:uiPriority w:val="99"/>
    <w:qFormat/>
    <w:rsid w:val="00650B00"/>
    <w:rPr>
      <w:rFonts w:cs="Times New Roman"/>
    </w:rPr>
  </w:style>
  <w:style w:type="character" w:customStyle="1" w:styleId="ft219">
    <w:name w:val="ft219"/>
    <w:basedOn w:val="a3"/>
    <w:uiPriority w:val="99"/>
    <w:qFormat/>
    <w:rsid w:val="00650B00"/>
    <w:rPr>
      <w:rFonts w:cs="Times New Roman"/>
    </w:rPr>
  </w:style>
  <w:style w:type="character" w:customStyle="1" w:styleId="ft255">
    <w:name w:val="ft255"/>
    <w:basedOn w:val="a3"/>
    <w:uiPriority w:val="99"/>
    <w:qFormat/>
    <w:rsid w:val="00650B00"/>
    <w:rPr>
      <w:rFonts w:cs="Times New Roman"/>
    </w:rPr>
  </w:style>
  <w:style w:type="character" w:customStyle="1" w:styleId="ft264">
    <w:name w:val="ft264"/>
    <w:basedOn w:val="a3"/>
    <w:uiPriority w:val="99"/>
    <w:qFormat/>
    <w:rsid w:val="00650B00"/>
    <w:rPr>
      <w:rFonts w:cs="Times New Roman"/>
    </w:rPr>
  </w:style>
  <w:style w:type="character" w:customStyle="1" w:styleId="ft269">
    <w:name w:val="ft269"/>
    <w:basedOn w:val="a3"/>
    <w:uiPriority w:val="99"/>
    <w:qFormat/>
    <w:rsid w:val="00650B00"/>
    <w:rPr>
      <w:rFonts w:cs="Times New Roman"/>
    </w:rPr>
  </w:style>
  <w:style w:type="character" w:customStyle="1" w:styleId="ft292">
    <w:name w:val="ft292"/>
    <w:basedOn w:val="a3"/>
    <w:uiPriority w:val="99"/>
    <w:qFormat/>
    <w:rsid w:val="00650B00"/>
    <w:rPr>
      <w:rFonts w:cs="Times New Roman"/>
    </w:rPr>
  </w:style>
  <w:style w:type="character" w:customStyle="1" w:styleId="ft300">
    <w:name w:val="ft300"/>
    <w:basedOn w:val="a3"/>
    <w:uiPriority w:val="99"/>
    <w:qFormat/>
    <w:rsid w:val="00650B00"/>
    <w:rPr>
      <w:rFonts w:cs="Times New Roman"/>
    </w:rPr>
  </w:style>
  <w:style w:type="character" w:customStyle="1" w:styleId="ft308">
    <w:name w:val="ft308"/>
    <w:basedOn w:val="a3"/>
    <w:uiPriority w:val="99"/>
    <w:qFormat/>
    <w:rsid w:val="00650B00"/>
    <w:rPr>
      <w:rFonts w:cs="Times New Roman"/>
    </w:rPr>
  </w:style>
  <w:style w:type="character" w:customStyle="1" w:styleId="ft334">
    <w:name w:val="ft334"/>
    <w:basedOn w:val="a3"/>
    <w:uiPriority w:val="99"/>
    <w:qFormat/>
    <w:rsid w:val="00650B00"/>
    <w:rPr>
      <w:rFonts w:cs="Times New Roman"/>
    </w:rPr>
  </w:style>
  <w:style w:type="character" w:customStyle="1" w:styleId="ft346">
    <w:name w:val="ft346"/>
    <w:basedOn w:val="a3"/>
    <w:uiPriority w:val="99"/>
    <w:qFormat/>
    <w:rsid w:val="00650B00"/>
    <w:rPr>
      <w:rFonts w:cs="Times New Roman"/>
    </w:rPr>
  </w:style>
  <w:style w:type="character" w:customStyle="1" w:styleId="ft3">
    <w:name w:val="ft3"/>
    <w:basedOn w:val="a3"/>
    <w:uiPriority w:val="99"/>
    <w:qFormat/>
    <w:rsid w:val="00650B00"/>
    <w:rPr>
      <w:rFonts w:cs="Times New Roman"/>
    </w:rPr>
  </w:style>
  <w:style w:type="character" w:customStyle="1" w:styleId="ft381">
    <w:name w:val="ft381"/>
    <w:basedOn w:val="a3"/>
    <w:uiPriority w:val="99"/>
    <w:qFormat/>
    <w:rsid w:val="00650B00"/>
    <w:rPr>
      <w:rFonts w:cs="Times New Roman"/>
    </w:rPr>
  </w:style>
  <w:style w:type="character" w:customStyle="1" w:styleId="ft391">
    <w:name w:val="ft391"/>
    <w:basedOn w:val="a3"/>
    <w:uiPriority w:val="99"/>
    <w:qFormat/>
    <w:rsid w:val="00650B00"/>
    <w:rPr>
      <w:rFonts w:cs="Times New Roman"/>
    </w:rPr>
  </w:style>
  <w:style w:type="character" w:customStyle="1" w:styleId="ft397">
    <w:name w:val="ft397"/>
    <w:basedOn w:val="a3"/>
    <w:uiPriority w:val="99"/>
    <w:qFormat/>
    <w:rsid w:val="00650B00"/>
    <w:rPr>
      <w:rFonts w:cs="Times New Roman"/>
    </w:rPr>
  </w:style>
  <w:style w:type="character" w:customStyle="1" w:styleId="ft176">
    <w:name w:val="ft176"/>
    <w:basedOn w:val="a3"/>
    <w:uiPriority w:val="99"/>
    <w:qFormat/>
    <w:rsid w:val="00650B00"/>
    <w:rPr>
      <w:rFonts w:cs="Times New Roman"/>
    </w:rPr>
  </w:style>
  <w:style w:type="character" w:customStyle="1" w:styleId="ft410">
    <w:name w:val="ft410"/>
    <w:basedOn w:val="a3"/>
    <w:uiPriority w:val="99"/>
    <w:qFormat/>
    <w:rsid w:val="00650B00"/>
    <w:rPr>
      <w:rFonts w:cs="Times New Roman"/>
    </w:rPr>
  </w:style>
  <w:style w:type="character" w:customStyle="1" w:styleId="ft421">
    <w:name w:val="ft421"/>
    <w:basedOn w:val="a3"/>
    <w:uiPriority w:val="99"/>
    <w:qFormat/>
    <w:rsid w:val="00650B00"/>
    <w:rPr>
      <w:rFonts w:cs="Times New Roman"/>
    </w:rPr>
  </w:style>
  <w:style w:type="character" w:customStyle="1" w:styleId="ft467">
    <w:name w:val="ft467"/>
    <w:basedOn w:val="a3"/>
    <w:uiPriority w:val="99"/>
    <w:qFormat/>
    <w:rsid w:val="00650B00"/>
    <w:rPr>
      <w:rFonts w:cs="Times New Roman"/>
    </w:rPr>
  </w:style>
  <w:style w:type="character" w:customStyle="1" w:styleId="ft479">
    <w:name w:val="ft479"/>
    <w:basedOn w:val="a3"/>
    <w:uiPriority w:val="99"/>
    <w:qFormat/>
    <w:rsid w:val="00650B00"/>
    <w:rPr>
      <w:rFonts w:cs="Times New Roman"/>
    </w:rPr>
  </w:style>
  <w:style w:type="character" w:customStyle="1" w:styleId="ft578">
    <w:name w:val="ft578"/>
    <w:basedOn w:val="a3"/>
    <w:uiPriority w:val="99"/>
    <w:qFormat/>
    <w:rsid w:val="00650B00"/>
    <w:rPr>
      <w:rFonts w:cs="Times New Roman"/>
    </w:rPr>
  </w:style>
  <w:style w:type="character" w:customStyle="1" w:styleId="ft624">
    <w:name w:val="ft624"/>
    <w:basedOn w:val="a3"/>
    <w:uiPriority w:val="99"/>
    <w:qFormat/>
    <w:rsid w:val="00650B00"/>
    <w:rPr>
      <w:rFonts w:cs="Times New Roman"/>
    </w:rPr>
  </w:style>
  <w:style w:type="character" w:customStyle="1" w:styleId="ft631">
    <w:name w:val="ft631"/>
    <w:basedOn w:val="a3"/>
    <w:uiPriority w:val="99"/>
    <w:qFormat/>
    <w:rsid w:val="00650B00"/>
    <w:rPr>
      <w:rFonts w:cs="Times New Roman"/>
    </w:rPr>
  </w:style>
  <w:style w:type="character" w:customStyle="1" w:styleId="ft679">
    <w:name w:val="ft679"/>
    <w:basedOn w:val="a3"/>
    <w:uiPriority w:val="99"/>
    <w:qFormat/>
    <w:rsid w:val="00650B00"/>
    <w:rPr>
      <w:rFonts w:cs="Times New Roman"/>
    </w:rPr>
  </w:style>
  <w:style w:type="character" w:customStyle="1" w:styleId="ft725">
    <w:name w:val="ft725"/>
    <w:basedOn w:val="a3"/>
    <w:uiPriority w:val="99"/>
    <w:qFormat/>
    <w:rsid w:val="00650B00"/>
    <w:rPr>
      <w:rFonts w:cs="Times New Roman"/>
    </w:rPr>
  </w:style>
  <w:style w:type="character" w:customStyle="1" w:styleId="ft769">
    <w:name w:val="ft769"/>
    <w:basedOn w:val="a3"/>
    <w:uiPriority w:val="99"/>
    <w:qFormat/>
    <w:rsid w:val="00650B00"/>
    <w:rPr>
      <w:rFonts w:cs="Times New Roman"/>
    </w:rPr>
  </w:style>
  <w:style w:type="character" w:customStyle="1" w:styleId="ft819">
    <w:name w:val="ft819"/>
    <w:basedOn w:val="a3"/>
    <w:uiPriority w:val="99"/>
    <w:qFormat/>
    <w:rsid w:val="00650B00"/>
    <w:rPr>
      <w:rFonts w:cs="Times New Roman"/>
    </w:rPr>
  </w:style>
  <w:style w:type="character" w:customStyle="1" w:styleId="ft877">
    <w:name w:val="ft877"/>
    <w:basedOn w:val="a3"/>
    <w:uiPriority w:val="99"/>
    <w:qFormat/>
    <w:rsid w:val="00650B00"/>
    <w:rPr>
      <w:rFonts w:cs="Times New Roman"/>
    </w:rPr>
  </w:style>
  <w:style w:type="character" w:customStyle="1" w:styleId="ft275">
    <w:name w:val="ft275"/>
    <w:basedOn w:val="a3"/>
    <w:uiPriority w:val="99"/>
    <w:qFormat/>
    <w:rsid w:val="00650B00"/>
    <w:rPr>
      <w:rFonts w:cs="Times New Roman"/>
    </w:rPr>
  </w:style>
  <w:style w:type="character" w:customStyle="1" w:styleId="ft935">
    <w:name w:val="ft935"/>
    <w:basedOn w:val="a3"/>
    <w:uiPriority w:val="99"/>
    <w:qFormat/>
    <w:rsid w:val="00650B00"/>
    <w:rPr>
      <w:rFonts w:cs="Times New Roman"/>
    </w:rPr>
  </w:style>
  <w:style w:type="character" w:customStyle="1" w:styleId="ft969">
    <w:name w:val="ft969"/>
    <w:basedOn w:val="a3"/>
    <w:uiPriority w:val="99"/>
    <w:qFormat/>
    <w:rsid w:val="00650B00"/>
    <w:rPr>
      <w:rFonts w:cs="Times New Roman"/>
    </w:rPr>
  </w:style>
  <w:style w:type="character" w:customStyle="1" w:styleId="ft1010">
    <w:name w:val="ft1010"/>
    <w:basedOn w:val="a3"/>
    <w:uiPriority w:val="99"/>
    <w:qFormat/>
    <w:rsid w:val="00650B00"/>
    <w:rPr>
      <w:rFonts w:cs="Times New Roman"/>
    </w:rPr>
  </w:style>
  <w:style w:type="character" w:customStyle="1" w:styleId="ft1058">
    <w:name w:val="ft1058"/>
    <w:basedOn w:val="a3"/>
    <w:uiPriority w:val="99"/>
    <w:qFormat/>
    <w:rsid w:val="00650B00"/>
    <w:rPr>
      <w:rFonts w:cs="Times New Roman"/>
    </w:rPr>
  </w:style>
  <w:style w:type="character" w:customStyle="1" w:styleId="ft1101">
    <w:name w:val="ft1101"/>
    <w:basedOn w:val="a3"/>
    <w:uiPriority w:val="99"/>
    <w:qFormat/>
    <w:rsid w:val="00650B00"/>
    <w:rPr>
      <w:rFonts w:cs="Times New Roman"/>
    </w:rPr>
  </w:style>
  <w:style w:type="character" w:customStyle="1" w:styleId="ft1162">
    <w:name w:val="ft1162"/>
    <w:basedOn w:val="a3"/>
    <w:uiPriority w:val="99"/>
    <w:qFormat/>
    <w:rsid w:val="00650B00"/>
    <w:rPr>
      <w:rFonts w:cs="Times New Roman"/>
    </w:rPr>
  </w:style>
  <w:style w:type="character" w:customStyle="1" w:styleId="ft1197">
    <w:name w:val="ft1197"/>
    <w:basedOn w:val="a3"/>
    <w:uiPriority w:val="99"/>
    <w:qFormat/>
    <w:rsid w:val="00650B00"/>
    <w:rPr>
      <w:rFonts w:cs="Times New Roman"/>
    </w:rPr>
  </w:style>
  <w:style w:type="character" w:customStyle="1" w:styleId="ft1248">
    <w:name w:val="ft1248"/>
    <w:basedOn w:val="a3"/>
    <w:uiPriority w:val="99"/>
    <w:qFormat/>
    <w:rsid w:val="00650B00"/>
    <w:rPr>
      <w:rFonts w:cs="Times New Roman"/>
    </w:rPr>
  </w:style>
  <w:style w:type="character" w:customStyle="1" w:styleId="ft1293">
    <w:name w:val="ft1293"/>
    <w:basedOn w:val="a3"/>
    <w:uiPriority w:val="99"/>
    <w:qFormat/>
    <w:rsid w:val="00650B00"/>
    <w:rPr>
      <w:rFonts w:cs="Times New Roman"/>
    </w:rPr>
  </w:style>
  <w:style w:type="character" w:customStyle="1" w:styleId="ft1308">
    <w:name w:val="ft1308"/>
    <w:basedOn w:val="a3"/>
    <w:uiPriority w:val="99"/>
    <w:qFormat/>
    <w:rsid w:val="00650B00"/>
    <w:rPr>
      <w:rFonts w:cs="Times New Roman"/>
    </w:rPr>
  </w:style>
  <w:style w:type="character" w:customStyle="1" w:styleId="ft1366">
    <w:name w:val="ft1366"/>
    <w:basedOn w:val="a3"/>
    <w:uiPriority w:val="99"/>
    <w:qFormat/>
    <w:rsid w:val="00650B00"/>
    <w:rPr>
      <w:rFonts w:cs="Times New Roman"/>
    </w:rPr>
  </w:style>
  <w:style w:type="character" w:customStyle="1" w:styleId="ft1377">
    <w:name w:val="ft1377"/>
    <w:basedOn w:val="a3"/>
    <w:uiPriority w:val="99"/>
    <w:qFormat/>
    <w:rsid w:val="00650B00"/>
    <w:rPr>
      <w:rFonts w:cs="Times New Roman"/>
    </w:rPr>
  </w:style>
  <w:style w:type="character" w:customStyle="1" w:styleId="ft1380">
    <w:name w:val="ft1380"/>
    <w:basedOn w:val="a3"/>
    <w:uiPriority w:val="99"/>
    <w:qFormat/>
    <w:rsid w:val="00650B00"/>
    <w:rPr>
      <w:rFonts w:cs="Times New Roman"/>
    </w:rPr>
  </w:style>
  <w:style w:type="character" w:customStyle="1" w:styleId="ft1389">
    <w:name w:val="ft1389"/>
    <w:basedOn w:val="a3"/>
    <w:uiPriority w:val="99"/>
    <w:qFormat/>
    <w:rsid w:val="00650B00"/>
    <w:rPr>
      <w:rFonts w:cs="Times New Roman"/>
    </w:rPr>
  </w:style>
  <w:style w:type="character" w:customStyle="1" w:styleId="ft1393">
    <w:name w:val="ft1393"/>
    <w:basedOn w:val="a3"/>
    <w:uiPriority w:val="99"/>
    <w:qFormat/>
    <w:rsid w:val="00650B00"/>
    <w:rPr>
      <w:rFonts w:cs="Times New Roman"/>
    </w:rPr>
  </w:style>
  <w:style w:type="character" w:customStyle="1" w:styleId="ft1400">
    <w:name w:val="ft1400"/>
    <w:basedOn w:val="a3"/>
    <w:uiPriority w:val="99"/>
    <w:qFormat/>
    <w:rsid w:val="00650B00"/>
    <w:rPr>
      <w:rFonts w:cs="Times New Roman"/>
    </w:rPr>
  </w:style>
  <w:style w:type="character" w:customStyle="1" w:styleId="ft1407">
    <w:name w:val="ft1407"/>
    <w:basedOn w:val="a3"/>
    <w:uiPriority w:val="99"/>
    <w:qFormat/>
    <w:rsid w:val="00650B00"/>
    <w:rPr>
      <w:rFonts w:cs="Times New Roman"/>
    </w:rPr>
  </w:style>
  <w:style w:type="character" w:customStyle="1" w:styleId="ft1410">
    <w:name w:val="ft1410"/>
    <w:basedOn w:val="a3"/>
    <w:uiPriority w:val="99"/>
    <w:qFormat/>
    <w:rsid w:val="00650B00"/>
    <w:rPr>
      <w:rFonts w:cs="Times New Roman"/>
    </w:rPr>
  </w:style>
  <w:style w:type="character" w:customStyle="1" w:styleId="ft1427">
    <w:name w:val="ft1427"/>
    <w:basedOn w:val="a3"/>
    <w:uiPriority w:val="99"/>
    <w:qFormat/>
    <w:rsid w:val="00650B00"/>
    <w:rPr>
      <w:rFonts w:cs="Times New Roman"/>
    </w:rPr>
  </w:style>
  <w:style w:type="character" w:customStyle="1" w:styleId="ft1478">
    <w:name w:val="ft1478"/>
    <w:basedOn w:val="a3"/>
    <w:uiPriority w:val="99"/>
    <w:qFormat/>
    <w:rsid w:val="00650B00"/>
    <w:rPr>
      <w:rFonts w:cs="Times New Roman"/>
    </w:rPr>
  </w:style>
  <w:style w:type="character" w:customStyle="1" w:styleId="ft1533">
    <w:name w:val="ft1533"/>
    <w:basedOn w:val="a3"/>
    <w:uiPriority w:val="99"/>
    <w:qFormat/>
    <w:rsid w:val="00650B00"/>
    <w:rPr>
      <w:rFonts w:cs="Times New Roman"/>
    </w:rPr>
  </w:style>
  <w:style w:type="character" w:customStyle="1" w:styleId="ft1586">
    <w:name w:val="ft1586"/>
    <w:basedOn w:val="a3"/>
    <w:uiPriority w:val="99"/>
    <w:qFormat/>
    <w:rsid w:val="00650B00"/>
    <w:rPr>
      <w:rFonts w:cs="Times New Roman"/>
    </w:rPr>
  </w:style>
  <w:style w:type="character" w:customStyle="1" w:styleId="ft1627">
    <w:name w:val="ft1627"/>
    <w:basedOn w:val="a3"/>
    <w:uiPriority w:val="99"/>
    <w:qFormat/>
    <w:rsid w:val="00650B00"/>
    <w:rPr>
      <w:rFonts w:cs="Times New Roman"/>
    </w:rPr>
  </w:style>
  <w:style w:type="character" w:customStyle="1" w:styleId="ft1634">
    <w:name w:val="ft1634"/>
    <w:basedOn w:val="a3"/>
    <w:uiPriority w:val="99"/>
    <w:qFormat/>
    <w:rsid w:val="00650B00"/>
    <w:rPr>
      <w:rFonts w:cs="Times New Roman"/>
    </w:rPr>
  </w:style>
  <w:style w:type="character" w:customStyle="1" w:styleId="ft1638">
    <w:name w:val="ft1638"/>
    <w:basedOn w:val="a3"/>
    <w:uiPriority w:val="99"/>
    <w:qFormat/>
    <w:rsid w:val="00650B00"/>
    <w:rPr>
      <w:rFonts w:cs="Times New Roman"/>
    </w:rPr>
  </w:style>
  <w:style w:type="character" w:customStyle="1" w:styleId="ft1643">
    <w:name w:val="ft1643"/>
    <w:basedOn w:val="a3"/>
    <w:uiPriority w:val="99"/>
    <w:qFormat/>
    <w:rsid w:val="00650B00"/>
    <w:rPr>
      <w:rFonts w:cs="Times New Roman"/>
    </w:rPr>
  </w:style>
  <w:style w:type="character" w:customStyle="1" w:styleId="ft1659">
    <w:name w:val="ft1659"/>
    <w:basedOn w:val="a3"/>
    <w:uiPriority w:val="99"/>
    <w:qFormat/>
    <w:rsid w:val="00650B00"/>
    <w:rPr>
      <w:rFonts w:cs="Times New Roman"/>
    </w:rPr>
  </w:style>
  <w:style w:type="character" w:customStyle="1" w:styleId="ft1665">
    <w:name w:val="ft1665"/>
    <w:basedOn w:val="a3"/>
    <w:uiPriority w:val="99"/>
    <w:qFormat/>
    <w:rsid w:val="00650B00"/>
    <w:rPr>
      <w:rFonts w:cs="Times New Roman"/>
    </w:rPr>
  </w:style>
  <w:style w:type="character" w:customStyle="1" w:styleId="ft1711">
    <w:name w:val="ft1711"/>
    <w:basedOn w:val="a3"/>
    <w:uiPriority w:val="99"/>
    <w:qFormat/>
    <w:rsid w:val="00650B00"/>
    <w:rPr>
      <w:rFonts w:cs="Times New Roman"/>
    </w:rPr>
  </w:style>
  <w:style w:type="character" w:customStyle="1" w:styleId="ft1757">
    <w:name w:val="ft1757"/>
    <w:basedOn w:val="a3"/>
    <w:uiPriority w:val="99"/>
    <w:qFormat/>
    <w:rsid w:val="00650B00"/>
    <w:rPr>
      <w:rFonts w:cs="Times New Roman"/>
    </w:rPr>
  </w:style>
  <w:style w:type="character" w:customStyle="1" w:styleId="ft1804">
    <w:name w:val="ft1804"/>
    <w:basedOn w:val="a3"/>
    <w:uiPriority w:val="99"/>
    <w:qFormat/>
    <w:rsid w:val="00650B00"/>
    <w:rPr>
      <w:rFonts w:cs="Times New Roman"/>
    </w:rPr>
  </w:style>
  <w:style w:type="character" w:customStyle="1" w:styleId="ft1855">
    <w:name w:val="ft1855"/>
    <w:basedOn w:val="a3"/>
    <w:uiPriority w:val="99"/>
    <w:qFormat/>
    <w:rsid w:val="00650B00"/>
    <w:rPr>
      <w:rFonts w:cs="Times New Roman"/>
    </w:rPr>
  </w:style>
  <w:style w:type="character" w:customStyle="1" w:styleId="ft1883">
    <w:name w:val="ft1883"/>
    <w:basedOn w:val="a3"/>
    <w:uiPriority w:val="99"/>
    <w:qFormat/>
    <w:rsid w:val="00650B00"/>
    <w:rPr>
      <w:rFonts w:cs="Times New Roman"/>
    </w:rPr>
  </w:style>
  <w:style w:type="character" w:customStyle="1" w:styleId="ft1937">
    <w:name w:val="ft1937"/>
    <w:basedOn w:val="a3"/>
    <w:uiPriority w:val="99"/>
    <w:qFormat/>
    <w:rsid w:val="00650B00"/>
    <w:rPr>
      <w:rFonts w:cs="Times New Roman"/>
    </w:rPr>
  </w:style>
  <w:style w:type="character" w:customStyle="1" w:styleId="ft1983">
    <w:name w:val="ft1983"/>
    <w:basedOn w:val="a3"/>
    <w:uiPriority w:val="99"/>
    <w:qFormat/>
    <w:rsid w:val="00650B00"/>
    <w:rPr>
      <w:rFonts w:cs="Times New Roman"/>
    </w:rPr>
  </w:style>
  <w:style w:type="character" w:customStyle="1" w:styleId="ft2028">
    <w:name w:val="ft2028"/>
    <w:basedOn w:val="a3"/>
    <w:uiPriority w:val="99"/>
    <w:qFormat/>
    <w:rsid w:val="00650B00"/>
    <w:rPr>
      <w:rFonts w:cs="Times New Roman"/>
    </w:rPr>
  </w:style>
  <w:style w:type="character" w:customStyle="1" w:styleId="ft2049">
    <w:name w:val="ft2049"/>
    <w:basedOn w:val="a3"/>
    <w:uiPriority w:val="99"/>
    <w:qFormat/>
    <w:rsid w:val="00650B00"/>
    <w:rPr>
      <w:rFonts w:cs="Times New Roman"/>
    </w:rPr>
  </w:style>
  <w:style w:type="character" w:customStyle="1" w:styleId="ft2096">
    <w:name w:val="ft2096"/>
    <w:basedOn w:val="a3"/>
    <w:uiPriority w:val="99"/>
    <w:qFormat/>
    <w:rsid w:val="00650B00"/>
    <w:rPr>
      <w:rFonts w:cs="Times New Roman"/>
    </w:rPr>
  </w:style>
  <w:style w:type="character" w:customStyle="1" w:styleId="ft2144">
    <w:name w:val="ft2144"/>
    <w:basedOn w:val="a3"/>
    <w:uiPriority w:val="99"/>
    <w:qFormat/>
    <w:rsid w:val="00650B00"/>
    <w:rPr>
      <w:rFonts w:cs="Times New Roman"/>
    </w:rPr>
  </w:style>
  <w:style w:type="character" w:customStyle="1" w:styleId="ft2234">
    <w:name w:val="ft2234"/>
    <w:basedOn w:val="a3"/>
    <w:uiPriority w:val="99"/>
    <w:qFormat/>
    <w:rsid w:val="00650B00"/>
    <w:rPr>
      <w:rFonts w:cs="Times New Roman"/>
    </w:rPr>
  </w:style>
  <w:style w:type="character" w:customStyle="1" w:styleId="ft2289">
    <w:name w:val="ft2289"/>
    <w:basedOn w:val="a3"/>
    <w:uiPriority w:val="99"/>
    <w:qFormat/>
    <w:rsid w:val="00650B00"/>
    <w:rPr>
      <w:rFonts w:cs="Times New Roman"/>
    </w:rPr>
  </w:style>
  <w:style w:type="character" w:customStyle="1" w:styleId="ft1884">
    <w:name w:val="ft1884"/>
    <w:basedOn w:val="a3"/>
    <w:uiPriority w:val="99"/>
    <w:qFormat/>
    <w:rsid w:val="00650B00"/>
    <w:rPr>
      <w:rFonts w:cs="Times New Roman"/>
    </w:rPr>
  </w:style>
  <w:style w:type="character" w:customStyle="1" w:styleId="ft2343">
    <w:name w:val="ft2343"/>
    <w:basedOn w:val="a3"/>
    <w:uiPriority w:val="99"/>
    <w:qFormat/>
    <w:rsid w:val="00650B00"/>
    <w:rPr>
      <w:rFonts w:cs="Times New Roman"/>
    </w:rPr>
  </w:style>
  <w:style w:type="character" w:customStyle="1" w:styleId="ft2392">
    <w:name w:val="ft2392"/>
    <w:basedOn w:val="a3"/>
    <w:uiPriority w:val="99"/>
    <w:qFormat/>
    <w:rsid w:val="00650B00"/>
    <w:rPr>
      <w:rFonts w:cs="Times New Roman"/>
    </w:rPr>
  </w:style>
  <w:style w:type="character" w:customStyle="1" w:styleId="ft2439">
    <w:name w:val="ft2439"/>
    <w:basedOn w:val="a3"/>
    <w:uiPriority w:val="99"/>
    <w:qFormat/>
    <w:rsid w:val="00650B00"/>
    <w:rPr>
      <w:rFonts w:cs="Times New Roman"/>
    </w:rPr>
  </w:style>
  <w:style w:type="character" w:customStyle="1" w:styleId="ft2489">
    <w:name w:val="ft2489"/>
    <w:basedOn w:val="a3"/>
    <w:uiPriority w:val="99"/>
    <w:qFormat/>
    <w:rsid w:val="00650B00"/>
    <w:rPr>
      <w:rFonts w:cs="Times New Roman"/>
    </w:rPr>
  </w:style>
  <w:style w:type="character" w:customStyle="1" w:styleId="ft2500">
    <w:name w:val="ft2500"/>
    <w:basedOn w:val="a3"/>
    <w:uiPriority w:val="99"/>
    <w:qFormat/>
    <w:rsid w:val="00650B00"/>
    <w:rPr>
      <w:rFonts w:cs="Times New Roman"/>
    </w:rPr>
  </w:style>
  <w:style w:type="character" w:customStyle="1" w:styleId="ft2555">
    <w:name w:val="ft2555"/>
    <w:basedOn w:val="a3"/>
    <w:uiPriority w:val="99"/>
    <w:qFormat/>
    <w:rsid w:val="00650B00"/>
    <w:rPr>
      <w:rFonts w:cs="Times New Roman"/>
    </w:rPr>
  </w:style>
  <w:style w:type="character" w:customStyle="1" w:styleId="ft2562">
    <w:name w:val="ft2562"/>
    <w:basedOn w:val="a3"/>
    <w:uiPriority w:val="99"/>
    <w:qFormat/>
    <w:rsid w:val="00650B00"/>
    <w:rPr>
      <w:rFonts w:cs="Times New Roman"/>
    </w:rPr>
  </w:style>
  <w:style w:type="character" w:customStyle="1" w:styleId="ft2569">
    <w:name w:val="ft2569"/>
    <w:basedOn w:val="a3"/>
    <w:uiPriority w:val="99"/>
    <w:qFormat/>
    <w:rsid w:val="00650B00"/>
    <w:rPr>
      <w:rFonts w:cs="Times New Roman"/>
    </w:rPr>
  </w:style>
  <w:style w:type="character" w:customStyle="1" w:styleId="ft2572">
    <w:name w:val="ft2572"/>
    <w:basedOn w:val="a3"/>
    <w:uiPriority w:val="99"/>
    <w:qFormat/>
    <w:rsid w:val="00650B00"/>
    <w:rPr>
      <w:rFonts w:cs="Times New Roman"/>
    </w:rPr>
  </w:style>
  <w:style w:type="character" w:customStyle="1" w:styleId="ft2581">
    <w:name w:val="ft2581"/>
    <w:basedOn w:val="a3"/>
    <w:uiPriority w:val="99"/>
    <w:qFormat/>
    <w:rsid w:val="00650B00"/>
    <w:rPr>
      <w:rFonts w:cs="Times New Roman"/>
    </w:rPr>
  </w:style>
  <w:style w:type="character" w:customStyle="1" w:styleId="ft2590">
    <w:name w:val="ft2590"/>
    <w:basedOn w:val="a3"/>
    <w:uiPriority w:val="99"/>
    <w:qFormat/>
    <w:rsid w:val="00650B00"/>
    <w:rPr>
      <w:rFonts w:cs="Times New Roman"/>
    </w:rPr>
  </w:style>
  <w:style w:type="character" w:customStyle="1" w:styleId="ft2624">
    <w:name w:val="ft2624"/>
    <w:basedOn w:val="a3"/>
    <w:uiPriority w:val="99"/>
    <w:qFormat/>
    <w:rsid w:val="00650B00"/>
    <w:rPr>
      <w:rFonts w:cs="Times New Roman"/>
    </w:rPr>
  </w:style>
  <w:style w:type="character" w:customStyle="1" w:styleId="ft2669">
    <w:name w:val="ft2669"/>
    <w:basedOn w:val="a3"/>
    <w:uiPriority w:val="99"/>
    <w:qFormat/>
    <w:rsid w:val="00650B00"/>
    <w:rPr>
      <w:rFonts w:cs="Times New Roman"/>
    </w:rPr>
  </w:style>
  <w:style w:type="character" w:customStyle="1" w:styleId="ft2679">
    <w:name w:val="ft2679"/>
    <w:basedOn w:val="a3"/>
    <w:uiPriority w:val="99"/>
    <w:qFormat/>
    <w:rsid w:val="00650B00"/>
    <w:rPr>
      <w:rFonts w:cs="Times New Roman"/>
    </w:rPr>
  </w:style>
  <w:style w:type="character" w:customStyle="1" w:styleId="ft2716">
    <w:name w:val="ft2716"/>
    <w:basedOn w:val="a3"/>
    <w:uiPriority w:val="99"/>
    <w:qFormat/>
    <w:rsid w:val="00650B00"/>
    <w:rPr>
      <w:rFonts w:cs="Times New Roman"/>
    </w:rPr>
  </w:style>
  <w:style w:type="character" w:customStyle="1" w:styleId="ft2726">
    <w:name w:val="ft2726"/>
    <w:basedOn w:val="a3"/>
    <w:uiPriority w:val="99"/>
    <w:qFormat/>
    <w:rsid w:val="00650B00"/>
    <w:rPr>
      <w:rFonts w:cs="Times New Roman"/>
    </w:rPr>
  </w:style>
  <w:style w:type="character" w:customStyle="1" w:styleId="ft2773">
    <w:name w:val="ft2773"/>
    <w:basedOn w:val="a3"/>
    <w:uiPriority w:val="99"/>
    <w:qFormat/>
    <w:rsid w:val="00650B00"/>
    <w:rPr>
      <w:rFonts w:cs="Times New Roman"/>
    </w:rPr>
  </w:style>
  <w:style w:type="character" w:customStyle="1" w:styleId="ft2782">
    <w:name w:val="ft2782"/>
    <w:basedOn w:val="a3"/>
    <w:uiPriority w:val="99"/>
    <w:qFormat/>
    <w:rsid w:val="00650B00"/>
    <w:rPr>
      <w:rFonts w:cs="Times New Roman"/>
    </w:rPr>
  </w:style>
  <w:style w:type="character" w:customStyle="1" w:styleId="ft2828">
    <w:name w:val="ft2828"/>
    <w:basedOn w:val="a3"/>
    <w:uiPriority w:val="99"/>
    <w:qFormat/>
    <w:rsid w:val="00650B00"/>
    <w:rPr>
      <w:rFonts w:cs="Times New Roman"/>
    </w:rPr>
  </w:style>
  <w:style w:type="character" w:customStyle="1" w:styleId="ft2877">
    <w:name w:val="ft2877"/>
    <w:basedOn w:val="a3"/>
    <w:uiPriority w:val="99"/>
    <w:qFormat/>
    <w:rsid w:val="00650B00"/>
    <w:rPr>
      <w:rFonts w:cs="Times New Roman"/>
    </w:rPr>
  </w:style>
  <w:style w:type="character" w:customStyle="1" w:styleId="ft2921">
    <w:name w:val="ft2921"/>
    <w:basedOn w:val="a3"/>
    <w:uiPriority w:val="99"/>
    <w:qFormat/>
    <w:rsid w:val="00650B00"/>
    <w:rPr>
      <w:rFonts w:cs="Times New Roman"/>
    </w:rPr>
  </w:style>
  <w:style w:type="character" w:customStyle="1" w:styleId="ft2927">
    <w:name w:val="ft2927"/>
    <w:basedOn w:val="a3"/>
    <w:uiPriority w:val="99"/>
    <w:qFormat/>
    <w:rsid w:val="00650B00"/>
    <w:rPr>
      <w:rFonts w:cs="Times New Roman"/>
    </w:rPr>
  </w:style>
  <w:style w:type="character" w:customStyle="1" w:styleId="ft2935">
    <w:name w:val="ft2935"/>
    <w:basedOn w:val="a3"/>
    <w:uiPriority w:val="99"/>
    <w:qFormat/>
    <w:rsid w:val="00650B00"/>
    <w:rPr>
      <w:rFonts w:cs="Times New Roman"/>
    </w:rPr>
  </w:style>
  <w:style w:type="character" w:customStyle="1" w:styleId="ft2943">
    <w:name w:val="ft2943"/>
    <w:basedOn w:val="a3"/>
    <w:uiPriority w:val="99"/>
    <w:qFormat/>
    <w:rsid w:val="00650B00"/>
    <w:rPr>
      <w:rFonts w:cs="Times New Roman"/>
    </w:rPr>
  </w:style>
  <w:style w:type="character" w:customStyle="1" w:styleId="ft2952">
    <w:name w:val="ft2952"/>
    <w:basedOn w:val="a3"/>
    <w:uiPriority w:val="99"/>
    <w:qFormat/>
    <w:rsid w:val="00650B00"/>
    <w:rPr>
      <w:rFonts w:cs="Times New Roman"/>
    </w:rPr>
  </w:style>
  <w:style w:type="character" w:customStyle="1" w:styleId="ft2954">
    <w:name w:val="ft2954"/>
    <w:basedOn w:val="a3"/>
    <w:uiPriority w:val="99"/>
    <w:qFormat/>
    <w:rsid w:val="00650B00"/>
    <w:rPr>
      <w:rFonts w:cs="Times New Roman"/>
    </w:rPr>
  </w:style>
  <w:style w:type="character" w:customStyle="1" w:styleId="ft2955">
    <w:name w:val="ft2955"/>
    <w:basedOn w:val="a3"/>
    <w:uiPriority w:val="99"/>
    <w:qFormat/>
    <w:rsid w:val="00650B00"/>
    <w:rPr>
      <w:rFonts w:cs="Times New Roman"/>
    </w:rPr>
  </w:style>
  <w:style w:type="character" w:customStyle="1" w:styleId="ft2962">
    <w:name w:val="ft2962"/>
    <w:basedOn w:val="a3"/>
    <w:uiPriority w:val="99"/>
    <w:qFormat/>
    <w:rsid w:val="00650B00"/>
    <w:rPr>
      <w:rFonts w:cs="Times New Roman"/>
    </w:rPr>
  </w:style>
  <w:style w:type="character" w:customStyle="1" w:styleId="ft2968">
    <w:name w:val="ft2968"/>
    <w:basedOn w:val="a3"/>
    <w:uiPriority w:val="99"/>
    <w:qFormat/>
    <w:rsid w:val="00650B00"/>
    <w:rPr>
      <w:rFonts w:cs="Times New Roman"/>
    </w:rPr>
  </w:style>
  <w:style w:type="character" w:customStyle="1" w:styleId="ft2973">
    <w:name w:val="ft2973"/>
    <w:basedOn w:val="a3"/>
    <w:uiPriority w:val="99"/>
    <w:qFormat/>
    <w:rsid w:val="00650B00"/>
    <w:rPr>
      <w:rFonts w:cs="Times New Roman"/>
    </w:rPr>
  </w:style>
  <w:style w:type="character" w:customStyle="1" w:styleId="ft2974">
    <w:name w:val="ft2974"/>
    <w:basedOn w:val="a3"/>
    <w:uiPriority w:val="99"/>
    <w:qFormat/>
    <w:rsid w:val="00650B00"/>
    <w:rPr>
      <w:rFonts w:cs="Times New Roman"/>
    </w:rPr>
  </w:style>
  <w:style w:type="character" w:customStyle="1" w:styleId="ft2976">
    <w:name w:val="ft2976"/>
    <w:basedOn w:val="a3"/>
    <w:uiPriority w:val="99"/>
    <w:qFormat/>
    <w:rsid w:val="00650B00"/>
    <w:rPr>
      <w:rFonts w:cs="Times New Roman"/>
    </w:rPr>
  </w:style>
  <w:style w:type="character" w:customStyle="1" w:styleId="ft2985">
    <w:name w:val="ft2985"/>
    <w:basedOn w:val="a3"/>
    <w:uiPriority w:val="99"/>
    <w:qFormat/>
    <w:rsid w:val="00650B00"/>
    <w:rPr>
      <w:rFonts w:cs="Times New Roman"/>
    </w:rPr>
  </w:style>
  <w:style w:type="character" w:customStyle="1" w:styleId="ft3002">
    <w:name w:val="ft3002"/>
    <w:basedOn w:val="a3"/>
    <w:uiPriority w:val="99"/>
    <w:qFormat/>
    <w:rsid w:val="00650B00"/>
    <w:rPr>
      <w:rFonts w:cs="Times New Roman"/>
    </w:rPr>
  </w:style>
  <w:style w:type="character" w:customStyle="1" w:styleId="ft3037">
    <w:name w:val="ft3037"/>
    <w:basedOn w:val="a3"/>
    <w:uiPriority w:val="99"/>
    <w:qFormat/>
    <w:rsid w:val="00650B00"/>
    <w:rPr>
      <w:rFonts w:cs="Times New Roman"/>
    </w:rPr>
  </w:style>
  <w:style w:type="character" w:customStyle="1" w:styleId="ft3084">
    <w:name w:val="ft3084"/>
    <w:basedOn w:val="a3"/>
    <w:uiPriority w:val="99"/>
    <w:qFormat/>
    <w:rsid w:val="00650B00"/>
    <w:rPr>
      <w:rFonts w:cs="Times New Roman"/>
    </w:rPr>
  </w:style>
  <w:style w:type="character" w:customStyle="1" w:styleId="ft3127">
    <w:name w:val="ft3127"/>
    <w:basedOn w:val="a3"/>
    <w:uiPriority w:val="99"/>
    <w:qFormat/>
    <w:rsid w:val="00650B00"/>
    <w:rPr>
      <w:rFonts w:cs="Times New Roman"/>
    </w:rPr>
  </w:style>
  <w:style w:type="character" w:customStyle="1" w:styleId="ft3156">
    <w:name w:val="ft3156"/>
    <w:basedOn w:val="a3"/>
    <w:uiPriority w:val="99"/>
    <w:qFormat/>
    <w:rsid w:val="00650B00"/>
    <w:rPr>
      <w:rFonts w:cs="Times New Roman"/>
    </w:rPr>
  </w:style>
  <w:style w:type="character" w:customStyle="1" w:styleId="ft3206">
    <w:name w:val="ft3206"/>
    <w:basedOn w:val="a3"/>
    <w:uiPriority w:val="99"/>
    <w:qFormat/>
    <w:rsid w:val="00650B00"/>
    <w:rPr>
      <w:rFonts w:cs="Times New Roman"/>
    </w:rPr>
  </w:style>
  <w:style w:type="character" w:customStyle="1" w:styleId="ft3264">
    <w:name w:val="ft3264"/>
    <w:basedOn w:val="a3"/>
    <w:uiPriority w:val="99"/>
    <w:qFormat/>
    <w:rsid w:val="00650B00"/>
    <w:rPr>
      <w:rFonts w:cs="Times New Roman"/>
    </w:rPr>
  </w:style>
  <w:style w:type="character" w:customStyle="1" w:styleId="ft3315">
    <w:name w:val="ft3315"/>
    <w:basedOn w:val="a3"/>
    <w:uiPriority w:val="99"/>
    <w:qFormat/>
    <w:rsid w:val="00650B00"/>
    <w:rPr>
      <w:rFonts w:cs="Times New Roman"/>
    </w:rPr>
  </w:style>
  <w:style w:type="character" w:customStyle="1" w:styleId="ft3373">
    <w:name w:val="ft3373"/>
    <w:basedOn w:val="a3"/>
    <w:uiPriority w:val="99"/>
    <w:qFormat/>
    <w:rsid w:val="00650B00"/>
    <w:rPr>
      <w:rFonts w:cs="Times New Roman"/>
    </w:rPr>
  </w:style>
  <w:style w:type="character" w:customStyle="1" w:styleId="ft3432">
    <w:name w:val="ft3432"/>
    <w:basedOn w:val="a3"/>
    <w:uiPriority w:val="99"/>
    <w:qFormat/>
    <w:rsid w:val="00650B00"/>
    <w:rPr>
      <w:rFonts w:cs="Times New Roman"/>
    </w:rPr>
  </w:style>
  <w:style w:type="character" w:customStyle="1" w:styleId="ft3489">
    <w:name w:val="ft3489"/>
    <w:basedOn w:val="a3"/>
    <w:uiPriority w:val="99"/>
    <w:qFormat/>
    <w:rsid w:val="00650B00"/>
    <w:rPr>
      <w:rFonts w:cs="Times New Roman"/>
    </w:rPr>
  </w:style>
  <w:style w:type="character" w:customStyle="1" w:styleId="ft3546">
    <w:name w:val="ft3546"/>
    <w:basedOn w:val="a3"/>
    <w:uiPriority w:val="99"/>
    <w:qFormat/>
    <w:rsid w:val="00650B00"/>
    <w:rPr>
      <w:rFonts w:cs="Times New Roman"/>
    </w:rPr>
  </w:style>
  <w:style w:type="character" w:customStyle="1" w:styleId="ft3608">
    <w:name w:val="ft3608"/>
    <w:basedOn w:val="a3"/>
    <w:uiPriority w:val="99"/>
    <w:qFormat/>
    <w:rsid w:val="00650B00"/>
    <w:rPr>
      <w:rFonts w:cs="Times New Roman"/>
    </w:rPr>
  </w:style>
  <w:style w:type="character" w:customStyle="1" w:styleId="ft3651">
    <w:name w:val="ft3651"/>
    <w:basedOn w:val="a3"/>
    <w:uiPriority w:val="99"/>
    <w:qFormat/>
    <w:rsid w:val="00650B00"/>
    <w:rPr>
      <w:rFonts w:cs="Times New Roman"/>
    </w:rPr>
  </w:style>
  <w:style w:type="paragraph" w:customStyle="1" w:styleId="c4c8c7c24">
    <w:name w:val="c4 c8 c7 c24"/>
    <w:basedOn w:val="a2"/>
    <w:uiPriority w:val="99"/>
    <w:qFormat/>
    <w:rsid w:val="00650B00"/>
    <w:pPr>
      <w:widowControl/>
      <w:snapToGrid/>
      <w:spacing w:before="90" w:after="90"/>
    </w:pPr>
    <w:rPr>
      <w:rFonts w:eastAsia="Times New Roman"/>
      <w:szCs w:val="24"/>
    </w:rPr>
  </w:style>
  <w:style w:type="character" w:customStyle="1" w:styleId="c5">
    <w:name w:val="c5"/>
    <w:basedOn w:val="a3"/>
    <w:uiPriority w:val="99"/>
    <w:qFormat/>
    <w:rsid w:val="00650B00"/>
    <w:rPr>
      <w:rFonts w:cs="Times New Roman"/>
    </w:rPr>
  </w:style>
  <w:style w:type="character" w:customStyle="1" w:styleId="1142">
    <w:name w:val="Знак Знак114"/>
    <w:uiPriority w:val="99"/>
    <w:locked/>
    <w:rsid w:val="00650B00"/>
    <w:rPr>
      <w:rFonts w:ascii="Arial" w:hAnsi="Arial"/>
      <w:b/>
      <w:color w:val="000000"/>
      <w:sz w:val="26"/>
      <w:lang w:val="ru-RU" w:eastAsia="ru-RU"/>
    </w:rPr>
  </w:style>
  <w:style w:type="paragraph" w:customStyle="1" w:styleId="1122">
    <w:name w:val="Стиль Заголовок 1 + 12 пт"/>
    <w:basedOn w:val="10"/>
    <w:uiPriority w:val="99"/>
    <w:qFormat/>
    <w:rsid w:val="00650B00"/>
    <w:pPr>
      <w:widowControl w:val="0"/>
      <w:tabs>
        <w:tab w:val="clear" w:pos="567"/>
        <w:tab w:val="clear" w:pos="680"/>
        <w:tab w:val="clear" w:pos="1106"/>
        <w:tab w:val="clear" w:pos="1729"/>
        <w:tab w:val="clear" w:pos="7002"/>
      </w:tabs>
      <w:suppressAutoHyphens/>
      <w:spacing w:line="312" w:lineRule="auto"/>
      <w:ind w:firstLine="454"/>
      <w:jc w:val="left"/>
    </w:pPr>
    <w:rPr>
      <w:rFonts w:ascii="Times New Roman ??????????" w:hAnsi="Times New Roman ??????????"/>
      <w:b/>
      <w:bCs/>
      <w:caps/>
      <w:sz w:val="24"/>
    </w:rPr>
  </w:style>
  <w:style w:type="character" w:customStyle="1" w:styleId="ft9267">
    <w:name w:val="ft9267"/>
    <w:uiPriority w:val="99"/>
    <w:qFormat/>
    <w:rsid w:val="00650B00"/>
  </w:style>
  <w:style w:type="character" w:customStyle="1" w:styleId="ft9274">
    <w:name w:val="ft9274"/>
    <w:uiPriority w:val="99"/>
    <w:qFormat/>
    <w:rsid w:val="00650B00"/>
  </w:style>
  <w:style w:type="character" w:customStyle="1" w:styleId="ft9282">
    <w:name w:val="ft9282"/>
    <w:uiPriority w:val="99"/>
    <w:qFormat/>
    <w:rsid w:val="00650B00"/>
  </w:style>
  <w:style w:type="character" w:customStyle="1" w:styleId="ft9284">
    <w:name w:val="ft9284"/>
    <w:uiPriority w:val="99"/>
    <w:qFormat/>
    <w:rsid w:val="00650B00"/>
  </w:style>
  <w:style w:type="character" w:customStyle="1" w:styleId="ft9287">
    <w:name w:val="ft9287"/>
    <w:uiPriority w:val="99"/>
    <w:qFormat/>
    <w:rsid w:val="00650B00"/>
  </w:style>
  <w:style w:type="character" w:customStyle="1" w:styleId="ft9293">
    <w:name w:val="ft9293"/>
    <w:uiPriority w:val="99"/>
    <w:qFormat/>
    <w:rsid w:val="00650B00"/>
  </w:style>
  <w:style w:type="character" w:customStyle="1" w:styleId="ft9299">
    <w:name w:val="ft9299"/>
    <w:uiPriority w:val="99"/>
    <w:qFormat/>
    <w:rsid w:val="00650B00"/>
  </w:style>
  <w:style w:type="character" w:customStyle="1" w:styleId="ft9306">
    <w:name w:val="ft9306"/>
    <w:uiPriority w:val="99"/>
    <w:qFormat/>
    <w:rsid w:val="00650B00"/>
  </w:style>
  <w:style w:type="character" w:customStyle="1" w:styleId="ft8849">
    <w:name w:val="ft8849"/>
    <w:uiPriority w:val="99"/>
    <w:qFormat/>
    <w:rsid w:val="00650B00"/>
  </w:style>
  <w:style w:type="character" w:customStyle="1" w:styleId="ft9312">
    <w:name w:val="ft9312"/>
    <w:uiPriority w:val="99"/>
    <w:qFormat/>
    <w:rsid w:val="00650B00"/>
  </w:style>
  <w:style w:type="character" w:customStyle="1" w:styleId="ft9316">
    <w:name w:val="ft9316"/>
    <w:uiPriority w:val="99"/>
    <w:qFormat/>
    <w:rsid w:val="00650B00"/>
  </w:style>
  <w:style w:type="character" w:customStyle="1" w:styleId="ft9324">
    <w:name w:val="ft9324"/>
    <w:uiPriority w:val="99"/>
    <w:qFormat/>
    <w:rsid w:val="00650B00"/>
  </w:style>
  <w:style w:type="character" w:customStyle="1" w:styleId="ft9330">
    <w:name w:val="ft9330"/>
    <w:uiPriority w:val="99"/>
    <w:qFormat/>
    <w:rsid w:val="00650B00"/>
  </w:style>
  <w:style w:type="character" w:customStyle="1" w:styleId="18100">
    <w:name w:val="Знак Знак1810"/>
    <w:uiPriority w:val="99"/>
    <w:rsid w:val="00650B00"/>
    <w:rPr>
      <w:rFonts w:eastAsia="SimSun"/>
      <w:b/>
      <w:caps/>
      <w:sz w:val="24"/>
      <w:lang w:val="ru-RU" w:eastAsia="ru-RU"/>
    </w:rPr>
  </w:style>
  <w:style w:type="paragraph" w:customStyle="1" w:styleId="1fffffb">
    <w:name w:val="1 уровень Знак"/>
    <w:basedOn w:val="a2"/>
    <w:link w:val="1fffffc"/>
    <w:uiPriority w:val="99"/>
    <w:qFormat/>
    <w:rsid w:val="00650B00"/>
    <w:pPr>
      <w:keepNext/>
      <w:shd w:val="clear" w:color="auto" w:fill="FFFFFF"/>
      <w:autoSpaceDE w:val="0"/>
      <w:autoSpaceDN w:val="0"/>
      <w:adjustRightInd w:val="0"/>
      <w:snapToGrid/>
      <w:spacing w:before="520" w:after="260" w:line="312" w:lineRule="auto"/>
      <w:jc w:val="center"/>
      <w:outlineLvl w:val="0"/>
    </w:pPr>
    <w:rPr>
      <w:b/>
      <w:color w:val="000000"/>
    </w:rPr>
  </w:style>
  <w:style w:type="character" w:customStyle="1" w:styleId="1fffffc">
    <w:name w:val="1 уровень Знак Знак"/>
    <w:link w:val="1fffffb"/>
    <w:uiPriority w:val="99"/>
    <w:qFormat/>
    <w:locked/>
    <w:rsid w:val="00650B00"/>
    <w:rPr>
      <w:rFonts w:ascii="Times New Roman" w:eastAsia="Calibri" w:hAnsi="Times New Roman" w:cs="Times New Roman"/>
      <w:b/>
      <w:color w:val="000000"/>
      <w:sz w:val="24"/>
      <w:szCs w:val="20"/>
      <w:shd w:val="clear" w:color="auto" w:fill="FFFFFF"/>
      <w:lang w:eastAsia="ru-RU"/>
    </w:rPr>
  </w:style>
  <w:style w:type="character" w:customStyle="1" w:styleId="WW8Num36z0">
    <w:name w:val="WW8Num36z0"/>
    <w:uiPriority w:val="99"/>
    <w:qFormat/>
    <w:rsid w:val="00650B00"/>
    <w:rPr>
      <w:rFonts w:ascii="Wingdings" w:hAnsi="Wingdings"/>
    </w:rPr>
  </w:style>
  <w:style w:type="character" w:customStyle="1" w:styleId="WW8Num39z0">
    <w:name w:val="WW8Num39z0"/>
    <w:uiPriority w:val="99"/>
    <w:qFormat/>
    <w:rsid w:val="00650B00"/>
    <w:rPr>
      <w:rFonts w:ascii="Wingdings" w:hAnsi="Wingdings"/>
    </w:rPr>
  </w:style>
  <w:style w:type="character" w:customStyle="1" w:styleId="WW8Num42z0">
    <w:name w:val="WW8Num42z0"/>
    <w:uiPriority w:val="99"/>
    <w:qFormat/>
    <w:rsid w:val="00650B00"/>
    <w:rPr>
      <w:rFonts w:ascii="Wingdings" w:hAnsi="Wingdings"/>
    </w:rPr>
  </w:style>
  <w:style w:type="character" w:customStyle="1" w:styleId="WW8Num44z0">
    <w:name w:val="WW8Num44z0"/>
    <w:uiPriority w:val="99"/>
    <w:qFormat/>
    <w:rsid w:val="00650B00"/>
    <w:rPr>
      <w:rFonts w:ascii="Wingdings" w:hAnsi="Wingdings"/>
    </w:rPr>
  </w:style>
  <w:style w:type="character" w:customStyle="1" w:styleId="WW8Num44z1">
    <w:name w:val="WW8Num44z1"/>
    <w:uiPriority w:val="99"/>
    <w:qFormat/>
    <w:rsid w:val="00650B00"/>
    <w:rPr>
      <w:rFonts w:ascii="Courier New" w:hAnsi="Courier New"/>
    </w:rPr>
  </w:style>
  <w:style w:type="character" w:customStyle="1" w:styleId="WW8Num44z3">
    <w:name w:val="WW8Num44z3"/>
    <w:uiPriority w:val="99"/>
    <w:qFormat/>
    <w:rsid w:val="00650B00"/>
    <w:rPr>
      <w:rFonts w:ascii="Symbol" w:hAnsi="Symbol"/>
    </w:rPr>
  </w:style>
  <w:style w:type="character" w:customStyle="1" w:styleId="WW8Num47z0">
    <w:name w:val="WW8Num47z0"/>
    <w:uiPriority w:val="99"/>
    <w:qFormat/>
    <w:rsid w:val="00650B00"/>
    <w:rPr>
      <w:rFonts w:ascii="Wingdings" w:hAnsi="Wingdings"/>
    </w:rPr>
  </w:style>
  <w:style w:type="character" w:customStyle="1" w:styleId="WW8Num47z1">
    <w:name w:val="WW8Num47z1"/>
    <w:uiPriority w:val="99"/>
    <w:qFormat/>
    <w:rsid w:val="00650B00"/>
    <w:rPr>
      <w:rFonts w:ascii="Courier New" w:hAnsi="Courier New"/>
    </w:rPr>
  </w:style>
  <w:style w:type="character" w:customStyle="1" w:styleId="WW8Num47z3">
    <w:name w:val="WW8Num47z3"/>
    <w:uiPriority w:val="99"/>
    <w:qFormat/>
    <w:rsid w:val="00650B00"/>
    <w:rPr>
      <w:rFonts w:ascii="Symbol" w:hAnsi="Symbol"/>
    </w:rPr>
  </w:style>
  <w:style w:type="character" w:customStyle="1" w:styleId="WW8Num50z0">
    <w:name w:val="WW8Num50z0"/>
    <w:uiPriority w:val="99"/>
    <w:qFormat/>
    <w:rsid w:val="00650B00"/>
    <w:rPr>
      <w:rFonts w:ascii="Wingdings" w:hAnsi="Wingdings"/>
    </w:rPr>
  </w:style>
  <w:style w:type="character" w:customStyle="1" w:styleId="WW8Num51z0">
    <w:name w:val="WW8Num51z0"/>
    <w:uiPriority w:val="99"/>
    <w:qFormat/>
    <w:rsid w:val="00650B00"/>
    <w:rPr>
      <w:rFonts w:ascii="Wingdings" w:hAnsi="Wingdings"/>
    </w:rPr>
  </w:style>
  <w:style w:type="character" w:customStyle="1" w:styleId="WW8Num52z0">
    <w:name w:val="WW8Num52z0"/>
    <w:uiPriority w:val="99"/>
    <w:qFormat/>
    <w:rsid w:val="00650B00"/>
    <w:rPr>
      <w:rFonts w:ascii="Symbol" w:hAnsi="Symbol"/>
    </w:rPr>
  </w:style>
  <w:style w:type="character" w:customStyle="1" w:styleId="WW8Num53z0">
    <w:name w:val="WW8Num53z0"/>
    <w:uiPriority w:val="99"/>
    <w:qFormat/>
    <w:rsid w:val="00650B00"/>
    <w:rPr>
      <w:rFonts w:ascii="Wingdings" w:hAnsi="Wingdings"/>
    </w:rPr>
  </w:style>
  <w:style w:type="character" w:customStyle="1" w:styleId="WW8Num53z1">
    <w:name w:val="WW8Num53z1"/>
    <w:uiPriority w:val="99"/>
    <w:qFormat/>
    <w:rsid w:val="00650B00"/>
    <w:rPr>
      <w:rFonts w:ascii="Courier New" w:hAnsi="Courier New"/>
    </w:rPr>
  </w:style>
  <w:style w:type="character" w:customStyle="1" w:styleId="WW8Num53z3">
    <w:name w:val="WW8Num53z3"/>
    <w:uiPriority w:val="99"/>
    <w:qFormat/>
    <w:rsid w:val="00650B00"/>
    <w:rPr>
      <w:rFonts w:ascii="Symbol" w:hAnsi="Symbol"/>
    </w:rPr>
  </w:style>
  <w:style w:type="character" w:customStyle="1" w:styleId="WW8Num55z0">
    <w:name w:val="WW8Num55z0"/>
    <w:uiPriority w:val="99"/>
    <w:qFormat/>
    <w:rsid w:val="00650B00"/>
    <w:rPr>
      <w:rFonts w:ascii="Symbol" w:hAnsi="Symbol"/>
    </w:rPr>
  </w:style>
  <w:style w:type="character" w:customStyle="1" w:styleId="WW8Num56z0">
    <w:name w:val="WW8Num56z0"/>
    <w:uiPriority w:val="99"/>
    <w:qFormat/>
    <w:rsid w:val="00650B00"/>
    <w:rPr>
      <w:rFonts w:ascii="Symbol" w:hAnsi="Symbol"/>
    </w:rPr>
  </w:style>
  <w:style w:type="character" w:customStyle="1" w:styleId="WW8Num59z0">
    <w:name w:val="WW8Num59z0"/>
    <w:uiPriority w:val="99"/>
    <w:qFormat/>
    <w:rsid w:val="00650B00"/>
    <w:rPr>
      <w:rFonts w:ascii="Symbol" w:hAnsi="Symbol"/>
    </w:rPr>
  </w:style>
  <w:style w:type="character" w:customStyle="1" w:styleId="WW8Num63z0">
    <w:name w:val="WW8Num63z0"/>
    <w:uiPriority w:val="99"/>
    <w:qFormat/>
    <w:rsid w:val="00650B00"/>
    <w:rPr>
      <w:rFonts w:ascii="Symbol" w:hAnsi="Symbol"/>
    </w:rPr>
  </w:style>
  <w:style w:type="character" w:customStyle="1" w:styleId="WW8Num66z0">
    <w:name w:val="WW8Num66z0"/>
    <w:uiPriority w:val="99"/>
    <w:qFormat/>
    <w:rsid w:val="00650B00"/>
    <w:rPr>
      <w:rFonts w:ascii="Symbol" w:hAnsi="Symbol"/>
    </w:rPr>
  </w:style>
  <w:style w:type="character" w:customStyle="1" w:styleId="WW8Num69z1">
    <w:name w:val="WW8Num69z1"/>
    <w:uiPriority w:val="99"/>
    <w:qFormat/>
    <w:rsid w:val="00650B00"/>
    <w:rPr>
      <w:rFonts w:ascii="Wingdings" w:hAnsi="Wingdings"/>
    </w:rPr>
  </w:style>
  <w:style w:type="character" w:customStyle="1" w:styleId="WW8Num72z0">
    <w:name w:val="WW8Num72z0"/>
    <w:uiPriority w:val="99"/>
    <w:qFormat/>
    <w:rsid w:val="00650B00"/>
    <w:rPr>
      <w:rFonts w:ascii="Symbol" w:hAnsi="Symbol"/>
    </w:rPr>
  </w:style>
  <w:style w:type="character" w:customStyle="1" w:styleId="WW8Num72z1">
    <w:name w:val="WW8Num72z1"/>
    <w:uiPriority w:val="99"/>
    <w:qFormat/>
    <w:rsid w:val="00650B00"/>
    <w:rPr>
      <w:rFonts w:ascii="Courier New" w:hAnsi="Courier New"/>
    </w:rPr>
  </w:style>
  <w:style w:type="character" w:customStyle="1" w:styleId="WW8Num72z2">
    <w:name w:val="WW8Num72z2"/>
    <w:uiPriority w:val="99"/>
    <w:qFormat/>
    <w:rsid w:val="00650B00"/>
    <w:rPr>
      <w:rFonts w:ascii="Wingdings" w:hAnsi="Wingdings"/>
    </w:rPr>
  </w:style>
  <w:style w:type="character" w:customStyle="1" w:styleId="WW8Num74z0">
    <w:name w:val="WW8Num74z0"/>
    <w:uiPriority w:val="99"/>
    <w:qFormat/>
    <w:rsid w:val="00650B00"/>
    <w:rPr>
      <w:rFonts w:ascii="Symbol" w:hAnsi="Symbol"/>
    </w:rPr>
  </w:style>
  <w:style w:type="character" w:customStyle="1" w:styleId="WW8Num75z0">
    <w:name w:val="WW8Num75z0"/>
    <w:uiPriority w:val="99"/>
    <w:qFormat/>
    <w:rsid w:val="00650B00"/>
    <w:rPr>
      <w:rFonts w:ascii="Wingdings" w:hAnsi="Wingdings"/>
    </w:rPr>
  </w:style>
  <w:style w:type="character" w:customStyle="1" w:styleId="WW8Num75z1">
    <w:name w:val="WW8Num75z1"/>
    <w:uiPriority w:val="99"/>
    <w:qFormat/>
    <w:rsid w:val="00650B00"/>
    <w:rPr>
      <w:rFonts w:ascii="Courier New" w:hAnsi="Courier New"/>
    </w:rPr>
  </w:style>
  <w:style w:type="character" w:customStyle="1" w:styleId="WW8Num75z3">
    <w:name w:val="WW8Num75z3"/>
    <w:uiPriority w:val="99"/>
    <w:qFormat/>
    <w:rsid w:val="00650B00"/>
    <w:rPr>
      <w:rFonts w:ascii="Symbol" w:hAnsi="Symbol"/>
    </w:rPr>
  </w:style>
  <w:style w:type="character" w:customStyle="1" w:styleId="WW8Num77z0">
    <w:name w:val="WW8Num77z0"/>
    <w:uiPriority w:val="99"/>
    <w:qFormat/>
    <w:rsid w:val="00650B00"/>
    <w:rPr>
      <w:rFonts w:ascii="Symbol" w:hAnsi="Symbol"/>
    </w:rPr>
  </w:style>
  <w:style w:type="character" w:customStyle="1" w:styleId="WW8Num78z0">
    <w:name w:val="WW8Num78z0"/>
    <w:uiPriority w:val="99"/>
    <w:qFormat/>
    <w:rsid w:val="00650B00"/>
    <w:rPr>
      <w:rFonts w:ascii="Wingdings" w:hAnsi="Wingdings"/>
    </w:rPr>
  </w:style>
  <w:style w:type="character" w:customStyle="1" w:styleId="WW8Num78z1">
    <w:name w:val="WW8Num78z1"/>
    <w:uiPriority w:val="99"/>
    <w:qFormat/>
    <w:rsid w:val="00650B00"/>
    <w:rPr>
      <w:rFonts w:ascii="Courier New" w:hAnsi="Courier New"/>
    </w:rPr>
  </w:style>
  <w:style w:type="character" w:customStyle="1" w:styleId="WW8Num78z3">
    <w:name w:val="WW8Num78z3"/>
    <w:uiPriority w:val="99"/>
    <w:qFormat/>
    <w:rsid w:val="00650B00"/>
    <w:rPr>
      <w:rFonts w:ascii="Symbol" w:hAnsi="Symbol"/>
    </w:rPr>
  </w:style>
  <w:style w:type="character" w:customStyle="1" w:styleId="WW8Num79z0">
    <w:name w:val="WW8Num79z0"/>
    <w:uiPriority w:val="99"/>
    <w:qFormat/>
    <w:rsid w:val="00650B00"/>
    <w:rPr>
      <w:rFonts w:ascii="Symbol" w:hAnsi="Symbol"/>
    </w:rPr>
  </w:style>
  <w:style w:type="character" w:customStyle="1" w:styleId="WW8Num86z0">
    <w:name w:val="WW8Num86z0"/>
    <w:uiPriority w:val="99"/>
    <w:qFormat/>
    <w:rsid w:val="00650B00"/>
    <w:rPr>
      <w:rFonts w:ascii="Wingdings" w:hAnsi="Wingdings"/>
    </w:rPr>
  </w:style>
  <w:style w:type="character" w:customStyle="1" w:styleId="WW8Num86z1">
    <w:name w:val="WW8Num86z1"/>
    <w:uiPriority w:val="99"/>
    <w:qFormat/>
    <w:rsid w:val="00650B00"/>
    <w:rPr>
      <w:rFonts w:ascii="Courier New" w:hAnsi="Courier New"/>
    </w:rPr>
  </w:style>
  <w:style w:type="character" w:customStyle="1" w:styleId="WW8Num86z3">
    <w:name w:val="WW8Num86z3"/>
    <w:uiPriority w:val="99"/>
    <w:qFormat/>
    <w:rsid w:val="00650B00"/>
    <w:rPr>
      <w:rFonts w:ascii="Symbol" w:hAnsi="Symbol"/>
    </w:rPr>
  </w:style>
  <w:style w:type="character" w:customStyle="1" w:styleId="WW8Num87z0">
    <w:name w:val="WW8Num87z0"/>
    <w:uiPriority w:val="99"/>
    <w:qFormat/>
    <w:rsid w:val="00650B00"/>
    <w:rPr>
      <w:rFonts w:ascii="Symbol" w:hAnsi="Symbol"/>
    </w:rPr>
  </w:style>
  <w:style w:type="character" w:customStyle="1" w:styleId="WW8Num89z0">
    <w:name w:val="WW8Num89z0"/>
    <w:uiPriority w:val="99"/>
    <w:qFormat/>
    <w:rsid w:val="00650B00"/>
    <w:rPr>
      <w:rFonts w:ascii="Symbol" w:hAnsi="Symbol"/>
    </w:rPr>
  </w:style>
  <w:style w:type="character" w:customStyle="1" w:styleId="WW8Num90z0">
    <w:name w:val="WW8Num90z0"/>
    <w:uiPriority w:val="99"/>
    <w:qFormat/>
    <w:rsid w:val="00650B00"/>
    <w:rPr>
      <w:rFonts w:ascii="Symbol" w:hAnsi="Symbol"/>
    </w:rPr>
  </w:style>
  <w:style w:type="character" w:customStyle="1" w:styleId="WW8Num92z0">
    <w:name w:val="WW8Num92z0"/>
    <w:uiPriority w:val="99"/>
    <w:qFormat/>
    <w:rsid w:val="00650B00"/>
    <w:rPr>
      <w:rFonts w:ascii="Symbol" w:hAnsi="Symbol"/>
    </w:rPr>
  </w:style>
  <w:style w:type="character" w:customStyle="1" w:styleId="WW8Num93z0">
    <w:name w:val="WW8Num93z0"/>
    <w:uiPriority w:val="99"/>
    <w:qFormat/>
    <w:rsid w:val="00650B00"/>
    <w:rPr>
      <w:rFonts w:ascii="Wingdings" w:hAnsi="Wingdings"/>
    </w:rPr>
  </w:style>
  <w:style w:type="character" w:customStyle="1" w:styleId="WW8Num93z1">
    <w:name w:val="WW8Num93z1"/>
    <w:uiPriority w:val="99"/>
    <w:qFormat/>
    <w:rsid w:val="00650B00"/>
    <w:rPr>
      <w:rFonts w:ascii="Courier New" w:hAnsi="Courier New"/>
    </w:rPr>
  </w:style>
  <w:style w:type="character" w:customStyle="1" w:styleId="WW8Num93z3">
    <w:name w:val="WW8Num93z3"/>
    <w:uiPriority w:val="99"/>
    <w:qFormat/>
    <w:rsid w:val="00650B00"/>
    <w:rPr>
      <w:rFonts w:ascii="Symbol" w:hAnsi="Symbol"/>
    </w:rPr>
  </w:style>
  <w:style w:type="character" w:customStyle="1" w:styleId="WW8Num94z0">
    <w:name w:val="WW8Num94z0"/>
    <w:uiPriority w:val="99"/>
    <w:qFormat/>
    <w:rsid w:val="00650B00"/>
    <w:rPr>
      <w:rFonts w:ascii="Symbol" w:hAnsi="Symbol"/>
    </w:rPr>
  </w:style>
  <w:style w:type="character" w:customStyle="1" w:styleId="WW8Num97z0">
    <w:name w:val="WW8Num97z0"/>
    <w:uiPriority w:val="99"/>
    <w:qFormat/>
    <w:rsid w:val="00650B00"/>
    <w:rPr>
      <w:rFonts w:ascii="Symbol" w:hAnsi="Symbol"/>
    </w:rPr>
  </w:style>
  <w:style w:type="character" w:customStyle="1" w:styleId="WW8Num99z0">
    <w:name w:val="WW8Num99z0"/>
    <w:uiPriority w:val="99"/>
    <w:qFormat/>
    <w:rsid w:val="00650B00"/>
    <w:rPr>
      <w:rFonts w:ascii="Symbol" w:hAnsi="Symbol"/>
    </w:rPr>
  </w:style>
  <w:style w:type="character" w:customStyle="1" w:styleId="WW8Num101z0">
    <w:name w:val="WW8Num101z0"/>
    <w:uiPriority w:val="99"/>
    <w:qFormat/>
    <w:rsid w:val="00650B00"/>
    <w:rPr>
      <w:rFonts w:ascii="Symbol" w:hAnsi="Symbol"/>
    </w:rPr>
  </w:style>
  <w:style w:type="character" w:customStyle="1" w:styleId="WW8Num104z0">
    <w:name w:val="WW8Num104z0"/>
    <w:uiPriority w:val="99"/>
    <w:qFormat/>
    <w:rsid w:val="00650B00"/>
    <w:rPr>
      <w:rFonts w:ascii="Symbol" w:hAnsi="Symbol"/>
    </w:rPr>
  </w:style>
  <w:style w:type="character" w:customStyle="1" w:styleId="WW8Num107z0">
    <w:name w:val="WW8Num107z0"/>
    <w:uiPriority w:val="99"/>
    <w:qFormat/>
    <w:rsid w:val="00650B00"/>
    <w:rPr>
      <w:rFonts w:ascii="Symbol" w:hAnsi="Symbol"/>
    </w:rPr>
  </w:style>
  <w:style w:type="character" w:customStyle="1" w:styleId="WW8Num109z0">
    <w:name w:val="WW8Num109z0"/>
    <w:uiPriority w:val="99"/>
    <w:qFormat/>
    <w:rsid w:val="00650B00"/>
    <w:rPr>
      <w:rFonts w:ascii="Symbol" w:hAnsi="Symbol"/>
    </w:rPr>
  </w:style>
  <w:style w:type="character" w:customStyle="1" w:styleId="WW8Num112z1">
    <w:name w:val="WW8Num112z1"/>
    <w:uiPriority w:val="99"/>
    <w:qFormat/>
    <w:rsid w:val="00650B00"/>
    <w:rPr>
      <w:color w:val="000000"/>
    </w:rPr>
  </w:style>
  <w:style w:type="character" w:customStyle="1" w:styleId="WW8Num114z0">
    <w:name w:val="WW8Num114z0"/>
    <w:uiPriority w:val="99"/>
    <w:qFormat/>
    <w:rsid w:val="00650B00"/>
    <w:rPr>
      <w:rFonts w:ascii="Symbol" w:hAnsi="Symbol"/>
    </w:rPr>
  </w:style>
  <w:style w:type="character" w:customStyle="1" w:styleId="WW8Num117z0">
    <w:name w:val="WW8Num117z0"/>
    <w:uiPriority w:val="99"/>
    <w:qFormat/>
    <w:rsid w:val="00650B00"/>
    <w:rPr>
      <w:rFonts w:ascii="Symbol" w:hAnsi="Symbol"/>
    </w:rPr>
  </w:style>
  <w:style w:type="character" w:customStyle="1" w:styleId="WW8Num118z0">
    <w:name w:val="WW8Num118z0"/>
    <w:uiPriority w:val="99"/>
    <w:qFormat/>
    <w:rsid w:val="00650B00"/>
    <w:rPr>
      <w:rFonts w:ascii="Wingdings" w:hAnsi="Wingdings"/>
    </w:rPr>
  </w:style>
  <w:style w:type="character" w:customStyle="1" w:styleId="WW8Num118z1">
    <w:name w:val="WW8Num118z1"/>
    <w:uiPriority w:val="99"/>
    <w:qFormat/>
    <w:rsid w:val="00650B00"/>
    <w:rPr>
      <w:rFonts w:ascii="Courier New" w:hAnsi="Courier New"/>
    </w:rPr>
  </w:style>
  <w:style w:type="character" w:customStyle="1" w:styleId="WW8Num118z3">
    <w:name w:val="WW8Num118z3"/>
    <w:uiPriority w:val="99"/>
    <w:qFormat/>
    <w:rsid w:val="00650B00"/>
    <w:rPr>
      <w:rFonts w:ascii="Symbol" w:hAnsi="Symbol"/>
    </w:rPr>
  </w:style>
  <w:style w:type="character" w:customStyle="1" w:styleId="WW8Num120z0">
    <w:name w:val="WW8Num120z0"/>
    <w:uiPriority w:val="99"/>
    <w:qFormat/>
    <w:rsid w:val="00650B00"/>
    <w:rPr>
      <w:rFonts w:ascii="Symbol" w:hAnsi="Symbol"/>
    </w:rPr>
  </w:style>
  <w:style w:type="character" w:customStyle="1" w:styleId="WW8Num121z0">
    <w:name w:val="WW8Num121z0"/>
    <w:uiPriority w:val="99"/>
    <w:qFormat/>
    <w:rsid w:val="00650B00"/>
    <w:rPr>
      <w:rFonts w:ascii="Symbol" w:hAnsi="Symbol"/>
    </w:rPr>
  </w:style>
  <w:style w:type="character" w:customStyle="1" w:styleId="WW8Num124z0">
    <w:name w:val="WW8Num124z0"/>
    <w:uiPriority w:val="99"/>
    <w:qFormat/>
    <w:rsid w:val="00650B00"/>
    <w:rPr>
      <w:rFonts w:ascii="Symbol" w:hAnsi="Symbol"/>
    </w:rPr>
  </w:style>
  <w:style w:type="character" w:customStyle="1" w:styleId="WW8Num125z0">
    <w:name w:val="WW8Num125z0"/>
    <w:uiPriority w:val="99"/>
    <w:qFormat/>
    <w:rsid w:val="00650B00"/>
    <w:rPr>
      <w:rFonts w:ascii="Wingdings" w:hAnsi="Wingdings"/>
    </w:rPr>
  </w:style>
  <w:style w:type="character" w:customStyle="1" w:styleId="WW8Num125z1">
    <w:name w:val="WW8Num125z1"/>
    <w:uiPriority w:val="99"/>
    <w:qFormat/>
    <w:rsid w:val="00650B00"/>
    <w:rPr>
      <w:rFonts w:ascii="Courier New" w:hAnsi="Courier New"/>
    </w:rPr>
  </w:style>
  <w:style w:type="character" w:customStyle="1" w:styleId="WW8Num125z3">
    <w:name w:val="WW8Num125z3"/>
    <w:uiPriority w:val="99"/>
    <w:qFormat/>
    <w:rsid w:val="00650B00"/>
    <w:rPr>
      <w:rFonts w:ascii="Symbol" w:hAnsi="Symbol"/>
    </w:rPr>
  </w:style>
  <w:style w:type="character" w:customStyle="1" w:styleId="WW8Num126z0">
    <w:name w:val="WW8Num126z0"/>
    <w:uiPriority w:val="99"/>
    <w:qFormat/>
    <w:rsid w:val="00650B00"/>
    <w:rPr>
      <w:rFonts w:ascii="Symbol" w:hAnsi="Symbol"/>
    </w:rPr>
  </w:style>
  <w:style w:type="character" w:customStyle="1" w:styleId="WW8Num127z0">
    <w:name w:val="WW8Num127z0"/>
    <w:uiPriority w:val="99"/>
    <w:qFormat/>
    <w:rsid w:val="00650B00"/>
    <w:rPr>
      <w:rFonts w:ascii="Symbol" w:hAnsi="Symbol"/>
    </w:rPr>
  </w:style>
  <w:style w:type="character" w:customStyle="1" w:styleId="WW8Num130z0">
    <w:name w:val="WW8Num130z0"/>
    <w:uiPriority w:val="99"/>
    <w:qFormat/>
    <w:rsid w:val="00650B00"/>
    <w:rPr>
      <w:rFonts w:ascii="Symbol" w:hAnsi="Symbol"/>
    </w:rPr>
  </w:style>
  <w:style w:type="character" w:customStyle="1" w:styleId="WW8Num131z0">
    <w:name w:val="WW8Num131z0"/>
    <w:uiPriority w:val="99"/>
    <w:qFormat/>
    <w:rsid w:val="00650B00"/>
    <w:rPr>
      <w:rFonts w:ascii="Symbol" w:hAnsi="Symbol"/>
    </w:rPr>
  </w:style>
  <w:style w:type="character" w:customStyle="1" w:styleId="WW8Num132z0">
    <w:name w:val="WW8Num132z0"/>
    <w:uiPriority w:val="99"/>
    <w:qFormat/>
    <w:rsid w:val="00650B00"/>
    <w:rPr>
      <w:rFonts w:ascii="Symbol" w:hAnsi="Symbol"/>
    </w:rPr>
  </w:style>
  <w:style w:type="character" w:customStyle="1" w:styleId="WW8Num134z0">
    <w:name w:val="WW8Num134z0"/>
    <w:uiPriority w:val="99"/>
    <w:qFormat/>
    <w:rsid w:val="00650B00"/>
    <w:rPr>
      <w:rFonts w:ascii="Wingdings" w:hAnsi="Wingdings"/>
    </w:rPr>
  </w:style>
  <w:style w:type="character" w:customStyle="1" w:styleId="WW8Num136z0">
    <w:name w:val="WW8Num136z0"/>
    <w:uiPriority w:val="99"/>
    <w:qFormat/>
    <w:rsid w:val="00650B00"/>
    <w:rPr>
      <w:rFonts w:ascii="Symbol" w:hAnsi="Symbol"/>
    </w:rPr>
  </w:style>
  <w:style w:type="character" w:customStyle="1" w:styleId="WW8Num139z0">
    <w:name w:val="WW8Num139z0"/>
    <w:uiPriority w:val="99"/>
    <w:qFormat/>
    <w:rsid w:val="00650B00"/>
    <w:rPr>
      <w:rFonts w:ascii="Symbol" w:hAnsi="Symbol"/>
    </w:rPr>
  </w:style>
  <w:style w:type="character" w:customStyle="1" w:styleId="WW8Num143z0">
    <w:name w:val="WW8Num143z0"/>
    <w:uiPriority w:val="99"/>
    <w:qFormat/>
    <w:rsid w:val="00650B00"/>
    <w:rPr>
      <w:rFonts w:ascii="Symbol" w:hAnsi="Symbol"/>
    </w:rPr>
  </w:style>
  <w:style w:type="character" w:customStyle="1" w:styleId="WW8Num144z0">
    <w:name w:val="WW8Num144z0"/>
    <w:uiPriority w:val="99"/>
    <w:qFormat/>
    <w:rsid w:val="00650B00"/>
    <w:rPr>
      <w:rFonts w:ascii="Symbol" w:hAnsi="Symbol"/>
    </w:rPr>
  </w:style>
  <w:style w:type="character" w:customStyle="1" w:styleId="WW8Num145z0">
    <w:name w:val="WW8Num145z0"/>
    <w:uiPriority w:val="99"/>
    <w:qFormat/>
    <w:rsid w:val="00650B00"/>
    <w:rPr>
      <w:rFonts w:ascii="Symbol" w:hAnsi="Symbol"/>
    </w:rPr>
  </w:style>
  <w:style w:type="character" w:customStyle="1" w:styleId="WW8Num146z0">
    <w:name w:val="WW8Num146z0"/>
    <w:uiPriority w:val="99"/>
    <w:qFormat/>
    <w:rsid w:val="00650B00"/>
    <w:rPr>
      <w:rFonts w:ascii="Symbol" w:hAnsi="Symbol"/>
    </w:rPr>
  </w:style>
  <w:style w:type="character" w:customStyle="1" w:styleId="WW8Num147z0">
    <w:name w:val="WW8Num147z0"/>
    <w:uiPriority w:val="99"/>
    <w:qFormat/>
    <w:rsid w:val="00650B00"/>
    <w:rPr>
      <w:rFonts w:ascii="Wingdings" w:hAnsi="Wingdings"/>
    </w:rPr>
  </w:style>
  <w:style w:type="character" w:customStyle="1" w:styleId="WW8Num147z1">
    <w:name w:val="WW8Num147z1"/>
    <w:uiPriority w:val="99"/>
    <w:qFormat/>
    <w:rsid w:val="00650B00"/>
    <w:rPr>
      <w:rFonts w:ascii="Courier New" w:hAnsi="Courier New"/>
    </w:rPr>
  </w:style>
  <w:style w:type="character" w:customStyle="1" w:styleId="WW8Num147z3">
    <w:name w:val="WW8Num147z3"/>
    <w:uiPriority w:val="99"/>
    <w:qFormat/>
    <w:rsid w:val="00650B00"/>
    <w:rPr>
      <w:rFonts w:ascii="Symbol" w:hAnsi="Symbol"/>
    </w:rPr>
  </w:style>
  <w:style w:type="character" w:customStyle="1" w:styleId="WW8Num150z0">
    <w:name w:val="WW8Num150z0"/>
    <w:uiPriority w:val="99"/>
    <w:qFormat/>
    <w:rsid w:val="00650B00"/>
    <w:rPr>
      <w:rFonts w:ascii="Symbol" w:hAnsi="Symbol"/>
    </w:rPr>
  </w:style>
  <w:style w:type="character" w:customStyle="1" w:styleId="WW8Num157z0">
    <w:name w:val="WW8Num157z0"/>
    <w:uiPriority w:val="99"/>
    <w:qFormat/>
    <w:rsid w:val="00650B00"/>
    <w:rPr>
      <w:rFonts w:ascii="Symbol" w:hAnsi="Symbol"/>
    </w:rPr>
  </w:style>
  <w:style w:type="character" w:customStyle="1" w:styleId="WW8Num159z0">
    <w:name w:val="WW8Num159z0"/>
    <w:uiPriority w:val="99"/>
    <w:qFormat/>
    <w:rsid w:val="00650B00"/>
    <w:rPr>
      <w:rFonts w:ascii="Symbol" w:hAnsi="Symbol"/>
    </w:rPr>
  </w:style>
  <w:style w:type="character" w:customStyle="1" w:styleId="WW8Num160z0">
    <w:name w:val="WW8Num160z0"/>
    <w:uiPriority w:val="99"/>
    <w:qFormat/>
    <w:rsid w:val="00650B00"/>
    <w:rPr>
      <w:rFonts w:ascii="Symbol" w:hAnsi="Symbol"/>
    </w:rPr>
  </w:style>
  <w:style w:type="character" w:customStyle="1" w:styleId="WW8Num162z0">
    <w:name w:val="WW8Num162z0"/>
    <w:uiPriority w:val="99"/>
    <w:qFormat/>
    <w:rsid w:val="00650B00"/>
    <w:rPr>
      <w:rFonts w:ascii="Symbol" w:hAnsi="Symbol"/>
    </w:rPr>
  </w:style>
  <w:style w:type="character" w:customStyle="1" w:styleId="WW8Num163z0">
    <w:name w:val="WW8Num163z0"/>
    <w:uiPriority w:val="99"/>
    <w:qFormat/>
    <w:rsid w:val="00650B00"/>
    <w:rPr>
      <w:rFonts w:ascii="Symbol" w:hAnsi="Symbol"/>
    </w:rPr>
  </w:style>
  <w:style w:type="character" w:customStyle="1" w:styleId="WW8Num164z0">
    <w:name w:val="WW8Num164z0"/>
    <w:uiPriority w:val="99"/>
    <w:qFormat/>
    <w:rsid w:val="00650B00"/>
    <w:rPr>
      <w:rFonts w:ascii="Wingdings" w:hAnsi="Wingdings"/>
    </w:rPr>
  </w:style>
  <w:style w:type="character" w:customStyle="1" w:styleId="WW8Num164z1">
    <w:name w:val="WW8Num164z1"/>
    <w:uiPriority w:val="99"/>
    <w:qFormat/>
    <w:rsid w:val="00650B00"/>
    <w:rPr>
      <w:rFonts w:ascii="Courier New" w:hAnsi="Courier New"/>
    </w:rPr>
  </w:style>
  <w:style w:type="character" w:customStyle="1" w:styleId="WW8Num164z3">
    <w:name w:val="WW8Num164z3"/>
    <w:uiPriority w:val="99"/>
    <w:qFormat/>
    <w:rsid w:val="00650B00"/>
    <w:rPr>
      <w:rFonts w:ascii="Symbol" w:hAnsi="Symbol"/>
    </w:rPr>
  </w:style>
  <w:style w:type="character" w:customStyle="1" w:styleId="WW8Num168z0">
    <w:name w:val="WW8Num168z0"/>
    <w:uiPriority w:val="99"/>
    <w:qFormat/>
    <w:rsid w:val="00650B00"/>
    <w:rPr>
      <w:rFonts w:ascii="Symbol" w:hAnsi="Symbol"/>
    </w:rPr>
  </w:style>
  <w:style w:type="character" w:customStyle="1" w:styleId="WW8Num169z0">
    <w:name w:val="WW8Num169z0"/>
    <w:uiPriority w:val="99"/>
    <w:qFormat/>
    <w:rsid w:val="00650B00"/>
    <w:rPr>
      <w:rFonts w:ascii="Symbol" w:hAnsi="Symbol"/>
    </w:rPr>
  </w:style>
  <w:style w:type="character" w:customStyle="1" w:styleId="WW8Num170z0">
    <w:name w:val="WW8Num170z0"/>
    <w:uiPriority w:val="99"/>
    <w:qFormat/>
    <w:rsid w:val="00650B00"/>
    <w:rPr>
      <w:rFonts w:ascii="Symbol" w:hAnsi="Symbol"/>
    </w:rPr>
  </w:style>
  <w:style w:type="character" w:customStyle="1" w:styleId="WW8Num174z0">
    <w:name w:val="WW8Num174z0"/>
    <w:uiPriority w:val="99"/>
    <w:qFormat/>
    <w:rsid w:val="00650B00"/>
    <w:rPr>
      <w:rFonts w:ascii="Symbol" w:hAnsi="Symbol"/>
    </w:rPr>
  </w:style>
  <w:style w:type="character" w:customStyle="1" w:styleId="WW8Num177z0">
    <w:name w:val="WW8Num177z0"/>
    <w:uiPriority w:val="99"/>
    <w:qFormat/>
    <w:rsid w:val="00650B00"/>
    <w:rPr>
      <w:rFonts w:ascii="Symbol" w:hAnsi="Symbol"/>
    </w:rPr>
  </w:style>
  <w:style w:type="character" w:customStyle="1" w:styleId="WW8Num178z0">
    <w:name w:val="WW8Num178z0"/>
    <w:uiPriority w:val="99"/>
    <w:qFormat/>
    <w:rsid w:val="00650B00"/>
    <w:rPr>
      <w:rFonts w:ascii="Symbol" w:hAnsi="Symbol"/>
    </w:rPr>
  </w:style>
  <w:style w:type="character" w:customStyle="1" w:styleId="WW8Num182z0">
    <w:name w:val="WW8Num182z0"/>
    <w:uiPriority w:val="99"/>
    <w:qFormat/>
    <w:rsid w:val="00650B00"/>
    <w:rPr>
      <w:rFonts w:ascii="Symbol" w:hAnsi="Symbol"/>
    </w:rPr>
  </w:style>
  <w:style w:type="character" w:customStyle="1" w:styleId="WW8Num37z0">
    <w:name w:val="WW8Num37z0"/>
    <w:uiPriority w:val="99"/>
    <w:qFormat/>
    <w:rsid w:val="00650B00"/>
    <w:rPr>
      <w:rFonts w:ascii="Wingdings" w:hAnsi="Wingdings"/>
    </w:rPr>
  </w:style>
  <w:style w:type="character" w:customStyle="1" w:styleId="WW8Num38z0">
    <w:name w:val="WW8Num38z0"/>
    <w:uiPriority w:val="99"/>
    <w:qFormat/>
    <w:rsid w:val="00650B00"/>
    <w:rPr>
      <w:rFonts w:ascii="Wingdings" w:hAnsi="Wingdings"/>
    </w:rPr>
  </w:style>
  <w:style w:type="character" w:customStyle="1" w:styleId="WW8Num40z0">
    <w:name w:val="WW8Num40z0"/>
    <w:uiPriority w:val="99"/>
    <w:qFormat/>
    <w:rsid w:val="00650B00"/>
    <w:rPr>
      <w:rFonts w:ascii="Wingdings" w:hAnsi="Wingdings"/>
    </w:rPr>
  </w:style>
  <w:style w:type="character" w:customStyle="1" w:styleId="WW8Num41z0">
    <w:name w:val="WW8Num41z0"/>
    <w:uiPriority w:val="99"/>
    <w:qFormat/>
    <w:rsid w:val="00650B00"/>
    <w:rPr>
      <w:rFonts w:ascii="Wingdings" w:hAnsi="Wingdings"/>
    </w:rPr>
  </w:style>
  <w:style w:type="character" w:customStyle="1" w:styleId="WW8Num43z0">
    <w:name w:val="WW8Num43z0"/>
    <w:uiPriority w:val="99"/>
    <w:qFormat/>
    <w:rsid w:val="00650B00"/>
    <w:rPr>
      <w:rFonts w:ascii="Wingdings" w:hAnsi="Wingdings"/>
    </w:rPr>
  </w:style>
  <w:style w:type="character" w:customStyle="1" w:styleId="WW8Num20z1">
    <w:name w:val="WW8Num20z1"/>
    <w:uiPriority w:val="99"/>
    <w:qFormat/>
    <w:rsid w:val="00650B00"/>
    <w:rPr>
      <w:rFonts w:ascii="Courier New" w:hAnsi="Courier New"/>
    </w:rPr>
  </w:style>
  <w:style w:type="character" w:customStyle="1" w:styleId="WW8Num20z3">
    <w:name w:val="WW8Num20z3"/>
    <w:uiPriority w:val="99"/>
    <w:qFormat/>
    <w:rsid w:val="00650B00"/>
    <w:rPr>
      <w:rFonts w:ascii="Symbol" w:hAnsi="Symbol"/>
    </w:rPr>
  </w:style>
  <w:style w:type="character" w:customStyle="1" w:styleId="WW8Num26z3">
    <w:name w:val="WW8Num26z3"/>
    <w:uiPriority w:val="99"/>
    <w:qFormat/>
    <w:rsid w:val="00650B00"/>
    <w:rPr>
      <w:rFonts w:ascii="Symbol" w:hAnsi="Symbol"/>
    </w:rPr>
  </w:style>
  <w:style w:type="character" w:customStyle="1" w:styleId="WW8Num33z0">
    <w:name w:val="WW8Num33z0"/>
    <w:uiPriority w:val="99"/>
    <w:qFormat/>
    <w:rsid w:val="00650B00"/>
    <w:rPr>
      <w:rFonts w:ascii="Wingdings" w:hAnsi="Wingdings"/>
    </w:rPr>
  </w:style>
  <w:style w:type="character" w:customStyle="1" w:styleId="WW8Num33z3">
    <w:name w:val="WW8Num33z3"/>
    <w:uiPriority w:val="99"/>
    <w:qFormat/>
    <w:rsid w:val="00650B00"/>
    <w:rPr>
      <w:rFonts w:ascii="Symbol" w:hAnsi="Symbol"/>
    </w:rPr>
  </w:style>
  <w:style w:type="character" w:customStyle="1" w:styleId="WW8Num33z4">
    <w:name w:val="WW8Num33z4"/>
    <w:uiPriority w:val="99"/>
    <w:qFormat/>
    <w:rsid w:val="00650B00"/>
    <w:rPr>
      <w:rFonts w:ascii="Courier New" w:hAnsi="Courier New"/>
    </w:rPr>
  </w:style>
  <w:style w:type="character" w:customStyle="1" w:styleId="WW8Num34z0">
    <w:name w:val="WW8Num34z0"/>
    <w:uiPriority w:val="99"/>
    <w:qFormat/>
    <w:rsid w:val="00650B00"/>
    <w:rPr>
      <w:rFonts w:ascii="Wingdings" w:hAnsi="Wingdings"/>
    </w:rPr>
  </w:style>
  <w:style w:type="character" w:customStyle="1" w:styleId="WW8Num34z1">
    <w:name w:val="WW8Num34z1"/>
    <w:uiPriority w:val="99"/>
    <w:qFormat/>
    <w:rsid w:val="00650B00"/>
    <w:rPr>
      <w:rFonts w:ascii="Courier New" w:hAnsi="Courier New"/>
    </w:rPr>
  </w:style>
  <w:style w:type="character" w:customStyle="1" w:styleId="WW8Num34z3">
    <w:name w:val="WW8Num34z3"/>
    <w:uiPriority w:val="99"/>
    <w:qFormat/>
    <w:rsid w:val="00650B00"/>
    <w:rPr>
      <w:rFonts w:ascii="Symbol" w:hAnsi="Symbol"/>
    </w:rPr>
  </w:style>
  <w:style w:type="character" w:customStyle="1" w:styleId="WW8Num35z0">
    <w:name w:val="WW8Num35z0"/>
    <w:uiPriority w:val="99"/>
    <w:qFormat/>
    <w:rsid w:val="00650B00"/>
    <w:rPr>
      <w:rFonts w:ascii="Wingdings" w:hAnsi="Wingdings"/>
    </w:rPr>
  </w:style>
  <w:style w:type="character" w:customStyle="1" w:styleId="WW8Num35z1">
    <w:name w:val="WW8Num35z1"/>
    <w:uiPriority w:val="99"/>
    <w:qFormat/>
    <w:rsid w:val="00650B00"/>
    <w:rPr>
      <w:rFonts w:ascii="Courier New" w:hAnsi="Courier New"/>
    </w:rPr>
  </w:style>
  <w:style w:type="character" w:customStyle="1" w:styleId="WW8Num35z3">
    <w:name w:val="WW8Num35z3"/>
    <w:uiPriority w:val="99"/>
    <w:qFormat/>
    <w:rsid w:val="00650B00"/>
    <w:rPr>
      <w:rFonts w:ascii="Symbol" w:hAnsi="Symbol"/>
    </w:rPr>
  </w:style>
  <w:style w:type="character" w:customStyle="1" w:styleId="WW8Num36z1">
    <w:name w:val="WW8Num36z1"/>
    <w:uiPriority w:val="99"/>
    <w:qFormat/>
    <w:rsid w:val="00650B00"/>
    <w:rPr>
      <w:rFonts w:ascii="Courier New" w:hAnsi="Courier New"/>
    </w:rPr>
  </w:style>
  <w:style w:type="character" w:customStyle="1" w:styleId="WW8Num36z3">
    <w:name w:val="WW8Num36z3"/>
    <w:uiPriority w:val="99"/>
    <w:qFormat/>
    <w:rsid w:val="00650B00"/>
    <w:rPr>
      <w:rFonts w:ascii="Symbol" w:hAnsi="Symbol"/>
    </w:rPr>
  </w:style>
  <w:style w:type="character" w:customStyle="1" w:styleId="WW8Num37z1">
    <w:name w:val="WW8Num37z1"/>
    <w:uiPriority w:val="99"/>
    <w:qFormat/>
    <w:rsid w:val="00650B00"/>
    <w:rPr>
      <w:rFonts w:ascii="Courier New" w:hAnsi="Courier New"/>
    </w:rPr>
  </w:style>
  <w:style w:type="character" w:customStyle="1" w:styleId="WW8Num37z3">
    <w:name w:val="WW8Num37z3"/>
    <w:uiPriority w:val="99"/>
    <w:qFormat/>
    <w:rsid w:val="00650B00"/>
    <w:rPr>
      <w:rFonts w:ascii="Symbol" w:hAnsi="Symbol"/>
    </w:rPr>
  </w:style>
  <w:style w:type="character" w:customStyle="1" w:styleId="WW8Num39z1">
    <w:name w:val="WW8Num39z1"/>
    <w:uiPriority w:val="99"/>
    <w:qFormat/>
    <w:rsid w:val="00650B00"/>
    <w:rPr>
      <w:rFonts w:ascii="Times New Roman" w:hAnsi="Times New Roman"/>
    </w:rPr>
  </w:style>
  <w:style w:type="character" w:customStyle="1" w:styleId="WW8Num39z3">
    <w:name w:val="WW8Num39z3"/>
    <w:uiPriority w:val="99"/>
    <w:qFormat/>
    <w:rsid w:val="00650B00"/>
    <w:rPr>
      <w:rFonts w:ascii="Symbol" w:hAnsi="Symbol"/>
    </w:rPr>
  </w:style>
  <w:style w:type="character" w:customStyle="1" w:styleId="WW8Num39z4">
    <w:name w:val="WW8Num39z4"/>
    <w:uiPriority w:val="99"/>
    <w:qFormat/>
    <w:rsid w:val="00650B00"/>
    <w:rPr>
      <w:rFonts w:ascii="Courier New" w:hAnsi="Courier New"/>
    </w:rPr>
  </w:style>
  <w:style w:type="character" w:customStyle="1" w:styleId="WW8Num42z1">
    <w:name w:val="WW8Num42z1"/>
    <w:uiPriority w:val="99"/>
    <w:qFormat/>
    <w:rsid w:val="00650B00"/>
    <w:rPr>
      <w:rFonts w:ascii="Courier New" w:hAnsi="Courier New"/>
    </w:rPr>
  </w:style>
  <w:style w:type="character" w:customStyle="1" w:styleId="WW8Num42z3">
    <w:name w:val="WW8Num42z3"/>
    <w:uiPriority w:val="99"/>
    <w:qFormat/>
    <w:rsid w:val="00650B00"/>
    <w:rPr>
      <w:rFonts w:ascii="Symbol" w:hAnsi="Symbol"/>
    </w:rPr>
  </w:style>
  <w:style w:type="character" w:customStyle="1" w:styleId="WW8Num45z0">
    <w:name w:val="WW8Num45z0"/>
    <w:uiPriority w:val="99"/>
    <w:qFormat/>
    <w:rsid w:val="00650B00"/>
    <w:rPr>
      <w:rFonts w:ascii="Wingdings" w:hAnsi="Wingdings"/>
    </w:rPr>
  </w:style>
  <w:style w:type="character" w:customStyle="1" w:styleId="WW8Num45z1">
    <w:name w:val="WW8Num45z1"/>
    <w:uiPriority w:val="99"/>
    <w:qFormat/>
    <w:rsid w:val="00650B00"/>
    <w:rPr>
      <w:rFonts w:ascii="Courier New" w:hAnsi="Courier New"/>
    </w:rPr>
  </w:style>
  <w:style w:type="character" w:customStyle="1" w:styleId="WW8Num45z3">
    <w:name w:val="WW8Num45z3"/>
    <w:uiPriority w:val="99"/>
    <w:qFormat/>
    <w:rsid w:val="00650B00"/>
    <w:rPr>
      <w:rFonts w:ascii="Symbol" w:hAnsi="Symbol"/>
    </w:rPr>
  </w:style>
  <w:style w:type="character" w:customStyle="1" w:styleId="WW8Num46z0">
    <w:name w:val="WW8Num46z0"/>
    <w:uiPriority w:val="99"/>
    <w:qFormat/>
    <w:rsid w:val="00650B00"/>
    <w:rPr>
      <w:rFonts w:ascii="Wingdings" w:hAnsi="Wingdings"/>
    </w:rPr>
  </w:style>
  <w:style w:type="character" w:customStyle="1" w:styleId="WW8Num46z1">
    <w:name w:val="WW8Num46z1"/>
    <w:uiPriority w:val="99"/>
    <w:qFormat/>
    <w:rsid w:val="00650B00"/>
    <w:rPr>
      <w:rFonts w:ascii="Courier New" w:hAnsi="Courier New"/>
    </w:rPr>
  </w:style>
  <w:style w:type="character" w:customStyle="1" w:styleId="WW8Num46z3">
    <w:name w:val="WW8Num46z3"/>
    <w:uiPriority w:val="99"/>
    <w:qFormat/>
    <w:rsid w:val="00650B00"/>
    <w:rPr>
      <w:rFonts w:ascii="Symbol" w:hAnsi="Symbol"/>
    </w:rPr>
  </w:style>
  <w:style w:type="character" w:customStyle="1" w:styleId="WW8Num48z0">
    <w:name w:val="WW8Num48z0"/>
    <w:uiPriority w:val="99"/>
    <w:qFormat/>
    <w:rsid w:val="00650B00"/>
    <w:rPr>
      <w:rFonts w:ascii="Wingdings" w:hAnsi="Wingdings"/>
    </w:rPr>
  </w:style>
  <w:style w:type="character" w:customStyle="1" w:styleId="WW8Num48z1">
    <w:name w:val="WW8Num48z1"/>
    <w:uiPriority w:val="99"/>
    <w:qFormat/>
    <w:rsid w:val="00650B00"/>
    <w:rPr>
      <w:rFonts w:ascii="Courier New" w:hAnsi="Courier New"/>
    </w:rPr>
  </w:style>
  <w:style w:type="character" w:customStyle="1" w:styleId="WW8Num48z3">
    <w:name w:val="WW8Num48z3"/>
    <w:uiPriority w:val="99"/>
    <w:qFormat/>
    <w:rsid w:val="00650B00"/>
    <w:rPr>
      <w:rFonts w:ascii="Symbol" w:hAnsi="Symbol"/>
    </w:rPr>
  </w:style>
  <w:style w:type="character" w:customStyle="1" w:styleId="WW8Num49z0">
    <w:name w:val="WW8Num49z0"/>
    <w:uiPriority w:val="99"/>
    <w:qFormat/>
    <w:rsid w:val="00650B00"/>
    <w:rPr>
      <w:rFonts w:ascii="Wingdings" w:hAnsi="Wingdings"/>
    </w:rPr>
  </w:style>
  <w:style w:type="character" w:customStyle="1" w:styleId="WW8Num49z1">
    <w:name w:val="WW8Num49z1"/>
    <w:uiPriority w:val="99"/>
    <w:qFormat/>
    <w:rsid w:val="00650B00"/>
    <w:rPr>
      <w:rFonts w:ascii="Courier New" w:hAnsi="Courier New"/>
    </w:rPr>
  </w:style>
  <w:style w:type="character" w:customStyle="1" w:styleId="WW8Num49z3">
    <w:name w:val="WW8Num49z3"/>
    <w:uiPriority w:val="99"/>
    <w:qFormat/>
    <w:rsid w:val="00650B00"/>
    <w:rPr>
      <w:rFonts w:ascii="Symbol" w:hAnsi="Symbol"/>
    </w:rPr>
  </w:style>
  <w:style w:type="character" w:customStyle="1" w:styleId="WW8Num50z1">
    <w:name w:val="WW8Num50z1"/>
    <w:uiPriority w:val="99"/>
    <w:qFormat/>
    <w:rsid w:val="00650B00"/>
    <w:rPr>
      <w:rFonts w:ascii="Courier New" w:hAnsi="Courier New"/>
    </w:rPr>
  </w:style>
  <w:style w:type="character" w:customStyle="1" w:styleId="WW8Num50z3">
    <w:name w:val="WW8Num50z3"/>
    <w:uiPriority w:val="99"/>
    <w:qFormat/>
    <w:rsid w:val="00650B00"/>
    <w:rPr>
      <w:rFonts w:ascii="Symbol" w:hAnsi="Symbol"/>
    </w:rPr>
  </w:style>
  <w:style w:type="character" w:customStyle="1" w:styleId="WW8Num51z1">
    <w:name w:val="WW8Num51z1"/>
    <w:uiPriority w:val="99"/>
    <w:qFormat/>
    <w:rsid w:val="00650B00"/>
    <w:rPr>
      <w:rFonts w:ascii="Courier New" w:hAnsi="Courier New"/>
    </w:rPr>
  </w:style>
  <w:style w:type="character" w:customStyle="1" w:styleId="WW8Num51z3">
    <w:name w:val="WW8Num51z3"/>
    <w:uiPriority w:val="99"/>
    <w:qFormat/>
    <w:rsid w:val="00650B00"/>
    <w:rPr>
      <w:rFonts w:ascii="Symbol" w:hAnsi="Symbol"/>
    </w:rPr>
  </w:style>
  <w:style w:type="character" w:customStyle="1" w:styleId="WW-">
    <w:name w:val="WW-Основной шрифт абзаца"/>
    <w:uiPriority w:val="99"/>
    <w:qFormat/>
    <w:rsid w:val="00650B00"/>
  </w:style>
  <w:style w:type="character" w:customStyle="1" w:styleId="FontStyle1600">
    <w:name w:val="Font Style160"/>
    <w:uiPriority w:val="99"/>
    <w:qFormat/>
    <w:rsid w:val="00650B00"/>
    <w:rPr>
      <w:rFonts w:ascii="Bookman Old Style" w:hAnsi="Bookman Old Style"/>
      <w:sz w:val="18"/>
    </w:rPr>
  </w:style>
  <w:style w:type="character" w:customStyle="1" w:styleId="FontStyle116">
    <w:name w:val="Font Style116"/>
    <w:uiPriority w:val="99"/>
    <w:qFormat/>
    <w:rsid w:val="00650B00"/>
    <w:rPr>
      <w:rFonts w:ascii="Bookman Old Style" w:hAnsi="Bookman Old Style"/>
      <w:sz w:val="18"/>
    </w:rPr>
  </w:style>
  <w:style w:type="character" w:customStyle="1" w:styleId="FontStyle131">
    <w:name w:val="Font Style131"/>
    <w:uiPriority w:val="99"/>
    <w:qFormat/>
    <w:rsid w:val="00650B00"/>
    <w:rPr>
      <w:rFonts w:ascii="Arial" w:hAnsi="Arial"/>
      <w:b/>
      <w:sz w:val="16"/>
    </w:rPr>
  </w:style>
  <w:style w:type="character" w:customStyle="1" w:styleId="FontStyle221">
    <w:name w:val="Font Style221"/>
    <w:uiPriority w:val="99"/>
    <w:qFormat/>
    <w:rsid w:val="00650B00"/>
    <w:rPr>
      <w:rFonts w:ascii="Times New Roman" w:hAnsi="Times New Roman"/>
      <w:sz w:val="20"/>
    </w:rPr>
  </w:style>
  <w:style w:type="paragraph" w:customStyle="1" w:styleId="3ffc">
    <w:name w:val="Заголовок оглавления3"/>
    <w:basedOn w:val="10"/>
    <w:next w:val="a2"/>
    <w:uiPriority w:val="99"/>
    <w:qFormat/>
    <w:rsid w:val="00650B00"/>
    <w:pPr>
      <w:keepNext/>
      <w:keepLines/>
      <w:tabs>
        <w:tab w:val="clear" w:pos="567"/>
        <w:tab w:val="clear" w:pos="680"/>
        <w:tab w:val="clear" w:pos="1106"/>
        <w:tab w:val="clear" w:pos="1729"/>
        <w:tab w:val="clear" w:pos="7002"/>
      </w:tabs>
      <w:suppressAutoHyphens/>
      <w:autoSpaceDE/>
      <w:autoSpaceDN/>
      <w:adjustRightInd/>
      <w:spacing w:before="480" w:line="276" w:lineRule="auto"/>
      <w:jc w:val="left"/>
    </w:pPr>
    <w:rPr>
      <w:rFonts w:ascii="Cambria" w:hAnsi="Cambria" w:cs="Calibri"/>
      <w:b/>
      <w:bCs/>
      <w:color w:val="365F91"/>
      <w:kern w:val="1"/>
      <w:sz w:val="28"/>
      <w:szCs w:val="28"/>
      <w:lang w:eastAsia="ar-SA"/>
    </w:rPr>
  </w:style>
  <w:style w:type="paragraph" w:customStyle="1" w:styleId="10e">
    <w:name w:val="Оглавление 10"/>
    <w:basedOn w:val="aff3"/>
    <w:uiPriority w:val="99"/>
    <w:qFormat/>
    <w:rsid w:val="00650B00"/>
    <w:pPr>
      <w:tabs>
        <w:tab w:val="right" w:leader="dot" w:pos="9637"/>
      </w:tabs>
      <w:spacing w:after="200" w:line="276" w:lineRule="auto"/>
      <w:ind w:left="2547"/>
    </w:pPr>
    <w:rPr>
      <w:rFonts w:ascii="Calibri" w:hAnsi="Calibri"/>
      <w:sz w:val="22"/>
      <w:szCs w:val="22"/>
    </w:rPr>
  </w:style>
  <w:style w:type="paragraph" w:customStyle="1" w:styleId="affffffffff3">
    <w:name w:val="Рисунок"/>
    <w:basedOn w:val="affb"/>
    <w:uiPriority w:val="99"/>
    <w:qFormat/>
    <w:rsid w:val="00650B00"/>
    <w:pPr>
      <w:suppressLineNumbers/>
      <w:suppressAutoHyphens/>
      <w:spacing w:before="120" w:after="120" w:line="276" w:lineRule="auto"/>
      <w:jc w:val="left"/>
    </w:pPr>
    <w:rPr>
      <w:rFonts w:ascii="Calibri" w:hAnsi="Calibri" w:cs="Tahoma"/>
      <w:i/>
      <w:iCs/>
      <w:sz w:val="24"/>
      <w:lang w:val="ru-RU" w:eastAsia="ar-SA"/>
    </w:rPr>
  </w:style>
  <w:style w:type="paragraph" w:customStyle="1" w:styleId="summary">
    <w:name w:val="summary"/>
    <w:basedOn w:val="a2"/>
    <w:uiPriority w:val="99"/>
    <w:qFormat/>
    <w:rsid w:val="00650B00"/>
    <w:pPr>
      <w:widowControl/>
      <w:snapToGrid/>
      <w:spacing w:beforeAutospacing="1" w:afterAutospacing="1"/>
    </w:pPr>
    <w:rPr>
      <w:rFonts w:eastAsia="Times New Roman"/>
      <w:szCs w:val="24"/>
    </w:rPr>
  </w:style>
  <w:style w:type="character" w:customStyle="1" w:styleId="31c">
    <w:name w:val="Основной текст + Полужирный31"/>
    <w:uiPriority w:val="99"/>
    <w:qFormat/>
    <w:rsid w:val="00650B00"/>
    <w:rPr>
      <w:rFonts w:ascii="Microsoft Sans Serif" w:hAnsi="Microsoft Sans Serif"/>
      <w:b/>
      <w:spacing w:val="10"/>
      <w:sz w:val="26"/>
    </w:rPr>
  </w:style>
  <w:style w:type="character" w:customStyle="1" w:styleId="303">
    <w:name w:val="Основной текст + Полужирный30"/>
    <w:uiPriority w:val="99"/>
    <w:qFormat/>
    <w:rsid w:val="00650B00"/>
    <w:rPr>
      <w:rFonts w:ascii="Microsoft Sans Serif" w:hAnsi="Microsoft Sans Serif"/>
      <w:b/>
      <w:spacing w:val="10"/>
      <w:sz w:val="26"/>
    </w:rPr>
  </w:style>
  <w:style w:type="character" w:customStyle="1" w:styleId="291">
    <w:name w:val="Основной текст + Полужирный29"/>
    <w:uiPriority w:val="99"/>
    <w:qFormat/>
    <w:rsid w:val="00650B00"/>
    <w:rPr>
      <w:rFonts w:ascii="Microsoft Sans Serif" w:hAnsi="Microsoft Sans Serif"/>
      <w:b/>
      <w:spacing w:val="10"/>
      <w:sz w:val="26"/>
    </w:rPr>
  </w:style>
  <w:style w:type="character" w:customStyle="1" w:styleId="282">
    <w:name w:val="Основной текст + Полужирный28"/>
    <w:uiPriority w:val="99"/>
    <w:qFormat/>
    <w:rsid w:val="00650B00"/>
    <w:rPr>
      <w:rFonts w:ascii="Microsoft Sans Serif" w:hAnsi="Microsoft Sans Serif"/>
      <w:b/>
      <w:spacing w:val="10"/>
      <w:sz w:val="26"/>
    </w:rPr>
  </w:style>
  <w:style w:type="character" w:customStyle="1" w:styleId="274">
    <w:name w:val="Основной текст + Полужирный27"/>
    <w:uiPriority w:val="99"/>
    <w:rsid w:val="00650B00"/>
    <w:rPr>
      <w:rFonts w:ascii="Microsoft Sans Serif" w:hAnsi="Microsoft Sans Serif"/>
      <w:b/>
      <w:spacing w:val="10"/>
      <w:sz w:val="26"/>
    </w:rPr>
  </w:style>
  <w:style w:type="character" w:customStyle="1" w:styleId="12pt21">
    <w:name w:val="Основной текст + 12 pt21"/>
    <w:uiPriority w:val="99"/>
    <w:qFormat/>
    <w:rsid w:val="00650B00"/>
    <w:rPr>
      <w:rFonts w:ascii="Microsoft Sans Serif" w:hAnsi="Microsoft Sans Serif"/>
      <w:i/>
      <w:spacing w:val="30"/>
      <w:sz w:val="24"/>
    </w:rPr>
  </w:style>
  <w:style w:type="character" w:customStyle="1" w:styleId="12pt20">
    <w:name w:val="Основной текст + 12 pt20"/>
    <w:uiPriority w:val="99"/>
    <w:qFormat/>
    <w:rsid w:val="00650B00"/>
    <w:rPr>
      <w:rFonts w:ascii="Microsoft Sans Serif" w:hAnsi="Microsoft Sans Serif"/>
      <w:i/>
      <w:spacing w:val="30"/>
      <w:sz w:val="24"/>
    </w:rPr>
  </w:style>
  <w:style w:type="character" w:customStyle="1" w:styleId="12pt19">
    <w:name w:val="Основной текст + 12 pt19"/>
    <w:uiPriority w:val="99"/>
    <w:qFormat/>
    <w:rsid w:val="00650B00"/>
    <w:rPr>
      <w:rFonts w:ascii="Microsoft Sans Serif" w:hAnsi="Microsoft Sans Serif"/>
      <w:i/>
      <w:spacing w:val="30"/>
      <w:sz w:val="24"/>
    </w:rPr>
  </w:style>
  <w:style w:type="character" w:customStyle="1" w:styleId="6f3">
    <w:name w:val="Заголовок №6_"/>
    <w:link w:val="6f4"/>
    <w:uiPriority w:val="99"/>
    <w:qFormat/>
    <w:locked/>
    <w:rsid w:val="00650B00"/>
    <w:rPr>
      <w:rFonts w:ascii="Microsoft Sans Serif" w:hAnsi="Microsoft Sans Serif"/>
      <w:b/>
      <w:spacing w:val="10"/>
      <w:sz w:val="26"/>
      <w:shd w:val="clear" w:color="auto" w:fill="FFFFFF"/>
    </w:rPr>
  </w:style>
  <w:style w:type="paragraph" w:customStyle="1" w:styleId="6f4">
    <w:name w:val="Заголовок №6"/>
    <w:basedOn w:val="a2"/>
    <w:link w:val="6f3"/>
    <w:uiPriority w:val="99"/>
    <w:qFormat/>
    <w:rsid w:val="00650B00"/>
    <w:pPr>
      <w:widowControl/>
      <w:shd w:val="clear" w:color="auto" w:fill="FFFFFF"/>
      <w:snapToGrid/>
      <w:spacing w:before="1200" w:after="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650B00"/>
    <w:pPr>
      <w:widowControl/>
      <w:shd w:val="clear" w:color="auto" w:fill="FFFFFF"/>
      <w:snapToGrid/>
      <w:spacing w:before="0" w:after="0" w:line="293" w:lineRule="exact"/>
      <w:jc w:val="right"/>
    </w:pPr>
    <w:rPr>
      <w:sz w:val="22"/>
      <w:szCs w:val="22"/>
    </w:rPr>
  </w:style>
  <w:style w:type="character" w:customStyle="1" w:styleId="12pt18">
    <w:name w:val="Основной текст + 12 pt18"/>
    <w:uiPriority w:val="99"/>
    <w:qFormat/>
    <w:rsid w:val="00650B00"/>
    <w:rPr>
      <w:rFonts w:ascii="Microsoft Sans Serif" w:hAnsi="Microsoft Sans Serif"/>
      <w:i/>
      <w:spacing w:val="30"/>
      <w:sz w:val="24"/>
    </w:rPr>
  </w:style>
  <w:style w:type="character" w:customStyle="1" w:styleId="12pt17">
    <w:name w:val="Основной текст + 12 pt17"/>
    <w:uiPriority w:val="99"/>
    <w:qFormat/>
    <w:rsid w:val="00650B00"/>
    <w:rPr>
      <w:rFonts w:ascii="Microsoft Sans Serif" w:hAnsi="Microsoft Sans Serif"/>
      <w:i/>
      <w:spacing w:val="30"/>
      <w:sz w:val="24"/>
    </w:rPr>
  </w:style>
  <w:style w:type="character" w:customStyle="1" w:styleId="265">
    <w:name w:val="Основной текст + Полужирный26"/>
    <w:uiPriority w:val="99"/>
    <w:qFormat/>
    <w:rsid w:val="00650B00"/>
    <w:rPr>
      <w:rFonts w:ascii="Microsoft Sans Serif" w:hAnsi="Microsoft Sans Serif"/>
      <w:b/>
      <w:spacing w:val="10"/>
      <w:sz w:val="26"/>
    </w:rPr>
  </w:style>
  <w:style w:type="character" w:customStyle="1" w:styleId="25c">
    <w:name w:val="Основной текст + Полужирный25"/>
    <w:uiPriority w:val="99"/>
    <w:qFormat/>
    <w:rsid w:val="00650B00"/>
    <w:rPr>
      <w:rFonts w:ascii="Microsoft Sans Serif" w:hAnsi="Microsoft Sans Serif"/>
      <w:b/>
      <w:spacing w:val="10"/>
      <w:sz w:val="26"/>
    </w:rPr>
  </w:style>
  <w:style w:type="character" w:customStyle="1" w:styleId="247">
    <w:name w:val="Основной текст + Полужирный24"/>
    <w:uiPriority w:val="99"/>
    <w:qFormat/>
    <w:rsid w:val="00650B00"/>
    <w:rPr>
      <w:rFonts w:ascii="Microsoft Sans Serif" w:hAnsi="Microsoft Sans Serif"/>
      <w:b/>
      <w:spacing w:val="10"/>
      <w:sz w:val="26"/>
    </w:rPr>
  </w:style>
  <w:style w:type="character" w:customStyle="1" w:styleId="12pt16">
    <w:name w:val="Основной текст + 12 pt16"/>
    <w:uiPriority w:val="99"/>
    <w:qFormat/>
    <w:rsid w:val="00650B00"/>
    <w:rPr>
      <w:rFonts w:ascii="Microsoft Sans Serif" w:hAnsi="Microsoft Sans Serif"/>
      <w:i/>
      <w:spacing w:val="30"/>
      <w:sz w:val="24"/>
    </w:rPr>
  </w:style>
  <w:style w:type="character" w:customStyle="1" w:styleId="23d">
    <w:name w:val="Основной текст + Полужирный23"/>
    <w:uiPriority w:val="99"/>
    <w:qFormat/>
    <w:rsid w:val="00650B00"/>
    <w:rPr>
      <w:rFonts w:ascii="Microsoft Sans Serif" w:hAnsi="Microsoft Sans Serif"/>
      <w:b/>
      <w:spacing w:val="10"/>
      <w:sz w:val="26"/>
    </w:rPr>
  </w:style>
  <w:style w:type="character" w:customStyle="1" w:styleId="22e">
    <w:name w:val="Основной текст + Полужирный22"/>
    <w:uiPriority w:val="99"/>
    <w:qFormat/>
    <w:rsid w:val="00650B00"/>
    <w:rPr>
      <w:rFonts w:ascii="Microsoft Sans Serif" w:hAnsi="Microsoft Sans Serif"/>
      <w:b/>
      <w:spacing w:val="10"/>
      <w:sz w:val="26"/>
    </w:rPr>
  </w:style>
  <w:style w:type="character" w:customStyle="1" w:styleId="21f4">
    <w:name w:val="Основной текст + Полужирный21"/>
    <w:uiPriority w:val="99"/>
    <w:qFormat/>
    <w:rsid w:val="00650B00"/>
    <w:rPr>
      <w:rFonts w:ascii="Microsoft Sans Serif" w:hAnsi="Microsoft Sans Serif"/>
      <w:b/>
      <w:spacing w:val="10"/>
      <w:sz w:val="26"/>
    </w:rPr>
  </w:style>
  <w:style w:type="character" w:customStyle="1" w:styleId="20a">
    <w:name w:val="Основной текст + Полужирный20"/>
    <w:uiPriority w:val="99"/>
    <w:qFormat/>
    <w:rsid w:val="00650B00"/>
    <w:rPr>
      <w:rFonts w:ascii="Microsoft Sans Serif" w:hAnsi="Microsoft Sans Serif"/>
      <w:b/>
      <w:spacing w:val="10"/>
      <w:sz w:val="26"/>
    </w:rPr>
  </w:style>
  <w:style w:type="character" w:customStyle="1" w:styleId="4pt">
    <w:name w:val="Основной текст + Интервал 4 pt"/>
    <w:uiPriority w:val="99"/>
    <w:qFormat/>
    <w:rsid w:val="00650B00"/>
    <w:rPr>
      <w:rFonts w:ascii="Microsoft Sans Serif" w:hAnsi="Microsoft Sans Serif"/>
      <w:spacing w:val="80"/>
      <w:sz w:val="26"/>
    </w:rPr>
  </w:style>
  <w:style w:type="character" w:customStyle="1" w:styleId="19a">
    <w:name w:val="Основной текст + Полужирный19"/>
    <w:uiPriority w:val="99"/>
    <w:qFormat/>
    <w:rsid w:val="00650B00"/>
    <w:rPr>
      <w:rFonts w:ascii="Microsoft Sans Serif" w:hAnsi="Microsoft Sans Serif"/>
      <w:b/>
      <w:spacing w:val="10"/>
      <w:sz w:val="26"/>
    </w:rPr>
  </w:style>
  <w:style w:type="character" w:customStyle="1" w:styleId="189">
    <w:name w:val="Основной текст + Полужирный18"/>
    <w:uiPriority w:val="99"/>
    <w:qFormat/>
    <w:rsid w:val="00650B00"/>
    <w:rPr>
      <w:rFonts w:ascii="Microsoft Sans Serif" w:hAnsi="Microsoft Sans Serif"/>
      <w:b/>
      <w:spacing w:val="10"/>
      <w:sz w:val="26"/>
    </w:rPr>
  </w:style>
  <w:style w:type="character" w:customStyle="1" w:styleId="17a">
    <w:name w:val="Основной текст + Полужирный17"/>
    <w:uiPriority w:val="99"/>
    <w:qFormat/>
    <w:rsid w:val="00650B00"/>
    <w:rPr>
      <w:rFonts w:ascii="Microsoft Sans Serif" w:hAnsi="Microsoft Sans Serif"/>
      <w:b/>
      <w:spacing w:val="10"/>
      <w:sz w:val="26"/>
    </w:rPr>
  </w:style>
  <w:style w:type="character" w:customStyle="1" w:styleId="12pt14">
    <w:name w:val="Основной текст + 12 pt14"/>
    <w:uiPriority w:val="99"/>
    <w:qFormat/>
    <w:rsid w:val="00650B00"/>
    <w:rPr>
      <w:rFonts w:ascii="Microsoft Sans Serif" w:hAnsi="Microsoft Sans Serif"/>
      <w:i/>
      <w:spacing w:val="30"/>
      <w:sz w:val="24"/>
    </w:rPr>
  </w:style>
  <w:style w:type="character" w:customStyle="1" w:styleId="16a">
    <w:name w:val="Основной текст + Полужирный16"/>
    <w:uiPriority w:val="99"/>
    <w:qFormat/>
    <w:rsid w:val="00650B00"/>
    <w:rPr>
      <w:rFonts w:ascii="Microsoft Sans Serif" w:hAnsi="Microsoft Sans Serif"/>
      <w:b/>
      <w:spacing w:val="10"/>
      <w:sz w:val="26"/>
    </w:rPr>
  </w:style>
  <w:style w:type="character" w:customStyle="1" w:styleId="17b">
    <w:name w:val="Основной текст (17)_"/>
    <w:link w:val="17c"/>
    <w:uiPriority w:val="99"/>
    <w:qFormat/>
    <w:locked/>
    <w:rsid w:val="00650B00"/>
    <w:rPr>
      <w:i/>
      <w:spacing w:val="20"/>
      <w:sz w:val="26"/>
      <w:shd w:val="clear" w:color="auto" w:fill="FFFFFF"/>
      <w:lang w:val="en-US"/>
    </w:rPr>
  </w:style>
  <w:style w:type="paragraph" w:customStyle="1" w:styleId="17c">
    <w:name w:val="Основной текст (17)"/>
    <w:basedOn w:val="a2"/>
    <w:link w:val="17b"/>
    <w:uiPriority w:val="99"/>
    <w:qFormat/>
    <w:rsid w:val="00650B00"/>
    <w:pPr>
      <w:widowControl/>
      <w:shd w:val="clear" w:color="auto" w:fill="FFFFFF"/>
      <w:snapToGrid/>
      <w:spacing w:before="60" w:after="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650B00"/>
    <w:rPr>
      <w:rFonts w:ascii="Microsoft Sans Serif" w:eastAsia="SimSun" w:hAnsi="Microsoft Sans Serif"/>
      <w:spacing w:val="130"/>
      <w:sz w:val="27"/>
      <w:u w:val="none"/>
      <w:lang w:val="ru-RU" w:eastAsia="zh-CN"/>
    </w:rPr>
  </w:style>
  <w:style w:type="paragraph" w:customStyle="1" w:styleId="1fffffd">
    <w:name w:val="Подпись к таблице1"/>
    <w:basedOn w:val="a2"/>
    <w:uiPriority w:val="99"/>
    <w:qFormat/>
    <w:rsid w:val="00650B00"/>
    <w:pPr>
      <w:widowControl/>
      <w:shd w:val="clear" w:color="auto" w:fill="FFFFFF"/>
      <w:snapToGrid/>
      <w:spacing w:before="0" w:after="0" w:line="240" w:lineRule="atLeast"/>
    </w:pPr>
    <w:rPr>
      <w:rFonts w:ascii="Microsoft Sans Serif" w:eastAsia="Times New Roman" w:hAnsi="Microsoft Sans Serif"/>
      <w:spacing w:val="10"/>
      <w:sz w:val="26"/>
      <w:szCs w:val="26"/>
      <w:shd w:val="clear" w:color="auto" w:fill="FFFFFF"/>
    </w:rPr>
  </w:style>
  <w:style w:type="character" w:customStyle="1" w:styleId="12pt13">
    <w:name w:val="Основной текст + 12 pt13"/>
    <w:uiPriority w:val="99"/>
    <w:qFormat/>
    <w:rsid w:val="00650B00"/>
    <w:rPr>
      <w:rFonts w:ascii="Microsoft Sans Serif" w:hAnsi="Microsoft Sans Serif"/>
      <w:i/>
      <w:spacing w:val="30"/>
      <w:sz w:val="24"/>
    </w:rPr>
  </w:style>
  <w:style w:type="character" w:customStyle="1" w:styleId="12pt12">
    <w:name w:val="Основной текст + 12 pt12"/>
    <w:uiPriority w:val="99"/>
    <w:qFormat/>
    <w:rsid w:val="00650B00"/>
    <w:rPr>
      <w:rFonts w:ascii="Microsoft Sans Serif" w:hAnsi="Microsoft Sans Serif"/>
      <w:i/>
      <w:spacing w:val="30"/>
      <w:sz w:val="24"/>
    </w:rPr>
  </w:style>
  <w:style w:type="character" w:customStyle="1" w:styleId="15a">
    <w:name w:val="Основной текст + Полужирный15"/>
    <w:uiPriority w:val="99"/>
    <w:qFormat/>
    <w:rsid w:val="00650B00"/>
    <w:rPr>
      <w:rFonts w:ascii="Microsoft Sans Serif" w:hAnsi="Microsoft Sans Serif"/>
      <w:b/>
      <w:spacing w:val="10"/>
      <w:sz w:val="26"/>
    </w:rPr>
  </w:style>
  <w:style w:type="character" w:customStyle="1" w:styleId="2ffff0">
    <w:name w:val="Основной текст + Полужирный2"/>
    <w:uiPriority w:val="99"/>
    <w:qFormat/>
    <w:rsid w:val="00650B00"/>
    <w:rPr>
      <w:rFonts w:ascii="Microsoft Sans Serif" w:hAnsi="Microsoft Sans Serif"/>
      <w:b/>
      <w:spacing w:val="10"/>
      <w:sz w:val="26"/>
    </w:rPr>
  </w:style>
  <w:style w:type="character" w:customStyle="1" w:styleId="12pt5">
    <w:name w:val="Основной текст + 12 pt5"/>
    <w:uiPriority w:val="99"/>
    <w:qFormat/>
    <w:rsid w:val="00650B00"/>
    <w:rPr>
      <w:rFonts w:ascii="Microsoft Sans Serif" w:hAnsi="Microsoft Sans Serif"/>
      <w:i/>
      <w:spacing w:val="30"/>
      <w:sz w:val="24"/>
    </w:rPr>
  </w:style>
  <w:style w:type="character" w:customStyle="1" w:styleId="affffffffff4">
    <w:name w:val="Подпись к картинке_"/>
    <w:link w:val="affffffffff5"/>
    <w:uiPriority w:val="99"/>
    <w:qFormat/>
    <w:locked/>
    <w:rsid w:val="00650B00"/>
    <w:rPr>
      <w:rFonts w:ascii="Microsoft Sans Serif" w:hAnsi="Microsoft Sans Serif"/>
      <w:b/>
      <w:spacing w:val="10"/>
      <w:sz w:val="26"/>
      <w:shd w:val="clear" w:color="auto" w:fill="FFFFFF"/>
    </w:rPr>
  </w:style>
  <w:style w:type="paragraph" w:customStyle="1" w:styleId="affffffffff5">
    <w:name w:val="Подпись к картинке"/>
    <w:basedOn w:val="a2"/>
    <w:link w:val="affffffffff4"/>
    <w:uiPriority w:val="99"/>
    <w:qFormat/>
    <w:rsid w:val="00650B00"/>
    <w:pPr>
      <w:widowControl/>
      <w:shd w:val="clear" w:color="auto" w:fill="FFFFFF"/>
      <w:snapToGrid/>
      <w:spacing w:before="0" w:after="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uiPriority w:val="99"/>
    <w:qFormat/>
    <w:rsid w:val="00650B00"/>
    <w:rPr>
      <w:rFonts w:ascii="Microsoft Sans Serif" w:hAnsi="Microsoft Sans Serif"/>
      <w:i/>
      <w:spacing w:val="30"/>
      <w:sz w:val="24"/>
    </w:rPr>
  </w:style>
  <w:style w:type="character" w:customStyle="1" w:styleId="affffffffff6">
    <w:name w:val="Колонтитул_"/>
    <w:link w:val="affffffffff7"/>
    <w:uiPriority w:val="99"/>
    <w:qFormat/>
    <w:locked/>
    <w:rsid w:val="00650B00"/>
    <w:rPr>
      <w:shd w:val="clear" w:color="auto" w:fill="FFFFFF"/>
    </w:rPr>
  </w:style>
  <w:style w:type="paragraph" w:customStyle="1" w:styleId="affffffffff7">
    <w:name w:val="Колонтитул"/>
    <w:basedOn w:val="a2"/>
    <w:link w:val="affffffffff6"/>
    <w:uiPriority w:val="99"/>
    <w:qFormat/>
    <w:rsid w:val="00650B00"/>
    <w:pPr>
      <w:widowControl/>
      <w:shd w:val="clear" w:color="auto" w:fill="FFFFFF"/>
      <w:snapToGrid/>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uiPriority w:val="99"/>
    <w:qFormat/>
    <w:rsid w:val="00650B00"/>
    <w:rPr>
      <w:rFonts w:ascii="Microsoft Sans Serif" w:hAnsi="Microsoft Sans Serif"/>
      <w:spacing w:val="20"/>
      <w:sz w:val="22"/>
      <w:shd w:val="clear" w:color="auto" w:fill="FFFFFF"/>
    </w:rPr>
  </w:style>
  <w:style w:type="character" w:customStyle="1" w:styleId="12pt2">
    <w:name w:val="Основной текст + 12 pt2"/>
    <w:uiPriority w:val="99"/>
    <w:qFormat/>
    <w:rsid w:val="00650B00"/>
    <w:rPr>
      <w:rFonts w:ascii="Microsoft Sans Serif" w:hAnsi="Microsoft Sans Serif"/>
      <w:i/>
      <w:spacing w:val="30"/>
      <w:sz w:val="24"/>
    </w:rPr>
  </w:style>
  <w:style w:type="character" w:customStyle="1" w:styleId="12pt1">
    <w:name w:val="Основной текст + 12 pt1"/>
    <w:uiPriority w:val="99"/>
    <w:qFormat/>
    <w:rsid w:val="00650B00"/>
    <w:rPr>
      <w:rFonts w:ascii="Microsoft Sans Serif" w:hAnsi="Microsoft Sans Serif"/>
      <w:i/>
      <w:spacing w:val="30"/>
      <w:sz w:val="24"/>
    </w:rPr>
  </w:style>
  <w:style w:type="paragraph" w:customStyle="1" w:styleId="msonospacing0">
    <w:name w:val="msonospacing"/>
    <w:basedOn w:val="a2"/>
    <w:uiPriority w:val="99"/>
    <w:qFormat/>
    <w:rsid w:val="00650B00"/>
    <w:pPr>
      <w:widowControl/>
      <w:snapToGrid/>
      <w:spacing w:beforeAutospacing="1" w:afterAutospacing="1"/>
    </w:pPr>
    <w:rPr>
      <w:rFonts w:eastAsia="Times New Roman"/>
      <w:szCs w:val="24"/>
    </w:rPr>
  </w:style>
  <w:style w:type="paragraph" w:customStyle="1" w:styleId="affffffffff8">
    <w:name w:val="Стиль Обычный (веб)"/>
    <w:basedOn w:val="afff1"/>
    <w:uiPriority w:val="99"/>
    <w:qFormat/>
    <w:rsid w:val="00650B00"/>
    <w:pPr>
      <w:spacing w:beforeAutospacing="1" w:afterAutospacing="1" w:line="233" w:lineRule="auto"/>
      <w:jc w:val="both"/>
    </w:pPr>
  </w:style>
  <w:style w:type="character" w:customStyle="1" w:styleId="2ffff1">
    <w:name w:val="Основной текст (2) + Полужирный"/>
    <w:uiPriority w:val="99"/>
    <w:qFormat/>
    <w:rsid w:val="00650B00"/>
    <w:rPr>
      <w:rFonts w:ascii="Times New Roman" w:hAnsi="Times New Roman"/>
      <w:b/>
      <w:sz w:val="19"/>
      <w:shd w:val="clear" w:color="auto" w:fill="FFFFFF"/>
    </w:rPr>
  </w:style>
  <w:style w:type="paragraph" w:customStyle="1" w:styleId="pic">
    <w:name w:val="pic"/>
    <w:basedOn w:val="a2"/>
    <w:uiPriority w:val="99"/>
    <w:qFormat/>
    <w:rsid w:val="00650B00"/>
    <w:pPr>
      <w:widowControl/>
      <w:snapToGrid/>
      <w:spacing w:before="0" w:after="0"/>
      <w:ind w:firstLine="480"/>
    </w:pPr>
    <w:rPr>
      <w:rFonts w:eastAsia="Times New Roman"/>
      <w:szCs w:val="24"/>
    </w:rPr>
  </w:style>
  <w:style w:type="paragraph" w:customStyle="1" w:styleId="wysiwyg-text-align-center">
    <w:name w:val="wysiwyg-text-align-center"/>
    <w:basedOn w:val="a2"/>
    <w:uiPriority w:val="99"/>
    <w:qFormat/>
    <w:rsid w:val="00650B00"/>
    <w:pPr>
      <w:widowControl/>
      <w:snapToGrid/>
      <w:spacing w:beforeAutospacing="1" w:afterAutospacing="1"/>
    </w:pPr>
    <w:rPr>
      <w:rFonts w:eastAsia="Times New Roman"/>
      <w:szCs w:val="24"/>
    </w:rPr>
  </w:style>
  <w:style w:type="paragraph" w:customStyle="1" w:styleId="wysiwyg-text-align-right">
    <w:name w:val="wysiwyg-text-align-right"/>
    <w:basedOn w:val="a2"/>
    <w:uiPriority w:val="99"/>
    <w:qFormat/>
    <w:rsid w:val="00650B00"/>
    <w:pPr>
      <w:widowControl/>
      <w:snapToGrid/>
      <w:spacing w:beforeAutospacing="1" w:afterAutospacing="1"/>
    </w:pPr>
    <w:rPr>
      <w:rFonts w:eastAsia="Times New Roman"/>
      <w:szCs w:val="24"/>
    </w:rPr>
  </w:style>
  <w:style w:type="character" w:customStyle="1" w:styleId="keyword2">
    <w:name w:val="keyword2"/>
    <w:basedOn w:val="a3"/>
    <w:uiPriority w:val="99"/>
    <w:qFormat/>
    <w:rsid w:val="00650B00"/>
    <w:rPr>
      <w:rFonts w:cs="Times New Roman"/>
    </w:rPr>
  </w:style>
  <w:style w:type="character" w:customStyle="1" w:styleId="c8">
    <w:name w:val="c8"/>
    <w:basedOn w:val="a3"/>
    <w:uiPriority w:val="99"/>
    <w:qFormat/>
    <w:rsid w:val="00650B00"/>
    <w:rPr>
      <w:rFonts w:cs="Times New Roman"/>
    </w:rPr>
  </w:style>
  <w:style w:type="character" w:customStyle="1" w:styleId="FontStyle805">
    <w:name w:val="Font Style805"/>
    <w:uiPriority w:val="99"/>
    <w:qFormat/>
    <w:rsid w:val="00650B00"/>
    <w:rPr>
      <w:rFonts w:ascii="Arial Narrow" w:hAnsi="Arial Narrow"/>
      <w:i/>
      <w:sz w:val="12"/>
    </w:rPr>
  </w:style>
  <w:style w:type="character" w:customStyle="1" w:styleId="FontStyle97">
    <w:name w:val="Font Style97"/>
    <w:uiPriority w:val="99"/>
    <w:qFormat/>
    <w:rsid w:val="00650B00"/>
    <w:rPr>
      <w:rFonts w:ascii="Times New Roman" w:hAnsi="Times New Roman"/>
      <w:sz w:val="24"/>
    </w:rPr>
  </w:style>
  <w:style w:type="character" w:customStyle="1" w:styleId="FontStyle764">
    <w:name w:val="Font Style764"/>
    <w:uiPriority w:val="99"/>
    <w:qFormat/>
    <w:rsid w:val="00650B00"/>
    <w:rPr>
      <w:rFonts w:ascii="Times New Roman" w:hAnsi="Times New Roman"/>
      <w:b/>
      <w:i/>
      <w:sz w:val="20"/>
    </w:rPr>
  </w:style>
  <w:style w:type="paragraph" w:customStyle="1" w:styleId="11ff2">
    <w:name w:val="Загол11"/>
    <w:basedOn w:val="10f"/>
    <w:uiPriority w:val="99"/>
    <w:qFormat/>
    <w:rsid w:val="00650B00"/>
    <w:rPr>
      <w:sz w:val="22"/>
      <w:szCs w:val="22"/>
    </w:rPr>
  </w:style>
  <w:style w:type="paragraph" w:customStyle="1" w:styleId="10f">
    <w:name w:val="Загол10"/>
    <w:basedOn w:val="9b"/>
    <w:uiPriority w:val="99"/>
    <w:qFormat/>
    <w:rsid w:val="00650B00"/>
    <w:rPr>
      <w:caps/>
      <w:color w:val="auto"/>
      <w:sz w:val="20"/>
      <w:szCs w:val="20"/>
    </w:rPr>
  </w:style>
  <w:style w:type="paragraph" w:customStyle="1" w:styleId="9b">
    <w:name w:val="Загол9"/>
    <w:uiPriority w:val="99"/>
    <w:qFormat/>
    <w:rsid w:val="00650B00"/>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
    <w:name w:val="Абзац списка12"/>
    <w:basedOn w:val="a2"/>
    <w:uiPriority w:val="99"/>
    <w:qFormat/>
    <w:rsid w:val="00650B00"/>
    <w:pPr>
      <w:widowControl/>
      <w:snapToGrid/>
      <w:spacing w:before="0" w:after="0"/>
      <w:ind w:left="720"/>
      <w:contextualSpacing/>
    </w:pPr>
    <w:rPr>
      <w:szCs w:val="22"/>
    </w:rPr>
  </w:style>
  <w:style w:type="paragraph" w:customStyle="1" w:styleId="13c">
    <w:name w:val="Обычный13"/>
    <w:uiPriority w:val="99"/>
    <w:qFormat/>
    <w:rsid w:val="00650B00"/>
    <w:pPr>
      <w:widowControl w:val="0"/>
      <w:spacing w:after="0" w:line="259" w:lineRule="auto"/>
      <w:ind w:firstLine="460"/>
      <w:jc w:val="both"/>
    </w:pPr>
    <w:rPr>
      <w:rFonts w:ascii="Times New Roman" w:eastAsia="Calibri" w:hAnsi="Times New Roman" w:cs="Times New Roman"/>
      <w:sz w:val="18"/>
      <w:szCs w:val="20"/>
      <w:lang w:eastAsia="ru-RU"/>
    </w:rPr>
  </w:style>
  <w:style w:type="paragraph" w:customStyle="1" w:styleId="12f0">
    <w:name w:val="Основной текст12"/>
    <w:basedOn w:val="a2"/>
    <w:uiPriority w:val="99"/>
    <w:qFormat/>
    <w:rsid w:val="00650B00"/>
    <w:pPr>
      <w:widowControl/>
      <w:shd w:val="clear" w:color="auto" w:fill="FFFFFF"/>
      <w:snapToGrid/>
      <w:spacing w:before="180" w:after="0" w:line="235" w:lineRule="exact"/>
      <w:jc w:val="both"/>
    </w:pPr>
    <w:rPr>
      <w:rFonts w:ascii="Arial" w:eastAsia="Times New Roman" w:hAnsi="Arial"/>
      <w:sz w:val="19"/>
    </w:rPr>
  </w:style>
  <w:style w:type="paragraph" w:customStyle="1" w:styleId="2124">
    <w:name w:val="Заголовок 212"/>
    <w:basedOn w:val="a2"/>
    <w:next w:val="a2"/>
    <w:uiPriority w:val="99"/>
    <w:qFormat/>
    <w:rsid w:val="00650B00"/>
    <w:pPr>
      <w:keepNext/>
      <w:snapToGrid/>
      <w:spacing w:before="0" w:after="0"/>
      <w:jc w:val="center"/>
    </w:pPr>
    <w:rPr>
      <w:b/>
      <w:sz w:val="26"/>
    </w:rPr>
  </w:style>
  <w:style w:type="paragraph" w:customStyle="1" w:styleId="22f">
    <w:name w:val="Текст22"/>
    <w:basedOn w:val="a2"/>
    <w:uiPriority w:val="99"/>
    <w:qFormat/>
    <w:rsid w:val="00650B00"/>
    <w:pPr>
      <w:widowControl/>
      <w:snapToGrid/>
      <w:spacing w:before="0" w:after="0"/>
    </w:pPr>
    <w:rPr>
      <w:rFonts w:ascii="Courier New" w:hAnsi="Courier New"/>
      <w:sz w:val="20"/>
    </w:rPr>
  </w:style>
  <w:style w:type="paragraph" w:customStyle="1" w:styleId="11ff3">
    <w:name w:val="Верхний колонтитул11"/>
    <w:basedOn w:val="a2"/>
    <w:uiPriority w:val="99"/>
    <w:qFormat/>
    <w:rsid w:val="00650B00"/>
    <w:pPr>
      <w:widowControl/>
      <w:tabs>
        <w:tab w:val="center" w:pos="4153"/>
        <w:tab w:val="right" w:pos="8306"/>
      </w:tabs>
      <w:snapToGrid/>
      <w:spacing w:before="0" w:after="0"/>
    </w:pPr>
    <w:rPr>
      <w:rFonts w:ascii="Arial" w:hAnsi="Arial"/>
    </w:rPr>
  </w:style>
  <w:style w:type="paragraph" w:customStyle="1" w:styleId="3114">
    <w:name w:val="Заголовок 311"/>
    <w:basedOn w:val="13c"/>
    <w:next w:val="13c"/>
    <w:uiPriority w:val="99"/>
    <w:qFormat/>
    <w:rsid w:val="00650B00"/>
    <w:pPr>
      <w:keepNext/>
      <w:widowControl/>
      <w:tabs>
        <w:tab w:val="left" w:pos="3330"/>
      </w:tabs>
      <w:spacing w:line="240" w:lineRule="auto"/>
      <w:ind w:firstLine="0"/>
      <w:jc w:val="left"/>
      <w:outlineLvl w:val="2"/>
    </w:pPr>
    <w:rPr>
      <w:sz w:val="24"/>
    </w:rPr>
  </w:style>
  <w:style w:type="paragraph" w:customStyle="1" w:styleId="4121">
    <w:name w:val="Заголовок 412"/>
    <w:basedOn w:val="13c"/>
    <w:next w:val="13c"/>
    <w:uiPriority w:val="99"/>
    <w:qFormat/>
    <w:rsid w:val="00650B00"/>
    <w:pPr>
      <w:keepNext/>
      <w:widowControl/>
      <w:spacing w:line="240" w:lineRule="auto"/>
      <w:ind w:firstLine="0"/>
      <w:jc w:val="left"/>
    </w:pPr>
    <w:rPr>
      <w:rFonts w:eastAsia="Times New Roman"/>
      <w:sz w:val="24"/>
    </w:rPr>
  </w:style>
  <w:style w:type="paragraph" w:customStyle="1" w:styleId="11ff4">
    <w:name w:val="Без интервала11"/>
    <w:uiPriority w:val="99"/>
    <w:qFormat/>
    <w:rsid w:val="00650B00"/>
    <w:pPr>
      <w:spacing w:after="0" w:line="240" w:lineRule="auto"/>
    </w:pPr>
    <w:rPr>
      <w:rFonts w:ascii="Times New Roman" w:eastAsia="Times New Roman" w:hAnsi="Times New Roman" w:cs="Times New Roman"/>
      <w:sz w:val="24"/>
      <w:szCs w:val="24"/>
      <w:lang w:eastAsia="ru-RU"/>
    </w:rPr>
  </w:style>
  <w:style w:type="paragraph" w:customStyle="1" w:styleId="2211">
    <w:name w:val="Основной текст 221"/>
    <w:basedOn w:val="a2"/>
    <w:uiPriority w:val="99"/>
    <w:qFormat/>
    <w:rsid w:val="00650B00"/>
    <w:pPr>
      <w:widowControl/>
      <w:overflowPunct w:val="0"/>
      <w:autoSpaceDE w:val="0"/>
      <w:autoSpaceDN w:val="0"/>
      <w:adjustRightInd w:val="0"/>
      <w:snapToGrid/>
      <w:spacing w:before="0" w:after="0"/>
      <w:ind w:firstLine="851"/>
      <w:jc w:val="both"/>
    </w:pPr>
    <w:rPr>
      <w:sz w:val="28"/>
    </w:rPr>
  </w:style>
  <w:style w:type="paragraph" w:customStyle="1" w:styleId="3210">
    <w:name w:val="Основной текст 321"/>
    <w:basedOn w:val="2ff1"/>
    <w:uiPriority w:val="99"/>
    <w:qFormat/>
    <w:rsid w:val="00650B00"/>
    <w:pPr>
      <w:widowControl/>
      <w:spacing w:line="240" w:lineRule="auto"/>
      <w:ind w:firstLine="0"/>
    </w:pPr>
    <w:rPr>
      <w:rFonts w:eastAsia="Calibri"/>
      <w:i/>
      <w:sz w:val="26"/>
    </w:rPr>
  </w:style>
  <w:style w:type="paragraph" w:customStyle="1" w:styleId="21f5">
    <w:name w:val="Цитата21"/>
    <w:basedOn w:val="a2"/>
    <w:uiPriority w:val="99"/>
    <w:qFormat/>
    <w:rsid w:val="00650B00"/>
    <w:pPr>
      <w:widowControl/>
      <w:shd w:val="clear" w:color="auto" w:fill="FFFFFF"/>
      <w:snapToGrid/>
      <w:spacing w:before="230" w:after="0" w:line="360" w:lineRule="auto"/>
      <w:ind w:left="1750" w:right="1152" w:hanging="384"/>
      <w:jc w:val="center"/>
    </w:pPr>
    <w:rPr>
      <w:b/>
      <w:color w:val="000000"/>
      <w:spacing w:val="-5"/>
      <w:sz w:val="28"/>
    </w:rPr>
  </w:style>
  <w:style w:type="paragraph" w:customStyle="1" w:styleId="HTML11b">
    <w:name w:val="Стандартный HTML11"/>
    <w:basedOn w:val="a2"/>
    <w:uiPriority w:val="99"/>
    <w:qFormat/>
    <w:rsid w:val="00650B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paragraph" w:customStyle="1" w:styleId="msonormal0">
    <w:name w:val="msonormal"/>
    <w:basedOn w:val="a2"/>
    <w:uiPriority w:val="99"/>
    <w:qFormat/>
    <w:rsid w:val="00650B00"/>
    <w:pPr>
      <w:widowControl/>
      <w:snapToGrid/>
      <w:spacing w:beforeAutospacing="1" w:afterAutospacing="1"/>
    </w:pPr>
    <w:rPr>
      <w:szCs w:val="24"/>
    </w:rPr>
  </w:style>
  <w:style w:type="paragraph" w:customStyle="1" w:styleId="p22">
    <w:name w:val="p22"/>
    <w:basedOn w:val="a2"/>
    <w:uiPriority w:val="99"/>
    <w:qFormat/>
    <w:rsid w:val="00650B00"/>
    <w:pPr>
      <w:widowControl/>
      <w:snapToGrid/>
      <w:spacing w:beforeAutospacing="1" w:afterAutospacing="1"/>
    </w:pPr>
    <w:rPr>
      <w:szCs w:val="24"/>
    </w:rPr>
  </w:style>
  <w:style w:type="paragraph" w:customStyle="1" w:styleId="SP">
    <w:name w:val="SP"/>
    <w:uiPriority w:val="99"/>
    <w:qFormat/>
    <w:rsid w:val="00650B00"/>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0"/>
    <w:uiPriority w:val="99"/>
    <w:qFormat/>
    <w:rsid w:val="00650B00"/>
    <w:pPr>
      <w:keepNext/>
      <w:tabs>
        <w:tab w:val="clear" w:pos="567"/>
        <w:tab w:val="clear" w:pos="680"/>
        <w:tab w:val="clear" w:pos="1106"/>
        <w:tab w:val="clear" w:pos="1729"/>
        <w:tab w:val="clear" w:pos="7002"/>
      </w:tabs>
      <w:autoSpaceDE/>
      <w:autoSpaceDN/>
      <w:adjustRightInd/>
      <w:spacing w:before="240" w:after="60"/>
      <w:jc w:val="left"/>
    </w:pPr>
    <w:rPr>
      <w:rFonts w:ascii="Arial" w:hAnsi="Arial" w:cs="Arial"/>
      <w:b/>
      <w:kern w:val="32"/>
      <w:sz w:val="24"/>
    </w:rPr>
  </w:style>
  <w:style w:type="paragraph" w:customStyle="1" w:styleId="21220">
    <w:name w:val="Стиль Заголовок 2 + 12 пт2"/>
    <w:basedOn w:val="20"/>
    <w:uiPriority w:val="99"/>
    <w:qFormat/>
    <w:rsid w:val="00650B00"/>
    <w:pPr>
      <w:keepNext/>
      <w:tabs>
        <w:tab w:val="clear" w:pos="567"/>
        <w:tab w:val="clear" w:pos="680"/>
        <w:tab w:val="clear" w:pos="1106"/>
        <w:tab w:val="clear" w:pos="1729"/>
        <w:tab w:val="clear" w:pos="7002"/>
      </w:tabs>
      <w:autoSpaceDE/>
      <w:autoSpaceDN/>
      <w:adjustRightInd/>
      <w:spacing w:before="240" w:after="60"/>
      <w:jc w:val="left"/>
    </w:pPr>
    <w:rPr>
      <w:rFonts w:ascii="Arial" w:hAnsi="Arial" w:cs="Arial"/>
      <w:b/>
      <w:kern w:val="32"/>
      <w:sz w:val="24"/>
    </w:rPr>
  </w:style>
  <w:style w:type="paragraph" w:customStyle="1" w:styleId="3ffd">
    <w:name w:val="3"/>
    <w:basedOn w:val="a2"/>
    <w:next w:val="affb"/>
    <w:uiPriority w:val="99"/>
    <w:qFormat/>
    <w:rsid w:val="00650B00"/>
    <w:pPr>
      <w:widowControl/>
      <w:snapToGrid/>
      <w:spacing w:before="0" w:after="0"/>
      <w:jc w:val="center"/>
    </w:pPr>
    <w:rPr>
      <w:rFonts w:eastAsia="Times New Roman"/>
      <w:sz w:val="28"/>
      <w:szCs w:val="24"/>
      <w:lang w:val="en-US"/>
    </w:rPr>
  </w:style>
  <w:style w:type="character" w:customStyle="1" w:styleId="11ff5">
    <w:name w:val="Основной шрифт абзаца11"/>
    <w:uiPriority w:val="99"/>
    <w:qFormat/>
    <w:rsid w:val="00650B00"/>
  </w:style>
  <w:style w:type="character" w:customStyle="1" w:styleId="11ff6">
    <w:name w:val="Слабое выделение11"/>
    <w:uiPriority w:val="99"/>
    <w:qFormat/>
    <w:rsid w:val="00650B00"/>
    <w:rPr>
      <w:i/>
      <w:color w:val="808080"/>
    </w:rPr>
  </w:style>
  <w:style w:type="character" w:customStyle="1" w:styleId="11ff7">
    <w:name w:val="Сильное выделение11"/>
    <w:uiPriority w:val="99"/>
    <w:qFormat/>
    <w:rsid w:val="00650B00"/>
    <w:rPr>
      <w:b/>
    </w:rPr>
  </w:style>
  <w:style w:type="character" w:customStyle="1" w:styleId="mathjax1">
    <w:name w:val="mathjax1"/>
    <w:uiPriority w:val="99"/>
    <w:qFormat/>
    <w:rsid w:val="00650B00"/>
    <w:rPr>
      <w:spacing w:val="0"/>
      <w:sz w:val="24"/>
    </w:rPr>
  </w:style>
  <w:style w:type="character" w:customStyle="1" w:styleId="2ffff2">
    <w:name w:val="Заголовок 2 Знак Знак"/>
    <w:uiPriority w:val="99"/>
    <w:qFormat/>
    <w:locked/>
    <w:rsid w:val="00650B00"/>
    <w:rPr>
      <w:rFonts w:ascii="Arial" w:hAnsi="Arial"/>
      <w:b/>
      <w:sz w:val="28"/>
      <w:lang w:val="ru-RU" w:eastAsia="en-US"/>
    </w:rPr>
  </w:style>
  <w:style w:type="character" w:customStyle="1" w:styleId="2ffff3">
    <w:name w:val="Основной текст (2)"/>
    <w:uiPriority w:val="99"/>
    <w:qFormat/>
    <w:rsid w:val="00650B00"/>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650B00"/>
    <w:rPr>
      <w:i/>
      <w:color w:val="000000"/>
      <w:sz w:val="20"/>
    </w:rPr>
  </w:style>
  <w:style w:type="character" w:customStyle="1" w:styleId="3100">
    <w:name w:val="Знак Знак310"/>
    <w:uiPriority w:val="99"/>
    <w:qFormat/>
    <w:locked/>
    <w:rsid w:val="00650B00"/>
    <w:rPr>
      <w:rFonts w:ascii="Tahoma" w:hAnsi="Tahoma"/>
      <w:sz w:val="16"/>
      <w:lang w:val="ru-RU" w:eastAsia="ru-RU"/>
    </w:rPr>
  </w:style>
  <w:style w:type="character" w:customStyle="1" w:styleId="3520">
    <w:name w:val="Знак Знак352"/>
    <w:uiPriority w:val="99"/>
    <w:qFormat/>
    <w:locked/>
    <w:rsid w:val="00650B00"/>
    <w:rPr>
      <w:sz w:val="24"/>
      <w:lang w:val="ru-RU" w:eastAsia="ru-RU"/>
    </w:rPr>
  </w:style>
  <w:style w:type="character" w:customStyle="1" w:styleId="4011">
    <w:name w:val="Знак Знак401"/>
    <w:uiPriority w:val="99"/>
    <w:qFormat/>
    <w:locked/>
    <w:rsid w:val="00650B00"/>
    <w:rPr>
      <w:b/>
      <w:sz w:val="27"/>
      <w:lang w:val="ru-RU" w:eastAsia="ru-RU"/>
    </w:rPr>
  </w:style>
  <w:style w:type="character" w:customStyle="1" w:styleId="3910">
    <w:name w:val="Знак Знак391"/>
    <w:uiPriority w:val="99"/>
    <w:qFormat/>
    <w:locked/>
    <w:rsid w:val="00650B00"/>
    <w:rPr>
      <w:b/>
      <w:sz w:val="28"/>
      <w:lang w:val="ru-RU" w:eastAsia="ru-RU"/>
    </w:rPr>
  </w:style>
  <w:style w:type="character" w:customStyle="1" w:styleId="3810">
    <w:name w:val="Знак Знак381"/>
    <w:uiPriority w:val="99"/>
    <w:qFormat/>
    <w:locked/>
    <w:rsid w:val="00650B00"/>
    <w:rPr>
      <w:b/>
      <w:i/>
      <w:sz w:val="26"/>
      <w:lang w:val="ru-RU" w:eastAsia="ru-RU"/>
    </w:rPr>
  </w:style>
  <w:style w:type="character" w:customStyle="1" w:styleId="3710">
    <w:name w:val="Знак Знак371"/>
    <w:uiPriority w:val="99"/>
    <w:qFormat/>
    <w:locked/>
    <w:rsid w:val="00650B00"/>
    <w:rPr>
      <w:sz w:val="24"/>
      <w:lang w:val="ru-RU" w:eastAsia="ru-RU"/>
    </w:rPr>
  </w:style>
  <w:style w:type="character" w:customStyle="1" w:styleId="3610">
    <w:name w:val="Знак Знак361"/>
    <w:uiPriority w:val="99"/>
    <w:qFormat/>
    <w:locked/>
    <w:rsid w:val="00650B00"/>
    <w:rPr>
      <w:sz w:val="24"/>
      <w:lang w:val="ru-RU" w:eastAsia="ru-RU"/>
    </w:rPr>
  </w:style>
  <w:style w:type="character" w:customStyle="1" w:styleId="3510">
    <w:name w:val="Знак Знак351"/>
    <w:uiPriority w:val="99"/>
    <w:qFormat/>
    <w:locked/>
    <w:rsid w:val="00650B00"/>
    <w:rPr>
      <w:i/>
      <w:sz w:val="24"/>
      <w:lang w:val="ru-RU" w:eastAsia="ru-RU"/>
    </w:rPr>
  </w:style>
  <w:style w:type="character" w:customStyle="1" w:styleId="3410">
    <w:name w:val="Знак Знак341"/>
    <w:uiPriority w:val="99"/>
    <w:qFormat/>
    <w:locked/>
    <w:rsid w:val="00650B00"/>
    <w:rPr>
      <w:rFonts w:ascii="Arial" w:hAnsi="Arial"/>
      <w:sz w:val="22"/>
      <w:lang w:val="ru-RU" w:eastAsia="ru-RU"/>
    </w:rPr>
  </w:style>
  <w:style w:type="character" w:customStyle="1" w:styleId="3310">
    <w:name w:val="Знак Знак331"/>
    <w:uiPriority w:val="99"/>
    <w:qFormat/>
    <w:locked/>
    <w:rsid w:val="00650B00"/>
    <w:rPr>
      <w:rFonts w:ascii="Courier New" w:hAnsi="Courier New"/>
      <w:lang w:val="ru-RU" w:eastAsia="ru-RU"/>
    </w:rPr>
  </w:style>
  <w:style w:type="character" w:customStyle="1" w:styleId="3211">
    <w:name w:val="Знак Знак321"/>
    <w:uiPriority w:val="99"/>
    <w:qFormat/>
    <w:locked/>
    <w:rsid w:val="00650B00"/>
    <w:rPr>
      <w:lang w:val="ru-RU" w:eastAsia="ru-RU"/>
    </w:rPr>
  </w:style>
  <w:style w:type="character" w:customStyle="1" w:styleId="3115">
    <w:name w:val="Знак Знак311"/>
    <w:uiPriority w:val="99"/>
    <w:qFormat/>
    <w:locked/>
    <w:rsid w:val="00650B00"/>
    <w:rPr>
      <w:sz w:val="24"/>
      <w:lang w:val="ru-RU" w:eastAsia="ru-RU"/>
    </w:rPr>
  </w:style>
  <w:style w:type="character" w:customStyle="1" w:styleId="2910">
    <w:name w:val="Знак Знак291"/>
    <w:uiPriority w:val="99"/>
    <w:qFormat/>
    <w:locked/>
    <w:rsid w:val="00650B00"/>
    <w:rPr>
      <w:sz w:val="16"/>
      <w:lang w:val="ru-RU" w:eastAsia="ru-RU"/>
    </w:rPr>
  </w:style>
  <w:style w:type="character" w:customStyle="1" w:styleId="2810">
    <w:name w:val="Знак Знак281"/>
    <w:uiPriority w:val="99"/>
    <w:qFormat/>
    <w:locked/>
    <w:rsid w:val="00650B00"/>
    <w:rPr>
      <w:sz w:val="16"/>
      <w:lang w:val="ru-RU" w:eastAsia="ru-RU"/>
    </w:rPr>
  </w:style>
  <w:style w:type="character" w:customStyle="1" w:styleId="2710">
    <w:name w:val="Знак Знак271"/>
    <w:uiPriority w:val="99"/>
    <w:qFormat/>
    <w:locked/>
    <w:rsid w:val="00650B00"/>
    <w:rPr>
      <w:rFonts w:ascii="Courier New" w:hAnsi="Courier New"/>
      <w:lang w:val="ru-RU" w:eastAsia="ru-RU"/>
    </w:rPr>
  </w:style>
  <w:style w:type="character" w:customStyle="1" w:styleId="1320">
    <w:name w:val="Знак Знак132"/>
    <w:uiPriority w:val="99"/>
    <w:qFormat/>
    <w:locked/>
    <w:rsid w:val="00650B00"/>
    <w:rPr>
      <w:lang w:val="ru-RU" w:eastAsia="ar-SA" w:bidi="ar-SA"/>
    </w:rPr>
  </w:style>
  <w:style w:type="character" w:customStyle="1" w:styleId="1221">
    <w:name w:val="Знак Знак122"/>
    <w:uiPriority w:val="99"/>
    <w:qFormat/>
    <w:locked/>
    <w:rsid w:val="00650B00"/>
    <w:rPr>
      <w:sz w:val="28"/>
      <w:lang w:val="ru-RU" w:eastAsia="ru-RU"/>
    </w:rPr>
  </w:style>
  <w:style w:type="character" w:customStyle="1" w:styleId="1123">
    <w:name w:val="Знак Знак112"/>
    <w:uiPriority w:val="99"/>
    <w:qFormat/>
    <w:locked/>
    <w:rsid w:val="00650B00"/>
    <w:rPr>
      <w:sz w:val="28"/>
      <w:lang w:val="ru-RU" w:eastAsia="ru-RU"/>
    </w:rPr>
  </w:style>
  <w:style w:type="character" w:customStyle="1" w:styleId="922">
    <w:name w:val="Знак Знак92"/>
    <w:uiPriority w:val="99"/>
    <w:qFormat/>
    <w:locked/>
    <w:rsid w:val="00650B00"/>
    <w:rPr>
      <w:rFonts w:ascii="Tahoma" w:hAnsi="Tahoma"/>
      <w:lang w:val="ru-RU" w:eastAsia="ru-RU"/>
    </w:rPr>
  </w:style>
  <w:style w:type="character" w:customStyle="1" w:styleId="4020">
    <w:name w:val="Знак Знак402"/>
    <w:uiPriority w:val="99"/>
    <w:qFormat/>
    <w:locked/>
    <w:rsid w:val="00650B00"/>
    <w:rPr>
      <w:rFonts w:ascii="Arial" w:hAnsi="Arial"/>
      <w:b/>
      <w:i/>
      <w:sz w:val="28"/>
      <w:lang w:val="ru-RU" w:eastAsia="zh-CN"/>
    </w:rPr>
  </w:style>
  <w:style w:type="character" w:customStyle="1" w:styleId="392">
    <w:name w:val="Знак Знак392"/>
    <w:uiPriority w:val="99"/>
    <w:qFormat/>
    <w:locked/>
    <w:rsid w:val="00650B00"/>
    <w:rPr>
      <w:b/>
      <w:sz w:val="27"/>
      <w:lang w:val="ru-RU" w:eastAsia="zh-CN"/>
    </w:rPr>
  </w:style>
  <w:style w:type="character" w:customStyle="1" w:styleId="382">
    <w:name w:val="Знак Знак382"/>
    <w:uiPriority w:val="99"/>
    <w:qFormat/>
    <w:locked/>
    <w:rsid w:val="00650B00"/>
    <w:rPr>
      <w:b/>
      <w:sz w:val="28"/>
      <w:lang w:val="ru-RU" w:eastAsia="ru-RU"/>
    </w:rPr>
  </w:style>
  <w:style w:type="character" w:customStyle="1" w:styleId="3720">
    <w:name w:val="Знак Знак372"/>
    <w:uiPriority w:val="99"/>
    <w:qFormat/>
    <w:locked/>
    <w:rsid w:val="00650B00"/>
    <w:rPr>
      <w:b/>
      <w:i/>
      <w:sz w:val="26"/>
      <w:lang w:val="ru-RU" w:eastAsia="zh-CN"/>
    </w:rPr>
  </w:style>
  <w:style w:type="character" w:customStyle="1" w:styleId="3620">
    <w:name w:val="Знак Знак362"/>
    <w:uiPriority w:val="99"/>
    <w:qFormat/>
    <w:locked/>
    <w:rsid w:val="00650B00"/>
    <w:rPr>
      <w:sz w:val="24"/>
      <w:lang w:val="ru-RU" w:eastAsia="ru-RU"/>
    </w:rPr>
  </w:style>
  <w:style w:type="character" w:customStyle="1" w:styleId="3120">
    <w:name w:val="Знак Знак312"/>
    <w:uiPriority w:val="99"/>
    <w:qFormat/>
    <w:locked/>
    <w:rsid w:val="00650B00"/>
    <w:rPr>
      <w:rFonts w:ascii="Courier New" w:hAnsi="Courier New"/>
      <w:lang w:val="ru-RU" w:eastAsia="ru-RU"/>
    </w:rPr>
  </w:style>
  <w:style w:type="character" w:customStyle="1" w:styleId="3420">
    <w:name w:val="Знак Знак342"/>
    <w:uiPriority w:val="99"/>
    <w:qFormat/>
    <w:locked/>
    <w:rsid w:val="00650B00"/>
    <w:rPr>
      <w:rFonts w:ascii="Calibri" w:hAnsi="Calibri"/>
      <w:i/>
      <w:sz w:val="24"/>
      <w:lang w:val="ru-RU" w:eastAsia="zh-CN"/>
    </w:rPr>
  </w:style>
  <w:style w:type="character" w:customStyle="1" w:styleId="3220">
    <w:name w:val="Знак Знак322"/>
    <w:uiPriority w:val="99"/>
    <w:qFormat/>
    <w:locked/>
    <w:rsid w:val="00650B00"/>
    <w:rPr>
      <w:rFonts w:ascii="Arial" w:hAnsi="Arial"/>
      <w:sz w:val="22"/>
      <w:lang w:val="ru-RU" w:eastAsia="ru-RU"/>
    </w:rPr>
  </w:style>
  <w:style w:type="character" w:customStyle="1" w:styleId="3010">
    <w:name w:val="Знак Знак301"/>
    <w:uiPriority w:val="99"/>
    <w:qFormat/>
    <w:locked/>
    <w:rsid w:val="00650B00"/>
    <w:rPr>
      <w:lang w:val="ru-RU" w:eastAsia="ru-RU"/>
    </w:rPr>
  </w:style>
  <w:style w:type="character" w:customStyle="1" w:styleId="292">
    <w:name w:val="Знак Знак292"/>
    <w:uiPriority w:val="99"/>
    <w:qFormat/>
    <w:locked/>
    <w:rsid w:val="00650B00"/>
    <w:rPr>
      <w:sz w:val="24"/>
      <w:lang w:val="ru-RU" w:eastAsia="zh-CN"/>
    </w:rPr>
  </w:style>
  <w:style w:type="character" w:customStyle="1" w:styleId="2820">
    <w:name w:val="Знак Знак282"/>
    <w:uiPriority w:val="99"/>
    <w:qFormat/>
    <w:locked/>
    <w:rsid w:val="00650B00"/>
    <w:rPr>
      <w:sz w:val="24"/>
      <w:lang w:val="ru-RU" w:eastAsia="ru-RU"/>
    </w:rPr>
  </w:style>
  <w:style w:type="character" w:customStyle="1" w:styleId="2720">
    <w:name w:val="Знак Знак272"/>
    <w:uiPriority w:val="99"/>
    <w:qFormat/>
    <w:locked/>
    <w:rsid w:val="00650B00"/>
    <w:rPr>
      <w:sz w:val="16"/>
      <w:lang w:val="ru-RU" w:eastAsia="ru-RU"/>
    </w:rPr>
  </w:style>
  <w:style w:type="character" w:customStyle="1" w:styleId="2125">
    <w:name w:val="Знак Знак212"/>
    <w:uiPriority w:val="99"/>
    <w:qFormat/>
    <w:locked/>
    <w:rsid w:val="00650B00"/>
    <w:rPr>
      <w:rFonts w:ascii="Tahoma" w:hAnsi="Tahoma"/>
      <w:lang w:val="ru-RU" w:eastAsia="ru-RU"/>
    </w:rPr>
  </w:style>
  <w:style w:type="character" w:customStyle="1" w:styleId="2620">
    <w:name w:val="Знак Знак262"/>
    <w:uiPriority w:val="99"/>
    <w:qFormat/>
    <w:rsid w:val="00650B00"/>
    <w:rPr>
      <w:rFonts w:ascii="Cambria" w:hAnsi="Cambria"/>
      <w:b/>
      <w:sz w:val="26"/>
    </w:rPr>
  </w:style>
  <w:style w:type="character" w:customStyle="1" w:styleId="2420">
    <w:name w:val="Знак Знак242"/>
    <w:uiPriority w:val="99"/>
    <w:qFormat/>
    <w:rsid w:val="00650B00"/>
    <w:rPr>
      <w:rFonts w:ascii="Times New Roman" w:hAnsi="Times New Roman"/>
      <w:b/>
      <w:i/>
      <w:sz w:val="26"/>
    </w:rPr>
  </w:style>
  <w:style w:type="character" w:customStyle="1" w:styleId="2320">
    <w:name w:val="Знак Знак232"/>
    <w:uiPriority w:val="99"/>
    <w:qFormat/>
    <w:rsid w:val="00650B00"/>
    <w:rPr>
      <w:rFonts w:ascii="Times New Roman" w:hAnsi="Times New Roman"/>
      <w:b/>
      <w:sz w:val="22"/>
    </w:rPr>
  </w:style>
  <w:style w:type="character" w:customStyle="1" w:styleId="3130">
    <w:name w:val="Знак Знак313"/>
    <w:uiPriority w:val="99"/>
    <w:qFormat/>
    <w:locked/>
    <w:rsid w:val="00650B00"/>
    <w:rPr>
      <w:rFonts w:ascii="PragmaticaCTT" w:hAnsi="PragmaticaCTT"/>
      <w:b/>
      <w:sz w:val="24"/>
      <w:lang w:val="ru-RU" w:eastAsia="ru-RU"/>
    </w:rPr>
  </w:style>
  <w:style w:type="character" w:customStyle="1" w:styleId="2015">
    <w:name w:val="Знак Знак2015"/>
    <w:uiPriority w:val="99"/>
    <w:rsid w:val="00650B00"/>
    <w:rPr>
      <w:rFonts w:ascii="Arial" w:hAnsi="Arial"/>
      <w:sz w:val="22"/>
    </w:rPr>
  </w:style>
  <w:style w:type="character" w:customStyle="1" w:styleId="font55">
    <w:name w:val="font55"/>
    <w:basedOn w:val="a3"/>
    <w:uiPriority w:val="99"/>
    <w:rsid w:val="00650B00"/>
    <w:rPr>
      <w:rFonts w:cs="Times New Roman"/>
    </w:rPr>
  </w:style>
  <w:style w:type="character" w:customStyle="1" w:styleId="WW8Num24z4">
    <w:name w:val="WW8Num24z4"/>
    <w:uiPriority w:val="99"/>
    <w:rsid w:val="00650B00"/>
  </w:style>
  <w:style w:type="character" w:customStyle="1" w:styleId="WW8Num24z5">
    <w:name w:val="WW8Num24z5"/>
    <w:uiPriority w:val="99"/>
    <w:rsid w:val="00650B00"/>
  </w:style>
  <w:style w:type="character" w:customStyle="1" w:styleId="WW8Num24z6">
    <w:name w:val="WW8Num24z6"/>
    <w:uiPriority w:val="99"/>
    <w:rsid w:val="00650B00"/>
  </w:style>
  <w:style w:type="character" w:customStyle="1" w:styleId="WW8Num24z7">
    <w:name w:val="WW8Num24z7"/>
    <w:uiPriority w:val="99"/>
    <w:rsid w:val="00650B00"/>
  </w:style>
  <w:style w:type="character" w:customStyle="1" w:styleId="WW8Num24z8">
    <w:name w:val="WW8Num24z8"/>
    <w:uiPriority w:val="99"/>
    <w:rsid w:val="00650B00"/>
  </w:style>
  <w:style w:type="character" w:customStyle="1" w:styleId="WW8Num25z4">
    <w:name w:val="WW8Num25z4"/>
    <w:uiPriority w:val="99"/>
    <w:rsid w:val="00650B00"/>
  </w:style>
  <w:style w:type="character" w:customStyle="1" w:styleId="WW8Num25z5">
    <w:name w:val="WW8Num25z5"/>
    <w:uiPriority w:val="99"/>
    <w:rsid w:val="00650B00"/>
  </w:style>
  <w:style w:type="character" w:customStyle="1" w:styleId="WW8Num25z6">
    <w:name w:val="WW8Num25z6"/>
    <w:uiPriority w:val="99"/>
    <w:rsid w:val="00650B00"/>
  </w:style>
  <w:style w:type="character" w:customStyle="1" w:styleId="WW8Num25z7">
    <w:name w:val="WW8Num25z7"/>
    <w:uiPriority w:val="99"/>
    <w:rsid w:val="00650B00"/>
  </w:style>
  <w:style w:type="character" w:customStyle="1" w:styleId="WW8Num25z8">
    <w:name w:val="WW8Num25z8"/>
    <w:uiPriority w:val="99"/>
    <w:rsid w:val="00650B00"/>
  </w:style>
  <w:style w:type="character" w:customStyle="1" w:styleId="WW8Num30z2">
    <w:name w:val="WW8Num30z2"/>
    <w:uiPriority w:val="99"/>
    <w:rsid w:val="00650B00"/>
  </w:style>
  <w:style w:type="character" w:customStyle="1" w:styleId="WW8Num30z4">
    <w:name w:val="WW8Num30z4"/>
    <w:uiPriority w:val="99"/>
    <w:rsid w:val="00650B00"/>
  </w:style>
  <w:style w:type="character" w:customStyle="1" w:styleId="WW8Num30z5">
    <w:name w:val="WW8Num30z5"/>
    <w:uiPriority w:val="99"/>
    <w:rsid w:val="00650B00"/>
  </w:style>
  <w:style w:type="character" w:customStyle="1" w:styleId="WW8Num30z6">
    <w:name w:val="WW8Num30z6"/>
    <w:uiPriority w:val="99"/>
    <w:rsid w:val="00650B00"/>
  </w:style>
  <w:style w:type="character" w:customStyle="1" w:styleId="WW8Num30z7">
    <w:name w:val="WW8Num30z7"/>
    <w:uiPriority w:val="99"/>
    <w:rsid w:val="00650B00"/>
  </w:style>
  <w:style w:type="character" w:customStyle="1" w:styleId="WW8Num30z8">
    <w:name w:val="WW8Num30z8"/>
    <w:uiPriority w:val="99"/>
    <w:rsid w:val="00650B00"/>
  </w:style>
  <w:style w:type="character" w:customStyle="1" w:styleId="WW8Num32z4">
    <w:name w:val="WW8Num32z4"/>
    <w:uiPriority w:val="99"/>
    <w:rsid w:val="00650B00"/>
  </w:style>
  <w:style w:type="character" w:customStyle="1" w:styleId="WW8Num32z5">
    <w:name w:val="WW8Num32z5"/>
    <w:uiPriority w:val="99"/>
    <w:rsid w:val="00650B00"/>
  </w:style>
  <w:style w:type="character" w:customStyle="1" w:styleId="WW8Num32z6">
    <w:name w:val="WW8Num32z6"/>
    <w:uiPriority w:val="99"/>
    <w:rsid w:val="00650B00"/>
  </w:style>
  <w:style w:type="character" w:customStyle="1" w:styleId="WW8Num32z7">
    <w:name w:val="WW8Num32z7"/>
    <w:uiPriority w:val="99"/>
    <w:rsid w:val="00650B00"/>
  </w:style>
  <w:style w:type="character" w:customStyle="1" w:styleId="WW8Num32z8">
    <w:name w:val="WW8Num32z8"/>
    <w:uiPriority w:val="99"/>
    <w:rsid w:val="00650B00"/>
  </w:style>
  <w:style w:type="character" w:customStyle="1" w:styleId="WW8Num33z1">
    <w:name w:val="WW8Num33z1"/>
    <w:uiPriority w:val="99"/>
    <w:rsid w:val="00650B00"/>
  </w:style>
  <w:style w:type="character" w:customStyle="1" w:styleId="WW8Num33z2">
    <w:name w:val="WW8Num33z2"/>
    <w:uiPriority w:val="99"/>
    <w:rsid w:val="00650B00"/>
  </w:style>
  <w:style w:type="character" w:customStyle="1" w:styleId="WW8Num33z5">
    <w:name w:val="WW8Num33z5"/>
    <w:uiPriority w:val="99"/>
    <w:rsid w:val="00650B00"/>
  </w:style>
  <w:style w:type="character" w:customStyle="1" w:styleId="WW8Num33z6">
    <w:name w:val="WW8Num33z6"/>
    <w:uiPriority w:val="99"/>
    <w:rsid w:val="00650B00"/>
  </w:style>
  <w:style w:type="character" w:customStyle="1" w:styleId="WW8Num33z7">
    <w:name w:val="WW8Num33z7"/>
    <w:uiPriority w:val="99"/>
    <w:rsid w:val="00650B00"/>
  </w:style>
  <w:style w:type="character" w:customStyle="1" w:styleId="WW8Num33z8">
    <w:name w:val="WW8Num33z8"/>
    <w:uiPriority w:val="99"/>
    <w:rsid w:val="00650B00"/>
  </w:style>
  <w:style w:type="character" w:customStyle="1" w:styleId="WW8Num35z2">
    <w:name w:val="WW8Num35z2"/>
    <w:uiPriority w:val="99"/>
    <w:rsid w:val="00650B00"/>
  </w:style>
  <w:style w:type="character" w:customStyle="1" w:styleId="WW8Num35z4">
    <w:name w:val="WW8Num35z4"/>
    <w:uiPriority w:val="99"/>
    <w:rsid w:val="00650B00"/>
  </w:style>
  <w:style w:type="character" w:customStyle="1" w:styleId="WW8Num35z5">
    <w:name w:val="WW8Num35z5"/>
    <w:uiPriority w:val="99"/>
    <w:rsid w:val="00650B00"/>
  </w:style>
  <w:style w:type="character" w:customStyle="1" w:styleId="WW8Num35z6">
    <w:name w:val="WW8Num35z6"/>
    <w:uiPriority w:val="99"/>
    <w:rsid w:val="00650B00"/>
  </w:style>
  <w:style w:type="character" w:customStyle="1" w:styleId="WW8Num35z7">
    <w:name w:val="WW8Num35z7"/>
    <w:uiPriority w:val="99"/>
    <w:rsid w:val="00650B00"/>
  </w:style>
  <w:style w:type="character" w:customStyle="1" w:styleId="WW8Num35z8">
    <w:name w:val="WW8Num35z8"/>
    <w:uiPriority w:val="99"/>
    <w:rsid w:val="00650B00"/>
  </w:style>
  <w:style w:type="character" w:customStyle="1" w:styleId="WW8Num37z2">
    <w:name w:val="WW8Num37z2"/>
    <w:uiPriority w:val="99"/>
    <w:rsid w:val="00650B00"/>
  </w:style>
  <w:style w:type="character" w:customStyle="1" w:styleId="WW8Num37z4">
    <w:name w:val="WW8Num37z4"/>
    <w:uiPriority w:val="99"/>
    <w:rsid w:val="00650B00"/>
  </w:style>
  <w:style w:type="character" w:customStyle="1" w:styleId="WW8Num37z5">
    <w:name w:val="WW8Num37z5"/>
    <w:uiPriority w:val="99"/>
    <w:qFormat/>
    <w:rsid w:val="00650B00"/>
  </w:style>
  <w:style w:type="character" w:customStyle="1" w:styleId="WW8Num37z6">
    <w:name w:val="WW8Num37z6"/>
    <w:uiPriority w:val="99"/>
    <w:rsid w:val="00650B00"/>
  </w:style>
  <w:style w:type="character" w:customStyle="1" w:styleId="WW8Num37z7">
    <w:name w:val="WW8Num37z7"/>
    <w:uiPriority w:val="99"/>
    <w:rsid w:val="00650B00"/>
  </w:style>
  <w:style w:type="character" w:customStyle="1" w:styleId="WW8Num37z8">
    <w:name w:val="WW8Num37z8"/>
    <w:uiPriority w:val="99"/>
    <w:rsid w:val="00650B00"/>
  </w:style>
  <w:style w:type="character" w:customStyle="1" w:styleId="WW8Num38z1">
    <w:name w:val="WW8Num38z1"/>
    <w:uiPriority w:val="99"/>
    <w:rsid w:val="00650B00"/>
  </w:style>
  <w:style w:type="character" w:customStyle="1" w:styleId="WW8Num38z2">
    <w:name w:val="WW8Num38z2"/>
    <w:uiPriority w:val="99"/>
    <w:rsid w:val="00650B00"/>
  </w:style>
  <w:style w:type="character" w:customStyle="1" w:styleId="WW8Num38z3">
    <w:name w:val="WW8Num38z3"/>
    <w:uiPriority w:val="99"/>
    <w:rsid w:val="00650B00"/>
  </w:style>
  <w:style w:type="character" w:customStyle="1" w:styleId="WW8Num38z4">
    <w:name w:val="WW8Num38z4"/>
    <w:uiPriority w:val="99"/>
    <w:rsid w:val="00650B00"/>
  </w:style>
  <w:style w:type="character" w:customStyle="1" w:styleId="WW8Num38z5">
    <w:name w:val="WW8Num38z5"/>
    <w:uiPriority w:val="99"/>
    <w:rsid w:val="00650B00"/>
  </w:style>
  <w:style w:type="character" w:customStyle="1" w:styleId="WW8Num38z6">
    <w:name w:val="WW8Num38z6"/>
    <w:uiPriority w:val="99"/>
    <w:rsid w:val="00650B00"/>
  </w:style>
  <w:style w:type="character" w:customStyle="1" w:styleId="WW8Num38z7">
    <w:name w:val="WW8Num38z7"/>
    <w:uiPriority w:val="99"/>
    <w:rsid w:val="00650B00"/>
  </w:style>
  <w:style w:type="character" w:customStyle="1" w:styleId="WW8Num38z8">
    <w:name w:val="WW8Num38z8"/>
    <w:uiPriority w:val="99"/>
    <w:rsid w:val="00650B00"/>
  </w:style>
  <w:style w:type="character" w:customStyle="1" w:styleId="WW8Num40z1">
    <w:name w:val="WW8Num40z1"/>
    <w:uiPriority w:val="99"/>
    <w:rsid w:val="00650B00"/>
    <w:rPr>
      <w:rFonts w:ascii="Courier New" w:hAnsi="Courier New"/>
    </w:rPr>
  </w:style>
  <w:style w:type="character" w:customStyle="1" w:styleId="WW8Num40z2">
    <w:name w:val="WW8Num40z2"/>
    <w:uiPriority w:val="99"/>
    <w:rsid w:val="00650B00"/>
    <w:rPr>
      <w:rFonts w:ascii="Wingdings" w:hAnsi="Wingdings"/>
    </w:rPr>
  </w:style>
  <w:style w:type="character" w:customStyle="1" w:styleId="WW8Num41z1">
    <w:name w:val="WW8Num41z1"/>
    <w:uiPriority w:val="99"/>
    <w:rsid w:val="00650B00"/>
  </w:style>
  <w:style w:type="character" w:customStyle="1" w:styleId="WW8Num41z2">
    <w:name w:val="WW8Num41z2"/>
    <w:uiPriority w:val="99"/>
    <w:rsid w:val="00650B00"/>
  </w:style>
  <w:style w:type="character" w:customStyle="1" w:styleId="WW8Num41z3">
    <w:name w:val="WW8Num41z3"/>
    <w:uiPriority w:val="99"/>
    <w:rsid w:val="00650B00"/>
  </w:style>
  <w:style w:type="character" w:customStyle="1" w:styleId="WW8Num41z4">
    <w:name w:val="WW8Num41z4"/>
    <w:uiPriority w:val="99"/>
    <w:rsid w:val="00650B00"/>
  </w:style>
  <w:style w:type="character" w:customStyle="1" w:styleId="WW8Num41z5">
    <w:name w:val="WW8Num41z5"/>
    <w:uiPriority w:val="99"/>
    <w:rsid w:val="00650B00"/>
  </w:style>
  <w:style w:type="character" w:customStyle="1" w:styleId="WW8Num41z6">
    <w:name w:val="WW8Num41z6"/>
    <w:uiPriority w:val="99"/>
    <w:rsid w:val="00650B00"/>
  </w:style>
  <w:style w:type="character" w:customStyle="1" w:styleId="WW8Num41z7">
    <w:name w:val="WW8Num41z7"/>
    <w:uiPriority w:val="99"/>
    <w:rsid w:val="00650B00"/>
  </w:style>
  <w:style w:type="character" w:customStyle="1" w:styleId="WW8Num41z8">
    <w:name w:val="WW8Num41z8"/>
    <w:uiPriority w:val="99"/>
    <w:rsid w:val="00650B00"/>
  </w:style>
  <w:style w:type="character" w:customStyle="1" w:styleId="WW8Num43z1">
    <w:name w:val="WW8Num43z1"/>
    <w:uiPriority w:val="99"/>
    <w:rsid w:val="00650B00"/>
  </w:style>
  <w:style w:type="character" w:customStyle="1" w:styleId="WW8Num43z2">
    <w:name w:val="WW8Num43z2"/>
    <w:uiPriority w:val="99"/>
    <w:rsid w:val="00650B00"/>
  </w:style>
  <w:style w:type="character" w:customStyle="1" w:styleId="WW8Num43z3">
    <w:name w:val="WW8Num43z3"/>
    <w:uiPriority w:val="99"/>
    <w:rsid w:val="00650B00"/>
  </w:style>
  <w:style w:type="character" w:customStyle="1" w:styleId="WW8Num43z4">
    <w:name w:val="WW8Num43z4"/>
    <w:uiPriority w:val="99"/>
    <w:rsid w:val="00650B00"/>
  </w:style>
  <w:style w:type="character" w:customStyle="1" w:styleId="WW8Num43z5">
    <w:name w:val="WW8Num43z5"/>
    <w:uiPriority w:val="99"/>
    <w:rsid w:val="00650B00"/>
  </w:style>
  <w:style w:type="character" w:customStyle="1" w:styleId="WW8Num43z6">
    <w:name w:val="WW8Num43z6"/>
    <w:uiPriority w:val="99"/>
    <w:rsid w:val="00650B00"/>
  </w:style>
  <w:style w:type="character" w:customStyle="1" w:styleId="WW8Num43z7">
    <w:name w:val="WW8Num43z7"/>
    <w:uiPriority w:val="99"/>
    <w:rsid w:val="00650B00"/>
  </w:style>
  <w:style w:type="character" w:customStyle="1" w:styleId="WW8Num43z8">
    <w:name w:val="WW8Num43z8"/>
    <w:uiPriority w:val="99"/>
    <w:rsid w:val="00650B00"/>
  </w:style>
  <w:style w:type="character" w:customStyle="1" w:styleId="WW8Num44z2">
    <w:name w:val="WW8Num44z2"/>
    <w:uiPriority w:val="99"/>
    <w:rsid w:val="00650B00"/>
    <w:rPr>
      <w:rFonts w:ascii="Wingdings" w:hAnsi="Wingdings"/>
    </w:rPr>
  </w:style>
  <w:style w:type="character" w:customStyle="1" w:styleId="WW8Num46z2">
    <w:name w:val="WW8Num46z2"/>
    <w:uiPriority w:val="99"/>
    <w:rsid w:val="00650B00"/>
    <w:rPr>
      <w:rFonts w:ascii="Wingdings" w:hAnsi="Wingdings"/>
    </w:rPr>
  </w:style>
  <w:style w:type="character" w:customStyle="1" w:styleId="WW8Num47z2">
    <w:name w:val="WW8Num47z2"/>
    <w:uiPriority w:val="99"/>
    <w:rsid w:val="00650B00"/>
    <w:rPr>
      <w:rFonts w:ascii="Wingdings" w:hAnsi="Wingdings"/>
    </w:rPr>
  </w:style>
  <w:style w:type="character" w:customStyle="1" w:styleId="WW8NumSt31z0">
    <w:name w:val="WW8NumSt31z0"/>
    <w:uiPriority w:val="99"/>
    <w:rsid w:val="00650B00"/>
    <w:rPr>
      <w:rFonts w:ascii="Times New Roman" w:hAnsi="Times New Roman"/>
      <w:sz w:val="20"/>
    </w:rPr>
  </w:style>
  <w:style w:type="character" w:customStyle="1" w:styleId="FootnoteCharacters">
    <w:name w:val="Footnote Characters"/>
    <w:uiPriority w:val="99"/>
    <w:rsid w:val="00650B00"/>
    <w:rPr>
      <w:vertAlign w:val="superscript"/>
    </w:rPr>
  </w:style>
  <w:style w:type="character" w:customStyle="1" w:styleId="1fffffe">
    <w:name w:val="Знак примечания1"/>
    <w:uiPriority w:val="99"/>
    <w:rsid w:val="00650B00"/>
    <w:rPr>
      <w:sz w:val="16"/>
    </w:rPr>
  </w:style>
  <w:style w:type="character" w:customStyle="1" w:styleId="EndnoteCharacters">
    <w:name w:val="Endnote Characters"/>
    <w:uiPriority w:val="99"/>
    <w:rsid w:val="00650B00"/>
    <w:rPr>
      <w:vertAlign w:val="superscript"/>
    </w:rPr>
  </w:style>
  <w:style w:type="paragraph" w:customStyle="1" w:styleId="LO-Normal1">
    <w:name w:val="LO-Normal1"/>
    <w:uiPriority w:val="99"/>
    <w:qFormat/>
    <w:rsid w:val="00650B00"/>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4">
    <w:name w:val="Схема документа2"/>
    <w:basedOn w:val="a2"/>
    <w:uiPriority w:val="99"/>
    <w:qFormat/>
    <w:rsid w:val="00650B00"/>
    <w:pPr>
      <w:widowControl/>
      <w:shd w:val="clear" w:color="auto" w:fill="000080"/>
      <w:suppressAutoHyphens/>
      <w:snapToGrid/>
      <w:spacing w:before="0" w:after="0"/>
    </w:pPr>
    <w:rPr>
      <w:rFonts w:ascii="Tahoma" w:eastAsia="Times New Roman" w:hAnsi="Tahoma" w:cs="Tahoma"/>
      <w:szCs w:val="24"/>
      <w:lang w:eastAsia="zh-CN"/>
    </w:rPr>
  </w:style>
  <w:style w:type="paragraph" w:customStyle="1" w:styleId="22f0">
    <w:name w:val="Список 22"/>
    <w:basedOn w:val="a2"/>
    <w:uiPriority w:val="99"/>
    <w:qFormat/>
    <w:rsid w:val="00650B00"/>
    <w:pPr>
      <w:widowControl/>
      <w:suppressAutoHyphens/>
      <w:snapToGrid/>
      <w:spacing w:before="0" w:after="0"/>
      <w:ind w:left="566" w:hanging="283"/>
    </w:pPr>
    <w:rPr>
      <w:rFonts w:eastAsia="Times New Roman"/>
      <w:szCs w:val="24"/>
      <w:lang w:eastAsia="zh-CN"/>
    </w:rPr>
  </w:style>
  <w:style w:type="paragraph" w:customStyle="1" w:styleId="31d">
    <w:name w:val="Список 31"/>
    <w:basedOn w:val="a2"/>
    <w:uiPriority w:val="99"/>
    <w:qFormat/>
    <w:rsid w:val="00650B00"/>
    <w:pPr>
      <w:widowControl/>
      <w:suppressAutoHyphens/>
      <w:snapToGrid/>
      <w:spacing w:before="0" w:after="0"/>
      <w:ind w:left="849" w:hanging="283"/>
    </w:pPr>
    <w:rPr>
      <w:rFonts w:eastAsia="Times New Roman"/>
      <w:szCs w:val="24"/>
      <w:lang w:eastAsia="zh-CN"/>
    </w:rPr>
  </w:style>
  <w:style w:type="paragraph" w:customStyle="1" w:styleId="1ffffff">
    <w:name w:val="Обычный отступ1"/>
    <w:basedOn w:val="a2"/>
    <w:uiPriority w:val="99"/>
    <w:qFormat/>
    <w:rsid w:val="00650B00"/>
    <w:pPr>
      <w:widowControl/>
      <w:suppressAutoHyphens/>
      <w:snapToGrid/>
      <w:spacing w:before="0" w:after="0"/>
      <w:ind w:firstLine="720"/>
      <w:jc w:val="both"/>
    </w:pPr>
    <w:rPr>
      <w:rFonts w:eastAsia="Times New Roman"/>
      <w:sz w:val="28"/>
      <w:lang w:eastAsia="zh-CN"/>
    </w:rPr>
  </w:style>
  <w:style w:type="paragraph" w:customStyle="1" w:styleId="2">
    <w:name w:val="Нумерованный список2"/>
    <w:basedOn w:val="a2"/>
    <w:uiPriority w:val="99"/>
    <w:qFormat/>
    <w:rsid w:val="00650B00"/>
    <w:pPr>
      <w:keepNext/>
      <w:widowControl/>
      <w:numPr>
        <w:numId w:val="9"/>
      </w:numPr>
      <w:suppressAutoHyphens/>
      <w:snapToGrid/>
      <w:spacing w:before="0" w:after="0"/>
      <w:jc w:val="both"/>
    </w:pPr>
    <w:rPr>
      <w:rFonts w:eastAsia="Times New Roman"/>
      <w:b/>
      <w:szCs w:val="24"/>
      <w:lang w:val="en-US" w:eastAsia="zh-CN"/>
    </w:rPr>
  </w:style>
  <w:style w:type="paragraph" w:customStyle="1" w:styleId="1ffffff0">
    <w:name w:val="Красная строка1"/>
    <w:basedOn w:val="aff1"/>
    <w:uiPriority w:val="99"/>
    <w:qFormat/>
    <w:rsid w:val="00650B00"/>
    <w:pPr>
      <w:suppressAutoHyphens/>
      <w:spacing w:after="120" w:line="240" w:lineRule="auto"/>
      <w:ind w:firstLine="210"/>
    </w:pPr>
    <w:rPr>
      <w:szCs w:val="24"/>
      <w:lang w:eastAsia="zh-CN"/>
    </w:rPr>
  </w:style>
  <w:style w:type="paragraph" w:customStyle="1" w:styleId="21">
    <w:name w:val="Нумерованный список 21"/>
    <w:basedOn w:val="a2"/>
    <w:uiPriority w:val="99"/>
    <w:qFormat/>
    <w:rsid w:val="00650B00"/>
    <w:pPr>
      <w:widowControl/>
      <w:numPr>
        <w:numId w:val="10"/>
      </w:numPr>
      <w:suppressAutoHyphens/>
      <w:snapToGrid/>
      <w:spacing w:before="0" w:after="0"/>
    </w:pPr>
    <w:rPr>
      <w:rFonts w:eastAsia="Times New Roman"/>
      <w:szCs w:val="24"/>
      <w:lang w:eastAsia="zh-CN"/>
    </w:rPr>
  </w:style>
  <w:style w:type="paragraph" w:customStyle="1" w:styleId="42a">
    <w:name w:val="Список 42"/>
    <w:basedOn w:val="a2"/>
    <w:uiPriority w:val="99"/>
    <w:qFormat/>
    <w:rsid w:val="00650B00"/>
    <w:pPr>
      <w:widowControl/>
      <w:suppressAutoHyphens/>
      <w:snapToGrid/>
      <w:spacing w:before="0" w:after="0"/>
      <w:ind w:left="1132" w:hanging="283"/>
    </w:pPr>
    <w:rPr>
      <w:rFonts w:eastAsia="Times New Roman"/>
      <w:szCs w:val="24"/>
      <w:lang w:eastAsia="zh-CN"/>
    </w:rPr>
  </w:style>
  <w:style w:type="paragraph" w:customStyle="1" w:styleId="22f1">
    <w:name w:val="Маркированный список 22"/>
    <w:basedOn w:val="a2"/>
    <w:uiPriority w:val="99"/>
    <w:qFormat/>
    <w:rsid w:val="00650B00"/>
    <w:pPr>
      <w:widowControl/>
      <w:tabs>
        <w:tab w:val="left" w:pos="720"/>
        <w:tab w:val="left" w:pos="851"/>
      </w:tabs>
      <w:suppressAutoHyphens/>
      <w:snapToGrid/>
      <w:spacing w:before="0" w:after="0"/>
      <w:ind w:left="851" w:hanging="363"/>
    </w:pPr>
    <w:rPr>
      <w:rFonts w:eastAsia="Times New Roman"/>
      <w:szCs w:val="24"/>
      <w:lang w:eastAsia="zh-CN"/>
    </w:rPr>
  </w:style>
  <w:style w:type="paragraph" w:customStyle="1" w:styleId="31e">
    <w:name w:val="Маркированный список 31"/>
    <w:basedOn w:val="a2"/>
    <w:uiPriority w:val="99"/>
    <w:qFormat/>
    <w:rsid w:val="00650B00"/>
    <w:pPr>
      <w:widowControl/>
      <w:tabs>
        <w:tab w:val="left" w:pos="708"/>
      </w:tabs>
      <w:suppressAutoHyphens/>
      <w:snapToGrid/>
      <w:spacing w:before="0" w:after="0"/>
      <w:jc w:val="both"/>
    </w:pPr>
    <w:rPr>
      <w:rFonts w:eastAsia="Times New Roman"/>
      <w:bCs/>
      <w:iCs/>
      <w:sz w:val="28"/>
      <w:szCs w:val="28"/>
      <w:lang w:eastAsia="zh-CN"/>
    </w:rPr>
  </w:style>
  <w:style w:type="paragraph" w:customStyle="1" w:styleId="2ffff5">
    <w:name w:val="Текст примечания2"/>
    <w:basedOn w:val="a2"/>
    <w:uiPriority w:val="99"/>
    <w:qFormat/>
    <w:rsid w:val="00650B00"/>
    <w:pPr>
      <w:widowControl/>
      <w:suppressAutoHyphens/>
      <w:snapToGrid/>
      <w:spacing w:before="0" w:after="0"/>
    </w:pPr>
    <w:rPr>
      <w:rFonts w:eastAsia="Times New Roman"/>
      <w:sz w:val="20"/>
      <w:lang w:eastAsia="zh-CN"/>
    </w:rPr>
  </w:style>
  <w:style w:type="paragraph" w:customStyle="1" w:styleId="2ffff6">
    <w:name w:val="Название объекта2"/>
    <w:basedOn w:val="a2"/>
    <w:next w:val="a2"/>
    <w:uiPriority w:val="99"/>
    <w:qFormat/>
    <w:rsid w:val="00650B00"/>
    <w:pPr>
      <w:shd w:val="clear" w:color="auto" w:fill="FFFFFF"/>
      <w:suppressAutoHyphens/>
      <w:autoSpaceDE w:val="0"/>
      <w:snapToGrid/>
      <w:spacing w:before="0" w:after="0"/>
      <w:ind w:firstLine="284"/>
      <w:jc w:val="right"/>
    </w:pPr>
    <w:rPr>
      <w:rFonts w:eastAsia="Times New Roman"/>
      <w:i/>
      <w:iCs/>
      <w:color w:val="000000"/>
      <w:lang w:eastAsia="zh-CN"/>
    </w:rPr>
  </w:style>
  <w:style w:type="paragraph" w:customStyle="1" w:styleId="WW-Heading3">
    <w:name w:val="WW-Heading 3"/>
    <w:uiPriority w:val="99"/>
    <w:qFormat/>
    <w:rsid w:val="00650B0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650B0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650B0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650B0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650B0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650B0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650B0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1">
    <w:name w:val="Маркированный список1"/>
    <w:basedOn w:val="a2"/>
    <w:uiPriority w:val="99"/>
    <w:qFormat/>
    <w:rsid w:val="00650B00"/>
    <w:pPr>
      <w:widowControl/>
      <w:tabs>
        <w:tab w:val="left" w:pos="360"/>
      </w:tabs>
      <w:suppressAutoHyphens/>
      <w:snapToGrid/>
      <w:spacing w:before="0" w:after="0"/>
      <w:ind w:left="360" w:hanging="360"/>
    </w:pPr>
    <w:rPr>
      <w:rFonts w:eastAsia="Times New Roman"/>
      <w:sz w:val="20"/>
      <w:lang w:val="en-US" w:eastAsia="zh-CN"/>
    </w:rPr>
  </w:style>
  <w:style w:type="paragraph" w:customStyle="1" w:styleId="22f2">
    <w:name w:val="Красная строка 22"/>
    <w:basedOn w:val="aff8"/>
    <w:uiPriority w:val="99"/>
    <w:qFormat/>
    <w:rsid w:val="00650B00"/>
    <w:pPr>
      <w:widowControl/>
      <w:suppressAutoHyphens/>
      <w:snapToGrid/>
      <w:spacing w:before="0"/>
      <w:ind w:firstLine="210"/>
    </w:pPr>
    <w:rPr>
      <w:rFonts w:cs="PragmaticaCTT"/>
      <w:szCs w:val="24"/>
      <w:lang w:eastAsia="zh-CN"/>
    </w:rPr>
  </w:style>
  <w:style w:type="paragraph" w:customStyle="1" w:styleId="WW-Heading">
    <w:name w:val="WW-Heading"/>
    <w:uiPriority w:val="99"/>
    <w:qFormat/>
    <w:rsid w:val="00650B00"/>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2"/>
    <w:uiPriority w:val="99"/>
    <w:qFormat/>
    <w:rsid w:val="00650B00"/>
    <w:pPr>
      <w:widowControl/>
      <w:suppressAutoHyphens/>
      <w:snapToGrid/>
      <w:spacing w:before="280" w:after="280"/>
    </w:pPr>
    <w:rPr>
      <w:rFonts w:eastAsia="Times New Roman"/>
      <w:szCs w:val="24"/>
      <w:lang w:eastAsia="zh-CN"/>
    </w:rPr>
  </w:style>
  <w:style w:type="paragraph" w:customStyle="1" w:styleId="1ffffff2">
    <w:name w:val="Текст макроса1"/>
    <w:uiPriority w:val="99"/>
    <w:qFormat/>
    <w:rsid w:val="00650B0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2"/>
    <w:uiPriority w:val="99"/>
    <w:qFormat/>
    <w:rsid w:val="00650B00"/>
    <w:pPr>
      <w:widowControl/>
      <w:suppressAutoHyphens/>
      <w:snapToGrid/>
      <w:spacing w:before="0" w:after="0"/>
      <w:ind w:left="720" w:hanging="360"/>
    </w:pPr>
    <w:rPr>
      <w:rFonts w:eastAsia="Times New Roman"/>
      <w:szCs w:val="24"/>
      <w:lang w:eastAsia="zh-CN"/>
    </w:rPr>
  </w:style>
  <w:style w:type="paragraph" w:customStyle="1" w:styleId="WW-TextBody">
    <w:name w:val="WW-Text Body"/>
    <w:basedOn w:val="a2"/>
    <w:uiPriority w:val="99"/>
    <w:qFormat/>
    <w:rsid w:val="00650B00"/>
    <w:pPr>
      <w:widowControl/>
      <w:suppressAutoHyphens/>
      <w:snapToGrid/>
      <w:spacing w:before="0" w:after="120"/>
    </w:pPr>
    <w:rPr>
      <w:rFonts w:eastAsia="Times New Roman"/>
      <w:szCs w:val="24"/>
      <w:lang w:val="en-US" w:eastAsia="zh-CN"/>
    </w:rPr>
  </w:style>
  <w:style w:type="paragraph" w:customStyle="1" w:styleId="WW-Heading4">
    <w:name w:val="WW-Heading 4"/>
    <w:basedOn w:val="a2"/>
    <w:next w:val="a2"/>
    <w:uiPriority w:val="99"/>
    <w:qFormat/>
    <w:rsid w:val="00650B00"/>
    <w:pPr>
      <w:keepNext/>
      <w:widowControl/>
      <w:tabs>
        <w:tab w:val="left" w:pos="864"/>
      </w:tabs>
      <w:suppressAutoHyphens/>
      <w:snapToGrid/>
      <w:spacing w:before="240" w:after="60"/>
      <w:ind w:left="864" w:hanging="864"/>
    </w:pPr>
    <w:rPr>
      <w:rFonts w:eastAsia="Times New Roman"/>
      <w:b/>
      <w:bCs/>
      <w:sz w:val="28"/>
      <w:szCs w:val="28"/>
      <w:lang w:eastAsia="zh-CN"/>
    </w:rPr>
  </w:style>
  <w:style w:type="paragraph" w:customStyle="1" w:styleId="WW-Heading8">
    <w:name w:val="WW-Heading 8"/>
    <w:basedOn w:val="a2"/>
    <w:next w:val="a2"/>
    <w:uiPriority w:val="99"/>
    <w:qFormat/>
    <w:rsid w:val="00650B00"/>
    <w:pPr>
      <w:widowControl/>
      <w:tabs>
        <w:tab w:val="left" w:pos="1440"/>
      </w:tabs>
      <w:suppressAutoHyphens/>
      <w:snapToGrid/>
      <w:spacing w:before="240" w:after="60"/>
      <w:ind w:left="1440" w:hanging="1440"/>
    </w:pPr>
    <w:rPr>
      <w:rFonts w:eastAsia="Times New Roman"/>
      <w:i/>
      <w:iCs/>
      <w:szCs w:val="24"/>
      <w:lang w:eastAsia="zh-CN"/>
    </w:rPr>
  </w:style>
  <w:style w:type="paragraph" w:customStyle="1" w:styleId="21f6">
    <w:name w:val="Продолжение списка 21"/>
    <w:basedOn w:val="a2"/>
    <w:uiPriority w:val="99"/>
    <w:qFormat/>
    <w:rsid w:val="00650B00"/>
    <w:pPr>
      <w:widowControl/>
      <w:suppressAutoHyphens/>
      <w:snapToGrid/>
      <w:spacing w:before="0" w:after="120"/>
      <w:ind w:left="566"/>
    </w:pPr>
    <w:rPr>
      <w:rFonts w:eastAsia="Times New Roman"/>
      <w:sz w:val="20"/>
      <w:lang w:eastAsia="zh-CN"/>
    </w:rPr>
  </w:style>
  <w:style w:type="paragraph" w:customStyle="1" w:styleId="31f">
    <w:name w:val="Нумерованный список 31"/>
    <w:basedOn w:val="a2"/>
    <w:uiPriority w:val="99"/>
    <w:qFormat/>
    <w:rsid w:val="00650B00"/>
    <w:pPr>
      <w:widowControl/>
      <w:tabs>
        <w:tab w:val="left" w:pos="360"/>
      </w:tabs>
      <w:suppressAutoHyphens/>
      <w:snapToGrid/>
      <w:spacing w:before="0" w:after="0"/>
      <w:ind w:left="360" w:hanging="360"/>
    </w:pPr>
    <w:rPr>
      <w:rFonts w:eastAsia="Times New Roman"/>
      <w:szCs w:val="24"/>
      <w:lang w:eastAsia="zh-CN"/>
    </w:rPr>
  </w:style>
  <w:style w:type="paragraph" w:customStyle="1" w:styleId="TableContents">
    <w:name w:val="Table Contents"/>
    <w:basedOn w:val="a2"/>
    <w:qFormat/>
    <w:rsid w:val="00650B00"/>
    <w:pPr>
      <w:widowControl/>
      <w:suppressLineNumbers/>
      <w:suppressAutoHyphens/>
      <w:snapToGrid/>
      <w:spacing w:before="0" w:after="0"/>
    </w:pPr>
    <w:rPr>
      <w:rFonts w:eastAsia="Times New Roman"/>
      <w:szCs w:val="24"/>
      <w:lang w:eastAsia="zh-CN"/>
    </w:rPr>
  </w:style>
  <w:style w:type="paragraph" w:customStyle="1" w:styleId="TableHeading">
    <w:name w:val="Table Heading"/>
    <w:basedOn w:val="TableContents"/>
    <w:uiPriority w:val="99"/>
    <w:qFormat/>
    <w:rsid w:val="00650B00"/>
    <w:pPr>
      <w:jc w:val="center"/>
    </w:pPr>
    <w:rPr>
      <w:b/>
      <w:bCs/>
    </w:rPr>
  </w:style>
  <w:style w:type="character" w:customStyle="1" w:styleId="InternetLink">
    <w:name w:val="Internet Link"/>
    <w:uiPriority w:val="99"/>
    <w:rsid w:val="00650B00"/>
    <w:rPr>
      <w:color w:val="0000FF"/>
      <w:u w:val="single"/>
    </w:rPr>
  </w:style>
  <w:style w:type="character" w:customStyle="1" w:styleId="23e">
    <w:name w:val="Основной текст с отступом 2 Знак3"/>
    <w:uiPriority w:val="99"/>
    <w:qFormat/>
    <w:rsid w:val="00650B00"/>
    <w:rPr>
      <w:rFonts w:ascii="Microsoft Sans Serif" w:hAnsi="Microsoft Sans Serif"/>
      <w:b/>
      <w:spacing w:val="10"/>
      <w:sz w:val="26"/>
    </w:rPr>
  </w:style>
  <w:style w:type="character" w:customStyle="1" w:styleId="34a">
    <w:name w:val="Основной текст с отступом 3 Знак4"/>
    <w:uiPriority w:val="99"/>
    <w:qFormat/>
    <w:locked/>
    <w:rsid w:val="00650B00"/>
    <w:rPr>
      <w:rFonts w:ascii="Times New Roman" w:hAnsi="Times New Roman"/>
      <w:sz w:val="24"/>
      <w:lang w:val="en-US"/>
    </w:rPr>
  </w:style>
  <w:style w:type="character" w:customStyle="1" w:styleId="326">
    <w:name w:val="Основной текст 3 Знак2"/>
    <w:uiPriority w:val="99"/>
    <w:qFormat/>
    <w:locked/>
    <w:rsid w:val="00650B00"/>
    <w:rPr>
      <w:rFonts w:ascii="Garamond" w:hAnsi="Garamond"/>
      <w:sz w:val="24"/>
      <w:shd w:val="clear" w:color="auto" w:fill="FFFFFF"/>
    </w:rPr>
  </w:style>
  <w:style w:type="character" w:customStyle="1" w:styleId="ListLabel7">
    <w:name w:val="ListLabel 7"/>
    <w:uiPriority w:val="99"/>
    <w:qFormat/>
    <w:rsid w:val="00650B00"/>
  </w:style>
  <w:style w:type="character" w:customStyle="1" w:styleId="ListLabel8">
    <w:name w:val="ListLabel 8"/>
    <w:uiPriority w:val="99"/>
    <w:qFormat/>
    <w:rsid w:val="00650B00"/>
  </w:style>
  <w:style w:type="character" w:customStyle="1" w:styleId="ListLabel9">
    <w:name w:val="ListLabel 9"/>
    <w:uiPriority w:val="99"/>
    <w:qFormat/>
    <w:rsid w:val="00650B00"/>
  </w:style>
  <w:style w:type="character" w:customStyle="1" w:styleId="ListLabel10">
    <w:name w:val="ListLabel 10"/>
    <w:uiPriority w:val="99"/>
    <w:qFormat/>
    <w:rsid w:val="00650B00"/>
  </w:style>
  <w:style w:type="character" w:customStyle="1" w:styleId="ListLabel11">
    <w:name w:val="ListLabel 11"/>
    <w:uiPriority w:val="99"/>
    <w:qFormat/>
    <w:rsid w:val="00650B00"/>
  </w:style>
  <w:style w:type="character" w:customStyle="1" w:styleId="ListLabel12">
    <w:name w:val="ListLabel 12"/>
    <w:uiPriority w:val="99"/>
    <w:qFormat/>
    <w:rsid w:val="00650B00"/>
  </w:style>
  <w:style w:type="character" w:customStyle="1" w:styleId="ListLabel13">
    <w:name w:val="ListLabel 13"/>
    <w:uiPriority w:val="99"/>
    <w:qFormat/>
    <w:rsid w:val="00650B00"/>
  </w:style>
  <w:style w:type="character" w:customStyle="1" w:styleId="ListLabel14">
    <w:name w:val="ListLabel 14"/>
    <w:uiPriority w:val="99"/>
    <w:qFormat/>
    <w:rsid w:val="00650B00"/>
  </w:style>
  <w:style w:type="character" w:customStyle="1" w:styleId="ListLabel15">
    <w:name w:val="ListLabel 15"/>
    <w:uiPriority w:val="99"/>
    <w:qFormat/>
    <w:rsid w:val="00650B00"/>
  </w:style>
  <w:style w:type="character" w:customStyle="1" w:styleId="ListLabel16">
    <w:name w:val="ListLabel 16"/>
    <w:uiPriority w:val="99"/>
    <w:qFormat/>
    <w:rsid w:val="00650B00"/>
  </w:style>
  <w:style w:type="character" w:customStyle="1" w:styleId="ListLabel17">
    <w:name w:val="ListLabel 17"/>
    <w:uiPriority w:val="99"/>
    <w:qFormat/>
    <w:rsid w:val="00650B00"/>
  </w:style>
  <w:style w:type="character" w:customStyle="1" w:styleId="ListLabel18">
    <w:name w:val="ListLabel 18"/>
    <w:uiPriority w:val="99"/>
    <w:qFormat/>
    <w:rsid w:val="00650B00"/>
  </w:style>
  <w:style w:type="character" w:customStyle="1" w:styleId="ListLabel19">
    <w:name w:val="ListLabel 19"/>
    <w:uiPriority w:val="99"/>
    <w:qFormat/>
    <w:rsid w:val="00650B00"/>
  </w:style>
  <w:style w:type="character" w:customStyle="1" w:styleId="ListLabel20">
    <w:name w:val="ListLabel 20"/>
    <w:uiPriority w:val="99"/>
    <w:qFormat/>
    <w:rsid w:val="00650B00"/>
  </w:style>
  <w:style w:type="character" w:customStyle="1" w:styleId="ListLabel21">
    <w:name w:val="ListLabel 21"/>
    <w:uiPriority w:val="99"/>
    <w:qFormat/>
    <w:rsid w:val="00650B00"/>
  </w:style>
  <w:style w:type="character" w:customStyle="1" w:styleId="ListLabel22">
    <w:name w:val="ListLabel 22"/>
    <w:uiPriority w:val="99"/>
    <w:qFormat/>
    <w:rsid w:val="00650B00"/>
  </w:style>
  <w:style w:type="character" w:customStyle="1" w:styleId="ListLabel23">
    <w:name w:val="ListLabel 23"/>
    <w:uiPriority w:val="99"/>
    <w:qFormat/>
    <w:rsid w:val="00650B00"/>
  </w:style>
  <w:style w:type="character" w:customStyle="1" w:styleId="ListLabel24">
    <w:name w:val="ListLabel 24"/>
    <w:uiPriority w:val="99"/>
    <w:qFormat/>
    <w:rsid w:val="00650B00"/>
  </w:style>
  <w:style w:type="character" w:customStyle="1" w:styleId="ListLabel25">
    <w:name w:val="ListLabel 25"/>
    <w:uiPriority w:val="99"/>
    <w:qFormat/>
    <w:rsid w:val="00650B00"/>
  </w:style>
  <w:style w:type="character" w:customStyle="1" w:styleId="ListLabel26">
    <w:name w:val="ListLabel 26"/>
    <w:uiPriority w:val="99"/>
    <w:qFormat/>
    <w:rsid w:val="00650B00"/>
  </w:style>
  <w:style w:type="character" w:customStyle="1" w:styleId="ListLabel27">
    <w:name w:val="ListLabel 27"/>
    <w:uiPriority w:val="99"/>
    <w:qFormat/>
    <w:rsid w:val="00650B00"/>
  </w:style>
  <w:style w:type="character" w:customStyle="1" w:styleId="ListLabel28">
    <w:name w:val="ListLabel 28"/>
    <w:uiPriority w:val="99"/>
    <w:qFormat/>
    <w:rsid w:val="00650B00"/>
  </w:style>
  <w:style w:type="character" w:customStyle="1" w:styleId="ListLabel29">
    <w:name w:val="ListLabel 29"/>
    <w:uiPriority w:val="99"/>
    <w:qFormat/>
    <w:rsid w:val="00650B00"/>
  </w:style>
  <w:style w:type="character" w:customStyle="1" w:styleId="ListLabel30">
    <w:name w:val="ListLabel 30"/>
    <w:uiPriority w:val="99"/>
    <w:qFormat/>
    <w:rsid w:val="00650B00"/>
  </w:style>
  <w:style w:type="character" w:customStyle="1" w:styleId="ListLabel31">
    <w:name w:val="ListLabel 31"/>
    <w:uiPriority w:val="99"/>
    <w:qFormat/>
    <w:rsid w:val="00650B00"/>
  </w:style>
  <w:style w:type="character" w:customStyle="1" w:styleId="ListLabel32">
    <w:name w:val="ListLabel 32"/>
    <w:uiPriority w:val="99"/>
    <w:qFormat/>
    <w:rsid w:val="00650B00"/>
  </w:style>
  <w:style w:type="character" w:customStyle="1" w:styleId="ListLabel33">
    <w:name w:val="ListLabel 33"/>
    <w:uiPriority w:val="99"/>
    <w:qFormat/>
    <w:rsid w:val="00650B00"/>
  </w:style>
  <w:style w:type="character" w:customStyle="1" w:styleId="ListLabel34">
    <w:name w:val="ListLabel 34"/>
    <w:uiPriority w:val="99"/>
    <w:qFormat/>
    <w:rsid w:val="00650B00"/>
    <w:rPr>
      <w:color w:val="00000A"/>
    </w:rPr>
  </w:style>
  <w:style w:type="character" w:customStyle="1" w:styleId="ListLabel35">
    <w:name w:val="ListLabel 35"/>
    <w:uiPriority w:val="99"/>
    <w:qFormat/>
    <w:rsid w:val="00650B00"/>
  </w:style>
  <w:style w:type="character" w:customStyle="1" w:styleId="ListLabel36">
    <w:name w:val="ListLabel 36"/>
    <w:uiPriority w:val="99"/>
    <w:qFormat/>
    <w:rsid w:val="00650B00"/>
  </w:style>
  <w:style w:type="character" w:customStyle="1" w:styleId="ListLabel37">
    <w:name w:val="ListLabel 37"/>
    <w:uiPriority w:val="99"/>
    <w:qFormat/>
    <w:rsid w:val="00650B00"/>
  </w:style>
  <w:style w:type="character" w:customStyle="1" w:styleId="ListLabel38">
    <w:name w:val="ListLabel 38"/>
    <w:uiPriority w:val="99"/>
    <w:qFormat/>
    <w:rsid w:val="00650B00"/>
  </w:style>
  <w:style w:type="character" w:customStyle="1" w:styleId="ListLabel39">
    <w:name w:val="ListLabel 39"/>
    <w:uiPriority w:val="99"/>
    <w:qFormat/>
    <w:rsid w:val="00650B00"/>
  </w:style>
  <w:style w:type="character" w:customStyle="1" w:styleId="ListLabel40">
    <w:name w:val="ListLabel 40"/>
    <w:uiPriority w:val="99"/>
    <w:qFormat/>
    <w:rsid w:val="00650B00"/>
  </w:style>
  <w:style w:type="character" w:customStyle="1" w:styleId="ListLabel41">
    <w:name w:val="ListLabel 41"/>
    <w:uiPriority w:val="99"/>
    <w:qFormat/>
    <w:rsid w:val="00650B00"/>
  </w:style>
  <w:style w:type="character" w:customStyle="1" w:styleId="ListLabel42">
    <w:name w:val="ListLabel 42"/>
    <w:uiPriority w:val="99"/>
    <w:qFormat/>
    <w:rsid w:val="00650B00"/>
  </w:style>
  <w:style w:type="character" w:customStyle="1" w:styleId="ListLabel43">
    <w:name w:val="ListLabel 43"/>
    <w:uiPriority w:val="99"/>
    <w:qFormat/>
    <w:rsid w:val="00650B00"/>
  </w:style>
  <w:style w:type="character" w:customStyle="1" w:styleId="ListLabel44">
    <w:name w:val="ListLabel 44"/>
    <w:uiPriority w:val="99"/>
    <w:qFormat/>
    <w:rsid w:val="00650B00"/>
  </w:style>
  <w:style w:type="character" w:customStyle="1" w:styleId="ListLabel45">
    <w:name w:val="ListLabel 45"/>
    <w:uiPriority w:val="99"/>
    <w:qFormat/>
    <w:rsid w:val="00650B00"/>
  </w:style>
  <w:style w:type="character" w:customStyle="1" w:styleId="ListLabel46">
    <w:name w:val="ListLabel 46"/>
    <w:uiPriority w:val="99"/>
    <w:qFormat/>
    <w:rsid w:val="00650B00"/>
  </w:style>
  <w:style w:type="character" w:customStyle="1" w:styleId="ListLabel47">
    <w:name w:val="ListLabel 47"/>
    <w:uiPriority w:val="99"/>
    <w:qFormat/>
    <w:rsid w:val="00650B00"/>
  </w:style>
  <w:style w:type="character" w:customStyle="1" w:styleId="ListLabel48">
    <w:name w:val="ListLabel 48"/>
    <w:uiPriority w:val="99"/>
    <w:qFormat/>
    <w:rsid w:val="00650B00"/>
  </w:style>
  <w:style w:type="character" w:customStyle="1" w:styleId="ListLabel49">
    <w:name w:val="ListLabel 49"/>
    <w:uiPriority w:val="99"/>
    <w:qFormat/>
    <w:rsid w:val="00650B00"/>
  </w:style>
  <w:style w:type="character" w:customStyle="1" w:styleId="ListLabel50">
    <w:name w:val="ListLabel 50"/>
    <w:uiPriority w:val="99"/>
    <w:qFormat/>
    <w:rsid w:val="00650B00"/>
  </w:style>
  <w:style w:type="character" w:customStyle="1" w:styleId="ListLabel51">
    <w:name w:val="ListLabel 51"/>
    <w:uiPriority w:val="99"/>
    <w:qFormat/>
    <w:rsid w:val="00650B00"/>
  </w:style>
  <w:style w:type="character" w:customStyle="1" w:styleId="ListLabel52">
    <w:name w:val="ListLabel 52"/>
    <w:uiPriority w:val="99"/>
    <w:qFormat/>
    <w:rsid w:val="00650B00"/>
  </w:style>
  <w:style w:type="character" w:customStyle="1" w:styleId="ListLabel53">
    <w:name w:val="ListLabel 53"/>
    <w:uiPriority w:val="99"/>
    <w:qFormat/>
    <w:rsid w:val="00650B00"/>
    <w:rPr>
      <w:color w:val="00000A"/>
      <w:position w:val="0"/>
      <w:sz w:val="24"/>
      <w:u w:val="none"/>
      <w:vertAlign w:val="baseline"/>
    </w:rPr>
  </w:style>
  <w:style w:type="character" w:customStyle="1" w:styleId="ListLabel54">
    <w:name w:val="ListLabel 54"/>
    <w:uiPriority w:val="99"/>
    <w:qFormat/>
    <w:rsid w:val="00650B00"/>
    <w:rPr>
      <w:position w:val="0"/>
      <w:sz w:val="20"/>
      <w:u w:val="none"/>
      <w:vertAlign w:val="baseline"/>
    </w:rPr>
  </w:style>
  <w:style w:type="character" w:customStyle="1" w:styleId="ListLabel55">
    <w:name w:val="ListLabel 55"/>
    <w:uiPriority w:val="99"/>
    <w:qFormat/>
    <w:rsid w:val="00650B00"/>
    <w:rPr>
      <w:position w:val="0"/>
      <w:sz w:val="20"/>
      <w:u w:val="none"/>
      <w:vertAlign w:val="baseline"/>
    </w:rPr>
  </w:style>
  <w:style w:type="character" w:customStyle="1" w:styleId="ListLabel56">
    <w:name w:val="ListLabel 56"/>
    <w:uiPriority w:val="99"/>
    <w:qFormat/>
    <w:rsid w:val="00650B00"/>
  </w:style>
  <w:style w:type="character" w:customStyle="1" w:styleId="ListLabel57">
    <w:name w:val="ListLabel 57"/>
    <w:uiPriority w:val="99"/>
    <w:qFormat/>
    <w:rsid w:val="00650B00"/>
  </w:style>
  <w:style w:type="character" w:customStyle="1" w:styleId="ListLabel58">
    <w:name w:val="ListLabel 58"/>
    <w:uiPriority w:val="99"/>
    <w:qFormat/>
    <w:rsid w:val="00650B00"/>
  </w:style>
  <w:style w:type="character" w:customStyle="1" w:styleId="ListLabel59">
    <w:name w:val="ListLabel 59"/>
    <w:uiPriority w:val="99"/>
    <w:qFormat/>
    <w:rsid w:val="00650B00"/>
  </w:style>
  <w:style w:type="character" w:customStyle="1" w:styleId="ListLabel60">
    <w:name w:val="ListLabel 60"/>
    <w:uiPriority w:val="99"/>
    <w:qFormat/>
    <w:rsid w:val="00650B00"/>
  </w:style>
  <w:style w:type="character" w:customStyle="1" w:styleId="ListLabel61">
    <w:name w:val="ListLabel 61"/>
    <w:uiPriority w:val="99"/>
    <w:qFormat/>
    <w:rsid w:val="00650B00"/>
  </w:style>
  <w:style w:type="character" w:customStyle="1" w:styleId="ListLabel62">
    <w:name w:val="ListLabel 62"/>
    <w:uiPriority w:val="99"/>
    <w:qFormat/>
    <w:rsid w:val="00650B00"/>
  </w:style>
  <w:style w:type="character" w:customStyle="1" w:styleId="ListLabel63">
    <w:name w:val="ListLabel 63"/>
    <w:uiPriority w:val="99"/>
    <w:qFormat/>
    <w:rsid w:val="00650B00"/>
    <w:rPr>
      <w:sz w:val="24"/>
    </w:rPr>
  </w:style>
  <w:style w:type="character" w:customStyle="1" w:styleId="ListLabel64">
    <w:name w:val="ListLabel 64"/>
    <w:uiPriority w:val="99"/>
    <w:qFormat/>
    <w:rsid w:val="00650B00"/>
  </w:style>
  <w:style w:type="character" w:customStyle="1" w:styleId="ListLabel65">
    <w:name w:val="ListLabel 65"/>
    <w:uiPriority w:val="99"/>
    <w:qFormat/>
    <w:rsid w:val="00650B00"/>
  </w:style>
  <w:style w:type="character" w:customStyle="1" w:styleId="ListLabel66">
    <w:name w:val="ListLabel 66"/>
    <w:uiPriority w:val="99"/>
    <w:qFormat/>
    <w:rsid w:val="00650B00"/>
  </w:style>
  <w:style w:type="character" w:customStyle="1" w:styleId="ListLabel67">
    <w:name w:val="ListLabel 67"/>
    <w:uiPriority w:val="99"/>
    <w:qFormat/>
    <w:rsid w:val="00650B00"/>
  </w:style>
  <w:style w:type="character" w:customStyle="1" w:styleId="ListLabel68">
    <w:name w:val="ListLabel 68"/>
    <w:uiPriority w:val="99"/>
    <w:qFormat/>
    <w:rsid w:val="00650B00"/>
  </w:style>
  <w:style w:type="character" w:customStyle="1" w:styleId="ListLabel69">
    <w:name w:val="ListLabel 69"/>
    <w:uiPriority w:val="99"/>
    <w:qFormat/>
    <w:rsid w:val="00650B00"/>
  </w:style>
  <w:style w:type="character" w:customStyle="1" w:styleId="ListLabel70">
    <w:name w:val="ListLabel 70"/>
    <w:uiPriority w:val="99"/>
    <w:qFormat/>
    <w:rsid w:val="00650B00"/>
  </w:style>
  <w:style w:type="character" w:customStyle="1" w:styleId="ListLabel71">
    <w:name w:val="ListLabel 71"/>
    <w:uiPriority w:val="99"/>
    <w:qFormat/>
    <w:rsid w:val="00650B00"/>
  </w:style>
  <w:style w:type="character" w:customStyle="1" w:styleId="ListLabel72">
    <w:name w:val="ListLabel 72"/>
    <w:uiPriority w:val="99"/>
    <w:qFormat/>
    <w:rsid w:val="00650B00"/>
  </w:style>
  <w:style w:type="character" w:customStyle="1" w:styleId="ListLabel73">
    <w:name w:val="ListLabel 73"/>
    <w:uiPriority w:val="99"/>
    <w:qFormat/>
    <w:rsid w:val="00650B00"/>
  </w:style>
  <w:style w:type="character" w:customStyle="1" w:styleId="ListLabel74">
    <w:name w:val="ListLabel 74"/>
    <w:uiPriority w:val="99"/>
    <w:qFormat/>
    <w:rsid w:val="00650B00"/>
  </w:style>
  <w:style w:type="character" w:customStyle="1" w:styleId="ListLabel75">
    <w:name w:val="ListLabel 75"/>
    <w:uiPriority w:val="99"/>
    <w:qFormat/>
    <w:rsid w:val="00650B00"/>
  </w:style>
  <w:style w:type="character" w:customStyle="1" w:styleId="ListLabel76">
    <w:name w:val="ListLabel 76"/>
    <w:uiPriority w:val="99"/>
    <w:qFormat/>
    <w:rsid w:val="00650B00"/>
  </w:style>
  <w:style w:type="character" w:customStyle="1" w:styleId="ListLabel77">
    <w:name w:val="ListLabel 77"/>
    <w:uiPriority w:val="99"/>
    <w:qFormat/>
    <w:rsid w:val="00650B00"/>
  </w:style>
  <w:style w:type="character" w:customStyle="1" w:styleId="ListLabel78">
    <w:name w:val="ListLabel 78"/>
    <w:uiPriority w:val="99"/>
    <w:qFormat/>
    <w:rsid w:val="00650B00"/>
    <w:rPr>
      <w:sz w:val="24"/>
    </w:rPr>
  </w:style>
  <w:style w:type="character" w:customStyle="1" w:styleId="ListLabel79">
    <w:name w:val="ListLabel 79"/>
    <w:uiPriority w:val="99"/>
    <w:qFormat/>
    <w:rsid w:val="00650B00"/>
  </w:style>
  <w:style w:type="character" w:customStyle="1" w:styleId="ListLabel80">
    <w:name w:val="ListLabel 80"/>
    <w:uiPriority w:val="99"/>
    <w:qFormat/>
    <w:rsid w:val="00650B00"/>
  </w:style>
  <w:style w:type="character" w:customStyle="1" w:styleId="ListLabel81">
    <w:name w:val="ListLabel 81"/>
    <w:uiPriority w:val="99"/>
    <w:qFormat/>
    <w:rsid w:val="00650B00"/>
  </w:style>
  <w:style w:type="character" w:customStyle="1" w:styleId="ListLabel82">
    <w:name w:val="ListLabel 82"/>
    <w:uiPriority w:val="99"/>
    <w:qFormat/>
    <w:rsid w:val="00650B00"/>
  </w:style>
  <w:style w:type="character" w:customStyle="1" w:styleId="ListLabel83">
    <w:name w:val="ListLabel 83"/>
    <w:uiPriority w:val="99"/>
    <w:qFormat/>
    <w:rsid w:val="00650B00"/>
  </w:style>
  <w:style w:type="character" w:customStyle="1" w:styleId="ListLabel84">
    <w:name w:val="ListLabel 84"/>
    <w:uiPriority w:val="99"/>
    <w:qFormat/>
    <w:rsid w:val="00650B00"/>
  </w:style>
  <w:style w:type="character" w:customStyle="1" w:styleId="ListLabel85">
    <w:name w:val="ListLabel 85"/>
    <w:uiPriority w:val="99"/>
    <w:qFormat/>
    <w:rsid w:val="00650B00"/>
  </w:style>
  <w:style w:type="character" w:customStyle="1" w:styleId="ListLabel86">
    <w:name w:val="ListLabel 86"/>
    <w:uiPriority w:val="99"/>
    <w:qFormat/>
    <w:rsid w:val="00650B00"/>
  </w:style>
  <w:style w:type="character" w:customStyle="1" w:styleId="ListLabel87">
    <w:name w:val="ListLabel 87"/>
    <w:uiPriority w:val="99"/>
    <w:qFormat/>
    <w:rsid w:val="00650B00"/>
  </w:style>
  <w:style w:type="character" w:customStyle="1" w:styleId="ListLabel88">
    <w:name w:val="ListLabel 88"/>
    <w:uiPriority w:val="99"/>
    <w:qFormat/>
    <w:rsid w:val="00650B00"/>
  </w:style>
  <w:style w:type="character" w:customStyle="1" w:styleId="ListLabel89">
    <w:name w:val="ListLabel 89"/>
    <w:uiPriority w:val="99"/>
    <w:qFormat/>
    <w:rsid w:val="00650B00"/>
  </w:style>
  <w:style w:type="character" w:customStyle="1" w:styleId="ListLabel90">
    <w:name w:val="ListLabel 90"/>
    <w:uiPriority w:val="99"/>
    <w:qFormat/>
    <w:rsid w:val="00650B00"/>
  </w:style>
  <w:style w:type="character" w:customStyle="1" w:styleId="ListLabel91">
    <w:name w:val="ListLabel 91"/>
    <w:uiPriority w:val="99"/>
    <w:qFormat/>
    <w:rsid w:val="00650B00"/>
  </w:style>
  <w:style w:type="character" w:customStyle="1" w:styleId="ListLabel92">
    <w:name w:val="ListLabel 92"/>
    <w:uiPriority w:val="99"/>
    <w:qFormat/>
    <w:rsid w:val="00650B00"/>
  </w:style>
  <w:style w:type="character" w:customStyle="1" w:styleId="ListLabel93">
    <w:name w:val="ListLabel 93"/>
    <w:uiPriority w:val="99"/>
    <w:qFormat/>
    <w:rsid w:val="00650B00"/>
  </w:style>
  <w:style w:type="character" w:customStyle="1" w:styleId="ListLabel94">
    <w:name w:val="ListLabel 94"/>
    <w:uiPriority w:val="99"/>
    <w:qFormat/>
    <w:rsid w:val="00650B00"/>
  </w:style>
  <w:style w:type="character" w:customStyle="1" w:styleId="ListLabel95">
    <w:name w:val="ListLabel 95"/>
    <w:uiPriority w:val="99"/>
    <w:qFormat/>
    <w:rsid w:val="00650B00"/>
  </w:style>
  <w:style w:type="character" w:customStyle="1" w:styleId="ListLabel96">
    <w:name w:val="ListLabel 96"/>
    <w:uiPriority w:val="99"/>
    <w:qFormat/>
    <w:rsid w:val="00650B00"/>
    <w:rPr>
      <w:sz w:val="24"/>
    </w:rPr>
  </w:style>
  <w:style w:type="character" w:customStyle="1" w:styleId="ListLabel97">
    <w:name w:val="ListLabel 97"/>
    <w:uiPriority w:val="99"/>
    <w:qFormat/>
    <w:rsid w:val="00650B00"/>
  </w:style>
  <w:style w:type="character" w:customStyle="1" w:styleId="ListLabel98">
    <w:name w:val="ListLabel 98"/>
    <w:uiPriority w:val="99"/>
    <w:qFormat/>
    <w:rsid w:val="00650B00"/>
  </w:style>
  <w:style w:type="character" w:customStyle="1" w:styleId="ListLabel99">
    <w:name w:val="ListLabel 99"/>
    <w:uiPriority w:val="99"/>
    <w:qFormat/>
    <w:rsid w:val="00650B00"/>
  </w:style>
  <w:style w:type="character" w:customStyle="1" w:styleId="ListLabel100">
    <w:name w:val="ListLabel 100"/>
    <w:uiPriority w:val="99"/>
    <w:qFormat/>
    <w:rsid w:val="00650B00"/>
  </w:style>
  <w:style w:type="character" w:customStyle="1" w:styleId="ListLabel101">
    <w:name w:val="ListLabel 101"/>
    <w:uiPriority w:val="99"/>
    <w:qFormat/>
    <w:rsid w:val="00650B00"/>
  </w:style>
  <w:style w:type="character" w:customStyle="1" w:styleId="ListLabel102">
    <w:name w:val="ListLabel 102"/>
    <w:uiPriority w:val="99"/>
    <w:qFormat/>
    <w:rsid w:val="00650B00"/>
  </w:style>
  <w:style w:type="character" w:customStyle="1" w:styleId="ListLabel103">
    <w:name w:val="ListLabel 103"/>
    <w:uiPriority w:val="99"/>
    <w:qFormat/>
    <w:rsid w:val="00650B00"/>
  </w:style>
  <w:style w:type="character" w:customStyle="1" w:styleId="ListLabel104">
    <w:name w:val="ListLabel 104"/>
    <w:uiPriority w:val="99"/>
    <w:qFormat/>
    <w:rsid w:val="00650B00"/>
  </w:style>
  <w:style w:type="character" w:customStyle="1" w:styleId="ListLabel105">
    <w:name w:val="ListLabel 105"/>
    <w:uiPriority w:val="99"/>
    <w:qFormat/>
    <w:rsid w:val="00650B00"/>
  </w:style>
  <w:style w:type="character" w:customStyle="1" w:styleId="ListLabel106">
    <w:name w:val="ListLabel 106"/>
    <w:uiPriority w:val="99"/>
    <w:qFormat/>
    <w:rsid w:val="00650B00"/>
  </w:style>
  <w:style w:type="character" w:customStyle="1" w:styleId="ListLabel107">
    <w:name w:val="ListLabel 107"/>
    <w:uiPriority w:val="99"/>
    <w:qFormat/>
    <w:rsid w:val="00650B00"/>
  </w:style>
  <w:style w:type="character" w:customStyle="1" w:styleId="ListLabel108">
    <w:name w:val="ListLabel 108"/>
    <w:uiPriority w:val="99"/>
    <w:qFormat/>
    <w:rsid w:val="00650B00"/>
  </w:style>
  <w:style w:type="character" w:customStyle="1" w:styleId="ListLabel109">
    <w:name w:val="ListLabel 109"/>
    <w:uiPriority w:val="99"/>
    <w:qFormat/>
    <w:rsid w:val="00650B00"/>
  </w:style>
  <w:style w:type="character" w:customStyle="1" w:styleId="ListLabel110">
    <w:name w:val="ListLabel 110"/>
    <w:uiPriority w:val="99"/>
    <w:qFormat/>
    <w:rsid w:val="00650B00"/>
  </w:style>
  <w:style w:type="character" w:customStyle="1" w:styleId="ListLabel111">
    <w:name w:val="ListLabel 111"/>
    <w:uiPriority w:val="99"/>
    <w:qFormat/>
    <w:rsid w:val="00650B00"/>
  </w:style>
  <w:style w:type="character" w:customStyle="1" w:styleId="ListLabel112">
    <w:name w:val="ListLabel 112"/>
    <w:uiPriority w:val="99"/>
    <w:qFormat/>
    <w:rsid w:val="00650B00"/>
  </w:style>
  <w:style w:type="character" w:customStyle="1" w:styleId="ListLabel113">
    <w:name w:val="ListLabel 113"/>
    <w:uiPriority w:val="99"/>
    <w:qFormat/>
    <w:rsid w:val="00650B00"/>
  </w:style>
  <w:style w:type="character" w:customStyle="1" w:styleId="ListLabel114">
    <w:name w:val="ListLabel 114"/>
    <w:uiPriority w:val="99"/>
    <w:qFormat/>
    <w:rsid w:val="00650B00"/>
    <w:rPr>
      <w:sz w:val="24"/>
    </w:rPr>
  </w:style>
  <w:style w:type="character" w:customStyle="1" w:styleId="ListLabel115">
    <w:name w:val="ListLabel 115"/>
    <w:uiPriority w:val="99"/>
    <w:qFormat/>
    <w:rsid w:val="00650B00"/>
  </w:style>
  <w:style w:type="character" w:customStyle="1" w:styleId="ListLabel116">
    <w:name w:val="ListLabel 116"/>
    <w:uiPriority w:val="99"/>
    <w:qFormat/>
    <w:rsid w:val="00650B00"/>
  </w:style>
  <w:style w:type="character" w:customStyle="1" w:styleId="ListLabel117">
    <w:name w:val="ListLabel 117"/>
    <w:uiPriority w:val="99"/>
    <w:qFormat/>
    <w:rsid w:val="00650B00"/>
  </w:style>
  <w:style w:type="character" w:customStyle="1" w:styleId="ListLabel118">
    <w:name w:val="ListLabel 118"/>
    <w:uiPriority w:val="99"/>
    <w:qFormat/>
    <w:rsid w:val="00650B00"/>
  </w:style>
  <w:style w:type="character" w:customStyle="1" w:styleId="ListLabel119">
    <w:name w:val="ListLabel 119"/>
    <w:uiPriority w:val="99"/>
    <w:qFormat/>
    <w:rsid w:val="00650B00"/>
  </w:style>
  <w:style w:type="character" w:customStyle="1" w:styleId="ListLabel120">
    <w:name w:val="ListLabel 120"/>
    <w:uiPriority w:val="99"/>
    <w:qFormat/>
    <w:rsid w:val="00650B00"/>
  </w:style>
  <w:style w:type="character" w:customStyle="1" w:styleId="ListLabel121">
    <w:name w:val="ListLabel 121"/>
    <w:uiPriority w:val="99"/>
    <w:qFormat/>
    <w:rsid w:val="00650B00"/>
  </w:style>
  <w:style w:type="character" w:customStyle="1" w:styleId="ListLabel122">
    <w:name w:val="ListLabel 122"/>
    <w:uiPriority w:val="99"/>
    <w:qFormat/>
    <w:rsid w:val="00650B00"/>
  </w:style>
  <w:style w:type="character" w:customStyle="1" w:styleId="ListLabel123">
    <w:name w:val="ListLabel 123"/>
    <w:uiPriority w:val="99"/>
    <w:qFormat/>
    <w:rsid w:val="00650B00"/>
  </w:style>
  <w:style w:type="character" w:customStyle="1" w:styleId="ListLabel124">
    <w:name w:val="ListLabel 124"/>
    <w:uiPriority w:val="99"/>
    <w:qFormat/>
    <w:rsid w:val="00650B00"/>
  </w:style>
  <w:style w:type="character" w:customStyle="1" w:styleId="ListLabel125">
    <w:name w:val="ListLabel 125"/>
    <w:uiPriority w:val="99"/>
    <w:qFormat/>
    <w:rsid w:val="00650B00"/>
  </w:style>
  <w:style w:type="character" w:customStyle="1" w:styleId="ListLabel126">
    <w:name w:val="ListLabel 126"/>
    <w:uiPriority w:val="99"/>
    <w:qFormat/>
    <w:rsid w:val="00650B00"/>
  </w:style>
  <w:style w:type="character" w:customStyle="1" w:styleId="ListLabel127">
    <w:name w:val="ListLabel 127"/>
    <w:uiPriority w:val="99"/>
    <w:qFormat/>
    <w:rsid w:val="00650B00"/>
  </w:style>
  <w:style w:type="character" w:customStyle="1" w:styleId="ListLabel128">
    <w:name w:val="ListLabel 128"/>
    <w:uiPriority w:val="99"/>
    <w:qFormat/>
    <w:rsid w:val="00650B00"/>
  </w:style>
  <w:style w:type="character" w:customStyle="1" w:styleId="ListLabel129">
    <w:name w:val="ListLabel 129"/>
    <w:uiPriority w:val="99"/>
    <w:qFormat/>
    <w:rsid w:val="00650B00"/>
  </w:style>
  <w:style w:type="character" w:customStyle="1" w:styleId="ListLabel130">
    <w:name w:val="ListLabel 130"/>
    <w:uiPriority w:val="99"/>
    <w:qFormat/>
    <w:rsid w:val="00650B00"/>
  </w:style>
  <w:style w:type="character" w:customStyle="1" w:styleId="ListLabel131">
    <w:name w:val="ListLabel 131"/>
    <w:uiPriority w:val="99"/>
    <w:qFormat/>
    <w:rsid w:val="00650B00"/>
  </w:style>
  <w:style w:type="character" w:customStyle="1" w:styleId="ListLabel132">
    <w:name w:val="ListLabel 132"/>
    <w:uiPriority w:val="99"/>
    <w:qFormat/>
    <w:rsid w:val="00650B00"/>
  </w:style>
  <w:style w:type="character" w:customStyle="1" w:styleId="ListLabel133">
    <w:name w:val="ListLabel 133"/>
    <w:uiPriority w:val="99"/>
    <w:qFormat/>
    <w:rsid w:val="00650B00"/>
  </w:style>
  <w:style w:type="character" w:customStyle="1" w:styleId="ListLabel134">
    <w:name w:val="ListLabel 134"/>
    <w:uiPriority w:val="99"/>
    <w:qFormat/>
    <w:rsid w:val="00650B00"/>
  </w:style>
  <w:style w:type="character" w:customStyle="1" w:styleId="ListLabel135">
    <w:name w:val="ListLabel 135"/>
    <w:uiPriority w:val="99"/>
    <w:qFormat/>
    <w:rsid w:val="00650B00"/>
  </w:style>
  <w:style w:type="character" w:customStyle="1" w:styleId="ListLabel136">
    <w:name w:val="ListLabel 136"/>
    <w:uiPriority w:val="99"/>
    <w:qFormat/>
    <w:rsid w:val="00650B00"/>
  </w:style>
  <w:style w:type="character" w:customStyle="1" w:styleId="ListLabel137">
    <w:name w:val="ListLabel 137"/>
    <w:uiPriority w:val="99"/>
    <w:qFormat/>
    <w:rsid w:val="00650B00"/>
  </w:style>
  <w:style w:type="character" w:customStyle="1" w:styleId="ListLabel138">
    <w:name w:val="ListLabel 138"/>
    <w:uiPriority w:val="99"/>
    <w:qFormat/>
    <w:rsid w:val="00650B00"/>
  </w:style>
  <w:style w:type="character" w:customStyle="1" w:styleId="ListLabel139">
    <w:name w:val="ListLabel 139"/>
    <w:uiPriority w:val="99"/>
    <w:qFormat/>
    <w:rsid w:val="00650B00"/>
  </w:style>
  <w:style w:type="character" w:customStyle="1" w:styleId="ListLabel140">
    <w:name w:val="ListLabel 140"/>
    <w:uiPriority w:val="99"/>
    <w:qFormat/>
    <w:rsid w:val="00650B00"/>
  </w:style>
  <w:style w:type="character" w:customStyle="1" w:styleId="ListLabel141">
    <w:name w:val="ListLabel 141"/>
    <w:uiPriority w:val="99"/>
    <w:qFormat/>
    <w:rsid w:val="00650B00"/>
  </w:style>
  <w:style w:type="character" w:customStyle="1" w:styleId="ListLabel142">
    <w:name w:val="ListLabel 142"/>
    <w:uiPriority w:val="99"/>
    <w:qFormat/>
    <w:rsid w:val="00650B00"/>
  </w:style>
  <w:style w:type="character" w:customStyle="1" w:styleId="ListLabel143">
    <w:name w:val="ListLabel 143"/>
    <w:uiPriority w:val="99"/>
    <w:qFormat/>
    <w:rsid w:val="00650B00"/>
  </w:style>
  <w:style w:type="character" w:customStyle="1" w:styleId="ListLabel144">
    <w:name w:val="ListLabel 144"/>
    <w:uiPriority w:val="99"/>
    <w:qFormat/>
    <w:rsid w:val="00650B00"/>
  </w:style>
  <w:style w:type="character" w:customStyle="1" w:styleId="ListLabel145">
    <w:name w:val="ListLabel 145"/>
    <w:uiPriority w:val="99"/>
    <w:qFormat/>
    <w:rsid w:val="00650B00"/>
  </w:style>
  <w:style w:type="character" w:customStyle="1" w:styleId="ListLabel146">
    <w:name w:val="ListLabel 146"/>
    <w:uiPriority w:val="99"/>
    <w:qFormat/>
    <w:rsid w:val="00650B00"/>
  </w:style>
  <w:style w:type="character" w:customStyle="1" w:styleId="ListLabel147">
    <w:name w:val="ListLabel 147"/>
    <w:uiPriority w:val="99"/>
    <w:qFormat/>
    <w:rsid w:val="00650B00"/>
  </w:style>
  <w:style w:type="character" w:customStyle="1" w:styleId="ListLabel148">
    <w:name w:val="ListLabel 148"/>
    <w:uiPriority w:val="99"/>
    <w:qFormat/>
    <w:rsid w:val="00650B00"/>
  </w:style>
  <w:style w:type="character" w:customStyle="1" w:styleId="ListLabel149">
    <w:name w:val="ListLabel 149"/>
    <w:uiPriority w:val="99"/>
    <w:qFormat/>
    <w:rsid w:val="00650B00"/>
  </w:style>
  <w:style w:type="character" w:customStyle="1" w:styleId="ListLabel150">
    <w:name w:val="ListLabel 150"/>
    <w:uiPriority w:val="99"/>
    <w:qFormat/>
    <w:rsid w:val="00650B00"/>
    <w:rPr>
      <w:sz w:val="24"/>
    </w:rPr>
  </w:style>
  <w:style w:type="character" w:customStyle="1" w:styleId="ListLabel151">
    <w:name w:val="ListLabel 151"/>
    <w:uiPriority w:val="99"/>
    <w:qFormat/>
    <w:rsid w:val="00650B00"/>
  </w:style>
  <w:style w:type="character" w:customStyle="1" w:styleId="ListLabel152">
    <w:name w:val="ListLabel 152"/>
    <w:uiPriority w:val="99"/>
    <w:qFormat/>
    <w:rsid w:val="00650B00"/>
  </w:style>
  <w:style w:type="character" w:customStyle="1" w:styleId="ListLabel153">
    <w:name w:val="ListLabel 153"/>
    <w:uiPriority w:val="99"/>
    <w:qFormat/>
    <w:rsid w:val="00650B00"/>
  </w:style>
  <w:style w:type="character" w:customStyle="1" w:styleId="ListLabel154">
    <w:name w:val="ListLabel 154"/>
    <w:uiPriority w:val="99"/>
    <w:qFormat/>
    <w:rsid w:val="00650B00"/>
  </w:style>
  <w:style w:type="character" w:customStyle="1" w:styleId="ListLabel155">
    <w:name w:val="ListLabel 155"/>
    <w:uiPriority w:val="99"/>
    <w:qFormat/>
    <w:rsid w:val="00650B00"/>
  </w:style>
  <w:style w:type="character" w:customStyle="1" w:styleId="ListLabel156">
    <w:name w:val="ListLabel 156"/>
    <w:uiPriority w:val="99"/>
    <w:qFormat/>
    <w:rsid w:val="00650B00"/>
  </w:style>
  <w:style w:type="character" w:customStyle="1" w:styleId="ListLabel157">
    <w:name w:val="ListLabel 157"/>
    <w:uiPriority w:val="99"/>
    <w:qFormat/>
    <w:rsid w:val="00650B00"/>
  </w:style>
  <w:style w:type="character" w:customStyle="1" w:styleId="ListLabel158">
    <w:name w:val="ListLabel 158"/>
    <w:uiPriority w:val="99"/>
    <w:qFormat/>
    <w:rsid w:val="00650B00"/>
  </w:style>
  <w:style w:type="character" w:customStyle="1" w:styleId="ListLabel159">
    <w:name w:val="ListLabel 159"/>
    <w:uiPriority w:val="99"/>
    <w:qFormat/>
    <w:rsid w:val="00650B00"/>
    <w:rPr>
      <w:sz w:val="24"/>
    </w:rPr>
  </w:style>
  <w:style w:type="character" w:customStyle="1" w:styleId="ListLabel160">
    <w:name w:val="ListLabel 160"/>
    <w:uiPriority w:val="99"/>
    <w:qFormat/>
    <w:rsid w:val="00650B00"/>
  </w:style>
  <w:style w:type="character" w:customStyle="1" w:styleId="ListLabel161">
    <w:name w:val="ListLabel 161"/>
    <w:uiPriority w:val="99"/>
    <w:qFormat/>
    <w:rsid w:val="00650B00"/>
  </w:style>
  <w:style w:type="character" w:customStyle="1" w:styleId="ListLabel162">
    <w:name w:val="ListLabel 162"/>
    <w:uiPriority w:val="99"/>
    <w:qFormat/>
    <w:rsid w:val="00650B00"/>
  </w:style>
  <w:style w:type="character" w:customStyle="1" w:styleId="ListLabel163">
    <w:name w:val="ListLabel 163"/>
    <w:uiPriority w:val="99"/>
    <w:qFormat/>
    <w:rsid w:val="00650B00"/>
  </w:style>
  <w:style w:type="character" w:customStyle="1" w:styleId="ListLabel164">
    <w:name w:val="ListLabel 164"/>
    <w:uiPriority w:val="99"/>
    <w:qFormat/>
    <w:rsid w:val="00650B00"/>
  </w:style>
  <w:style w:type="character" w:customStyle="1" w:styleId="ListLabel165">
    <w:name w:val="ListLabel 165"/>
    <w:uiPriority w:val="99"/>
    <w:qFormat/>
    <w:rsid w:val="00650B00"/>
  </w:style>
  <w:style w:type="character" w:customStyle="1" w:styleId="ListLabel166">
    <w:name w:val="ListLabel 166"/>
    <w:uiPriority w:val="99"/>
    <w:qFormat/>
    <w:rsid w:val="00650B00"/>
  </w:style>
  <w:style w:type="character" w:customStyle="1" w:styleId="ListLabel167">
    <w:name w:val="ListLabel 167"/>
    <w:uiPriority w:val="99"/>
    <w:qFormat/>
    <w:rsid w:val="00650B00"/>
  </w:style>
  <w:style w:type="character" w:customStyle="1" w:styleId="ListLabel168">
    <w:name w:val="ListLabel 168"/>
    <w:uiPriority w:val="99"/>
    <w:qFormat/>
    <w:rsid w:val="00650B00"/>
    <w:rPr>
      <w:sz w:val="24"/>
    </w:rPr>
  </w:style>
  <w:style w:type="character" w:customStyle="1" w:styleId="ListLabel169">
    <w:name w:val="ListLabel 169"/>
    <w:uiPriority w:val="99"/>
    <w:qFormat/>
    <w:rsid w:val="00650B00"/>
  </w:style>
  <w:style w:type="character" w:customStyle="1" w:styleId="ListLabel170">
    <w:name w:val="ListLabel 170"/>
    <w:uiPriority w:val="99"/>
    <w:qFormat/>
    <w:rsid w:val="00650B00"/>
  </w:style>
  <w:style w:type="character" w:customStyle="1" w:styleId="ListLabel171">
    <w:name w:val="ListLabel 171"/>
    <w:uiPriority w:val="99"/>
    <w:qFormat/>
    <w:rsid w:val="00650B00"/>
  </w:style>
  <w:style w:type="character" w:customStyle="1" w:styleId="ListLabel172">
    <w:name w:val="ListLabel 172"/>
    <w:uiPriority w:val="99"/>
    <w:qFormat/>
    <w:rsid w:val="00650B00"/>
  </w:style>
  <w:style w:type="character" w:customStyle="1" w:styleId="ListLabel173">
    <w:name w:val="ListLabel 173"/>
    <w:uiPriority w:val="99"/>
    <w:qFormat/>
    <w:rsid w:val="00650B00"/>
  </w:style>
  <w:style w:type="character" w:customStyle="1" w:styleId="ListLabel174">
    <w:name w:val="ListLabel 174"/>
    <w:uiPriority w:val="99"/>
    <w:qFormat/>
    <w:rsid w:val="00650B00"/>
  </w:style>
  <w:style w:type="character" w:customStyle="1" w:styleId="ListLabel175">
    <w:name w:val="ListLabel 175"/>
    <w:uiPriority w:val="99"/>
    <w:qFormat/>
    <w:rsid w:val="00650B00"/>
  </w:style>
  <w:style w:type="character" w:customStyle="1" w:styleId="ListLabel176">
    <w:name w:val="ListLabel 176"/>
    <w:uiPriority w:val="99"/>
    <w:qFormat/>
    <w:rsid w:val="00650B00"/>
  </w:style>
  <w:style w:type="character" w:customStyle="1" w:styleId="ListLabel177">
    <w:name w:val="ListLabel 177"/>
    <w:uiPriority w:val="99"/>
    <w:qFormat/>
    <w:rsid w:val="00650B00"/>
  </w:style>
  <w:style w:type="character" w:customStyle="1" w:styleId="ListLabel178">
    <w:name w:val="ListLabel 178"/>
    <w:uiPriority w:val="99"/>
    <w:qFormat/>
    <w:rsid w:val="00650B00"/>
  </w:style>
  <w:style w:type="character" w:customStyle="1" w:styleId="ListLabel179">
    <w:name w:val="ListLabel 179"/>
    <w:uiPriority w:val="99"/>
    <w:qFormat/>
    <w:rsid w:val="00650B00"/>
  </w:style>
  <w:style w:type="character" w:customStyle="1" w:styleId="ListLabel180">
    <w:name w:val="ListLabel 180"/>
    <w:uiPriority w:val="99"/>
    <w:qFormat/>
    <w:rsid w:val="00650B00"/>
  </w:style>
  <w:style w:type="character" w:customStyle="1" w:styleId="ListLabel181">
    <w:name w:val="ListLabel 181"/>
    <w:uiPriority w:val="99"/>
    <w:qFormat/>
    <w:rsid w:val="00650B00"/>
  </w:style>
  <w:style w:type="character" w:customStyle="1" w:styleId="ListLabel182">
    <w:name w:val="ListLabel 182"/>
    <w:uiPriority w:val="99"/>
    <w:qFormat/>
    <w:rsid w:val="00650B00"/>
  </w:style>
  <w:style w:type="character" w:customStyle="1" w:styleId="ListLabel183">
    <w:name w:val="ListLabel 183"/>
    <w:uiPriority w:val="99"/>
    <w:qFormat/>
    <w:rsid w:val="00650B00"/>
  </w:style>
  <w:style w:type="character" w:customStyle="1" w:styleId="ListLabel184">
    <w:name w:val="ListLabel 184"/>
    <w:uiPriority w:val="99"/>
    <w:qFormat/>
    <w:rsid w:val="00650B00"/>
  </w:style>
  <w:style w:type="character" w:customStyle="1" w:styleId="ListLabel185">
    <w:name w:val="ListLabel 185"/>
    <w:uiPriority w:val="99"/>
    <w:qFormat/>
    <w:rsid w:val="00650B00"/>
  </w:style>
  <w:style w:type="character" w:customStyle="1" w:styleId="ListLabel186">
    <w:name w:val="ListLabel 186"/>
    <w:uiPriority w:val="99"/>
    <w:qFormat/>
    <w:rsid w:val="00650B00"/>
    <w:rPr>
      <w:sz w:val="20"/>
    </w:rPr>
  </w:style>
  <w:style w:type="character" w:customStyle="1" w:styleId="ListLabel187">
    <w:name w:val="ListLabel 187"/>
    <w:uiPriority w:val="99"/>
    <w:qFormat/>
    <w:rsid w:val="00650B00"/>
  </w:style>
  <w:style w:type="character" w:customStyle="1" w:styleId="ListLabel188">
    <w:name w:val="ListLabel 188"/>
    <w:uiPriority w:val="99"/>
    <w:qFormat/>
    <w:rsid w:val="00650B00"/>
  </w:style>
  <w:style w:type="character" w:customStyle="1" w:styleId="ListLabel189">
    <w:name w:val="ListLabel 189"/>
    <w:uiPriority w:val="99"/>
    <w:qFormat/>
    <w:rsid w:val="00650B00"/>
  </w:style>
  <w:style w:type="character" w:customStyle="1" w:styleId="ListLabel190">
    <w:name w:val="ListLabel 190"/>
    <w:uiPriority w:val="99"/>
    <w:qFormat/>
    <w:rsid w:val="00650B00"/>
  </w:style>
  <w:style w:type="character" w:customStyle="1" w:styleId="ListLabel191">
    <w:name w:val="ListLabel 191"/>
    <w:uiPriority w:val="99"/>
    <w:qFormat/>
    <w:rsid w:val="00650B00"/>
  </w:style>
  <w:style w:type="character" w:customStyle="1" w:styleId="ListLabel192">
    <w:name w:val="ListLabel 192"/>
    <w:uiPriority w:val="99"/>
    <w:qFormat/>
    <w:rsid w:val="00650B00"/>
  </w:style>
  <w:style w:type="character" w:customStyle="1" w:styleId="ListLabel193">
    <w:name w:val="ListLabel 193"/>
    <w:uiPriority w:val="99"/>
    <w:qFormat/>
    <w:rsid w:val="00650B00"/>
  </w:style>
  <w:style w:type="character" w:customStyle="1" w:styleId="ListLabel194">
    <w:name w:val="ListLabel 194"/>
    <w:uiPriority w:val="99"/>
    <w:qFormat/>
    <w:rsid w:val="00650B00"/>
  </w:style>
  <w:style w:type="character" w:customStyle="1" w:styleId="ListLabel195">
    <w:name w:val="ListLabel 195"/>
    <w:uiPriority w:val="99"/>
    <w:qFormat/>
    <w:rsid w:val="00650B00"/>
    <w:rPr>
      <w:sz w:val="20"/>
    </w:rPr>
  </w:style>
  <w:style w:type="character" w:customStyle="1" w:styleId="ListLabel196">
    <w:name w:val="ListLabel 196"/>
    <w:uiPriority w:val="99"/>
    <w:qFormat/>
    <w:rsid w:val="00650B00"/>
  </w:style>
  <w:style w:type="character" w:customStyle="1" w:styleId="ListLabel197">
    <w:name w:val="ListLabel 197"/>
    <w:uiPriority w:val="99"/>
    <w:qFormat/>
    <w:rsid w:val="00650B00"/>
  </w:style>
  <w:style w:type="character" w:customStyle="1" w:styleId="ListLabel198">
    <w:name w:val="ListLabel 198"/>
    <w:uiPriority w:val="99"/>
    <w:qFormat/>
    <w:rsid w:val="00650B00"/>
  </w:style>
  <w:style w:type="character" w:customStyle="1" w:styleId="ListLabel199">
    <w:name w:val="ListLabel 199"/>
    <w:uiPriority w:val="99"/>
    <w:qFormat/>
    <w:rsid w:val="00650B00"/>
  </w:style>
  <w:style w:type="character" w:customStyle="1" w:styleId="ListLabel200">
    <w:name w:val="ListLabel 200"/>
    <w:uiPriority w:val="99"/>
    <w:qFormat/>
    <w:rsid w:val="00650B00"/>
  </w:style>
  <w:style w:type="character" w:customStyle="1" w:styleId="ListLabel201">
    <w:name w:val="ListLabel 201"/>
    <w:uiPriority w:val="99"/>
    <w:qFormat/>
    <w:rsid w:val="00650B00"/>
  </w:style>
  <w:style w:type="character" w:customStyle="1" w:styleId="ListLabel202">
    <w:name w:val="ListLabel 202"/>
    <w:uiPriority w:val="99"/>
    <w:qFormat/>
    <w:rsid w:val="00650B00"/>
  </w:style>
  <w:style w:type="character" w:customStyle="1" w:styleId="ListLabel203">
    <w:name w:val="ListLabel 203"/>
    <w:uiPriority w:val="99"/>
    <w:qFormat/>
    <w:rsid w:val="00650B00"/>
  </w:style>
  <w:style w:type="character" w:customStyle="1" w:styleId="ListLabel204">
    <w:name w:val="ListLabel 204"/>
    <w:uiPriority w:val="99"/>
    <w:qFormat/>
    <w:rsid w:val="00650B00"/>
  </w:style>
  <w:style w:type="character" w:customStyle="1" w:styleId="ListLabel205">
    <w:name w:val="ListLabel 205"/>
    <w:uiPriority w:val="99"/>
    <w:qFormat/>
    <w:rsid w:val="00650B00"/>
  </w:style>
  <w:style w:type="character" w:customStyle="1" w:styleId="ListLabel206">
    <w:name w:val="ListLabel 206"/>
    <w:uiPriority w:val="99"/>
    <w:qFormat/>
    <w:rsid w:val="00650B00"/>
  </w:style>
  <w:style w:type="character" w:customStyle="1" w:styleId="ListLabel207">
    <w:name w:val="ListLabel 207"/>
    <w:uiPriority w:val="99"/>
    <w:qFormat/>
    <w:rsid w:val="00650B00"/>
  </w:style>
  <w:style w:type="character" w:customStyle="1" w:styleId="ListLabel208">
    <w:name w:val="ListLabel 208"/>
    <w:uiPriority w:val="99"/>
    <w:qFormat/>
    <w:rsid w:val="00650B00"/>
  </w:style>
  <w:style w:type="character" w:customStyle="1" w:styleId="ListLabel209">
    <w:name w:val="ListLabel 209"/>
    <w:uiPriority w:val="99"/>
    <w:qFormat/>
    <w:rsid w:val="00650B00"/>
  </w:style>
  <w:style w:type="character" w:customStyle="1" w:styleId="ListLabel210">
    <w:name w:val="ListLabel 210"/>
    <w:uiPriority w:val="99"/>
    <w:qFormat/>
    <w:rsid w:val="00650B00"/>
  </w:style>
  <w:style w:type="character" w:customStyle="1" w:styleId="ListLabel211">
    <w:name w:val="ListLabel 211"/>
    <w:uiPriority w:val="99"/>
    <w:qFormat/>
    <w:rsid w:val="00650B00"/>
  </w:style>
  <w:style w:type="character" w:customStyle="1" w:styleId="ListLabel212">
    <w:name w:val="ListLabel 212"/>
    <w:uiPriority w:val="99"/>
    <w:qFormat/>
    <w:rsid w:val="00650B00"/>
  </w:style>
  <w:style w:type="character" w:customStyle="1" w:styleId="ListLabel213">
    <w:name w:val="ListLabel 213"/>
    <w:uiPriority w:val="99"/>
    <w:qFormat/>
    <w:rsid w:val="00650B00"/>
  </w:style>
  <w:style w:type="character" w:customStyle="1" w:styleId="ListLabel214">
    <w:name w:val="ListLabel 214"/>
    <w:uiPriority w:val="99"/>
    <w:qFormat/>
    <w:rsid w:val="00650B00"/>
  </w:style>
  <w:style w:type="character" w:customStyle="1" w:styleId="ListLabel215">
    <w:name w:val="ListLabel 215"/>
    <w:uiPriority w:val="99"/>
    <w:qFormat/>
    <w:rsid w:val="00650B00"/>
  </w:style>
  <w:style w:type="character" w:customStyle="1" w:styleId="ListLabel216">
    <w:name w:val="ListLabel 216"/>
    <w:uiPriority w:val="99"/>
    <w:qFormat/>
    <w:rsid w:val="00650B00"/>
  </w:style>
  <w:style w:type="character" w:customStyle="1" w:styleId="ListLabel217">
    <w:name w:val="ListLabel 217"/>
    <w:uiPriority w:val="99"/>
    <w:qFormat/>
    <w:rsid w:val="00650B00"/>
  </w:style>
  <w:style w:type="character" w:customStyle="1" w:styleId="ListLabel218">
    <w:name w:val="ListLabel 218"/>
    <w:uiPriority w:val="99"/>
    <w:qFormat/>
    <w:rsid w:val="00650B00"/>
  </w:style>
  <w:style w:type="character" w:customStyle="1" w:styleId="ListLabel219">
    <w:name w:val="ListLabel 219"/>
    <w:uiPriority w:val="99"/>
    <w:qFormat/>
    <w:rsid w:val="00650B00"/>
  </w:style>
  <w:style w:type="character" w:customStyle="1" w:styleId="ListLabel220">
    <w:name w:val="ListLabel 220"/>
    <w:uiPriority w:val="99"/>
    <w:qFormat/>
    <w:rsid w:val="00650B00"/>
  </w:style>
  <w:style w:type="character" w:customStyle="1" w:styleId="ListLabel221">
    <w:name w:val="ListLabel 221"/>
    <w:uiPriority w:val="99"/>
    <w:qFormat/>
    <w:rsid w:val="00650B00"/>
  </w:style>
  <w:style w:type="character" w:customStyle="1" w:styleId="ListLabel222">
    <w:name w:val="ListLabel 222"/>
    <w:uiPriority w:val="99"/>
    <w:qFormat/>
    <w:rsid w:val="00650B00"/>
  </w:style>
  <w:style w:type="character" w:customStyle="1" w:styleId="ListLabel223">
    <w:name w:val="ListLabel 223"/>
    <w:uiPriority w:val="99"/>
    <w:qFormat/>
    <w:rsid w:val="00650B00"/>
  </w:style>
  <w:style w:type="character" w:customStyle="1" w:styleId="ListLabel224">
    <w:name w:val="ListLabel 224"/>
    <w:uiPriority w:val="99"/>
    <w:qFormat/>
    <w:rsid w:val="00650B00"/>
  </w:style>
  <w:style w:type="character" w:customStyle="1" w:styleId="ListLabel225">
    <w:name w:val="ListLabel 225"/>
    <w:uiPriority w:val="99"/>
    <w:qFormat/>
    <w:rsid w:val="00650B00"/>
  </w:style>
  <w:style w:type="character" w:customStyle="1" w:styleId="ListLabel226">
    <w:name w:val="ListLabel 226"/>
    <w:uiPriority w:val="99"/>
    <w:qFormat/>
    <w:rsid w:val="00650B00"/>
    <w:rPr>
      <w:b/>
      <w:sz w:val="20"/>
    </w:rPr>
  </w:style>
  <w:style w:type="character" w:customStyle="1" w:styleId="ListLabel227">
    <w:name w:val="ListLabel 227"/>
    <w:uiPriority w:val="99"/>
    <w:qFormat/>
    <w:rsid w:val="00650B00"/>
  </w:style>
  <w:style w:type="character" w:customStyle="1" w:styleId="ListLabel228">
    <w:name w:val="ListLabel 228"/>
    <w:uiPriority w:val="99"/>
    <w:qFormat/>
    <w:rsid w:val="00650B00"/>
  </w:style>
  <w:style w:type="character" w:customStyle="1" w:styleId="ListLabel229">
    <w:name w:val="ListLabel 229"/>
    <w:uiPriority w:val="99"/>
    <w:qFormat/>
    <w:rsid w:val="00650B00"/>
  </w:style>
  <w:style w:type="character" w:customStyle="1" w:styleId="ListLabel230">
    <w:name w:val="ListLabel 230"/>
    <w:uiPriority w:val="99"/>
    <w:qFormat/>
    <w:rsid w:val="00650B00"/>
  </w:style>
  <w:style w:type="character" w:customStyle="1" w:styleId="ListLabel231">
    <w:name w:val="ListLabel 231"/>
    <w:uiPriority w:val="99"/>
    <w:qFormat/>
    <w:rsid w:val="00650B00"/>
  </w:style>
  <w:style w:type="character" w:customStyle="1" w:styleId="ListLabel232">
    <w:name w:val="ListLabel 232"/>
    <w:uiPriority w:val="99"/>
    <w:qFormat/>
    <w:rsid w:val="00650B00"/>
  </w:style>
  <w:style w:type="character" w:customStyle="1" w:styleId="ListLabel233">
    <w:name w:val="ListLabel 233"/>
    <w:uiPriority w:val="99"/>
    <w:qFormat/>
    <w:rsid w:val="00650B00"/>
  </w:style>
  <w:style w:type="character" w:customStyle="1" w:styleId="ListLabel234">
    <w:name w:val="ListLabel 234"/>
    <w:uiPriority w:val="99"/>
    <w:qFormat/>
    <w:rsid w:val="00650B00"/>
  </w:style>
  <w:style w:type="character" w:customStyle="1" w:styleId="ListLabel235">
    <w:name w:val="ListLabel 235"/>
    <w:uiPriority w:val="99"/>
    <w:qFormat/>
    <w:rsid w:val="00650B00"/>
    <w:rPr>
      <w:sz w:val="20"/>
    </w:rPr>
  </w:style>
  <w:style w:type="character" w:customStyle="1" w:styleId="ListLabel236">
    <w:name w:val="ListLabel 236"/>
    <w:uiPriority w:val="99"/>
    <w:qFormat/>
    <w:rsid w:val="00650B00"/>
  </w:style>
  <w:style w:type="character" w:customStyle="1" w:styleId="ListLabel237">
    <w:name w:val="ListLabel 237"/>
    <w:uiPriority w:val="99"/>
    <w:qFormat/>
    <w:rsid w:val="00650B00"/>
  </w:style>
  <w:style w:type="character" w:customStyle="1" w:styleId="ListLabel238">
    <w:name w:val="ListLabel 238"/>
    <w:uiPriority w:val="99"/>
    <w:qFormat/>
    <w:rsid w:val="00650B00"/>
  </w:style>
  <w:style w:type="character" w:customStyle="1" w:styleId="ListLabel239">
    <w:name w:val="ListLabel 239"/>
    <w:uiPriority w:val="99"/>
    <w:qFormat/>
    <w:rsid w:val="00650B00"/>
  </w:style>
  <w:style w:type="character" w:customStyle="1" w:styleId="ListLabel240">
    <w:name w:val="ListLabel 240"/>
    <w:uiPriority w:val="99"/>
    <w:qFormat/>
    <w:rsid w:val="00650B00"/>
  </w:style>
  <w:style w:type="character" w:customStyle="1" w:styleId="ListLabel241">
    <w:name w:val="ListLabel 241"/>
    <w:uiPriority w:val="99"/>
    <w:qFormat/>
    <w:rsid w:val="00650B00"/>
  </w:style>
  <w:style w:type="character" w:customStyle="1" w:styleId="ListLabel242">
    <w:name w:val="ListLabel 242"/>
    <w:uiPriority w:val="99"/>
    <w:qFormat/>
    <w:rsid w:val="00650B00"/>
  </w:style>
  <w:style w:type="character" w:customStyle="1" w:styleId="ListLabel243">
    <w:name w:val="ListLabel 243"/>
    <w:uiPriority w:val="99"/>
    <w:qFormat/>
    <w:rsid w:val="00650B00"/>
  </w:style>
  <w:style w:type="character" w:customStyle="1" w:styleId="ListLabel244">
    <w:name w:val="ListLabel 244"/>
    <w:uiPriority w:val="99"/>
    <w:qFormat/>
    <w:rsid w:val="00650B00"/>
    <w:rPr>
      <w:sz w:val="20"/>
    </w:rPr>
  </w:style>
  <w:style w:type="character" w:customStyle="1" w:styleId="ListLabel245">
    <w:name w:val="ListLabel 245"/>
    <w:uiPriority w:val="99"/>
    <w:qFormat/>
    <w:rsid w:val="00650B00"/>
  </w:style>
  <w:style w:type="character" w:customStyle="1" w:styleId="ListLabel246">
    <w:name w:val="ListLabel 246"/>
    <w:uiPriority w:val="99"/>
    <w:qFormat/>
    <w:rsid w:val="00650B00"/>
  </w:style>
  <w:style w:type="character" w:customStyle="1" w:styleId="ListLabel247">
    <w:name w:val="ListLabel 247"/>
    <w:uiPriority w:val="99"/>
    <w:qFormat/>
    <w:rsid w:val="00650B00"/>
  </w:style>
  <w:style w:type="character" w:customStyle="1" w:styleId="ListLabel248">
    <w:name w:val="ListLabel 248"/>
    <w:uiPriority w:val="99"/>
    <w:qFormat/>
    <w:rsid w:val="00650B00"/>
  </w:style>
  <w:style w:type="character" w:customStyle="1" w:styleId="ListLabel249">
    <w:name w:val="ListLabel 249"/>
    <w:uiPriority w:val="99"/>
    <w:qFormat/>
    <w:rsid w:val="00650B00"/>
  </w:style>
  <w:style w:type="character" w:customStyle="1" w:styleId="ListLabel250">
    <w:name w:val="ListLabel 250"/>
    <w:uiPriority w:val="99"/>
    <w:qFormat/>
    <w:rsid w:val="00650B00"/>
  </w:style>
  <w:style w:type="character" w:customStyle="1" w:styleId="ListLabel251">
    <w:name w:val="ListLabel 251"/>
    <w:uiPriority w:val="99"/>
    <w:qFormat/>
    <w:rsid w:val="00650B00"/>
  </w:style>
  <w:style w:type="character" w:customStyle="1" w:styleId="ListLabel252">
    <w:name w:val="ListLabel 252"/>
    <w:uiPriority w:val="99"/>
    <w:qFormat/>
    <w:rsid w:val="00650B00"/>
  </w:style>
  <w:style w:type="character" w:customStyle="1" w:styleId="ListLabel253">
    <w:name w:val="ListLabel 253"/>
    <w:uiPriority w:val="99"/>
    <w:qFormat/>
    <w:rsid w:val="00650B00"/>
    <w:rPr>
      <w:sz w:val="20"/>
    </w:rPr>
  </w:style>
  <w:style w:type="character" w:customStyle="1" w:styleId="ListLabel254">
    <w:name w:val="ListLabel 254"/>
    <w:uiPriority w:val="99"/>
    <w:qFormat/>
    <w:rsid w:val="00650B00"/>
  </w:style>
  <w:style w:type="character" w:customStyle="1" w:styleId="ListLabel255">
    <w:name w:val="ListLabel 255"/>
    <w:uiPriority w:val="99"/>
    <w:qFormat/>
    <w:rsid w:val="00650B00"/>
  </w:style>
  <w:style w:type="character" w:customStyle="1" w:styleId="ListLabel256">
    <w:name w:val="ListLabel 256"/>
    <w:uiPriority w:val="99"/>
    <w:qFormat/>
    <w:rsid w:val="00650B00"/>
  </w:style>
  <w:style w:type="character" w:customStyle="1" w:styleId="ListLabel257">
    <w:name w:val="ListLabel 257"/>
    <w:uiPriority w:val="99"/>
    <w:qFormat/>
    <w:rsid w:val="00650B00"/>
  </w:style>
  <w:style w:type="character" w:customStyle="1" w:styleId="ListLabel258">
    <w:name w:val="ListLabel 258"/>
    <w:uiPriority w:val="99"/>
    <w:qFormat/>
    <w:rsid w:val="00650B00"/>
  </w:style>
  <w:style w:type="character" w:customStyle="1" w:styleId="ListLabel259">
    <w:name w:val="ListLabel 259"/>
    <w:uiPriority w:val="99"/>
    <w:qFormat/>
    <w:rsid w:val="00650B00"/>
  </w:style>
  <w:style w:type="character" w:customStyle="1" w:styleId="ListLabel260">
    <w:name w:val="ListLabel 260"/>
    <w:uiPriority w:val="99"/>
    <w:qFormat/>
    <w:rsid w:val="00650B00"/>
  </w:style>
  <w:style w:type="character" w:customStyle="1" w:styleId="ListLabel261">
    <w:name w:val="ListLabel 261"/>
    <w:uiPriority w:val="99"/>
    <w:qFormat/>
    <w:rsid w:val="00650B00"/>
  </w:style>
  <w:style w:type="character" w:customStyle="1" w:styleId="ListLabel262">
    <w:name w:val="ListLabel 262"/>
    <w:uiPriority w:val="99"/>
    <w:qFormat/>
    <w:rsid w:val="00650B00"/>
    <w:rPr>
      <w:sz w:val="20"/>
    </w:rPr>
  </w:style>
  <w:style w:type="character" w:customStyle="1" w:styleId="ListLabel263">
    <w:name w:val="ListLabel 263"/>
    <w:uiPriority w:val="99"/>
    <w:qFormat/>
    <w:rsid w:val="00650B00"/>
  </w:style>
  <w:style w:type="character" w:customStyle="1" w:styleId="ListLabel264">
    <w:name w:val="ListLabel 264"/>
    <w:uiPriority w:val="99"/>
    <w:qFormat/>
    <w:rsid w:val="00650B00"/>
  </w:style>
  <w:style w:type="character" w:customStyle="1" w:styleId="ListLabel265">
    <w:name w:val="ListLabel 265"/>
    <w:uiPriority w:val="99"/>
    <w:qFormat/>
    <w:rsid w:val="00650B00"/>
  </w:style>
  <w:style w:type="character" w:customStyle="1" w:styleId="ListLabel266">
    <w:name w:val="ListLabel 266"/>
    <w:uiPriority w:val="99"/>
    <w:qFormat/>
    <w:rsid w:val="00650B00"/>
  </w:style>
  <w:style w:type="character" w:customStyle="1" w:styleId="ListLabel267">
    <w:name w:val="ListLabel 267"/>
    <w:uiPriority w:val="99"/>
    <w:qFormat/>
    <w:rsid w:val="00650B00"/>
  </w:style>
  <w:style w:type="character" w:customStyle="1" w:styleId="ListLabel268">
    <w:name w:val="ListLabel 268"/>
    <w:uiPriority w:val="99"/>
    <w:qFormat/>
    <w:rsid w:val="00650B00"/>
  </w:style>
  <w:style w:type="character" w:customStyle="1" w:styleId="ListLabel269">
    <w:name w:val="ListLabel 269"/>
    <w:uiPriority w:val="99"/>
    <w:qFormat/>
    <w:rsid w:val="00650B00"/>
  </w:style>
  <w:style w:type="character" w:customStyle="1" w:styleId="ListLabel270">
    <w:name w:val="ListLabel 270"/>
    <w:uiPriority w:val="99"/>
    <w:qFormat/>
    <w:rsid w:val="00650B00"/>
  </w:style>
  <w:style w:type="character" w:customStyle="1" w:styleId="ListLabel271">
    <w:name w:val="ListLabel 271"/>
    <w:uiPriority w:val="99"/>
    <w:qFormat/>
    <w:rsid w:val="00650B00"/>
    <w:rPr>
      <w:sz w:val="20"/>
    </w:rPr>
  </w:style>
  <w:style w:type="character" w:customStyle="1" w:styleId="ListLabel272">
    <w:name w:val="ListLabel 272"/>
    <w:uiPriority w:val="99"/>
    <w:qFormat/>
    <w:rsid w:val="00650B00"/>
  </w:style>
  <w:style w:type="character" w:customStyle="1" w:styleId="ListLabel273">
    <w:name w:val="ListLabel 273"/>
    <w:uiPriority w:val="99"/>
    <w:qFormat/>
    <w:rsid w:val="00650B00"/>
  </w:style>
  <w:style w:type="character" w:customStyle="1" w:styleId="ListLabel274">
    <w:name w:val="ListLabel 274"/>
    <w:uiPriority w:val="99"/>
    <w:qFormat/>
    <w:rsid w:val="00650B00"/>
  </w:style>
  <w:style w:type="character" w:customStyle="1" w:styleId="ListLabel275">
    <w:name w:val="ListLabel 275"/>
    <w:uiPriority w:val="99"/>
    <w:qFormat/>
    <w:rsid w:val="00650B00"/>
  </w:style>
  <w:style w:type="character" w:customStyle="1" w:styleId="ListLabel276">
    <w:name w:val="ListLabel 276"/>
    <w:uiPriority w:val="99"/>
    <w:qFormat/>
    <w:rsid w:val="00650B00"/>
  </w:style>
  <w:style w:type="character" w:customStyle="1" w:styleId="ListLabel277">
    <w:name w:val="ListLabel 277"/>
    <w:uiPriority w:val="99"/>
    <w:qFormat/>
    <w:rsid w:val="00650B00"/>
  </w:style>
  <w:style w:type="character" w:customStyle="1" w:styleId="ListLabel278">
    <w:name w:val="ListLabel 278"/>
    <w:uiPriority w:val="99"/>
    <w:qFormat/>
    <w:rsid w:val="00650B00"/>
  </w:style>
  <w:style w:type="character" w:customStyle="1" w:styleId="ListLabel279">
    <w:name w:val="ListLabel 279"/>
    <w:uiPriority w:val="99"/>
    <w:qFormat/>
    <w:rsid w:val="00650B00"/>
  </w:style>
  <w:style w:type="character" w:customStyle="1" w:styleId="ListLabel280">
    <w:name w:val="ListLabel 280"/>
    <w:uiPriority w:val="99"/>
    <w:qFormat/>
    <w:rsid w:val="00650B00"/>
    <w:rPr>
      <w:sz w:val="20"/>
    </w:rPr>
  </w:style>
  <w:style w:type="character" w:customStyle="1" w:styleId="ListLabel281">
    <w:name w:val="ListLabel 281"/>
    <w:uiPriority w:val="99"/>
    <w:qFormat/>
    <w:rsid w:val="00650B00"/>
  </w:style>
  <w:style w:type="character" w:customStyle="1" w:styleId="ListLabel282">
    <w:name w:val="ListLabel 282"/>
    <w:uiPriority w:val="99"/>
    <w:qFormat/>
    <w:rsid w:val="00650B00"/>
  </w:style>
  <w:style w:type="character" w:customStyle="1" w:styleId="ListLabel283">
    <w:name w:val="ListLabel 283"/>
    <w:uiPriority w:val="99"/>
    <w:qFormat/>
    <w:rsid w:val="00650B00"/>
  </w:style>
  <w:style w:type="character" w:customStyle="1" w:styleId="ListLabel284">
    <w:name w:val="ListLabel 284"/>
    <w:uiPriority w:val="99"/>
    <w:qFormat/>
    <w:rsid w:val="00650B00"/>
  </w:style>
  <w:style w:type="character" w:customStyle="1" w:styleId="ListLabel285">
    <w:name w:val="ListLabel 285"/>
    <w:uiPriority w:val="99"/>
    <w:qFormat/>
    <w:rsid w:val="00650B00"/>
  </w:style>
  <w:style w:type="character" w:customStyle="1" w:styleId="ListLabel286">
    <w:name w:val="ListLabel 286"/>
    <w:uiPriority w:val="99"/>
    <w:qFormat/>
    <w:rsid w:val="00650B00"/>
  </w:style>
  <w:style w:type="character" w:customStyle="1" w:styleId="ListLabel287">
    <w:name w:val="ListLabel 287"/>
    <w:uiPriority w:val="99"/>
    <w:qFormat/>
    <w:rsid w:val="00650B00"/>
  </w:style>
  <w:style w:type="character" w:customStyle="1" w:styleId="ListLabel288">
    <w:name w:val="ListLabel 288"/>
    <w:uiPriority w:val="99"/>
    <w:qFormat/>
    <w:rsid w:val="00650B00"/>
  </w:style>
  <w:style w:type="character" w:customStyle="1" w:styleId="ListLabel289">
    <w:name w:val="ListLabel 289"/>
    <w:uiPriority w:val="99"/>
    <w:qFormat/>
    <w:rsid w:val="00650B00"/>
    <w:rPr>
      <w:b/>
      <w:color w:val="00000A"/>
      <w:sz w:val="20"/>
    </w:rPr>
  </w:style>
  <w:style w:type="character" w:customStyle="1" w:styleId="ListLabel290">
    <w:name w:val="ListLabel 290"/>
    <w:uiPriority w:val="99"/>
    <w:qFormat/>
    <w:rsid w:val="00650B00"/>
  </w:style>
  <w:style w:type="character" w:customStyle="1" w:styleId="ListLabel291">
    <w:name w:val="ListLabel 291"/>
    <w:uiPriority w:val="99"/>
    <w:qFormat/>
    <w:rsid w:val="00650B00"/>
  </w:style>
  <w:style w:type="character" w:customStyle="1" w:styleId="ListLabel292">
    <w:name w:val="ListLabel 292"/>
    <w:uiPriority w:val="99"/>
    <w:qFormat/>
    <w:rsid w:val="00650B00"/>
  </w:style>
  <w:style w:type="character" w:customStyle="1" w:styleId="ListLabel293">
    <w:name w:val="ListLabel 293"/>
    <w:uiPriority w:val="99"/>
    <w:qFormat/>
    <w:rsid w:val="00650B00"/>
  </w:style>
  <w:style w:type="character" w:customStyle="1" w:styleId="ListLabel294">
    <w:name w:val="ListLabel 294"/>
    <w:uiPriority w:val="99"/>
    <w:qFormat/>
    <w:rsid w:val="00650B00"/>
  </w:style>
  <w:style w:type="character" w:customStyle="1" w:styleId="ListLabel295">
    <w:name w:val="ListLabel 295"/>
    <w:uiPriority w:val="99"/>
    <w:qFormat/>
    <w:rsid w:val="00650B00"/>
  </w:style>
  <w:style w:type="character" w:customStyle="1" w:styleId="ListLabel296">
    <w:name w:val="ListLabel 296"/>
    <w:uiPriority w:val="99"/>
    <w:qFormat/>
    <w:rsid w:val="00650B00"/>
  </w:style>
  <w:style w:type="character" w:customStyle="1" w:styleId="ListLabel297">
    <w:name w:val="ListLabel 297"/>
    <w:uiPriority w:val="99"/>
    <w:qFormat/>
    <w:rsid w:val="00650B00"/>
  </w:style>
  <w:style w:type="character" w:customStyle="1" w:styleId="ListLabel298">
    <w:name w:val="ListLabel 298"/>
    <w:uiPriority w:val="99"/>
    <w:qFormat/>
    <w:rsid w:val="00650B00"/>
    <w:rPr>
      <w:b/>
      <w:color w:val="00000A"/>
      <w:sz w:val="20"/>
    </w:rPr>
  </w:style>
  <w:style w:type="character" w:customStyle="1" w:styleId="Bullets">
    <w:name w:val="Bullets"/>
    <w:uiPriority w:val="99"/>
    <w:qFormat/>
    <w:rsid w:val="00650B00"/>
    <w:rPr>
      <w:rFonts w:ascii="OpenSymbol" w:hAnsi="OpenSymbol"/>
    </w:rPr>
  </w:style>
  <w:style w:type="character" w:customStyle="1" w:styleId="StrongEmphasis">
    <w:name w:val="Strong Emphasis"/>
    <w:uiPriority w:val="99"/>
    <w:qFormat/>
    <w:rsid w:val="00650B00"/>
    <w:rPr>
      <w:b/>
    </w:rPr>
  </w:style>
  <w:style w:type="character" w:customStyle="1" w:styleId="ListLabel299">
    <w:name w:val="ListLabel 299"/>
    <w:uiPriority w:val="99"/>
    <w:qFormat/>
    <w:rsid w:val="00650B00"/>
    <w:rPr>
      <w:sz w:val="20"/>
    </w:rPr>
  </w:style>
  <w:style w:type="character" w:customStyle="1" w:styleId="ListLabel300">
    <w:name w:val="ListLabel 300"/>
    <w:uiPriority w:val="99"/>
    <w:qFormat/>
    <w:rsid w:val="00650B00"/>
  </w:style>
  <w:style w:type="character" w:customStyle="1" w:styleId="ListLabel301">
    <w:name w:val="ListLabel 301"/>
    <w:uiPriority w:val="99"/>
    <w:qFormat/>
    <w:rsid w:val="00650B00"/>
  </w:style>
  <w:style w:type="character" w:customStyle="1" w:styleId="ListLabel302">
    <w:name w:val="ListLabel 302"/>
    <w:uiPriority w:val="99"/>
    <w:qFormat/>
    <w:rsid w:val="00650B00"/>
  </w:style>
  <w:style w:type="character" w:customStyle="1" w:styleId="ListLabel303">
    <w:name w:val="ListLabel 303"/>
    <w:uiPriority w:val="99"/>
    <w:qFormat/>
    <w:rsid w:val="00650B00"/>
  </w:style>
  <w:style w:type="character" w:customStyle="1" w:styleId="ListLabel304">
    <w:name w:val="ListLabel 304"/>
    <w:uiPriority w:val="99"/>
    <w:qFormat/>
    <w:rsid w:val="00650B00"/>
  </w:style>
  <w:style w:type="character" w:customStyle="1" w:styleId="ListLabel305">
    <w:name w:val="ListLabel 305"/>
    <w:uiPriority w:val="99"/>
    <w:qFormat/>
    <w:rsid w:val="00650B00"/>
  </w:style>
  <w:style w:type="character" w:customStyle="1" w:styleId="ListLabel306">
    <w:name w:val="ListLabel 306"/>
    <w:uiPriority w:val="99"/>
    <w:qFormat/>
    <w:rsid w:val="00650B00"/>
  </w:style>
  <w:style w:type="character" w:customStyle="1" w:styleId="ListLabel307">
    <w:name w:val="ListLabel 307"/>
    <w:uiPriority w:val="99"/>
    <w:qFormat/>
    <w:rsid w:val="00650B00"/>
  </w:style>
  <w:style w:type="character" w:customStyle="1" w:styleId="ListLabel308">
    <w:name w:val="ListLabel 308"/>
    <w:uiPriority w:val="99"/>
    <w:qFormat/>
    <w:rsid w:val="00650B00"/>
    <w:rPr>
      <w:sz w:val="20"/>
    </w:rPr>
  </w:style>
  <w:style w:type="character" w:customStyle="1" w:styleId="ListLabel309">
    <w:name w:val="ListLabel 309"/>
    <w:uiPriority w:val="99"/>
    <w:qFormat/>
    <w:rsid w:val="00650B00"/>
    <w:rPr>
      <w:sz w:val="20"/>
    </w:rPr>
  </w:style>
  <w:style w:type="character" w:customStyle="1" w:styleId="ListLabel310">
    <w:name w:val="ListLabel 310"/>
    <w:uiPriority w:val="99"/>
    <w:qFormat/>
    <w:rsid w:val="00650B00"/>
  </w:style>
  <w:style w:type="character" w:customStyle="1" w:styleId="ListLabel311">
    <w:name w:val="ListLabel 311"/>
    <w:uiPriority w:val="99"/>
    <w:qFormat/>
    <w:rsid w:val="00650B00"/>
  </w:style>
  <w:style w:type="character" w:customStyle="1" w:styleId="ListLabel312">
    <w:name w:val="ListLabel 312"/>
    <w:uiPriority w:val="99"/>
    <w:qFormat/>
    <w:rsid w:val="00650B00"/>
  </w:style>
  <w:style w:type="character" w:customStyle="1" w:styleId="ListLabel313">
    <w:name w:val="ListLabel 313"/>
    <w:uiPriority w:val="99"/>
    <w:qFormat/>
    <w:rsid w:val="00650B00"/>
  </w:style>
  <w:style w:type="character" w:customStyle="1" w:styleId="ListLabel314">
    <w:name w:val="ListLabel 314"/>
    <w:uiPriority w:val="99"/>
    <w:qFormat/>
    <w:rsid w:val="00650B00"/>
  </w:style>
  <w:style w:type="character" w:customStyle="1" w:styleId="ListLabel315">
    <w:name w:val="ListLabel 315"/>
    <w:uiPriority w:val="99"/>
    <w:qFormat/>
    <w:rsid w:val="00650B00"/>
  </w:style>
  <w:style w:type="character" w:customStyle="1" w:styleId="ListLabel316">
    <w:name w:val="ListLabel 316"/>
    <w:uiPriority w:val="99"/>
    <w:qFormat/>
    <w:rsid w:val="00650B00"/>
  </w:style>
  <w:style w:type="character" w:customStyle="1" w:styleId="ListLabel317">
    <w:name w:val="ListLabel 317"/>
    <w:uiPriority w:val="99"/>
    <w:qFormat/>
    <w:rsid w:val="00650B00"/>
  </w:style>
  <w:style w:type="character" w:customStyle="1" w:styleId="ListLabel318">
    <w:name w:val="ListLabel 318"/>
    <w:uiPriority w:val="99"/>
    <w:qFormat/>
    <w:rsid w:val="00650B00"/>
    <w:rPr>
      <w:sz w:val="20"/>
    </w:rPr>
  </w:style>
  <w:style w:type="character" w:customStyle="1" w:styleId="ListLabel319">
    <w:name w:val="ListLabel 319"/>
    <w:uiPriority w:val="99"/>
    <w:qFormat/>
    <w:rsid w:val="00650B00"/>
  </w:style>
  <w:style w:type="character" w:customStyle="1" w:styleId="ListLabel320">
    <w:name w:val="ListLabel 320"/>
    <w:uiPriority w:val="99"/>
    <w:qFormat/>
    <w:rsid w:val="00650B00"/>
  </w:style>
  <w:style w:type="character" w:customStyle="1" w:styleId="ListLabel321">
    <w:name w:val="ListLabel 321"/>
    <w:uiPriority w:val="99"/>
    <w:qFormat/>
    <w:rsid w:val="00650B00"/>
  </w:style>
  <w:style w:type="character" w:customStyle="1" w:styleId="ListLabel322">
    <w:name w:val="ListLabel 322"/>
    <w:uiPriority w:val="99"/>
    <w:qFormat/>
    <w:rsid w:val="00650B00"/>
  </w:style>
  <w:style w:type="character" w:customStyle="1" w:styleId="ListLabel323">
    <w:name w:val="ListLabel 323"/>
    <w:uiPriority w:val="99"/>
    <w:qFormat/>
    <w:rsid w:val="00650B00"/>
  </w:style>
  <w:style w:type="character" w:customStyle="1" w:styleId="ListLabel324">
    <w:name w:val="ListLabel 324"/>
    <w:uiPriority w:val="99"/>
    <w:qFormat/>
    <w:rsid w:val="00650B00"/>
  </w:style>
  <w:style w:type="character" w:customStyle="1" w:styleId="ListLabel325">
    <w:name w:val="ListLabel 325"/>
    <w:uiPriority w:val="99"/>
    <w:qFormat/>
    <w:rsid w:val="00650B00"/>
  </w:style>
  <w:style w:type="character" w:customStyle="1" w:styleId="ListLabel326">
    <w:name w:val="ListLabel 326"/>
    <w:uiPriority w:val="99"/>
    <w:qFormat/>
    <w:rsid w:val="00650B00"/>
  </w:style>
  <w:style w:type="character" w:customStyle="1" w:styleId="ListLabel327">
    <w:name w:val="ListLabel 327"/>
    <w:uiPriority w:val="99"/>
    <w:qFormat/>
    <w:rsid w:val="00650B00"/>
    <w:rPr>
      <w:b/>
      <w:sz w:val="20"/>
    </w:rPr>
  </w:style>
  <w:style w:type="character" w:customStyle="1" w:styleId="ListLabel328">
    <w:name w:val="ListLabel 328"/>
    <w:uiPriority w:val="99"/>
    <w:qFormat/>
    <w:rsid w:val="00650B00"/>
  </w:style>
  <w:style w:type="character" w:customStyle="1" w:styleId="ListLabel329">
    <w:name w:val="ListLabel 329"/>
    <w:uiPriority w:val="99"/>
    <w:qFormat/>
    <w:rsid w:val="00650B00"/>
  </w:style>
  <w:style w:type="character" w:customStyle="1" w:styleId="ListLabel330">
    <w:name w:val="ListLabel 330"/>
    <w:uiPriority w:val="99"/>
    <w:qFormat/>
    <w:rsid w:val="00650B00"/>
  </w:style>
  <w:style w:type="character" w:customStyle="1" w:styleId="ListLabel331">
    <w:name w:val="ListLabel 331"/>
    <w:uiPriority w:val="99"/>
    <w:qFormat/>
    <w:rsid w:val="00650B00"/>
  </w:style>
  <w:style w:type="character" w:customStyle="1" w:styleId="ListLabel332">
    <w:name w:val="ListLabel 332"/>
    <w:uiPriority w:val="99"/>
    <w:qFormat/>
    <w:rsid w:val="00650B00"/>
  </w:style>
  <w:style w:type="character" w:customStyle="1" w:styleId="ListLabel333">
    <w:name w:val="ListLabel 333"/>
    <w:uiPriority w:val="99"/>
    <w:qFormat/>
    <w:rsid w:val="00650B00"/>
  </w:style>
  <w:style w:type="character" w:customStyle="1" w:styleId="ListLabel334">
    <w:name w:val="ListLabel 334"/>
    <w:uiPriority w:val="99"/>
    <w:qFormat/>
    <w:rsid w:val="00650B00"/>
  </w:style>
  <w:style w:type="character" w:customStyle="1" w:styleId="ListLabel335">
    <w:name w:val="ListLabel 335"/>
    <w:uiPriority w:val="99"/>
    <w:qFormat/>
    <w:rsid w:val="00650B00"/>
  </w:style>
  <w:style w:type="character" w:customStyle="1" w:styleId="ListLabel336">
    <w:name w:val="ListLabel 336"/>
    <w:uiPriority w:val="99"/>
    <w:qFormat/>
    <w:rsid w:val="00650B00"/>
    <w:rPr>
      <w:sz w:val="20"/>
    </w:rPr>
  </w:style>
  <w:style w:type="character" w:customStyle="1" w:styleId="ListLabel337">
    <w:name w:val="ListLabel 337"/>
    <w:uiPriority w:val="99"/>
    <w:qFormat/>
    <w:rsid w:val="00650B00"/>
  </w:style>
  <w:style w:type="character" w:customStyle="1" w:styleId="ListLabel338">
    <w:name w:val="ListLabel 338"/>
    <w:uiPriority w:val="99"/>
    <w:qFormat/>
    <w:rsid w:val="00650B00"/>
  </w:style>
  <w:style w:type="character" w:customStyle="1" w:styleId="ListLabel339">
    <w:name w:val="ListLabel 339"/>
    <w:uiPriority w:val="99"/>
    <w:qFormat/>
    <w:rsid w:val="00650B00"/>
  </w:style>
  <w:style w:type="character" w:customStyle="1" w:styleId="ListLabel340">
    <w:name w:val="ListLabel 340"/>
    <w:uiPriority w:val="99"/>
    <w:qFormat/>
    <w:rsid w:val="00650B00"/>
  </w:style>
  <w:style w:type="character" w:customStyle="1" w:styleId="ListLabel341">
    <w:name w:val="ListLabel 341"/>
    <w:uiPriority w:val="99"/>
    <w:qFormat/>
    <w:rsid w:val="00650B00"/>
  </w:style>
  <w:style w:type="character" w:customStyle="1" w:styleId="ListLabel342">
    <w:name w:val="ListLabel 342"/>
    <w:uiPriority w:val="99"/>
    <w:qFormat/>
    <w:rsid w:val="00650B00"/>
  </w:style>
  <w:style w:type="character" w:customStyle="1" w:styleId="ListLabel343">
    <w:name w:val="ListLabel 343"/>
    <w:uiPriority w:val="99"/>
    <w:qFormat/>
    <w:rsid w:val="00650B00"/>
  </w:style>
  <w:style w:type="character" w:customStyle="1" w:styleId="ListLabel344">
    <w:name w:val="ListLabel 344"/>
    <w:uiPriority w:val="99"/>
    <w:qFormat/>
    <w:rsid w:val="00650B00"/>
  </w:style>
  <w:style w:type="character" w:customStyle="1" w:styleId="ListLabel345">
    <w:name w:val="ListLabel 345"/>
    <w:uiPriority w:val="99"/>
    <w:qFormat/>
    <w:rsid w:val="00650B00"/>
    <w:rPr>
      <w:sz w:val="20"/>
    </w:rPr>
  </w:style>
  <w:style w:type="character" w:customStyle="1" w:styleId="ListLabel346">
    <w:name w:val="ListLabel 346"/>
    <w:uiPriority w:val="99"/>
    <w:qFormat/>
    <w:rsid w:val="00650B00"/>
  </w:style>
  <w:style w:type="character" w:customStyle="1" w:styleId="ListLabel347">
    <w:name w:val="ListLabel 347"/>
    <w:uiPriority w:val="99"/>
    <w:qFormat/>
    <w:rsid w:val="00650B00"/>
  </w:style>
  <w:style w:type="character" w:customStyle="1" w:styleId="ListLabel348">
    <w:name w:val="ListLabel 348"/>
    <w:uiPriority w:val="99"/>
    <w:qFormat/>
    <w:rsid w:val="00650B00"/>
  </w:style>
  <w:style w:type="character" w:customStyle="1" w:styleId="ListLabel349">
    <w:name w:val="ListLabel 349"/>
    <w:uiPriority w:val="99"/>
    <w:qFormat/>
    <w:rsid w:val="00650B00"/>
  </w:style>
  <w:style w:type="character" w:customStyle="1" w:styleId="ListLabel350">
    <w:name w:val="ListLabel 350"/>
    <w:uiPriority w:val="99"/>
    <w:qFormat/>
    <w:rsid w:val="00650B00"/>
  </w:style>
  <w:style w:type="character" w:customStyle="1" w:styleId="ListLabel351">
    <w:name w:val="ListLabel 351"/>
    <w:uiPriority w:val="99"/>
    <w:qFormat/>
    <w:rsid w:val="00650B00"/>
  </w:style>
  <w:style w:type="character" w:customStyle="1" w:styleId="ListLabel352">
    <w:name w:val="ListLabel 352"/>
    <w:uiPriority w:val="99"/>
    <w:qFormat/>
    <w:rsid w:val="00650B00"/>
  </w:style>
  <w:style w:type="character" w:customStyle="1" w:styleId="ListLabel353">
    <w:name w:val="ListLabel 353"/>
    <w:uiPriority w:val="99"/>
    <w:qFormat/>
    <w:rsid w:val="00650B00"/>
  </w:style>
  <w:style w:type="character" w:customStyle="1" w:styleId="ListLabel354">
    <w:name w:val="ListLabel 354"/>
    <w:uiPriority w:val="99"/>
    <w:qFormat/>
    <w:rsid w:val="00650B00"/>
    <w:rPr>
      <w:sz w:val="20"/>
    </w:rPr>
  </w:style>
  <w:style w:type="character" w:customStyle="1" w:styleId="ListLabel355">
    <w:name w:val="ListLabel 355"/>
    <w:uiPriority w:val="99"/>
    <w:qFormat/>
    <w:rsid w:val="00650B00"/>
  </w:style>
  <w:style w:type="character" w:customStyle="1" w:styleId="ListLabel356">
    <w:name w:val="ListLabel 356"/>
    <w:uiPriority w:val="99"/>
    <w:qFormat/>
    <w:rsid w:val="00650B00"/>
  </w:style>
  <w:style w:type="character" w:customStyle="1" w:styleId="ListLabel357">
    <w:name w:val="ListLabel 357"/>
    <w:uiPriority w:val="99"/>
    <w:qFormat/>
    <w:rsid w:val="00650B00"/>
  </w:style>
  <w:style w:type="character" w:customStyle="1" w:styleId="ListLabel358">
    <w:name w:val="ListLabel 358"/>
    <w:uiPriority w:val="99"/>
    <w:qFormat/>
    <w:rsid w:val="00650B00"/>
  </w:style>
  <w:style w:type="character" w:customStyle="1" w:styleId="ListLabel359">
    <w:name w:val="ListLabel 359"/>
    <w:uiPriority w:val="99"/>
    <w:qFormat/>
    <w:rsid w:val="00650B00"/>
  </w:style>
  <w:style w:type="character" w:customStyle="1" w:styleId="ListLabel360">
    <w:name w:val="ListLabel 360"/>
    <w:uiPriority w:val="99"/>
    <w:qFormat/>
    <w:rsid w:val="00650B00"/>
  </w:style>
  <w:style w:type="character" w:customStyle="1" w:styleId="ListLabel361">
    <w:name w:val="ListLabel 361"/>
    <w:uiPriority w:val="99"/>
    <w:qFormat/>
    <w:rsid w:val="00650B00"/>
  </w:style>
  <w:style w:type="character" w:customStyle="1" w:styleId="ListLabel362">
    <w:name w:val="ListLabel 362"/>
    <w:uiPriority w:val="99"/>
    <w:qFormat/>
    <w:rsid w:val="00650B00"/>
  </w:style>
  <w:style w:type="character" w:customStyle="1" w:styleId="ListLabel363">
    <w:name w:val="ListLabel 363"/>
    <w:uiPriority w:val="99"/>
    <w:qFormat/>
    <w:rsid w:val="00650B00"/>
    <w:rPr>
      <w:sz w:val="20"/>
    </w:rPr>
  </w:style>
  <w:style w:type="character" w:customStyle="1" w:styleId="ListLabel364">
    <w:name w:val="ListLabel 364"/>
    <w:uiPriority w:val="99"/>
    <w:qFormat/>
    <w:rsid w:val="00650B00"/>
  </w:style>
  <w:style w:type="character" w:customStyle="1" w:styleId="ListLabel365">
    <w:name w:val="ListLabel 365"/>
    <w:uiPriority w:val="99"/>
    <w:qFormat/>
    <w:rsid w:val="00650B00"/>
  </w:style>
  <w:style w:type="character" w:customStyle="1" w:styleId="ListLabel366">
    <w:name w:val="ListLabel 366"/>
    <w:uiPriority w:val="99"/>
    <w:qFormat/>
    <w:rsid w:val="00650B00"/>
  </w:style>
  <w:style w:type="character" w:customStyle="1" w:styleId="ListLabel367">
    <w:name w:val="ListLabel 367"/>
    <w:uiPriority w:val="99"/>
    <w:qFormat/>
    <w:rsid w:val="00650B00"/>
  </w:style>
  <w:style w:type="character" w:customStyle="1" w:styleId="ListLabel368">
    <w:name w:val="ListLabel 368"/>
    <w:uiPriority w:val="99"/>
    <w:qFormat/>
    <w:rsid w:val="00650B00"/>
  </w:style>
  <w:style w:type="character" w:customStyle="1" w:styleId="ListLabel369">
    <w:name w:val="ListLabel 369"/>
    <w:uiPriority w:val="99"/>
    <w:qFormat/>
    <w:rsid w:val="00650B00"/>
  </w:style>
  <w:style w:type="character" w:customStyle="1" w:styleId="ListLabel370">
    <w:name w:val="ListLabel 370"/>
    <w:uiPriority w:val="99"/>
    <w:qFormat/>
    <w:rsid w:val="00650B00"/>
  </w:style>
  <w:style w:type="character" w:customStyle="1" w:styleId="ListLabel371">
    <w:name w:val="ListLabel 371"/>
    <w:uiPriority w:val="99"/>
    <w:qFormat/>
    <w:rsid w:val="00650B00"/>
  </w:style>
  <w:style w:type="character" w:customStyle="1" w:styleId="ListLabel372">
    <w:name w:val="ListLabel 372"/>
    <w:uiPriority w:val="99"/>
    <w:qFormat/>
    <w:rsid w:val="00650B00"/>
    <w:rPr>
      <w:sz w:val="20"/>
    </w:rPr>
  </w:style>
  <w:style w:type="character" w:customStyle="1" w:styleId="ListLabel373">
    <w:name w:val="ListLabel 373"/>
    <w:uiPriority w:val="99"/>
    <w:qFormat/>
    <w:rsid w:val="00650B00"/>
  </w:style>
  <w:style w:type="character" w:customStyle="1" w:styleId="ListLabel374">
    <w:name w:val="ListLabel 374"/>
    <w:uiPriority w:val="99"/>
    <w:qFormat/>
    <w:rsid w:val="00650B00"/>
  </w:style>
  <w:style w:type="character" w:customStyle="1" w:styleId="ListLabel375">
    <w:name w:val="ListLabel 375"/>
    <w:uiPriority w:val="99"/>
    <w:qFormat/>
    <w:rsid w:val="00650B00"/>
  </w:style>
  <w:style w:type="character" w:customStyle="1" w:styleId="ListLabel376">
    <w:name w:val="ListLabel 376"/>
    <w:uiPriority w:val="99"/>
    <w:qFormat/>
    <w:rsid w:val="00650B00"/>
  </w:style>
  <w:style w:type="character" w:customStyle="1" w:styleId="ListLabel377">
    <w:name w:val="ListLabel 377"/>
    <w:uiPriority w:val="99"/>
    <w:qFormat/>
    <w:rsid w:val="00650B00"/>
  </w:style>
  <w:style w:type="character" w:customStyle="1" w:styleId="ListLabel378">
    <w:name w:val="ListLabel 378"/>
    <w:uiPriority w:val="99"/>
    <w:qFormat/>
    <w:rsid w:val="00650B00"/>
  </w:style>
  <w:style w:type="character" w:customStyle="1" w:styleId="ListLabel379">
    <w:name w:val="ListLabel 379"/>
    <w:uiPriority w:val="99"/>
    <w:qFormat/>
    <w:rsid w:val="00650B00"/>
  </w:style>
  <w:style w:type="character" w:customStyle="1" w:styleId="ListLabel380">
    <w:name w:val="ListLabel 380"/>
    <w:uiPriority w:val="99"/>
    <w:qFormat/>
    <w:rsid w:val="00650B00"/>
  </w:style>
  <w:style w:type="character" w:customStyle="1" w:styleId="ListLabel381">
    <w:name w:val="ListLabel 381"/>
    <w:uiPriority w:val="99"/>
    <w:qFormat/>
    <w:rsid w:val="00650B00"/>
    <w:rPr>
      <w:b/>
      <w:color w:val="00000A"/>
      <w:sz w:val="20"/>
    </w:rPr>
  </w:style>
  <w:style w:type="character" w:customStyle="1" w:styleId="ListLabel382">
    <w:name w:val="ListLabel 382"/>
    <w:uiPriority w:val="99"/>
    <w:qFormat/>
    <w:rsid w:val="00650B00"/>
  </w:style>
  <w:style w:type="character" w:customStyle="1" w:styleId="ListLabel383">
    <w:name w:val="ListLabel 383"/>
    <w:uiPriority w:val="99"/>
    <w:qFormat/>
    <w:rsid w:val="00650B00"/>
  </w:style>
  <w:style w:type="character" w:customStyle="1" w:styleId="ListLabel384">
    <w:name w:val="ListLabel 384"/>
    <w:uiPriority w:val="99"/>
    <w:qFormat/>
    <w:rsid w:val="00650B00"/>
  </w:style>
  <w:style w:type="character" w:customStyle="1" w:styleId="ListLabel385">
    <w:name w:val="ListLabel 385"/>
    <w:uiPriority w:val="99"/>
    <w:qFormat/>
    <w:rsid w:val="00650B00"/>
  </w:style>
  <w:style w:type="character" w:customStyle="1" w:styleId="ListLabel386">
    <w:name w:val="ListLabel 386"/>
    <w:uiPriority w:val="99"/>
    <w:qFormat/>
    <w:rsid w:val="00650B00"/>
  </w:style>
  <w:style w:type="character" w:customStyle="1" w:styleId="ListLabel387">
    <w:name w:val="ListLabel 387"/>
    <w:uiPriority w:val="99"/>
    <w:qFormat/>
    <w:rsid w:val="00650B00"/>
  </w:style>
  <w:style w:type="character" w:customStyle="1" w:styleId="ListLabel388">
    <w:name w:val="ListLabel 388"/>
    <w:uiPriority w:val="99"/>
    <w:qFormat/>
    <w:rsid w:val="00650B00"/>
  </w:style>
  <w:style w:type="character" w:customStyle="1" w:styleId="ListLabel389">
    <w:name w:val="ListLabel 389"/>
    <w:uiPriority w:val="99"/>
    <w:qFormat/>
    <w:rsid w:val="00650B00"/>
  </w:style>
  <w:style w:type="character" w:customStyle="1" w:styleId="ListLabel390">
    <w:name w:val="ListLabel 390"/>
    <w:uiPriority w:val="99"/>
    <w:qFormat/>
    <w:rsid w:val="00650B00"/>
    <w:rPr>
      <w:b/>
      <w:color w:val="00000A"/>
      <w:sz w:val="20"/>
    </w:rPr>
  </w:style>
  <w:style w:type="character" w:customStyle="1" w:styleId="ListLabel391">
    <w:name w:val="ListLabel 391"/>
    <w:uiPriority w:val="99"/>
    <w:qFormat/>
    <w:rsid w:val="00650B00"/>
  </w:style>
  <w:style w:type="character" w:customStyle="1" w:styleId="ListLabel392">
    <w:name w:val="ListLabel 392"/>
    <w:uiPriority w:val="99"/>
    <w:qFormat/>
    <w:rsid w:val="00650B00"/>
  </w:style>
  <w:style w:type="character" w:customStyle="1" w:styleId="ListLabel393">
    <w:name w:val="ListLabel 393"/>
    <w:uiPriority w:val="99"/>
    <w:qFormat/>
    <w:rsid w:val="00650B00"/>
  </w:style>
  <w:style w:type="character" w:customStyle="1" w:styleId="ListLabel394">
    <w:name w:val="ListLabel 394"/>
    <w:uiPriority w:val="99"/>
    <w:qFormat/>
    <w:rsid w:val="00650B00"/>
  </w:style>
  <w:style w:type="character" w:customStyle="1" w:styleId="ListLabel395">
    <w:name w:val="ListLabel 395"/>
    <w:uiPriority w:val="99"/>
    <w:qFormat/>
    <w:rsid w:val="00650B00"/>
  </w:style>
  <w:style w:type="character" w:customStyle="1" w:styleId="ListLabel396">
    <w:name w:val="ListLabel 396"/>
    <w:uiPriority w:val="99"/>
    <w:qFormat/>
    <w:rsid w:val="00650B00"/>
  </w:style>
  <w:style w:type="character" w:customStyle="1" w:styleId="ListLabel397">
    <w:name w:val="ListLabel 397"/>
    <w:uiPriority w:val="99"/>
    <w:qFormat/>
    <w:rsid w:val="00650B00"/>
  </w:style>
  <w:style w:type="character" w:customStyle="1" w:styleId="ListLabel398">
    <w:name w:val="ListLabel 398"/>
    <w:uiPriority w:val="99"/>
    <w:qFormat/>
    <w:rsid w:val="00650B00"/>
  </w:style>
  <w:style w:type="paragraph" w:customStyle="1" w:styleId="Caption1">
    <w:name w:val="Caption1"/>
    <w:basedOn w:val="a2"/>
    <w:uiPriority w:val="99"/>
    <w:qFormat/>
    <w:rsid w:val="00650B00"/>
    <w:pPr>
      <w:widowControl/>
      <w:suppressLineNumbers/>
      <w:snapToGrid/>
      <w:spacing w:before="120" w:after="120"/>
    </w:pPr>
    <w:rPr>
      <w:rFonts w:eastAsia="Times New Roman" w:cs="FreeSans"/>
      <w:i/>
      <w:iCs/>
      <w:color w:val="00000A"/>
      <w:szCs w:val="24"/>
    </w:rPr>
  </w:style>
  <w:style w:type="paragraph" w:customStyle="1" w:styleId="Footer1">
    <w:name w:val="Footer1"/>
    <w:basedOn w:val="a2"/>
    <w:uiPriority w:val="99"/>
    <w:qFormat/>
    <w:rsid w:val="00650B00"/>
    <w:pPr>
      <w:widowControl/>
      <w:tabs>
        <w:tab w:val="center" w:pos="4677"/>
        <w:tab w:val="right" w:pos="9355"/>
      </w:tabs>
      <w:snapToGrid/>
      <w:spacing w:before="0" w:after="0"/>
    </w:pPr>
    <w:rPr>
      <w:rFonts w:eastAsia="Times New Roman"/>
      <w:color w:val="00000A"/>
      <w:szCs w:val="24"/>
    </w:rPr>
  </w:style>
  <w:style w:type="paragraph" w:customStyle="1" w:styleId="Header2">
    <w:name w:val="Header2"/>
    <w:basedOn w:val="a2"/>
    <w:uiPriority w:val="99"/>
    <w:qFormat/>
    <w:rsid w:val="00650B00"/>
    <w:pPr>
      <w:widowControl/>
      <w:tabs>
        <w:tab w:val="center" w:pos="4677"/>
        <w:tab w:val="right" w:pos="9355"/>
      </w:tabs>
      <w:snapToGrid/>
      <w:spacing w:before="0" w:after="0"/>
    </w:pPr>
    <w:rPr>
      <w:rFonts w:eastAsia="Times New Roman"/>
      <w:color w:val="00000A"/>
      <w:szCs w:val="24"/>
    </w:rPr>
  </w:style>
  <w:style w:type="paragraph" w:customStyle="1" w:styleId="TOC11">
    <w:name w:val="TOC 11"/>
    <w:basedOn w:val="a2"/>
    <w:uiPriority w:val="99"/>
    <w:qFormat/>
    <w:rsid w:val="00650B00"/>
    <w:pPr>
      <w:widowControl/>
      <w:tabs>
        <w:tab w:val="right" w:leader="dot" w:pos="10195"/>
      </w:tabs>
      <w:snapToGrid/>
      <w:spacing w:before="0" w:after="0"/>
    </w:pPr>
    <w:rPr>
      <w:rFonts w:eastAsia="Times New Roman"/>
      <w:color w:val="00000A"/>
      <w:szCs w:val="24"/>
    </w:rPr>
  </w:style>
  <w:style w:type="paragraph" w:customStyle="1" w:styleId="1ffffff3">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650B00"/>
    <w:pPr>
      <w:widowControl/>
      <w:tabs>
        <w:tab w:val="left" w:pos="643"/>
      </w:tabs>
      <w:snapToGrid/>
      <w:spacing w:before="0" w:after="160" w:line="240" w:lineRule="exact"/>
    </w:pPr>
    <w:rPr>
      <w:rFonts w:ascii="Verdana" w:eastAsia="Times New Roman" w:hAnsi="Verdana" w:cs="Verdana"/>
      <w:color w:val="00000A"/>
      <w:sz w:val="20"/>
      <w:lang w:val="en-US" w:eastAsia="en-US"/>
    </w:rPr>
  </w:style>
  <w:style w:type="paragraph" w:customStyle="1" w:styleId="TOC21">
    <w:name w:val="TOC 21"/>
    <w:basedOn w:val="a2"/>
    <w:uiPriority w:val="99"/>
    <w:qFormat/>
    <w:rsid w:val="00650B00"/>
    <w:pPr>
      <w:widowControl/>
      <w:snapToGrid/>
      <w:spacing w:before="0" w:after="0"/>
      <w:ind w:left="238"/>
    </w:pPr>
    <w:rPr>
      <w:rFonts w:eastAsia="Times New Roman"/>
      <w:color w:val="00000A"/>
      <w:szCs w:val="24"/>
    </w:rPr>
  </w:style>
  <w:style w:type="paragraph" w:customStyle="1" w:styleId="1ffffff4">
    <w:name w:val="ͮ𬠫1"/>
    <w:uiPriority w:val="99"/>
    <w:qFormat/>
    <w:rsid w:val="00650B00"/>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2"/>
    <w:uiPriority w:val="99"/>
    <w:qFormat/>
    <w:rsid w:val="00650B00"/>
    <w:pPr>
      <w:widowControl/>
      <w:snapToGrid/>
      <w:spacing w:before="0" w:after="0"/>
      <w:ind w:left="480"/>
    </w:pPr>
    <w:rPr>
      <w:rFonts w:eastAsia="Times New Roman"/>
      <w:color w:val="00000A"/>
      <w:szCs w:val="24"/>
    </w:rPr>
  </w:style>
  <w:style w:type="paragraph" w:customStyle="1" w:styleId="TOC41">
    <w:name w:val="TOC 41"/>
    <w:basedOn w:val="a2"/>
    <w:uiPriority w:val="99"/>
    <w:qFormat/>
    <w:rsid w:val="00650B00"/>
    <w:pPr>
      <w:tabs>
        <w:tab w:val="left" w:pos="502"/>
        <w:tab w:val="left" w:pos="3330"/>
      </w:tabs>
      <w:snapToGrid/>
      <w:spacing w:before="0" w:after="0"/>
      <w:ind w:left="502" w:hanging="720"/>
    </w:pPr>
    <w:rPr>
      <w:color w:val="00000A"/>
      <w:szCs w:val="24"/>
    </w:rPr>
  </w:style>
  <w:style w:type="paragraph" w:customStyle="1" w:styleId="TOC51">
    <w:name w:val="TOC 51"/>
    <w:basedOn w:val="a2"/>
    <w:uiPriority w:val="99"/>
    <w:qFormat/>
    <w:rsid w:val="00650B00"/>
    <w:pPr>
      <w:widowControl/>
      <w:snapToGrid/>
      <w:spacing w:before="0" w:line="276" w:lineRule="auto"/>
      <w:ind w:left="880"/>
    </w:pPr>
    <w:rPr>
      <w:rFonts w:ascii="Calibri" w:eastAsia="Times New Roman" w:hAnsi="Calibri"/>
      <w:color w:val="00000A"/>
      <w:sz w:val="22"/>
      <w:szCs w:val="22"/>
    </w:rPr>
  </w:style>
  <w:style w:type="paragraph" w:customStyle="1" w:styleId="TOC61">
    <w:name w:val="TOC 61"/>
    <w:basedOn w:val="a2"/>
    <w:uiPriority w:val="99"/>
    <w:qFormat/>
    <w:rsid w:val="00650B00"/>
    <w:pPr>
      <w:widowControl/>
      <w:snapToGrid/>
      <w:spacing w:before="0" w:line="276" w:lineRule="auto"/>
      <w:ind w:left="1100"/>
    </w:pPr>
    <w:rPr>
      <w:rFonts w:ascii="Calibri" w:eastAsia="Times New Roman" w:hAnsi="Calibri"/>
      <w:color w:val="00000A"/>
      <w:sz w:val="22"/>
      <w:szCs w:val="22"/>
    </w:rPr>
  </w:style>
  <w:style w:type="paragraph" w:customStyle="1" w:styleId="TOC71">
    <w:name w:val="TOC 71"/>
    <w:basedOn w:val="a2"/>
    <w:uiPriority w:val="99"/>
    <w:qFormat/>
    <w:rsid w:val="00650B00"/>
    <w:pPr>
      <w:widowControl/>
      <w:snapToGrid/>
      <w:spacing w:before="0" w:line="276" w:lineRule="auto"/>
      <w:ind w:left="1320"/>
    </w:pPr>
    <w:rPr>
      <w:rFonts w:ascii="Calibri" w:eastAsia="Times New Roman" w:hAnsi="Calibri"/>
      <w:color w:val="00000A"/>
      <w:sz w:val="22"/>
      <w:szCs w:val="22"/>
    </w:rPr>
  </w:style>
  <w:style w:type="paragraph" w:customStyle="1" w:styleId="TOC81">
    <w:name w:val="TOC 81"/>
    <w:basedOn w:val="a2"/>
    <w:uiPriority w:val="99"/>
    <w:qFormat/>
    <w:rsid w:val="00650B00"/>
    <w:pPr>
      <w:widowControl/>
      <w:snapToGrid/>
      <w:spacing w:before="0" w:line="276" w:lineRule="auto"/>
      <w:ind w:left="1540"/>
    </w:pPr>
    <w:rPr>
      <w:rFonts w:ascii="Calibri" w:eastAsia="Times New Roman" w:hAnsi="Calibri"/>
      <w:color w:val="00000A"/>
      <w:sz w:val="22"/>
      <w:szCs w:val="22"/>
    </w:rPr>
  </w:style>
  <w:style w:type="paragraph" w:customStyle="1" w:styleId="TOC91">
    <w:name w:val="TOC 91"/>
    <w:basedOn w:val="a2"/>
    <w:uiPriority w:val="99"/>
    <w:qFormat/>
    <w:rsid w:val="00650B00"/>
    <w:pPr>
      <w:widowControl/>
      <w:snapToGrid/>
      <w:spacing w:before="0" w:line="276" w:lineRule="auto"/>
      <w:ind w:left="1760"/>
    </w:pPr>
    <w:rPr>
      <w:rFonts w:ascii="Calibri" w:eastAsia="Times New Roman" w:hAnsi="Calibri"/>
      <w:color w:val="00000A"/>
      <w:sz w:val="22"/>
      <w:szCs w:val="22"/>
    </w:rPr>
  </w:style>
  <w:style w:type="paragraph" w:customStyle="1" w:styleId="PreformattedText">
    <w:name w:val="Preformatted Text"/>
    <w:basedOn w:val="a2"/>
    <w:uiPriority w:val="99"/>
    <w:qFormat/>
    <w:rsid w:val="00650B00"/>
    <w:pPr>
      <w:widowControl/>
      <w:snapToGrid/>
      <w:spacing w:before="0" w:after="0"/>
    </w:pPr>
    <w:rPr>
      <w:rFonts w:eastAsia="Times New Roman"/>
      <w:color w:val="00000A"/>
      <w:szCs w:val="24"/>
    </w:rPr>
  </w:style>
  <w:style w:type="paragraph" w:customStyle="1" w:styleId="9c">
    <w:name w:val="Стиль9"/>
    <w:uiPriority w:val="99"/>
    <w:qFormat/>
    <w:rsid w:val="00650B0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uiPriority w:val="99"/>
    <w:locked/>
    <w:rsid w:val="00650B00"/>
    <w:rPr>
      <w:sz w:val="16"/>
    </w:rPr>
  </w:style>
  <w:style w:type="paragraph" w:customStyle="1" w:styleId="7f1">
    <w:name w:val="Знак7"/>
    <w:basedOn w:val="a2"/>
    <w:uiPriority w:val="99"/>
    <w:qFormat/>
    <w:rsid w:val="00650B00"/>
    <w:pPr>
      <w:widowControl/>
      <w:snapToGrid/>
      <w:spacing w:before="0" w:after="160" w:line="240" w:lineRule="exact"/>
    </w:pPr>
    <w:rPr>
      <w:rFonts w:ascii="Verdana" w:eastAsia="Times New Roman" w:hAnsi="Verdana"/>
      <w:sz w:val="20"/>
      <w:lang w:val="en-US" w:eastAsia="en-US"/>
    </w:rPr>
  </w:style>
  <w:style w:type="character" w:customStyle="1" w:styleId="6230">
    <w:name w:val="Знак Знак623"/>
    <w:uiPriority w:val="99"/>
    <w:rsid w:val="00650B00"/>
    <w:rPr>
      <w:rFonts w:ascii="Cambria" w:hAnsi="Cambria"/>
      <w:b/>
      <w:kern w:val="1"/>
      <w:sz w:val="32"/>
      <w:lang w:val="ru-RU" w:eastAsia="ar-SA" w:bidi="ar-SA"/>
    </w:rPr>
  </w:style>
  <w:style w:type="paragraph" w:customStyle="1" w:styleId="TOCHeading1">
    <w:name w:val="TOC Heading1"/>
    <w:basedOn w:val="10"/>
    <w:next w:val="a2"/>
    <w:uiPriority w:val="99"/>
    <w:qFormat/>
    <w:rsid w:val="00650B00"/>
    <w:pPr>
      <w:keepNext/>
      <w:keepLines/>
      <w:tabs>
        <w:tab w:val="clear" w:pos="567"/>
        <w:tab w:val="clear" w:pos="680"/>
        <w:tab w:val="clear" w:pos="1106"/>
        <w:tab w:val="clear" w:pos="1729"/>
        <w:tab w:val="clear" w:pos="7002"/>
      </w:tabs>
      <w:suppressAutoHyphens/>
      <w:autoSpaceDE/>
      <w:autoSpaceDN/>
      <w:adjustRightInd/>
      <w:spacing w:before="480" w:line="276" w:lineRule="auto"/>
      <w:jc w:val="left"/>
    </w:pPr>
    <w:rPr>
      <w:rFonts w:ascii="Cambria" w:hAnsi="Cambria" w:cs="Calibri"/>
      <w:b/>
      <w:bCs/>
      <w:color w:val="365F91"/>
      <w:kern w:val="1"/>
      <w:sz w:val="28"/>
      <w:szCs w:val="28"/>
      <w:lang w:eastAsia="ar-SA"/>
    </w:rPr>
  </w:style>
  <w:style w:type="character" w:customStyle="1" w:styleId="QuoteChar5">
    <w:name w:val="Quote Char5"/>
    <w:uiPriority w:val="99"/>
    <w:locked/>
    <w:rsid w:val="00650B00"/>
    <w:rPr>
      <w:i/>
      <w:color w:val="000000"/>
      <w:sz w:val="24"/>
    </w:rPr>
  </w:style>
  <w:style w:type="character" w:customStyle="1" w:styleId="IntenseQuoteChar5">
    <w:name w:val="Intense Quote Char5"/>
    <w:uiPriority w:val="99"/>
    <w:locked/>
    <w:rsid w:val="00650B00"/>
    <w:rPr>
      <w:b/>
      <w:i/>
      <w:color w:val="4F81BD"/>
      <w:sz w:val="24"/>
    </w:rPr>
  </w:style>
  <w:style w:type="paragraph" w:customStyle="1" w:styleId="11ff8">
    <w:name w:val="Знак Знак Знак Знак Знак Знак Знак Знак Знак Знак Знак Знак Знак11"/>
    <w:basedOn w:val="a2"/>
    <w:uiPriority w:val="99"/>
    <w:qFormat/>
    <w:rsid w:val="00650B00"/>
    <w:pPr>
      <w:widowControl/>
      <w:snapToGrid/>
      <w:spacing w:before="0" w:after="160" w:line="240" w:lineRule="exact"/>
    </w:pPr>
    <w:rPr>
      <w:rFonts w:ascii="Verdana" w:eastAsia="Times New Roman" w:hAnsi="Verdana"/>
      <w:szCs w:val="24"/>
      <w:lang w:val="en-US" w:eastAsia="en-US"/>
    </w:rPr>
  </w:style>
  <w:style w:type="paragraph" w:customStyle="1" w:styleId="BodyText221">
    <w:name w:val="Body Text 221"/>
    <w:basedOn w:val="a2"/>
    <w:uiPriority w:val="99"/>
    <w:qFormat/>
    <w:rsid w:val="00650B00"/>
    <w:pPr>
      <w:keepNext/>
      <w:tabs>
        <w:tab w:val="left" w:pos="142"/>
        <w:tab w:val="left" w:pos="6946"/>
      </w:tabs>
      <w:autoSpaceDE w:val="0"/>
      <w:autoSpaceDN w:val="0"/>
      <w:snapToGrid/>
      <w:spacing w:before="0" w:after="0"/>
      <w:ind w:left="284" w:firstLine="709"/>
      <w:jc w:val="both"/>
    </w:pPr>
    <w:rPr>
      <w:sz w:val="22"/>
      <w:szCs w:val="22"/>
      <w:lang w:val="en-US"/>
    </w:rPr>
  </w:style>
  <w:style w:type="paragraph" w:customStyle="1" w:styleId="Heading112">
    <w:name w:val="Heading 112"/>
    <w:basedOn w:val="a2"/>
    <w:next w:val="a2"/>
    <w:uiPriority w:val="99"/>
    <w:qFormat/>
    <w:rsid w:val="00650B00"/>
    <w:pPr>
      <w:widowControl/>
      <w:suppressAutoHyphens/>
      <w:snapToGrid/>
      <w:spacing w:before="0" w:after="0"/>
      <w:ind w:firstLine="454"/>
    </w:pPr>
    <w:rPr>
      <w:b/>
      <w:caps/>
      <w:szCs w:val="24"/>
      <w:lang w:eastAsia="zh-CN"/>
    </w:rPr>
  </w:style>
  <w:style w:type="paragraph" w:customStyle="1" w:styleId="Heading212">
    <w:name w:val="Heading 212"/>
    <w:basedOn w:val="a2"/>
    <w:next w:val="a2"/>
    <w:uiPriority w:val="99"/>
    <w:qFormat/>
    <w:rsid w:val="00650B00"/>
    <w:pPr>
      <w:keepNext/>
      <w:widowControl/>
      <w:tabs>
        <w:tab w:val="left" w:pos="576"/>
      </w:tabs>
      <w:suppressAutoHyphens/>
      <w:snapToGrid/>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650B00"/>
    <w:pPr>
      <w:widowControl/>
      <w:tabs>
        <w:tab w:val="left" w:pos="720"/>
      </w:tabs>
      <w:suppressAutoHyphens/>
      <w:snapToGrid/>
      <w:spacing w:before="280" w:after="280"/>
      <w:ind w:left="720" w:hanging="720"/>
      <w:outlineLvl w:val="2"/>
    </w:pPr>
    <w:rPr>
      <w:b/>
      <w:bCs/>
      <w:sz w:val="27"/>
      <w:szCs w:val="27"/>
      <w:lang w:eastAsia="zh-CN"/>
    </w:rPr>
  </w:style>
  <w:style w:type="paragraph" w:customStyle="1" w:styleId="Heading411">
    <w:name w:val="Heading 411"/>
    <w:basedOn w:val="a2"/>
    <w:next w:val="a2"/>
    <w:uiPriority w:val="99"/>
    <w:qFormat/>
    <w:rsid w:val="00650B00"/>
    <w:pPr>
      <w:keepNext/>
      <w:widowControl/>
      <w:tabs>
        <w:tab w:val="left" w:pos="864"/>
      </w:tabs>
      <w:suppressAutoHyphens/>
      <w:snapToGrid/>
      <w:spacing w:before="240" w:after="60"/>
      <w:ind w:left="864" w:hanging="864"/>
      <w:outlineLvl w:val="3"/>
    </w:pPr>
    <w:rPr>
      <w:b/>
      <w:bCs/>
      <w:sz w:val="28"/>
      <w:szCs w:val="28"/>
      <w:lang w:eastAsia="zh-CN"/>
    </w:rPr>
  </w:style>
  <w:style w:type="paragraph" w:customStyle="1" w:styleId="Heading512">
    <w:name w:val="Heading 512"/>
    <w:basedOn w:val="a2"/>
    <w:next w:val="a2"/>
    <w:uiPriority w:val="99"/>
    <w:qFormat/>
    <w:rsid w:val="00650B00"/>
    <w:pPr>
      <w:widowControl/>
      <w:tabs>
        <w:tab w:val="left" w:pos="1008"/>
      </w:tabs>
      <w:suppressAutoHyphens/>
      <w:snapToGrid/>
      <w:spacing w:before="240" w:after="60"/>
      <w:ind w:left="1008" w:hanging="1008"/>
      <w:outlineLvl w:val="4"/>
    </w:pPr>
    <w:rPr>
      <w:b/>
      <w:bCs/>
      <w:i/>
      <w:iCs/>
      <w:sz w:val="26"/>
      <w:szCs w:val="26"/>
      <w:lang w:eastAsia="zh-CN"/>
    </w:rPr>
  </w:style>
  <w:style w:type="paragraph" w:customStyle="1" w:styleId="Heading612">
    <w:name w:val="Heading 612"/>
    <w:basedOn w:val="a2"/>
    <w:next w:val="a2"/>
    <w:uiPriority w:val="99"/>
    <w:qFormat/>
    <w:rsid w:val="00650B00"/>
    <w:pPr>
      <w:keepNext/>
      <w:widowControl/>
      <w:tabs>
        <w:tab w:val="left" w:pos="1152"/>
      </w:tabs>
      <w:suppressAutoHyphens/>
      <w:snapToGrid/>
      <w:spacing w:before="0" w:after="0"/>
      <w:ind w:left="1152" w:hanging="1152"/>
      <w:jc w:val="both"/>
      <w:outlineLvl w:val="5"/>
    </w:pPr>
    <w:rPr>
      <w:lang w:val="en-US" w:eastAsia="en-US"/>
    </w:rPr>
  </w:style>
  <w:style w:type="paragraph" w:customStyle="1" w:styleId="Heading712">
    <w:name w:val="Heading 712"/>
    <w:basedOn w:val="a2"/>
    <w:next w:val="a2"/>
    <w:uiPriority w:val="99"/>
    <w:qFormat/>
    <w:rsid w:val="00650B00"/>
    <w:pPr>
      <w:widowControl/>
      <w:tabs>
        <w:tab w:val="left" w:pos="1296"/>
      </w:tabs>
      <w:suppressAutoHyphens/>
      <w:snapToGrid/>
      <w:spacing w:before="240" w:after="60"/>
      <w:ind w:left="1296" w:hanging="1296"/>
      <w:outlineLvl w:val="6"/>
    </w:pPr>
    <w:rPr>
      <w:szCs w:val="24"/>
      <w:lang w:eastAsia="zh-CN"/>
    </w:rPr>
  </w:style>
  <w:style w:type="paragraph" w:customStyle="1" w:styleId="Heading912">
    <w:name w:val="Heading 912"/>
    <w:basedOn w:val="a2"/>
    <w:next w:val="a2"/>
    <w:uiPriority w:val="99"/>
    <w:qFormat/>
    <w:rsid w:val="00650B00"/>
    <w:pPr>
      <w:widowControl/>
      <w:tabs>
        <w:tab w:val="left" w:pos="1584"/>
      </w:tabs>
      <w:suppressAutoHyphens/>
      <w:snapToGrid/>
      <w:spacing w:before="240" w:after="60"/>
      <w:ind w:left="1584" w:hanging="1584"/>
      <w:outlineLvl w:val="8"/>
    </w:pPr>
    <w:rPr>
      <w:rFonts w:ascii="Arial" w:hAnsi="Arial" w:cs="Arial"/>
      <w:sz w:val="22"/>
      <w:szCs w:val="22"/>
      <w:lang w:eastAsia="zh-CN"/>
    </w:rPr>
  </w:style>
  <w:style w:type="character" w:customStyle="1" w:styleId="Heading2Char4">
    <w:name w:val="Heading 2 Char4"/>
    <w:uiPriority w:val="99"/>
    <w:locked/>
    <w:rsid w:val="00650B00"/>
    <w:rPr>
      <w:rFonts w:ascii="Cambria" w:hAnsi="Cambria"/>
      <w:b/>
      <w:i/>
      <w:sz w:val="28"/>
    </w:rPr>
  </w:style>
  <w:style w:type="character" w:customStyle="1" w:styleId="7110">
    <w:name w:val="Знак Знак711"/>
    <w:uiPriority w:val="99"/>
    <w:rsid w:val="00650B00"/>
    <w:rPr>
      <w:sz w:val="16"/>
      <w:lang w:val="ru-RU" w:eastAsia="ru-RU"/>
    </w:rPr>
  </w:style>
  <w:style w:type="character" w:customStyle="1" w:styleId="1890">
    <w:name w:val="Знак Знак189"/>
    <w:uiPriority w:val="99"/>
    <w:rsid w:val="00650B00"/>
    <w:rPr>
      <w:rFonts w:ascii="Courier New" w:hAnsi="Courier New"/>
    </w:rPr>
  </w:style>
  <w:style w:type="character" w:customStyle="1" w:styleId="931">
    <w:name w:val="Знак Знак93"/>
    <w:uiPriority w:val="99"/>
    <w:locked/>
    <w:rsid w:val="00650B00"/>
    <w:rPr>
      <w:rFonts w:ascii="Tahoma" w:hAnsi="Tahoma"/>
      <w:lang w:val="ru-RU" w:eastAsia="ru-RU"/>
    </w:rPr>
  </w:style>
  <w:style w:type="character" w:customStyle="1" w:styleId="1330">
    <w:name w:val="Знак Знак133"/>
    <w:uiPriority w:val="99"/>
    <w:locked/>
    <w:rsid w:val="00650B00"/>
    <w:rPr>
      <w:lang w:val="ru-RU" w:eastAsia="ar-SA" w:bidi="ar-SA"/>
    </w:rPr>
  </w:style>
  <w:style w:type="character" w:customStyle="1" w:styleId="1132">
    <w:name w:val="Знак Знак113"/>
    <w:uiPriority w:val="99"/>
    <w:locked/>
    <w:rsid w:val="00650B00"/>
    <w:rPr>
      <w:sz w:val="28"/>
      <w:lang w:val="ru-RU" w:eastAsia="ru-RU"/>
    </w:rPr>
  </w:style>
  <w:style w:type="character" w:customStyle="1" w:styleId="1191">
    <w:name w:val="Знак1 Знак Знак19"/>
    <w:uiPriority w:val="99"/>
    <w:locked/>
    <w:rsid w:val="00650B00"/>
    <w:rPr>
      <w:rFonts w:ascii="Times New Roman" w:hAnsi="Times New Roman"/>
      <w:sz w:val="24"/>
      <w:lang w:eastAsia="ru-RU"/>
    </w:rPr>
  </w:style>
  <w:style w:type="character" w:customStyle="1" w:styleId="690">
    <w:name w:val="Знак6 Знак Знак9"/>
    <w:uiPriority w:val="99"/>
    <w:rsid w:val="00650B00"/>
    <w:rPr>
      <w:sz w:val="24"/>
      <w:lang w:val="ru-RU" w:eastAsia="ru-RU"/>
    </w:rPr>
  </w:style>
  <w:style w:type="character" w:customStyle="1" w:styleId="QuoteChar6">
    <w:name w:val="Quote Char6"/>
    <w:basedOn w:val="a3"/>
    <w:uiPriority w:val="99"/>
    <w:locked/>
    <w:rsid w:val="00650B00"/>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650B00"/>
    <w:rPr>
      <w:rFonts w:ascii="Times New Roman" w:hAnsi="Times New Roman" w:cs="Times New Roman"/>
      <w:b/>
      <w:bCs/>
      <w:i/>
      <w:iCs/>
      <w:color w:val="4F81BD"/>
      <w:sz w:val="24"/>
      <w:szCs w:val="24"/>
    </w:rPr>
  </w:style>
  <w:style w:type="character" w:customStyle="1" w:styleId="821">
    <w:name w:val="Знак Знак82"/>
    <w:uiPriority w:val="99"/>
    <w:locked/>
    <w:rsid w:val="00650B00"/>
    <w:rPr>
      <w:rFonts w:ascii="Arial" w:hAnsi="Arial"/>
      <w:sz w:val="24"/>
      <w:lang w:val="ru-RU" w:eastAsia="ru-RU"/>
    </w:rPr>
  </w:style>
  <w:style w:type="character" w:customStyle="1" w:styleId="2012">
    <w:name w:val="Знак Знак2012"/>
    <w:uiPriority w:val="99"/>
    <w:rsid w:val="00650B00"/>
    <w:rPr>
      <w:rFonts w:ascii="Arial" w:hAnsi="Arial"/>
      <w:sz w:val="22"/>
    </w:rPr>
  </w:style>
  <w:style w:type="paragraph" w:customStyle="1" w:styleId="1ffffff5">
    <w:name w:val="Заголовок1"/>
    <w:basedOn w:val="a2"/>
    <w:next w:val="aff1"/>
    <w:uiPriority w:val="99"/>
    <w:rsid w:val="00650B00"/>
    <w:pPr>
      <w:keepNext/>
      <w:widowControl/>
      <w:suppressAutoHyphens/>
      <w:snapToGrid/>
      <w:spacing w:before="240" w:after="120"/>
    </w:pPr>
    <w:rPr>
      <w:rFonts w:ascii="Arial" w:eastAsia="Microsoft YaHei" w:hAnsi="Arial" w:cs="Mangal"/>
      <w:sz w:val="28"/>
      <w:szCs w:val="28"/>
      <w:lang w:eastAsia="zh-CN"/>
    </w:rPr>
  </w:style>
  <w:style w:type="character" w:customStyle="1" w:styleId="2014">
    <w:name w:val="Знак Знак2014"/>
    <w:uiPriority w:val="99"/>
    <w:rsid w:val="00650B00"/>
    <w:rPr>
      <w:rFonts w:ascii="Arial" w:hAnsi="Arial"/>
      <w:sz w:val="22"/>
    </w:rPr>
  </w:style>
  <w:style w:type="paragraph" w:customStyle="1" w:styleId="8a">
    <w:name w:val="Абзац списка8"/>
    <w:basedOn w:val="a2"/>
    <w:uiPriority w:val="99"/>
    <w:qFormat/>
    <w:rsid w:val="00650B00"/>
    <w:pPr>
      <w:widowControl/>
      <w:snapToGrid/>
      <w:spacing w:before="0" w:after="200" w:line="276" w:lineRule="auto"/>
      <w:ind w:left="720"/>
    </w:pPr>
    <w:rPr>
      <w:rFonts w:ascii="Calibri" w:eastAsia="Times New Roman" w:hAnsi="Calibri"/>
      <w:sz w:val="22"/>
      <w:szCs w:val="22"/>
      <w:lang w:eastAsia="en-US"/>
    </w:rPr>
  </w:style>
  <w:style w:type="paragraph" w:customStyle="1" w:styleId="14a">
    <w:name w:val="Обычный14"/>
    <w:uiPriority w:val="99"/>
    <w:qFormat/>
    <w:rsid w:val="00650B00"/>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2"/>
    <w:uiPriority w:val="99"/>
    <w:qFormat/>
    <w:rsid w:val="00650B00"/>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84">
    <w:name w:val="Заголовок 38"/>
    <w:basedOn w:val="14a"/>
    <w:next w:val="14a"/>
    <w:uiPriority w:val="99"/>
    <w:qFormat/>
    <w:rsid w:val="00650B00"/>
    <w:pPr>
      <w:keepNext/>
      <w:widowControl/>
      <w:snapToGrid/>
      <w:ind w:left="0" w:firstLine="0"/>
      <w:outlineLvl w:val="2"/>
    </w:pPr>
    <w:rPr>
      <w:sz w:val="24"/>
    </w:rPr>
  </w:style>
  <w:style w:type="paragraph" w:customStyle="1" w:styleId="8b">
    <w:name w:val="Основной текст8"/>
    <w:basedOn w:val="14a"/>
    <w:uiPriority w:val="99"/>
    <w:qFormat/>
    <w:rsid w:val="00650B00"/>
    <w:pPr>
      <w:widowControl/>
      <w:snapToGrid/>
      <w:spacing w:line="360" w:lineRule="auto"/>
      <w:ind w:left="0" w:firstLine="0"/>
    </w:pPr>
    <w:rPr>
      <w:sz w:val="24"/>
    </w:rPr>
  </w:style>
  <w:style w:type="paragraph" w:customStyle="1" w:styleId="276">
    <w:name w:val="Заголовок 27"/>
    <w:basedOn w:val="a2"/>
    <w:next w:val="a2"/>
    <w:uiPriority w:val="99"/>
    <w:qFormat/>
    <w:rsid w:val="00650B00"/>
    <w:pPr>
      <w:keepNext/>
      <w:snapToGrid/>
      <w:spacing w:before="0" w:after="0"/>
      <w:jc w:val="center"/>
    </w:pPr>
    <w:rPr>
      <w:rFonts w:eastAsia="Times New Roman"/>
      <w:b/>
      <w:sz w:val="26"/>
    </w:rPr>
  </w:style>
  <w:style w:type="paragraph" w:customStyle="1" w:styleId="6f5">
    <w:name w:val="Цитата6"/>
    <w:basedOn w:val="a2"/>
    <w:uiPriority w:val="99"/>
    <w:qFormat/>
    <w:rsid w:val="00650B0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7f2">
    <w:name w:val="Текст7"/>
    <w:basedOn w:val="a2"/>
    <w:uiPriority w:val="99"/>
    <w:qFormat/>
    <w:rsid w:val="00650B00"/>
    <w:pPr>
      <w:widowControl/>
      <w:snapToGrid/>
      <w:spacing w:before="0" w:after="0"/>
    </w:pPr>
    <w:rPr>
      <w:rFonts w:ascii="Courier New" w:eastAsia="Times New Roman" w:hAnsi="Courier New"/>
      <w:sz w:val="20"/>
    </w:rPr>
  </w:style>
  <w:style w:type="paragraph" w:customStyle="1" w:styleId="374">
    <w:name w:val="Основной текст 37"/>
    <w:basedOn w:val="14a"/>
    <w:uiPriority w:val="99"/>
    <w:qFormat/>
    <w:rsid w:val="00650B00"/>
    <w:pPr>
      <w:widowControl/>
      <w:tabs>
        <w:tab w:val="left" w:pos="360"/>
      </w:tabs>
      <w:snapToGrid/>
      <w:ind w:left="0" w:firstLine="0"/>
      <w:jc w:val="both"/>
    </w:pPr>
    <w:rPr>
      <w:i/>
      <w:sz w:val="26"/>
    </w:rPr>
  </w:style>
  <w:style w:type="paragraph" w:customStyle="1" w:styleId="266">
    <w:name w:val="Основной текст с отступом 26"/>
    <w:basedOn w:val="a2"/>
    <w:uiPriority w:val="99"/>
    <w:qFormat/>
    <w:rsid w:val="00650B00"/>
    <w:pPr>
      <w:widowControl/>
      <w:overflowPunct w:val="0"/>
      <w:autoSpaceDE w:val="0"/>
      <w:snapToGrid/>
      <w:spacing w:before="0" w:after="0"/>
      <w:ind w:firstLine="567"/>
      <w:jc w:val="both"/>
    </w:pPr>
    <w:rPr>
      <w:rFonts w:eastAsia="Times New Roman"/>
      <w:sz w:val="20"/>
      <w:lang w:eastAsia="ar-SA"/>
    </w:rPr>
  </w:style>
  <w:style w:type="paragraph" w:customStyle="1" w:styleId="375">
    <w:name w:val="Основной текст с отступом 37"/>
    <w:basedOn w:val="a2"/>
    <w:uiPriority w:val="99"/>
    <w:qFormat/>
    <w:rsid w:val="00650B00"/>
    <w:pPr>
      <w:widowControl/>
      <w:snapToGrid/>
      <w:spacing w:before="0" w:after="0" w:line="360" w:lineRule="auto"/>
      <w:ind w:firstLine="709"/>
      <w:jc w:val="both"/>
    </w:pPr>
    <w:rPr>
      <w:rFonts w:eastAsia="Times New Roman"/>
      <w:sz w:val="28"/>
    </w:rPr>
  </w:style>
  <w:style w:type="paragraph" w:customStyle="1" w:styleId="5f6">
    <w:name w:val="Верхний колонтитул5"/>
    <w:basedOn w:val="a2"/>
    <w:uiPriority w:val="99"/>
    <w:qFormat/>
    <w:rsid w:val="00650B00"/>
    <w:pPr>
      <w:widowControl/>
      <w:tabs>
        <w:tab w:val="center" w:pos="4153"/>
        <w:tab w:val="right" w:pos="8306"/>
      </w:tabs>
      <w:snapToGrid/>
      <w:spacing w:before="0" w:after="0"/>
    </w:pPr>
    <w:rPr>
      <w:rFonts w:ascii="Arial" w:eastAsia="Times New Roman" w:hAnsi="Arial"/>
    </w:rPr>
  </w:style>
  <w:style w:type="paragraph" w:customStyle="1" w:styleId="6f6">
    <w:name w:val="Без интервала6"/>
    <w:uiPriority w:val="99"/>
    <w:qFormat/>
    <w:rsid w:val="00650B00"/>
    <w:pPr>
      <w:spacing w:after="0" w:line="240" w:lineRule="auto"/>
    </w:pPr>
    <w:rPr>
      <w:rFonts w:ascii="Times New Roman" w:eastAsia="Times New Roman" w:hAnsi="Times New Roman" w:cs="Times New Roman"/>
      <w:sz w:val="24"/>
      <w:szCs w:val="24"/>
    </w:rPr>
  </w:style>
  <w:style w:type="paragraph" w:customStyle="1" w:styleId="48a">
    <w:name w:val="Заголовок 48"/>
    <w:basedOn w:val="14a"/>
    <w:next w:val="14a"/>
    <w:uiPriority w:val="99"/>
    <w:qFormat/>
    <w:rsid w:val="00650B00"/>
    <w:pPr>
      <w:keepNext/>
      <w:widowControl/>
      <w:snapToGrid/>
      <w:ind w:left="0" w:firstLine="0"/>
    </w:pPr>
    <w:rPr>
      <w:sz w:val="24"/>
    </w:rPr>
  </w:style>
  <w:style w:type="paragraph" w:customStyle="1" w:styleId="664">
    <w:name w:val="Заголовок 66"/>
    <w:uiPriority w:val="99"/>
    <w:qFormat/>
    <w:rsid w:val="00650B00"/>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2"/>
    <w:next w:val="a2"/>
    <w:uiPriority w:val="99"/>
    <w:qFormat/>
    <w:rsid w:val="00650B00"/>
    <w:pPr>
      <w:widowControl/>
      <w:snapToGrid/>
      <w:spacing w:before="0" w:after="0"/>
    </w:pPr>
    <w:rPr>
      <w:rFonts w:ascii="Calibri" w:eastAsia="Times New Roman" w:hAnsi="Calibri"/>
      <w:i/>
      <w:iCs/>
      <w:color w:val="000000"/>
      <w:szCs w:val="24"/>
    </w:rPr>
  </w:style>
  <w:style w:type="paragraph" w:customStyle="1" w:styleId="5f7">
    <w:name w:val="Выделенная цитата5"/>
    <w:basedOn w:val="a2"/>
    <w:next w:val="a2"/>
    <w:uiPriority w:val="99"/>
    <w:qFormat/>
    <w:rsid w:val="00650B00"/>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TML50">
    <w:name w:val="Стандартный HTML5"/>
    <w:basedOn w:val="a2"/>
    <w:uiPriority w:val="99"/>
    <w:qFormat/>
    <w:rsid w:val="00650B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3ffe">
    <w:name w:val="Основной текст с отступом Знак3"/>
    <w:uiPriority w:val="99"/>
    <w:qFormat/>
    <w:rsid w:val="00650B00"/>
    <w:rPr>
      <w:sz w:val="24"/>
    </w:rPr>
  </w:style>
  <w:style w:type="character" w:customStyle="1" w:styleId="6f7">
    <w:name w:val="Слабое выделение6"/>
    <w:uiPriority w:val="99"/>
    <w:rsid w:val="00650B00"/>
    <w:rPr>
      <w:i/>
      <w:color w:val="808080"/>
    </w:rPr>
  </w:style>
  <w:style w:type="character" w:customStyle="1" w:styleId="21f7">
    <w:name w:val="Знак21"/>
    <w:uiPriority w:val="99"/>
    <w:rsid w:val="00650B00"/>
    <w:rPr>
      <w:sz w:val="24"/>
      <w:lang w:val="ru-RU" w:eastAsia="en-US"/>
    </w:rPr>
  </w:style>
  <w:style w:type="character" w:customStyle="1" w:styleId="5f8">
    <w:name w:val="Основной шрифт абзаца5"/>
    <w:uiPriority w:val="99"/>
    <w:rsid w:val="00650B00"/>
  </w:style>
  <w:style w:type="character" w:customStyle="1" w:styleId="5f9">
    <w:name w:val="Замещающий текст5"/>
    <w:uiPriority w:val="99"/>
    <w:rsid w:val="00650B00"/>
    <w:rPr>
      <w:color w:val="808080"/>
    </w:rPr>
  </w:style>
  <w:style w:type="character" w:customStyle="1" w:styleId="6f8">
    <w:name w:val="Сильное выделение6"/>
    <w:uiPriority w:val="99"/>
    <w:rsid w:val="00650B00"/>
    <w:rPr>
      <w:b/>
    </w:rPr>
  </w:style>
  <w:style w:type="character" w:customStyle="1" w:styleId="4fd">
    <w:name w:val="Основной текст с отступом Знак4"/>
    <w:uiPriority w:val="99"/>
    <w:semiHidden/>
    <w:rsid w:val="00650B00"/>
    <w:rPr>
      <w:sz w:val="24"/>
    </w:rPr>
  </w:style>
  <w:style w:type="character" w:customStyle="1" w:styleId="2013">
    <w:name w:val="Знак Знак2013"/>
    <w:uiPriority w:val="99"/>
    <w:rsid w:val="00650B00"/>
    <w:rPr>
      <w:rFonts w:ascii="Arial" w:hAnsi="Arial"/>
      <w:sz w:val="22"/>
    </w:rPr>
  </w:style>
  <w:style w:type="paragraph" w:customStyle="1" w:styleId="9d">
    <w:name w:val="Абзац списка9"/>
    <w:basedOn w:val="a2"/>
    <w:uiPriority w:val="99"/>
    <w:qFormat/>
    <w:rsid w:val="00650B00"/>
    <w:pPr>
      <w:widowControl/>
      <w:snapToGrid/>
      <w:spacing w:before="0" w:after="200" w:line="276" w:lineRule="auto"/>
      <w:ind w:left="720"/>
    </w:pPr>
    <w:rPr>
      <w:rFonts w:ascii="Calibri" w:eastAsia="Times New Roman" w:hAnsi="Calibri"/>
      <w:sz w:val="22"/>
      <w:szCs w:val="22"/>
      <w:lang w:eastAsia="en-US"/>
    </w:rPr>
  </w:style>
  <w:style w:type="paragraph" w:customStyle="1" w:styleId="15b">
    <w:name w:val="Обычный15"/>
    <w:uiPriority w:val="99"/>
    <w:qFormat/>
    <w:rsid w:val="00650B00"/>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4">
    <w:name w:val="Основной текст 28"/>
    <w:basedOn w:val="a2"/>
    <w:uiPriority w:val="99"/>
    <w:qFormat/>
    <w:rsid w:val="00650B00"/>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94">
    <w:name w:val="Заголовок 39"/>
    <w:basedOn w:val="15b"/>
    <w:next w:val="15b"/>
    <w:uiPriority w:val="99"/>
    <w:qFormat/>
    <w:rsid w:val="00650B00"/>
    <w:pPr>
      <w:keepNext/>
      <w:widowControl/>
      <w:snapToGrid/>
      <w:ind w:left="0" w:firstLine="0"/>
      <w:outlineLvl w:val="2"/>
    </w:pPr>
    <w:rPr>
      <w:sz w:val="24"/>
    </w:rPr>
  </w:style>
  <w:style w:type="paragraph" w:customStyle="1" w:styleId="9e">
    <w:name w:val="Основной текст9"/>
    <w:basedOn w:val="15b"/>
    <w:uiPriority w:val="99"/>
    <w:qFormat/>
    <w:rsid w:val="00650B00"/>
    <w:pPr>
      <w:widowControl/>
      <w:snapToGrid/>
      <w:spacing w:line="360" w:lineRule="auto"/>
      <w:ind w:left="0" w:firstLine="0"/>
    </w:pPr>
    <w:rPr>
      <w:sz w:val="24"/>
    </w:rPr>
  </w:style>
  <w:style w:type="paragraph" w:customStyle="1" w:styleId="285">
    <w:name w:val="Заголовок 28"/>
    <w:basedOn w:val="a2"/>
    <w:next w:val="a2"/>
    <w:uiPriority w:val="99"/>
    <w:qFormat/>
    <w:rsid w:val="00650B00"/>
    <w:pPr>
      <w:keepNext/>
      <w:snapToGrid/>
      <w:spacing w:before="0" w:after="0"/>
      <w:jc w:val="center"/>
    </w:pPr>
    <w:rPr>
      <w:rFonts w:eastAsia="Times New Roman"/>
      <w:b/>
      <w:sz w:val="26"/>
    </w:rPr>
  </w:style>
  <w:style w:type="paragraph" w:customStyle="1" w:styleId="7f3">
    <w:name w:val="Цитата7"/>
    <w:basedOn w:val="a2"/>
    <w:uiPriority w:val="99"/>
    <w:qFormat/>
    <w:rsid w:val="00650B0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8c">
    <w:name w:val="Текст8"/>
    <w:basedOn w:val="a2"/>
    <w:uiPriority w:val="99"/>
    <w:qFormat/>
    <w:rsid w:val="00650B00"/>
    <w:pPr>
      <w:widowControl/>
      <w:snapToGrid/>
      <w:spacing w:before="0" w:after="0"/>
    </w:pPr>
    <w:rPr>
      <w:rFonts w:ascii="Courier New" w:eastAsia="Times New Roman" w:hAnsi="Courier New"/>
      <w:sz w:val="20"/>
    </w:rPr>
  </w:style>
  <w:style w:type="paragraph" w:customStyle="1" w:styleId="385">
    <w:name w:val="Основной текст 38"/>
    <w:basedOn w:val="15b"/>
    <w:uiPriority w:val="99"/>
    <w:qFormat/>
    <w:rsid w:val="00650B00"/>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650B00"/>
    <w:pPr>
      <w:widowControl/>
      <w:overflowPunct w:val="0"/>
      <w:autoSpaceDE w:val="0"/>
      <w:snapToGrid/>
      <w:spacing w:before="0" w:after="0"/>
      <w:ind w:firstLine="567"/>
      <w:jc w:val="both"/>
    </w:pPr>
    <w:rPr>
      <w:rFonts w:eastAsia="Times New Roman"/>
      <w:sz w:val="20"/>
      <w:lang w:eastAsia="ar-SA"/>
    </w:rPr>
  </w:style>
  <w:style w:type="paragraph" w:customStyle="1" w:styleId="386">
    <w:name w:val="Основной текст с отступом 38"/>
    <w:basedOn w:val="a2"/>
    <w:uiPriority w:val="99"/>
    <w:qFormat/>
    <w:rsid w:val="00650B00"/>
    <w:pPr>
      <w:widowControl/>
      <w:snapToGrid/>
      <w:spacing w:before="0" w:after="0" w:line="360" w:lineRule="auto"/>
      <w:ind w:firstLine="709"/>
      <w:jc w:val="both"/>
    </w:pPr>
    <w:rPr>
      <w:rFonts w:eastAsia="Times New Roman"/>
      <w:sz w:val="28"/>
    </w:rPr>
  </w:style>
  <w:style w:type="paragraph" w:customStyle="1" w:styleId="6f9">
    <w:name w:val="Верхний колонтитул6"/>
    <w:basedOn w:val="a2"/>
    <w:uiPriority w:val="99"/>
    <w:qFormat/>
    <w:rsid w:val="00650B00"/>
    <w:pPr>
      <w:widowControl/>
      <w:tabs>
        <w:tab w:val="center" w:pos="4153"/>
        <w:tab w:val="right" w:pos="8306"/>
      </w:tabs>
      <w:snapToGrid/>
      <w:spacing w:before="0" w:after="0"/>
    </w:pPr>
    <w:rPr>
      <w:rFonts w:ascii="Arial" w:eastAsia="Times New Roman" w:hAnsi="Arial"/>
    </w:rPr>
  </w:style>
  <w:style w:type="paragraph" w:customStyle="1" w:styleId="7f4">
    <w:name w:val="Без интервала7"/>
    <w:uiPriority w:val="99"/>
    <w:qFormat/>
    <w:rsid w:val="00650B00"/>
    <w:pPr>
      <w:spacing w:after="0" w:line="240" w:lineRule="auto"/>
    </w:pPr>
    <w:rPr>
      <w:rFonts w:ascii="Times New Roman" w:eastAsia="Times New Roman" w:hAnsi="Times New Roman" w:cs="Times New Roman"/>
      <w:sz w:val="24"/>
      <w:szCs w:val="24"/>
    </w:rPr>
  </w:style>
  <w:style w:type="paragraph" w:customStyle="1" w:styleId="49a">
    <w:name w:val="Заголовок 49"/>
    <w:basedOn w:val="15b"/>
    <w:next w:val="15b"/>
    <w:uiPriority w:val="99"/>
    <w:qFormat/>
    <w:rsid w:val="00650B00"/>
    <w:pPr>
      <w:keepNext/>
      <w:widowControl/>
      <w:snapToGrid/>
      <w:ind w:left="0" w:firstLine="0"/>
    </w:pPr>
    <w:rPr>
      <w:sz w:val="24"/>
    </w:rPr>
  </w:style>
  <w:style w:type="paragraph" w:customStyle="1" w:styleId="674">
    <w:name w:val="Заголовок 67"/>
    <w:uiPriority w:val="99"/>
    <w:qFormat/>
    <w:rsid w:val="00650B00"/>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2"/>
    <w:next w:val="a2"/>
    <w:uiPriority w:val="99"/>
    <w:qFormat/>
    <w:rsid w:val="00650B00"/>
    <w:pPr>
      <w:widowControl/>
      <w:snapToGrid/>
      <w:spacing w:before="0" w:after="0"/>
    </w:pPr>
    <w:rPr>
      <w:rFonts w:ascii="Calibri" w:eastAsia="Times New Roman" w:hAnsi="Calibri"/>
      <w:i/>
      <w:iCs/>
      <w:color w:val="000000"/>
      <w:szCs w:val="24"/>
    </w:rPr>
  </w:style>
  <w:style w:type="paragraph" w:customStyle="1" w:styleId="6fa">
    <w:name w:val="Выделенная цитата6"/>
    <w:basedOn w:val="a2"/>
    <w:next w:val="a2"/>
    <w:uiPriority w:val="99"/>
    <w:qFormat/>
    <w:rsid w:val="00650B00"/>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TML60">
    <w:name w:val="Стандартный HTML6"/>
    <w:basedOn w:val="a2"/>
    <w:uiPriority w:val="99"/>
    <w:qFormat/>
    <w:rsid w:val="00650B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7f5">
    <w:name w:val="Слабое выделение7"/>
    <w:uiPriority w:val="99"/>
    <w:rsid w:val="00650B00"/>
    <w:rPr>
      <w:i/>
      <w:color w:val="808080"/>
    </w:rPr>
  </w:style>
  <w:style w:type="character" w:customStyle="1" w:styleId="6fb">
    <w:name w:val="Основной шрифт абзаца6"/>
    <w:uiPriority w:val="99"/>
    <w:rsid w:val="00650B00"/>
  </w:style>
  <w:style w:type="character" w:customStyle="1" w:styleId="6fc">
    <w:name w:val="Замещающий текст6"/>
    <w:uiPriority w:val="99"/>
    <w:rsid w:val="00650B00"/>
    <w:rPr>
      <w:color w:val="808080"/>
    </w:rPr>
  </w:style>
  <w:style w:type="character" w:customStyle="1" w:styleId="7f6">
    <w:name w:val="Сильное выделение7"/>
    <w:uiPriority w:val="99"/>
    <w:rsid w:val="00650B00"/>
    <w:rPr>
      <w:b/>
    </w:rPr>
  </w:style>
  <w:style w:type="character" w:customStyle="1" w:styleId="b-sharetext">
    <w:name w:val="b-share__text"/>
    <w:basedOn w:val="a3"/>
    <w:uiPriority w:val="99"/>
    <w:rsid w:val="00650B00"/>
    <w:rPr>
      <w:rFonts w:cs="Times New Roman"/>
    </w:rPr>
  </w:style>
  <w:style w:type="character" w:customStyle="1" w:styleId="2017">
    <w:name w:val="Знак Знак2017"/>
    <w:uiPriority w:val="99"/>
    <w:rsid w:val="00650B00"/>
    <w:rPr>
      <w:rFonts w:ascii="Arial" w:hAnsi="Arial"/>
      <w:sz w:val="22"/>
    </w:rPr>
  </w:style>
  <w:style w:type="paragraph" w:customStyle="1" w:styleId="10f0">
    <w:name w:val="Абзац списка10"/>
    <w:basedOn w:val="a2"/>
    <w:uiPriority w:val="99"/>
    <w:qFormat/>
    <w:rsid w:val="00650B00"/>
    <w:pPr>
      <w:widowControl/>
      <w:snapToGrid/>
      <w:spacing w:before="0" w:after="200" w:line="276" w:lineRule="auto"/>
      <w:ind w:left="720"/>
    </w:pPr>
    <w:rPr>
      <w:rFonts w:ascii="Calibri" w:eastAsia="Times New Roman" w:hAnsi="Calibri"/>
      <w:sz w:val="22"/>
      <w:szCs w:val="22"/>
      <w:lang w:eastAsia="en-US"/>
    </w:rPr>
  </w:style>
  <w:style w:type="paragraph" w:customStyle="1" w:styleId="16b">
    <w:name w:val="Обычный16"/>
    <w:uiPriority w:val="99"/>
    <w:qFormat/>
    <w:rsid w:val="00650B00"/>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94">
    <w:name w:val="Основной текст 29"/>
    <w:basedOn w:val="a2"/>
    <w:uiPriority w:val="99"/>
    <w:qFormat/>
    <w:rsid w:val="00650B00"/>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101">
    <w:name w:val="Заголовок 310"/>
    <w:basedOn w:val="16b"/>
    <w:next w:val="16b"/>
    <w:uiPriority w:val="99"/>
    <w:qFormat/>
    <w:rsid w:val="00650B00"/>
    <w:pPr>
      <w:keepNext/>
      <w:widowControl/>
      <w:snapToGrid/>
      <w:ind w:left="0" w:firstLine="0"/>
      <w:outlineLvl w:val="2"/>
    </w:pPr>
    <w:rPr>
      <w:sz w:val="24"/>
    </w:rPr>
  </w:style>
  <w:style w:type="paragraph" w:customStyle="1" w:styleId="10f1">
    <w:name w:val="Основной текст10"/>
    <w:basedOn w:val="16b"/>
    <w:uiPriority w:val="99"/>
    <w:qFormat/>
    <w:rsid w:val="00650B00"/>
    <w:pPr>
      <w:widowControl/>
      <w:snapToGrid/>
      <w:spacing w:line="360" w:lineRule="auto"/>
      <w:ind w:left="0" w:firstLine="0"/>
    </w:pPr>
    <w:rPr>
      <w:sz w:val="24"/>
    </w:rPr>
  </w:style>
  <w:style w:type="paragraph" w:customStyle="1" w:styleId="295">
    <w:name w:val="Заголовок 29"/>
    <w:basedOn w:val="a2"/>
    <w:next w:val="a2"/>
    <w:uiPriority w:val="99"/>
    <w:qFormat/>
    <w:rsid w:val="00650B00"/>
    <w:pPr>
      <w:keepNext/>
      <w:snapToGrid/>
      <w:spacing w:before="0" w:after="0"/>
      <w:jc w:val="center"/>
    </w:pPr>
    <w:rPr>
      <w:rFonts w:eastAsia="Times New Roman"/>
      <w:b/>
      <w:sz w:val="26"/>
    </w:rPr>
  </w:style>
  <w:style w:type="paragraph" w:customStyle="1" w:styleId="8d">
    <w:name w:val="Цитата8"/>
    <w:basedOn w:val="a2"/>
    <w:uiPriority w:val="99"/>
    <w:qFormat/>
    <w:rsid w:val="00650B0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9f">
    <w:name w:val="Текст9"/>
    <w:basedOn w:val="a2"/>
    <w:uiPriority w:val="99"/>
    <w:qFormat/>
    <w:rsid w:val="00650B00"/>
    <w:pPr>
      <w:widowControl/>
      <w:snapToGrid/>
      <w:spacing w:before="0" w:after="0"/>
    </w:pPr>
    <w:rPr>
      <w:rFonts w:ascii="Courier New" w:eastAsia="Times New Roman" w:hAnsi="Courier New"/>
      <w:sz w:val="20"/>
    </w:rPr>
  </w:style>
  <w:style w:type="paragraph" w:customStyle="1" w:styleId="395">
    <w:name w:val="Основной текст 39"/>
    <w:basedOn w:val="16b"/>
    <w:uiPriority w:val="99"/>
    <w:qFormat/>
    <w:rsid w:val="00650B00"/>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650B00"/>
    <w:pPr>
      <w:widowControl/>
      <w:overflowPunct w:val="0"/>
      <w:autoSpaceDE w:val="0"/>
      <w:snapToGrid/>
      <w:spacing w:before="0" w:after="0"/>
      <w:ind w:firstLine="567"/>
      <w:jc w:val="both"/>
    </w:pPr>
    <w:rPr>
      <w:rFonts w:eastAsia="Times New Roman"/>
      <w:sz w:val="20"/>
      <w:lang w:eastAsia="ar-SA"/>
    </w:rPr>
  </w:style>
  <w:style w:type="paragraph" w:customStyle="1" w:styleId="396">
    <w:name w:val="Основной текст с отступом 39"/>
    <w:basedOn w:val="a2"/>
    <w:uiPriority w:val="99"/>
    <w:qFormat/>
    <w:rsid w:val="00650B00"/>
    <w:pPr>
      <w:widowControl/>
      <w:snapToGrid/>
      <w:spacing w:before="0" w:after="0" w:line="360" w:lineRule="auto"/>
      <w:ind w:firstLine="709"/>
      <w:jc w:val="both"/>
    </w:pPr>
    <w:rPr>
      <w:rFonts w:eastAsia="Times New Roman"/>
      <w:sz w:val="28"/>
    </w:rPr>
  </w:style>
  <w:style w:type="paragraph" w:customStyle="1" w:styleId="7f7">
    <w:name w:val="Верхний колонтитул7"/>
    <w:basedOn w:val="a2"/>
    <w:uiPriority w:val="99"/>
    <w:qFormat/>
    <w:rsid w:val="00650B00"/>
    <w:pPr>
      <w:widowControl/>
      <w:tabs>
        <w:tab w:val="center" w:pos="4153"/>
        <w:tab w:val="right" w:pos="8306"/>
      </w:tabs>
      <w:snapToGrid/>
      <w:spacing w:before="0" w:after="0"/>
    </w:pPr>
    <w:rPr>
      <w:rFonts w:ascii="Arial" w:eastAsia="Times New Roman" w:hAnsi="Arial"/>
    </w:rPr>
  </w:style>
  <w:style w:type="paragraph" w:customStyle="1" w:styleId="8e">
    <w:name w:val="Без интервала8"/>
    <w:uiPriority w:val="99"/>
    <w:qFormat/>
    <w:rsid w:val="00650B00"/>
    <w:pPr>
      <w:spacing w:after="0" w:line="240" w:lineRule="auto"/>
    </w:pPr>
    <w:rPr>
      <w:rFonts w:ascii="Times New Roman" w:eastAsia="Times New Roman" w:hAnsi="Times New Roman" w:cs="Times New Roman"/>
      <w:sz w:val="24"/>
      <w:szCs w:val="24"/>
    </w:rPr>
  </w:style>
  <w:style w:type="paragraph" w:customStyle="1" w:styleId="4101">
    <w:name w:val="Заголовок 410"/>
    <w:basedOn w:val="16b"/>
    <w:next w:val="16b"/>
    <w:uiPriority w:val="99"/>
    <w:qFormat/>
    <w:rsid w:val="00650B00"/>
    <w:pPr>
      <w:keepNext/>
      <w:widowControl/>
      <w:snapToGrid/>
      <w:ind w:left="0" w:firstLine="0"/>
    </w:pPr>
    <w:rPr>
      <w:sz w:val="24"/>
    </w:rPr>
  </w:style>
  <w:style w:type="paragraph" w:customStyle="1" w:styleId="684">
    <w:name w:val="Заголовок 68"/>
    <w:uiPriority w:val="99"/>
    <w:qFormat/>
    <w:rsid w:val="00650B00"/>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78">
    <w:name w:val="Цитата 27"/>
    <w:basedOn w:val="a2"/>
    <w:next w:val="a2"/>
    <w:uiPriority w:val="99"/>
    <w:qFormat/>
    <w:rsid w:val="00650B00"/>
    <w:pPr>
      <w:widowControl/>
      <w:snapToGrid/>
      <w:spacing w:before="0" w:after="0"/>
    </w:pPr>
    <w:rPr>
      <w:rFonts w:ascii="Calibri" w:eastAsia="Times New Roman" w:hAnsi="Calibri"/>
      <w:i/>
      <w:iCs/>
      <w:color w:val="000000"/>
      <w:szCs w:val="24"/>
    </w:rPr>
  </w:style>
  <w:style w:type="paragraph" w:customStyle="1" w:styleId="7f8">
    <w:name w:val="Выделенная цитата7"/>
    <w:basedOn w:val="a2"/>
    <w:next w:val="a2"/>
    <w:uiPriority w:val="99"/>
    <w:qFormat/>
    <w:rsid w:val="00650B00"/>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eading33">
    <w:name w:val="Heading 33"/>
    <w:uiPriority w:val="99"/>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93">
    <w:name w:val="Heading 93"/>
    <w:uiPriority w:val="99"/>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4">
    <w:name w:val="Heading 14"/>
    <w:uiPriority w:val="99"/>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3">
    <w:name w:val="Heading 63"/>
    <w:uiPriority w:val="99"/>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3">
    <w:name w:val="Heading 73"/>
    <w:uiPriority w:val="99"/>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3">
    <w:name w:val="Heading 23"/>
    <w:uiPriority w:val="99"/>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3">
    <w:name w:val="Heading 53"/>
    <w:uiPriority w:val="99"/>
    <w:rsid w:val="00650B0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TML70">
    <w:name w:val="Стандартный HTML7"/>
    <w:basedOn w:val="a2"/>
    <w:uiPriority w:val="99"/>
    <w:qFormat/>
    <w:rsid w:val="00650B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8f">
    <w:name w:val="Слабое выделение8"/>
    <w:uiPriority w:val="99"/>
    <w:rsid w:val="00650B00"/>
    <w:rPr>
      <w:i/>
      <w:color w:val="808080"/>
    </w:rPr>
  </w:style>
  <w:style w:type="character" w:customStyle="1" w:styleId="7f9">
    <w:name w:val="Основной шрифт абзаца7"/>
    <w:uiPriority w:val="99"/>
    <w:rsid w:val="00650B00"/>
  </w:style>
  <w:style w:type="character" w:customStyle="1" w:styleId="7fa">
    <w:name w:val="Замещающий текст7"/>
    <w:uiPriority w:val="99"/>
    <w:rsid w:val="00650B00"/>
    <w:rPr>
      <w:color w:val="808080"/>
    </w:rPr>
  </w:style>
  <w:style w:type="character" w:customStyle="1" w:styleId="8f0">
    <w:name w:val="Сильное выделение8"/>
    <w:uiPriority w:val="99"/>
    <w:rsid w:val="00650B00"/>
    <w:rPr>
      <w:b/>
    </w:rPr>
  </w:style>
  <w:style w:type="paragraph" w:customStyle="1" w:styleId="Heading43">
    <w:name w:val="Heading 43"/>
    <w:basedOn w:val="a2"/>
    <w:next w:val="a2"/>
    <w:uiPriority w:val="99"/>
    <w:rsid w:val="00650B00"/>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Heading82">
    <w:name w:val="Heading 82"/>
    <w:basedOn w:val="a2"/>
    <w:next w:val="a2"/>
    <w:uiPriority w:val="99"/>
    <w:rsid w:val="00650B00"/>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Caption2">
    <w:name w:val="Caption2"/>
    <w:basedOn w:val="a2"/>
    <w:uiPriority w:val="99"/>
    <w:rsid w:val="00650B00"/>
    <w:pPr>
      <w:widowControl/>
      <w:suppressLineNumbers/>
      <w:snapToGrid/>
      <w:spacing w:before="120" w:after="120"/>
    </w:pPr>
    <w:rPr>
      <w:rFonts w:eastAsia="Times New Roman" w:cs="FreeSans"/>
      <w:i/>
      <w:iCs/>
      <w:color w:val="00000A"/>
      <w:szCs w:val="24"/>
    </w:rPr>
  </w:style>
  <w:style w:type="paragraph" w:customStyle="1" w:styleId="Footer2">
    <w:name w:val="Footer2"/>
    <w:basedOn w:val="a2"/>
    <w:uiPriority w:val="99"/>
    <w:rsid w:val="00650B00"/>
    <w:pPr>
      <w:widowControl/>
      <w:tabs>
        <w:tab w:val="center" w:pos="4677"/>
        <w:tab w:val="right" w:pos="9355"/>
      </w:tabs>
      <w:snapToGrid/>
      <w:spacing w:before="0" w:after="0"/>
    </w:pPr>
    <w:rPr>
      <w:rFonts w:eastAsia="Times New Roman"/>
      <w:color w:val="00000A"/>
      <w:szCs w:val="24"/>
    </w:rPr>
  </w:style>
  <w:style w:type="paragraph" w:customStyle="1" w:styleId="Header3">
    <w:name w:val="Header3"/>
    <w:basedOn w:val="a2"/>
    <w:uiPriority w:val="99"/>
    <w:rsid w:val="00650B00"/>
    <w:pPr>
      <w:widowControl/>
      <w:tabs>
        <w:tab w:val="center" w:pos="4677"/>
        <w:tab w:val="right" w:pos="9355"/>
      </w:tabs>
      <w:snapToGrid/>
      <w:spacing w:before="0" w:after="0"/>
    </w:pPr>
    <w:rPr>
      <w:rFonts w:eastAsia="Times New Roman"/>
      <w:color w:val="00000A"/>
      <w:szCs w:val="24"/>
    </w:rPr>
  </w:style>
  <w:style w:type="paragraph" w:customStyle="1" w:styleId="TOC12">
    <w:name w:val="TOC 12"/>
    <w:basedOn w:val="a2"/>
    <w:uiPriority w:val="99"/>
    <w:rsid w:val="00650B00"/>
    <w:pPr>
      <w:widowControl/>
      <w:tabs>
        <w:tab w:val="right" w:leader="dot" w:pos="10195"/>
      </w:tabs>
      <w:snapToGrid/>
      <w:spacing w:before="0" w:after="0"/>
    </w:pPr>
    <w:rPr>
      <w:rFonts w:eastAsia="Times New Roman"/>
      <w:color w:val="00000A"/>
      <w:szCs w:val="24"/>
    </w:rPr>
  </w:style>
  <w:style w:type="paragraph" w:customStyle="1" w:styleId="TOC22">
    <w:name w:val="TOC 22"/>
    <w:basedOn w:val="a2"/>
    <w:uiPriority w:val="99"/>
    <w:rsid w:val="00650B00"/>
    <w:pPr>
      <w:widowControl/>
      <w:snapToGrid/>
      <w:spacing w:before="0" w:after="0"/>
      <w:ind w:left="238"/>
    </w:pPr>
    <w:rPr>
      <w:rFonts w:eastAsia="Times New Roman"/>
      <w:color w:val="00000A"/>
      <w:szCs w:val="24"/>
    </w:rPr>
  </w:style>
  <w:style w:type="paragraph" w:customStyle="1" w:styleId="TOC32">
    <w:name w:val="TOC 32"/>
    <w:basedOn w:val="a2"/>
    <w:uiPriority w:val="99"/>
    <w:rsid w:val="00650B00"/>
    <w:pPr>
      <w:widowControl/>
      <w:snapToGrid/>
      <w:spacing w:before="0" w:after="0"/>
      <w:ind w:left="480"/>
    </w:pPr>
    <w:rPr>
      <w:rFonts w:eastAsia="Times New Roman"/>
      <w:color w:val="00000A"/>
      <w:szCs w:val="24"/>
    </w:rPr>
  </w:style>
  <w:style w:type="paragraph" w:customStyle="1" w:styleId="TOC42">
    <w:name w:val="TOC 42"/>
    <w:basedOn w:val="a2"/>
    <w:uiPriority w:val="99"/>
    <w:rsid w:val="00650B00"/>
    <w:pPr>
      <w:tabs>
        <w:tab w:val="left" w:pos="502"/>
        <w:tab w:val="left" w:pos="3330"/>
      </w:tabs>
      <w:snapToGrid/>
      <w:spacing w:before="0" w:after="0"/>
      <w:ind w:left="502" w:hanging="720"/>
    </w:pPr>
    <w:rPr>
      <w:color w:val="00000A"/>
      <w:szCs w:val="24"/>
    </w:rPr>
  </w:style>
  <w:style w:type="paragraph" w:customStyle="1" w:styleId="TOC52">
    <w:name w:val="TOC 52"/>
    <w:basedOn w:val="a2"/>
    <w:uiPriority w:val="99"/>
    <w:rsid w:val="00650B00"/>
    <w:pPr>
      <w:widowControl/>
      <w:snapToGrid/>
      <w:spacing w:before="0" w:line="276" w:lineRule="auto"/>
      <w:ind w:left="880"/>
    </w:pPr>
    <w:rPr>
      <w:rFonts w:ascii="Calibri" w:eastAsia="Times New Roman" w:hAnsi="Calibri"/>
      <w:color w:val="00000A"/>
      <w:sz w:val="22"/>
      <w:szCs w:val="22"/>
    </w:rPr>
  </w:style>
  <w:style w:type="paragraph" w:customStyle="1" w:styleId="TOC62">
    <w:name w:val="TOC 62"/>
    <w:basedOn w:val="a2"/>
    <w:uiPriority w:val="99"/>
    <w:rsid w:val="00650B00"/>
    <w:pPr>
      <w:widowControl/>
      <w:snapToGrid/>
      <w:spacing w:before="0" w:line="276" w:lineRule="auto"/>
      <w:ind w:left="1100"/>
    </w:pPr>
    <w:rPr>
      <w:rFonts w:ascii="Calibri" w:eastAsia="Times New Roman" w:hAnsi="Calibri"/>
      <w:color w:val="00000A"/>
      <w:sz w:val="22"/>
      <w:szCs w:val="22"/>
    </w:rPr>
  </w:style>
  <w:style w:type="paragraph" w:customStyle="1" w:styleId="TOC72">
    <w:name w:val="TOC 72"/>
    <w:basedOn w:val="a2"/>
    <w:uiPriority w:val="99"/>
    <w:rsid w:val="00650B00"/>
    <w:pPr>
      <w:widowControl/>
      <w:snapToGrid/>
      <w:spacing w:before="0" w:line="276" w:lineRule="auto"/>
      <w:ind w:left="1320"/>
    </w:pPr>
    <w:rPr>
      <w:rFonts w:ascii="Calibri" w:eastAsia="Times New Roman" w:hAnsi="Calibri"/>
      <w:color w:val="00000A"/>
      <w:sz w:val="22"/>
      <w:szCs w:val="22"/>
    </w:rPr>
  </w:style>
  <w:style w:type="paragraph" w:customStyle="1" w:styleId="TOC82">
    <w:name w:val="TOC 82"/>
    <w:basedOn w:val="a2"/>
    <w:uiPriority w:val="99"/>
    <w:rsid w:val="00650B00"/>
    <w:pPr>
      <w:widowControl/>
      <w:snapToGrid/>
      <w:spacing w:before="0" w:line="276" w:lineRule="auto"/>
      <w:ind w:left="1540"/>
    </w:pPr>
    <w:rPr>
      <w:rFonts w:ascii="Calibri" w:eastAsia="Times New Roman" w:hAnsi="Calibri"/>
      <w:color w:val="00000A"/>
      <w:sz w:val="22"/>
      <w:szCs w:val="22"/>
    </w:rPr>
  </w:style>
  <w:style w:type="paragraph" w:customStyle="1" w:styleId="TOC92">
    <w:name w:val="TOC 92"/>
    <w:basedOn w:val="a2"/>
    <w:uiPriority w:val="99"/>
    <w:rsid w:val="00650B00"/>
    <w:pPr>
      <w:widowControl/>
      <w:snapToGrid/>
      <w:spacing w:before="0" w:line="276" w:lineRule="auto"/>
      <w:ind w:left="1760"/>
    </w:pPr>
    <w:rPr>
      <w:rFonts w:ascii="Calibri" w:eastAsia="Times New Roman" w:hAnsi="Calibri"/>
      <w:color w:val="00000A"/>
      <w:sz w:val="22"/>
      <w:szCs w:val="22"/>
    </w:rPr>
  </w:style>
  <w:style w:type="character" w:customStyle="1" w:styleId="3fff">
    <w:name w:val="Текст сноски Знак3"/>
    <w:basedOn w:val="a3"/>
    <w:uiPriority w:val="99"/>
    <w:rsid w:val="00650B00"/>
    <w:rPr>
      <w:rFonts w:cs="Times New Roman"/>
    </w:rPr>
  </w:style>
  <w:style w:type="paragraph" w:customStyle="1" w:styleId="4fe">
    <w:name w:val="Заголовок оглавления4"/>
    <w:basedOn w:val="10"/>
    <w:next w:val="a2"/>
    <w:uiPriority w:val="99"/>
    <w:qFormat/>
    <w:rsid w:val="00650B00"/>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eastAsia="Times New Roman" w:hAnsi="Cambria" w:cs="Arial"/>
      <w:b/>
      <w:bCs/>
      <w:caps/>
      <w:color w:val="365F91"/>
      <w:kern w:val="32"/>
      <w:sz w:val="28"/>
      <w:szCs w:val="28"/>
    </w:rPr>
  </w:style>
  <w:style w:type="character" w:customStyle="1" w:styleId="3fff0">
    <w:name w:val="Слабая ссылка3"/>
    <w:uiPriority w:val="99"/>
    <w:rsid w:val="00650B00"/>
    <w:rPr>
      <w:smallCaps/>
      <w:color w:val="C0504D"/>
      <w:u w:val="single"/>
    </w:rPr>
  </w:style>
  <w:style w:type="character" w:customStyle="1" w:styleId="3fff1">
    <w:name w:val="Сильная ссылка3"/>
    <w:uiPriority w:val="99"/>
    <w:rsid w:val="00650B00"/>
    <w:rPr>
      <w:b/>
      <w:smallCaps/>
      <w:color w:val="C0504D"/>
      <w:spacing w:val="5"/>
      <w:u w:val="single"/>
    </w:rPr>
  </w:style>
  <w:style w:type="character" w:customStyle="1" w:styleId="3fff2">
    <w:name w:val="Название книги3"/>
    <w:uiPriority w:val="99"/>
    <w:rsid w:val="00650B00"/>
    <w:rPr>
      <w:b/>
      <w:smallCaps/>
      <w:spacing w:val="5"/>
    </w:rPr>
  </w:style>
  <w:style w:type="character" w:customStyle="1" w:styleId="3940">
    <w:name w:val="Знак Знак394"/>
    <w:uiPriority w:val="99"/>
    <w:rsid w:val="00650B00"/>
    <w:rPr>
      <w:rFonts w:ascii="Arial" w:hAnsi="Arial"/>
      <w:b/>
      <w:sz w:val="26"/>
    </w:rPr>
  </w:style>
  <w:style w:type="character" w:customStyle="1" w:styleId="3840">
    <w:name w:val="Знак Знак384"/>
    <w:uiPriority w:val="99"/>
    <w:rsid w:val="00650B00"/>
    <w:rPr>
      <w:b/>
      <w:sz w:val="28"/>
    </w:rPr>
  </w:style>
  <w:style w:type="character" w:customStyle="1" w:styleId="3740">
    <w:name w:val="Знак Знак374"/>
    <w:uiPriority w:val="99"/>
    <w:rsid w:val="00650B00"/>
    <w:rPr>
      <w:b/>
      <w:i/>
      <w:sz w:val="26"/>
    </w:rPr>
  </w:style>
  <w:style w:type="character" w:customStyle="1" w:styleId="3640">
    <w:name w:val="Знак Знак364"/>
    <w:uiPriority w:val="99"/>
    <w:rsid w:val="00650B00"/>
    <w:rPr>
      <w:b/>
      <w:sz w:val="22"/>
      <w:lang w:val="ru-RU" w:eastAsia="ru-RU"/>
    </w:rPr>
  </w:style>
  <w:style w:type="character" w:customStyle="1" w:styleId="3540">
    <w:name w:val="Знак Знак354"/>
    <w:uiPriority w:val="99"/>
    <w:rsid w:val="00650B00"/>
    <w:rPr>
      <w:sz w:val="24"/>
      <w:lang w:val="ru-RU" w:eastAsia="ru-RU"/>
    </w:rPr>
  </w:style>
  <w:style w:type="character" w:customStyle="1" w:styleId="3440">
    <w:name w:val="Знак Знак344"/>
    <w:uiPriority w:val="99"/>
    <w:rsid w:val="00650B00"/>
    <w:rPr>
      <w:rFonts w:ascii="Calibri" w:hAnsi="Calibri"/>
      <w:i/>
      <w:sz w:val="24"/>
      <w:lang w:eastAsia="en-US"/>
    </w:rPr>
  </w:style>
  <w:style w:type="character" w:customStyle="1" w:styleId="3240">
    <w:name w:val="Знак Знак324"/>
    <w:uiPriority w:val="99"/>
    <w:rsid w:val="00650B00"/>
    <w:rPr>
      <w:sz w:val="16"/>
    </w:rPr>
  </w:style>
  <w:style w:type="character" w:customStyle="1" w:styleId="3150">
    <w:name w:val="Знак Знак315"/>
    <w:uiPriority w:val="99"/>
    <w:rsid w:val="00650B00"/>
    <w:rPr>
      <w:sz w:val="24"/>
    </w:rPr>
  </w:style>
  <w:style w:type="paragraph" w:customStyle="1" w:styleId="11ff9">
    <w:name w:val="Знак Знак Знак Знак Знак Знак11"/>
    <w:basedOn w:val="a2"/>
    <w:uiPriority w:val="99"/>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3030">
    <w:name w:val="Знак Знак303"/>
    <w:uiPriority w:val="99"/>
    <w:rsid w:val="00650B00"/>
    <w:rPr>
      <w:sz w:val="24"/>
    </w:rPr>
  </w:style>
  <w:style w:type="character" w:customStyle="1" w:styleId="2940">
    <w:name w:val="Знак Знак294"/>
    <w:uiPriority w:val="99"/>
    <w:rsid w:val="00650B00"/>
    <w:rPr>
      <w:sz w:val="24"/>
    </w:rPr>
  </w:style>
  <w:style w:type="character" w:customStyle="1" w:styleId="714">
    <w:name w:val="Знак Знак714"/>
    <w:uiPriority w:val="99"/>
    <w:rsid w:val="00650B00"/>
    <w:rPr>
      <w:sz w:val="16"/>
      <w:lang w:val="ru-RU" w:eastAsia="ru-RU"/>
    </w:rPr>
  </w:style>
  <w:style w:type="character" w:customStyle="1" w:styleId="14100">
    <w:name w:val="Знак Знак1410"/>
    <w:uiPriority w:val="99"/>
    <w:locked/>
    <w:rsid w:val="00650B00"/>
    <w:rPr>
      <w:b/>
      <w:sz w:val="27"/>
      <w:lang w:val="ru-RU" w:eastAsia="ru-RU"/>
    </w:rPr>
  </w:style>
  <w:style w:type="character" w:customStyle="1" w:styleId="2840">
    <w:name w:val="Знак Знак284"/>
    <w:uiPriority w:val="99"/>
    <w:rsid w:val="00650B00"/>
    <w:rPr>
      <w:rFonts w:ascii="Tahoma" w:hAnsi="Tahoma"/>
    </w:rPr>
  </w:style>
  <w:style w:type="character" w:customStyle="1" w:styleId="2740">
    <w:name w:val="Знак Знак274"/>
    <w:uiPriority w:val="99"/>
    <w:rsid w:val="00650B00"/>
    <w:rPr>
      <w:sz w:val="24"/>
    </w:rPr>
  </w:style>
  <w:style w:type="character" w:customStyle="1" w:styleId="1010">
    <w:name w:val="Знак Знак1010"/>
    <w:uiPriority w:val="99"/>
    <w:locked/>
    <w:rsid w:val="00650B00"/>
    <w:rPr>
      <w:sz w:val="16"/>
      <w:lang w:val="ru-RU" w:eastAsia="ru-RU"/>
    </w:rPr>
  </w:style>
  <w:style w:type="character" w:customStyle="1" w:styleId="628">
    <w:name w:val="Знак Знак628"/>
    <w:uiPriority w:val="99"/>
    <w:rsid w:val="00650B00"/>
    <w:rPr>
      <w:rFonts w:ascii="Arial" w:hAnsi="Arial"/>
      <w:b/>
      <w:i/>
      <w:sz w:val="28"/>
      <w:lang w:val="ru-RU" w:eastAsia="en-US"/>
    </w:rPr>
  </w:style>
  <w:style w:type="character" w:customStyle="1" w:styleId="2140">
    <w:name w:val="Знак Знак214"/>
    <w:uiPriority w:val="99"/>
    <w:locked/>
    <w:rsid w:val="00650B00"/>
    <w:rPr>
      <w:sz w:val="24"/>
      <w:lang w:val="en-US"/>
    </w:rPr>
  </w:style>
  <w:style w:type="character" w:customStyle="1" w:styleId="1240">
    <w:name w:val="Знак Знак124"/>
    <w:uiPriority w:val="99"/>
    <w:rsid w:val="00650B00"/>
    <w:rPr>
      <w:sz w:val="16"/>
    </w:rPr>
  </w:style>
  <w:style w:type="character" w:customStyle="1" w:styleId="1360">
    <w:name w:val="Знак Знак136"/>
    <w:uiPriority w:val="99"/>
    <w:rsid w:val="00650B00"/>
    <w:rPr>
      <w:lang w:val="ru-RU" w:eastAsia="ru-RU"/>
    </w:rPr>
  </w:style>
  <w:style w:type="character" w:customStyle="1" w:styleId="1611">
    <w:name w:val="Знак Знак1611"/>
    <w:uiPriority w:val="99"/>
    <w:locked/>
    <w:rsid w:val="00650B00"/>
    <w:rPr>
      <w:b/>
      <w:caps/>
      <w:sz w:val="24"/>
      <w:lang w:val="ru-RU" w:eastAsia="ru-RU"/>
    </w:rPr>
  </w:style>
  <w:style w:type="character" w:customStyle="1" w:styleId="1161">
    <w:name w:val="Знак Знак116"/>
    <w:uiPriority w:val="99"/>
    <w:rsid w:val="00650B00"/>
    <w:rPr>
      <w:sz w:val="24"/>
    </w:rPr>
  </w:style>
  <w:style w:type="character" w:customStyle="1" w:styleId="13d">
    <w:name w:val="Знак Знак Знак13"/>
    <w:uiPriority w:val="99"/>
    <w:rsid w:val="00650B00"/>
    <w:rPr>
      <w:rFonts w:ascii="Times New Roman" w:hAnsi="Times New Roman"/>
      <w:b/>
      <w:caps/>
      <w:sz w:val="28"/>
    </w:rPr>
  </w:style>
  <w:style w:type="character" w:customStyle="1" w:styleId="25100">
    <w:name w:val="Знак Знак2510"/>
    <w:uiPriority w:val="99"/>
    <w:rsid w:val="00650B00"/>
    <w:rPr>
      <w:rFonts w:ascii="Times New Roman" w:hAnsi="Times New Roman"/>
      <w:b/>
      <w:sz w:val="28"/>
    </w:rPr>
  </w:style>
  <w:style w:type="character" w:customStyle="1" w:styleId="22100">
    <w:name w:val="Знак Знак2210"/>
    <w:uiPriority w:val="99"/>
    <w:rsid w:val="00650B00"/>
    <w:rPr>
      <w:rFonts w:ascii="Times New Roman" w:hAnsi="Times New Roman"/>
      <w:sz w:val="24"/>
    </w:rPr>
  </w:style>
  <w:style w:type="character" w:customStyle="1" w:styleId="19100">
    <w:name w:val="Знак Знак1910"/>
    <w:uiPriority w:val="99"/>
    <w:rsid w:val="00650B00"/>
    <w:rPr>
      <w:rFonts w:ascii="Times New Roman" w:hAnsi="Times New Roman"/>
      <w:sz w:val="16"/>
      <w:lang w:eastAsia="ru-RU"/>
    </w:rPr>
  </w:style>
  <w:style w:type="character" w:customStyle="1" w:styleId="1812">
    <w:name w:val="Знак Знак1812"/>
    <w:uiPriority w:val="99"/>
    <w:rsid w:val="00650B00"/>
    <w:rPr>
      <w:rFonts w:ascii="Courier New" w:hAnsi="Courier New"/>
    </w:rPr>
  </w:style>
  <w:style w:type="character" w:customStyle="1" w:styleId="17100">
    <w:name w:val="Знак Знак1710"/>
    <w:uiPriority w:val="99"/>
    <w:rsid w:val="00650B00"/>
    <w:rPr>
      <w:rFonts w:ascii="Times New Roman" w:hAnsi="Times New Roman"/>
      <w:sz w:val="24"/>
    </w:rPr>
  </w:style>
  <w:style w:type="character" w:customStyle="1" w:styleId="960">
    <w:name w:val="Знак Знак96"/>
    <w:link w:val="3fff3"/>
    <w:uiPriority w:val="99"/>
    <w:locked/>
    <w:rsid w:val="00650B00"/>
    <w:rPr>
      <w:rFonts w:ascii="PragmaticaCTT" w:hAnsi="PragmaticaCTT"/>
      <w:b/>
      <w:sz w:val="24"/>
    </w:rPr>
  </w:style>
  <w:style w:type="paragraph" w:customStyle="1" w:styleId="3fff3">
    <w:name w:val="Название3"/>
    <w:basedOn w:val="a2"/>
    <w:link w:val="960"/>
    <w:uiPriority w:val="99"/>
    <w:qFormat/>
    <w:rsid w:val="00650B00"/>
    <w:pPr>
      <w:widowControl/>
      <w:snapToGrid/>
      <w:spacing w:before="240" w:after="60"/>
      <w:jc w:val="center"/>
      <w:outlineLvl w:val="0"/>
    </w:pPr>
    <w:rPr>
      <w:rFonts w:ascii="PragmaticaCTT" w:eastAsiaTheme="minorHAnsi" w:hAnsi="PragmaticaCTT" w:cstheme="minorBidi"/>
      <w:b/>
      <w:szCs w:val="22"/>
      <w:lang w:eastAsia="en-US"/>
    </w:rPr>
  </w:style>
  <w:style w:type="character" w:customStyle="1" w:styleId="5300">
    <w:name w:val="Знак Знак530"/>
    <w:uiPriority w:val="99"/>
    <w:rsid w:val="00650B00"/>
    <w:rPr>
      <w:rFonts w:ascii="Tahoma" w:hAnsi="Tahoma"/>
      <w:sz w:val="16"/>
      <w:lang w:val="ru-RU" w:eastAsia="ru-RU"/>
    </w:rPr>
  </w:style>
  <w:style w:type="character" w:customStyle="1" w:styleId="15100">
    <w:name w:val="Знак Знак1510"/>
    <w:uiPriority w:val="99"/>
    <w:rsid w:val="00650B00"/>
    <w:rPr>
      <w:b/>
      <w:sz w:val="28"/>
    </w:rPr>
  </w:style>
  <w:style w:type="character" w:customStyle="1" w:styleId="41100">
    <w:name w:val="Знак Знак4110"/>
    <w:uiPriority w:val="99"/>
    <w:locked/>
    <w:rsid w:val="00650B00"/>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650B00"/>
    <w:pPr>
      <w:widowControl/>
      <w:snapToGrid/>
      <w:spacing w:before="0" w:after="160" w:line="240" w:lineRule="exact"/>
    </w:pPr>
    <w:rPr>
      <w:rFonts w:ascii="Verdana" w:eastAsia="Times New Roman" w:hAnsi="Verdana"/>
      <w:szCs w:val="24"/>
      <w:lang w:val="en-US" w:eastAsia="en-US"/>
    </w:rPr>
  </w:style>
  <w:style w:type="paragraph" w:customStyle="1" w:styleId="3102">
    <w:name w:val="Знак310"/>
    <w:basedOn w:val="a2"/>
    <w:uiPriority w:val="99"/>
    <w:rsid w:val="00650B0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100">
    <w:name w:val="Знак Знак5310"/>
    <w:uiPriority w:val="99"/>
    <w:locked/>
    <w:rsid w:val="00650B00"/>
    <w:rPr>
      <w:b/>
      <w:caps/>
      <w:sz w:val="24"/>
      <w:lang w:val="ru-RU" w:eastAsia="ru-RU"/>
    </w:rPr>
  </w:style>
  <w:style w:type="character" w:customStyle="1" w:styleId="11110">
    <w:name w:val="Знак1 Знак Знак111"/>
    <w:uiPriority w:val="99"/>
    <w:locked/>
    <w:rsid w:val="00650B00"/>
    <w:rPr>
      <w:rFonts w:ascii="Times New Roman" w:hAnsi="Times New Roman"/>
      <w:sz w:val="24"/>
      <w:lang w:eastAsia="ru-RU"/>
    </w:rPr>
  </w:style>
  <w:style w:type="character" w:customStyle="1" w:styleId="4610">
    <w:name w:val="Знак Знак4610"/>
    <w:uiPriority w:val="99"/>
    <w:locked/>
    <w:rsid w:val="00650B00"/>
    <w:rPr>
      <w:b/>
      <w:sz w:val="27"/>
      <w:lang w:val="ru-RU" w:eastAsia="ru-RU"/>
    </w:rPr>
  </w:style>
  <w:style w:type="character" w:customStyle="1" w:styleId="4810">
    <w:name w:val="Знак Знак4810"/>
    <w:uiPriority w:val="99"/>
    <w:locked/>
    <w:rsid w:val="00650B00"/>
    <w:rPr>
      <w:b/>
      <w:sz w:val="27"/>
      <w:lang w:val="ru-RU" w:eastAsia="ru-RU"/>
    </w:rPr>
  </w:style>
  <w:style w:type="character" w:customStyle="1" w:styleId="4410">
    <w:name w:val="Знак Знак4410"/>
    <w:uiPriority w:val="99"/>
    <w:locked/>
    <w:rsid w:val="00650B00"/>
    <w:rPr>
      <w:sz w:val="24"/>
    </w:rPr>
  </w:style>
  <w:style w:type="character" w:customStyle="1" w:styleId="51110">
    <w:name w:val="Знак Знак5111"/>
    <w:uiPriority w:val="99"/>
    <w:locked/>
    <w:rsid w:val="00650B00"/>
    <w:rPr>
      <w:b/>
      <w:sz w:val="27"/>
      <w:lang w:val="ru-RU" w:eastAsia="ru-RU"/>
    </w:rPr>
  </w:style>
  <w:style w:type="character" w:customStyle="1" w:styleId="4310">
    <w:name w:val="Знак Знак4310"/>
    <w:uiPriority w:val="99"/>
    <w:locked/>
    <w:rsid w:val="00650B00"/>
    <w:rPr>
      <w:color w:val="000000"/>
      <w:sz w:val="24"/>
      <w:lang w:eastAsia="ru-RU"/>
    </w:rPr>
  </w:style>
  <w:style w:type="character" w:customStyle="1" w:styleId="4210">
    <w:name w:val="Знак Знак4210"/>
    <w:uiPriority w:val="99"/>
    <w:rsid w:val="00650B00"/>
    <w:rPr>
      <w:rFonts w:ascii="Times New Roman" w:hAnsi="Times New Roman"/>
      <w:sz w:val="16"/>
    </w:rPr>
  </w:style>
  <w:style w:type="character" w:customStyle="1" w:styleId="4910">
    <w:name w:val="Знак Знак4910"/>
    <w:uiPriority w:val="99"/>
    <w:rsid w:val="00650B00"/>
    <w:rPr>
      <w:rFonts w:ascii="Times New Roman" w:hAnsi="Times New Roman"/>
      <w:b/>
      <w:caps/>
      <w:sz w:val="24"/>
      <w:lang w:eastAsia="ru-RU"/>
    </w:rPr>
  </w:style>
  <w:style w:type="character" w:customStyle="1" w:styleId="4710">
    <w:name w:val="Знак Знак4710"/>
    <w:uiPriority w:val="99"/>
    <w:rsid w:val="00650B00"/>
    <w:rPr>
      <w:rFonts w:ascii="Times New Roman" w:hAnsi="Times New Roman"/>
      <w:b/>
      <w:sz w:val="27"/>
      <w:lang w:eastAsia="ru-RU"/>
    </w:rPr>
  </w:style>
  <w:style w:type="character" w:customStyle="1" w:styleId="4510">
    <w:name w:val="Знак Знак4510"/>
    <w:uiPriority w:val="99"/>
    <w:rsid w:val="00650B00"/>
    <w:rPr>
      <w:rFonts w:ascii="Times New Roman" w:hAnsi="Times New Roman"/>
      <w:b/>
      <w:i/>
      <w:sz w:val="26"/>
      <w:lang w:eastAsia="ru-RU"/>
    </w:rPr>
  </w:style>
  <w:style w:type="character" w:customStyle="1" w:styleId="5201">
    <w:name w:val="Знак5 Знак Знак20"/>
    <w:uiPriority w:val="99"/>
    <w:locked/>
    <w:rsid w:val="00650B00"/>
    <w:rPr>
      <w:sz w:val="16"/>
    </w:rPr>
  </w:style>
  <w:style w:type="character" w:customStyle="1" w:styleId="5010">
    <w:name w:val="Знак Знак5010"/>
    <w:uiPriority w:val="99"/>
    <w:locked/>
    <w:rsid w:val="00650B00"/>
    <w:rPr>
      <w:b/>
      <w:sz w:val="28"/>
      <w:lang w:val="ru-RU" w:eastAsia="ru-RU"/>
    </w:rPr>
  </w:style>
  <w:style w:type="character" w:customStyle="1" w:styleId="52100">
    <w:name w:val="Знак Знак5210"/>
    <w:uiPriority w:val="99"/>
    <w:rsid w:val="00650B00"/>
    <w:rPr>
      <w:rFonts w:ascii="Arial" w:hAnsi="Arial"/>
      <w:b/>
      <w:i/>
      <w:sz w:val="28"/>
    </w:rPr>
  </w:style>
  <w:style w:type="character" w:customStyle="1" w:styleId="51101">
    <w:name w:val="Знак5 Знак Знак110"/>
    <w:uiPriority w:val="99"/>
    <w:locked/>
    <w:rsid w:val="00650B00"/>
    <w:rPr>
      <w:sz w:val="16"/>
      <w:lang w:val="ru-RU" w:eastAsia="ru-RU"/>
    </w:rPr>
  </w:style>
  <w:style w:type="character" w:customStyle="1" w:styleId="6111">
    <w:name w:val="Знак6 Знак Знак11"/>
    <w:uiPriority w:val="99"/>
    <w:rsid w:val="00650B00"/>
    <w:rPr>
      <w:sz w:val="24"/>
      <w:lang w:val="ru-RU" w:eastAsia="ru-RU"/>
    </w:rPr>
  </w:style>
  <w:style w:type="character" w:customStyle="1" w:styleId="554">
    <w:name w:val="Знак Знак554"/>
    <w:uiPriority w:val="99"/>
    <w:locked/>
    <w:rsid w:val="00650B00"/>
    <w:rPr>
      <w:sz w:val="24"/>
      <w:lang w:val="ru-RU" w:eastAsia="ru-RU"/>
    </w:rPr>
  </w:style>
  <w:style w:type="character" w:customStyle="1" w:styleId="654">
    <w:name w:val="Знак Знак654"/>
    <w:uiPriority w:val="99"/>
    <w:locked/>
    <w:rsid w:val="00650B00"/>
    <w:rPr>
      <w:b/>
      <w:sz w:val="27"/>
      <w:lang w:val="ru-RU" w:eastAsia="ru-RU"/>
    </w:rPr>
  </w:style>
  <w:style w:type="character" w:customStyle="1" w:styleId="644">
    <w:name w:val="Знак Знак644"/>
    <w:uiPriority w:val="99"/>
    <w:locked/>
    <w:rsid w:val="00650B00"/>
    <w:rPr>
      <w:b/>
      <w:sz w:val="28"/>
      <w:lang w:val="ru-RU" w:eastAsia="ru-RU"/>
    </w:rPr>
  </w:style>
  <w:style w:type="character" w:customStyle="1" w:styleId="634">
    <w:name w:val="Знак Знак634"/>
    <w:uiPriority w:val="99"/>
    <w:locked/>
    <w:rsid w:val="00650B00"/>
    <w:rPr>
      <w:b/>
      <w:i/>
      <w:sz w:val="26"/>
      <w:lang w:val="ru-RU" w:eastAsia="ru-RU"/>
    </w:rPr>
  </w:style>
  <w:style w:type="character" w:customStyle="1" w:styleId="627">
    <w:name w:val="Знак Знак627"/>
    <w:uiPriority w:val="99"/>
    <w:locked/>
    <w:rsid w:val="00650B00"/>
    <w:rPr>
      <w:sz w:val="24"/>
      <w:lang w:val="ru-RU" w:eastAsia="ru-RU"/>
    </w:rPr>
  </w:style>
  <w:style w:type="character" w:customStyle="1" w:styleId="61110">
    <w:name w:val="Знак Знак6111"/>
    <w:uiPriority w:val="99"/>
    <w:locked/>
    <w:rsid w:val="00650B00"/>
    <w:rPr>
      <w:sz w:val="24"/>
      <w:lang w:val="ru-RU" w:eastAsia="ru-RU"/>
    </w:rPr>
  </w:style>
  <w:style w:type="character" w:customStyle="1" w:styleId="604">
    <w:name w:val="Знак Знак604"/>
    <w:uiPriority w:val="99"/>
    <w:locked/>
    <w:rsid w:val="00650B00"/>
    <w:rPr>
      <w:i/>
      <w:sz w:val="24"/>
      <w:lang w:val="ru-RU" w:eastAsia="ru-RU"/>
    </w:rPr>
  </w:style>
  <w:style w:type="character" w:customStyle="1" w:styleId="594">
    <w:name w:val="Знак Знак594"/>
    <w:uiPriority w:val="99"/>
    <w:locked/>
    <w:rsid w:val="00650B00"/>
    <w:rPr>
      <w:rFonts w:ascii="Arial" w:hAnsi="Arial"/>
      <w:sz w:val="22"/>
      <w:lang w:val="ru-RU" w:eastAsia="ru-RU"/>
    </w:rPr>
  </w:style>
  <w:style w:type="character" w:customStyle="1" w:styleId="584">
    <w:name w:val="Знак Знак584"/>
    <w:uiPriority w:val="99"/>
    <w:locked/>
    <w:rsid w:val="00650B00"/>
    <w:rPr>
      <w:rFonts w:ascii="Courier New" w:hAnsi="Courier New"/>
      <w:lang w:val="ru-RU" w:eastAsia="ru-RU"/>
    </w:rPr>
  </w:style>
  <w:style w:type="character" w:customStyle="1" w:styleId="574">
    <w:name w:val="Знак Знак574"/>
    <w:uiPriority w:val="99"/>
    <w:locked/>
    <w:rsid w:val="00650B00"/>
    <w:rPr>
      <w:lang w:val="ru-RU" w:eastAsia="ru-RU"/>
    </w:rPr>
  </w:style>
  <w:style w:type="character" w:customStyle="1" w:styleId="564">
    <w:name w:val="Знак Знак564"/>
    <w:uiPriority w:val="99"/>
    <w:locked/>
    <w:rsid w:val="00650B00"/>
    <w:rPr>
      <w:sz w:val="24"/>
      <w:lang w:val="ru-RU" w:eastAsia="ru-RU"/>
    </w:rPr>
  </w:style>
  <w:style w:type="character" w:customStyle="1" w:styleId="544">
    <w:name w:val="Знак Знак544"/>
    <w:uiPriority w:val="99"/>
    <w:locked/>
    <w:rsid w:val="00650B00"/>
    <w:rPr>
      <w:sz w:val="24"/>
      <w:lang w:val="en-US" w:eastAsia="ru-RU"/>
    </w:rPr>
  </w:style>
  <w:style w:type="character" w:customStyle="1" w:styleId="6740">
    <w:name w:val="Знак Знак674"/>
    <w:uiPriority w:val="99"/>
    <w:rsid w:val="00650B00"/>
    <w:rPr>
      <w:rFonts w:ascii="Arial" w:hAnsi="Arial"/>
      <w:b/>
      <w:sz w:val="26"/>
    </w:rPr>
  </w:style>
  <w:style w:type="character" w:customStyle="1" w:styleId="6640">
    <w:name w:val="Знак Знак664"/>
    <w:uiPriority w:val="99"/>
    <w:rsid w:val="00650B00"/>
    <w:rPr>
      <w:b/>
      <w:sz w:val="28"/>
    </w:rPr>
  </w:style>
  <w:style w:type="character" w:customStyle="1" w:styleId="704">
    <w:name w:val="Знак Знак704"/>
    <w:uiPriority w:val="99"/>
    <w:rsid w:val="00650B00"/>
    <w:rPr>
      <w:rFonts w:ascii="Arial" w:hAnsi="Arial"/>
      <w:b/>
      <w:sz w:val="26"/>
    </w:rPr>
  </w:style>
  <w:style w:type="character" w:customStyle="1" w:styleId="694">
    <w:name w:val="Знак Знак694"/>
    <w:uiPriority w:val="99"/>
    <w:rsid w:val="00650B00"/>
    <w:rPr>
      <w:b/>
      <w:sz w:val="28"/>
    </w:rPr>
  </w:style>
  <w:style w:type="character" w:customStyle="1" w:styleId="6840">
    <w:name w:val="Знак Знак684"/>
    <w:uiPriority w:val="99"/>
    <w:rsid w:val="00650B00"/>
    <w:rPr>
      <w:b/>
      <w:i/>
      <w:sz w:val="26"/>
    </w:rPr>
  </w:style>
  <w:style w:type="paragraph" w:customStyle="1" w:styleId="2ffff7">
    <w:name w:val="Название2"/>
    <w:basedOn w:val="a2"/>
    <w:next w:val="aff1"/>
    <w:uiPriority w:val="99"/>
    <w:qFormat/>
    <w:rsid w:val="00650B00"/>
    <w:pPr>
      <w:keepNext/>
      <w:widowControl/>
      <w:suppressAutoHyphens/>
      <w:snapToGrid/>
      <w:spacing w:before="240" w:after="120"/>
    </w:pPr>
    <w:rPr>
      <w:rFonts w:ascii="Arial" w:eastAsia="Microsoft YaHei" w:hAnsi="Arial" w:cs="Mangal"/>
      <w:sz w:val="28"/>
      <w:szCs w:val="28"/>
      <w:lang w:eastAsia="zh-CN"/>
    </w:rPr>
  </w:style>
  <w:style w:type="paragraph" w:customStyle="1" w:styleId="4ff">
    <w:name w:val="Название4"/>
    <w:basedOn w:val="a2"/>
    <w:next w:val="aff1"/>
    <w:uiPriority w:val="99"/>
    <w:qFormat/>
    <w:rsid w:val="00650B00"/>
    <w:pPr>
      <w:keepNext/>
      <w:widowControl/>
      <w:suppressAutoHyphens/>
      <w:snapToGrid/>
      <w:spacing w:before="240" w:after="120"/>
    </w:pPr>
    <w:rPr>
      <w:rFonts w:ascii="Arial" w:eastAsia="Microsoft YaHei" w:hAnsi="Arial" w:cs="Mangal"/>
      <w:sz w:val="28"/>
      <w:szCs w:val="28"/>
      <w:lang w:eastAsia="zh-CN"/>
    </w:rPr>
  </w:style>
  <w:style w:type="character" w:customStyle="1" w:styleId="2221">
    <w:name w:val="Знак2 Знак Знак22"/>
    <w:uiPriority w:val="99"/>
    <w:locked/>
    <w:rsid w:val="00650B00"/>
    <w:rPr>
      <w:b/>
      <w:sz w:val="27"/>
      <w:lang w:val="ru-RU" w:eastAsia="ru-RU"/>
    </w:rPr>
  </w:style>
  <w:style w:type="paragraph" w:customStyle="1" w:styleId="941">
    <w:name w:val="Знак94"/>
    <w:basedOn w:val="a2"/>
    <w:uiPriority w:val="99"/>
    <w:rsid w:val="00650B00"/>
    <w:pPr>
      <w:widowControl/>
      <w:snapToGrid/>
      <w:spacing w:before="0" w:after="160" w:line="240" w:lineRule="exact"/>
    </w:pPr>
    <w:rPr>
      <w:rFonts w:ascii="Verdana" w:eastAsia="Times New Roman" w:hAnsi="Verdana"/>
      <w:szCs w:val="24"/>
      <w:lang w:val="en-US" w:eastAsia="en-US"/>
    </w:rPr>
  </w:style>
  <w:style w:type="character" w:customStyle="1" w:styleId="4160">
    <w:name w:val="Знак4 Знак Знак16"/>
    <w:uiPriority w:val="99"/>
    <w:locked/>
    <w:rsid w:val="00650B00"/>
    <w:rPr>
      <w:rFonts w:ascii="Arial" w:hAnsi="Arial"/>
      <w:b/>
      <w:kern w:val="32"/>
      <w:sz w:val="32"/>
      <w:lang w:val="ru-RU" w:eastAsia="ru-RU"/>
    </w:rPr>
  </w:style>
  <w:style w:type="character" w:customStyle="1" w:styleId="2141">
    <w:name w:val="Знак2 Знак Знак14"/>
    <w:uiPriority w:val="99"/>
    <w:locked/>
    <w:rsid w:val="00650B00"/>
    <w:rPr>
      <w:b/>
      <w:sz w:val="27"/>
      <w:lang w:val="ru-RU" w:eastAsia="ru-RU"/>
    </w:rPr>
  </w:style>
  <w:style w:type="character" w:customStyle="1" w:styleId="44a">
    <w:name w:val="Знак4 Знак Знак4"/>
    <w:uiPriority w:val="99"/>
    <w:locked/>
    <w:rsid w:val="00650B00"/>
    <w:rPr>
      <w:rFonts w:ascii="Arial" w:hAnsi="Arial"/>
      <w:b/>
      <w:kern w:val="32"/>
      <w:sz w:val="32"/>
      <w:lang w:val="ru-RU" w:eastAsia="ru-RU"/>
    </w:rPr>
  </w:style>
  <w:style w:type="character" w:customStyle="1" w:styleId="25e">
    <w:name w:val="Знак2 Знак Знак5"/>
    <w:uiPriority w:val="99"/>
    <w:semiHidden/>
    <w:locked/>
    <w:rsid w:val="00650B00"/>
    <w:rPr>
      <w:rFonts w:ascii="Arial" w:hAnsi="Arial"/>
      <w:b/>
      <w:sz w:val="26"/>
      <w:lang w:val="ru-RU" w:eastAsia="ru-RU"/>
    </w:rPr>
  </w:style>
  <w:style w:type="character" w:customStyle="1" w:styleId="5fa">
    <w:name w:val="Текст сноски Знак5"/>
    <w:uiPriority w:val="99"/>
    <w:locked/>
    <w:rsid w:val="00650B00"/>
    <w:rPr>
      <w:rFonts w:ascii="Courier New" w:hAnsi="Courier New"/>
      <w:color w:val="000000"/>
      <w:sz w:val="24"/>
    </w:rPr>
  </w:style>
  <w:style w:type="paragraph" w:customStyle="1" w:styleId="41a">
    <w:name w:val="Заголовок оглавления41"/>
    <w:basedOn w:val="10"/>
    <w:next w:val="a2"/>
    <w:uiPriority w:val="99"/>
    <w:rsid w:val="00650B00"/>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eastAsia="Times New Roman" w:hAnsi="Cambria" w:cs="Arial"/>
      <w:b/>
      <w:bCs/>
      <w:caps/>
      <w:color w:val="365F91"/>
      <w:kern w:val="32"/>
      <w:sz w:val="28"/>
      <w:szCs w:val="28"/>
    </w:rPr>
  </w:style>
  <w:style w:type="character" w:customStyle="1" w:styleId="31f0">
    <w:name w:val="Слабая ссылка31"/>
    <w:uiPriority w:val="99"/>
    <w:rsid w:val="00650B00"/>
    <w:rPr>
      <w:smallCaps/>
      <w:color w:val="C0504D"/>
      <w:u w:val="single"/>
    </w:rPr>
  </w:style>
  <w:style w:type="character" w:customStyle="1" w:styleId="31f1">
    <w:name w:val="Сильная ссылка31"/>
    <w:uiPriority w:val="99"/>
    <w:rsid w:val="00650B00"/>
    <w:rPr>
      <w:b/>
      <w:smallCaps/>
      <w:color w:val="C0504D"/>
      <w:spacing w:val="5"/>
      <w:u w:val="single"/>
    </w:rPr>
  </w:style>
  <w:style w:type="character" w:customStyle="1" w:styleId="31f2">
    <w:name w:val="Название книги31"/>
    <w:uiPriority w:val="99"/>
    <w:rsid w:val="00650B00"/>
    <w:rPr>
      <w:b/>
      <w:smallCaps/>
      <w:spacing w:val="5"/>
    </w:rPr>
  </w:style>
  <w:style w:type="character" w:customStyle="1" w:styleId="4ff0">
    <w:name w:val="Текст сноски Знак4"/>
    <w:basedOn w:val="a3"/>
    <w:uiPriority w:val="99"/>
    <w:semiHidden/>
    <w:rsid w:val="00650B00"/>
    <w:rPr>
      <w:rFonts w:ascii="Times New Roman" w:hAnsi="Times New Roman" w:cs="Times New Roman"/>
      <w:sz w:val="20"/>
      <w:szCs w:val="20"/>
      <w:lang w:eastAsia="ru-RU"/>
    </w:rPr>
  </w:style>
  <w:style w:type="character" w:customStyle="1" w:styleId="2ffff8">
    <w:name w:val="Обычный (веб) Знак2"/>
    <w:basedOn w:val="a3"/>
    <w:uiPriority w:val="99"/>
    <w:locked/>
    <w:rsid w:val="00650B00"/>
    <w:rPr>
      <w:rFonts w:cs="Times New Roman"/>
      <w:b/>
      <w:i/>
      <w:color w:val="4F81BD"/>
      <w:sz w:val="20"/>
      <w:szCs w:val="20"/>
    </w:rPr>
  </w:style>
  <w:style w:type="paragraph" w:customStyle="1" w:styleId="1ffffff6">
    <w:name w:val="Заголовок1"/>
    <w:basedOn w:val="a2"/>
    <w:next w:val="aff1"/>
    <w:uiPriority w:val="99"/>
    <w:rsid w:val="00650B00"/>
    <w:pPr>
      <w:keepNext/>
      <w:widowControl/>
      <w:suppressAutoHyphens/>
      <w:snapToGrid/>
      <w:spacing w:before="240" w:after="120"/>
    </w:pPr>
    <w:rPr>
      <w:rFonts w:ascii="Arial" w:eastAsia="Microsoft YaHei" w:hAnsi="Arial" w:cs="Mangal"/>
      <w:sz w:val="28"/>
      <w:szCs w:val="28"/>
      <w:lang w:eastAsia="zh-CN"/>
    </w:rPr>
  </w:style>
  <w:style w:type="character" w:customStyle="1" w:styleId="1ffffff7">
    <w:name w:val="Неразрешенное упоминание1"/>
    <w:basedOn w:val="a3"/>
    <w:uiPriority w:val="99"/>
    <w:semiHidden/>
    <w:rsid w:val="00650B00"/>
    <w:rPr>
      <w:rFonts w:ascii="Times New Roman" w:hAnsi="Times New Roman" w:cs="Times New Roman"/>
      <w:color w:val="605E5C"/>
      <w:shd w:val="clear" w:color="auto" w:fill="E1DFDD"/>
    </w:rPr>
  </w:style>
  <w:style w:type="character" w:customStyle="1" w:styleId="2ffff9">
    <w:name w:val="Неразрешенное упоминание2"/>
    <w:uiPriority w:val="99"/>
    <w:semiHidden/>
    <w:rsid w:val="00650B00"/>
    <w:rPr>
      <w:color w:val="808080"/>
      <w:shd w:val="clear" w:color="auto" w:fill="E6E6E6"/>
    </w:rPr>
  </w:style>
  <w:style w:type="paragraph" w:customStyle="1" w:styleId="hlbdr">
    <w:name w:val="hl_bdr"/>
    <w:basedOn w:val="a2"/>
    <w:uiPriority w:val="99"/>
    <w:rsid w:val="00650B00"/>
    <w:pPr>
      <w:widowControl/>
      <w:snapToGrid/>
      <w:spacing w:beforeAutospacing="1" w:afterAutospacing="1"/>
    </w:pPr>
    <w:rPr>
      <w:rFonts w:eastAsia="Times New Roman"/>
      <w:szCs w:val="24"/>
    </w:rPr>
  </w:style>
  <w:style w:type="character" w:customStyle="1" w:styleId="-10">
    <w:name w:val="Цветной список - Акцент 1 Знак"/>
    <w:uiPriority w:val="99"/>
    <w:locked/>
    <w:rsid w:val="00650B00"/>
    <w:rPr>
      <w:rFonts w:ascii="Calibri" w:hAnsi="Calibri"/>
      <w:sz w:val="20"/>
      <w:lang w:eastAsia="ru-RU"/>
    </w:rPr>
  </w:style>
  <w:style w:type="table" w:styleId="-11">
    <w:name w:val="Colorful List Accent 1"/>
    <w:basedOn w:val="a4"/>
    <w:uiPriority w:val="99"/>
    <w:rsid w:val="00650B00"/>
    <w:pPr>
      <w:spacing w:after="0" w:line="240" w:lineRule="auto"/>
    </w:pPr>
    <w:rPr>
      <w:rFonts w:ascii="Calibri" w:eastAsia="Calibri" w:hAnsi="Calibri" w:cs="Times New Roman"/>
      <w:sz w:val="20"/>
      <w:szCs w:val="20"/>
      <w:lang w:eastAsia="ru-RU"/>
    </w:rPr>
    <w:tblPr/>
    <w:tcPr>
      <w:shd w:val="clear" w:color="auto" w:fill="EDF2F8"/>
    </w:tcPr>
    <w:tblStylePr w:type="firstRow">
      <w:rPr>
        <w:rFonts w:cs="Times New Roman"/>
      </w:rPr>
      <w:tblPr/>
      <w:tcPr>
        <w:tcBorders>
          <w:bottom w:val="single" w:sz="12" w:space="0" w:color="FFFFFF"/>
        </w:tcBorders>
        <w:shd w:val="clear" w:color="auto" w:fill="9E3A38"/>
      </w:tcPr>
    </w:tblStylePr>
    <w:tblStylePr w:type="lastRow">
      <w:rPr>
        <w:rFonts w:cs="Times New Roman"/>
      </w:rPr>
      <w:tblPr/>
      <w:tcPr>
        <w:tcBorders>
          <w:top w:val="single" w:sz="12" w:space="0" w:color="000000"/>
        </w:tcBorders>
        <w:shd w:val="clear" w:color="auto" w:fill="FFFFFF"/>
      </w:tc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paragraph" w:customStyle="1" w:styleId="51b">
    <w:name w:val="Обычный51"/>
    <w:basedOn w:val="a2"/>
    <w:uiPriority w:val="99"/>
    <w:rsid w:val="00650B00"/>
    <w:pPr>
      <w:widowControl/>
      <w:snapToGrid/>
      <w:spacing w:beforeAutospacing="1" w:afterAutospacing="1"/>
    </w:pPr>
    <w:rPr>
      <w:rFonts w:eastAsia="Times New Roman"/>
      <w:szCs w:val="24"/>
    </w:rPr>
  </w:style>
  <w:style w:type="paragraph" w:customStyle="1" w:styleId="2311">
    <w:name w:val="Основной текст 231"/>
    <w:basedOn w:val="a2"/>
    <w:uiPriority w:val="99"/>
    <w:rsid w:val="00650B00"/>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212">
    <w:name w:val="Заголовок 321"/>
    <w:basedOn w:val="51b"/>
    <w:next w:val="51b"/>
    <w:uiPriority w:val="99"/>
    <w:rsid w:val="00650B00"/>
    <w:pPr>
      <w:keepNext/>
      <w:spacing w:before="0" w:beforeAutospacing="0" w:after="0" w:afterAutospacing="0"/>
      <w:outlineLvl w:val="2"/>
    </w:pPr>
    <w:rPr>
      <w:szCs w:val="20"/>
    </w:rPr>
  </w:style>
  <w:style w:type="paragraph" w:customStyle="1" w:styleId="41b">
    <w:name w:val="Основной текст41"/>
    <w:basedOn w:val="51b"/>
    <w:uiPriority w:val="99"/>
    <w:rsid w:val="00650B00"/>
    <w:pPr>
      <w:spacing w:before="0" w:beforeAutospacing="0" w:after="0" w:afterAutospacing="0" w:line="360" w:lineRule="auto"/>
    </w:pPr>
    <w:rPr>
      <w:szCs w:val="20"/>
    </w:rPr>
  </w:style>
  <w:style w:type="paragraph" w:customStyle="1" w:styleId="2212">
    <w:name w:val="Заголовок 221"/>
    <w:basedOn w:val="a2"/>
    <w:next w:val="a2"/>
    <w:uiPriority w:val="99"/>
    <w:rsid w:val="00650B00"/>
    <w:pPr>
      <w:keepNext/>
      <w:snapToGrid/>
      <w:spacing w:before="0" w:after="0"/>
      <w:jc w:val="center"/>
    </w:pPr>
    <w:rPr>
      <w:rFonts w:eastAsia="Times New Roman"/>
      <w:b/>
      <w:sz w:val="26"/>
    </w:rPr>
  </w:style>
  <w:style w:type="paragraph" w:customStyle="1" w:styleId="31f3">
    <w:name w:val="Цитата31"/>
    <w:basedOn w:val="a2"/>
    <w:uiPriority w:val="99"/>
    <w:rsid w:val="00650B0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31f4">
    <w:name w:val="Текст31"/>
    <w:basedOn w:val="a2"/>
    <w:uiPriority w:val="99"/>
    <w:rsid w:val="00650B00"/>
    <w:pPr>
      <w:widowControl/>
      <w:snapToGrid/>
      <w:spacing w:before="0" w:after="0"/>
    </w:pPr>
    <w:rPr>
      <w:rFonts w:ascii="Courier New" w:eastAsia="Times New Roman" w:hAnsi="Courier New"/>
      <w:sz w:val="20"/>
    </w:rPr>
  </w:style>
  <w:style w:type="paragraph" w:customStyle="1" w:styleId="3311">
    <w:name w:val="Основной текст 331"/>
    <w:basedOn w:val="51b"/>
    <w:uiPriority w:val="99"/>
    <w:rsid w:val="00650B00"/>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2"/>
    <w:uiPriority w:val="99"/>
    <w:rsid w:val="00650B00"/>
    <w:pPr>
      <w:widowControl/>
      <w:overflowPunct w:val="0"/>
      <w:autoSpaceDE w:val="0"/>
      <w:snapToGrid/>
      <w:spacing w:before="0" w:after="0"/>
      <w:ind w:firstLine="567"/>
      <w:jc w:val="both"/>
    </w:pPr>
    <w:rPr>
      <w:rFonts w:eastAsia="Times New Roman"/>
      <w:sz w:val="20"/>
      <w:lang w:eastAsia="ar-SA"/>
    </w:rPr>
  </w:style>
  <w:style w:type="paragraph" w:customStyle="1" w:styleId="3312">
    <w:name w:val="Основной текст с отступом 331"/>
    <w:basedOn w:val="a2"/>
    <w:uiPriority w:val="99"/>
    <w:rsid w:val="00650B00"/>
    <w:pPr>
      <w:widowControl/>
      <w:snapToGrid/>
      <w:spacing w:before="0" w:after="0" w:line="360" w:lineRule="auto"/>
      <w:ind w:firstLine="709"/>
      <w:jc w:val="both"/>
    </w:pPr>
    <w:rPr>
      <w:rFonts w:eastAsia="Times New Roman"/>
      <w:sz w:val="28"/>
    </w:rPr>
  </w:style>
  <w:style w:type="paragraph" w:customStyle="1" w:styleId="21f8">
    <w:name w:val="Верхний колонтитул21"/>
    <w:basedOn w:val="a2"/>
    <w:uiPriority w:val="99"/>
    <w:rsid w:val="00650B00"/>
    <w:pPr>
      <w:widowControl/>
      <w:tabs>
        <w:tab w:val="center" w:pos="4153"/>
        <w:tab w:val="right" w:pos="8306"/>
      </w:tabs>
      <w:snapToGrid/>
      <w:spacing w:before="0" w:after="0"/>
    </w:pPr>
    <w:rPr>
      <w:rFonts w:ascii="Arial" w:eastAsia="Times New Roman" w:hAnsi="Arial"/>
    </w:rPr>
  </w:style>
  <w:style w:type="paragraph" w:customStyle="1" w:styleId="4211">
    <w:name w:val="Заголовок 421"/>
    <w:basedOn w:val="51b"/>
    <w:next w:val="51b"/>
    <w:uiPriority w:val="99"/>
    <w:rsid w:val="00650B00"/>
    <w:pPr>
      <w:keepNext/>
      <w:spacing w:before="0" w:beforeAutospacing="0" w:after="0" w:afterAutospacing="0"/>
    </w:pPr>
    <w:rPr>
      <w:szCs w:val="20"/>
    </w:rPr>
  </w:style>
  <w:style w:type="paragraph" w:customStyle="1" w:styleId="6112">
    <w:name w:val="Заголовок 611"/>
    <w:uiPriority w:val="99"/>
    <w:rsid w:val="00650B0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2"/>
    <w:uiPriority w:val="99"/>
    <w:rsid w:val="00650B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4200">
    <w:name w:val="Знак Знак420"/>
    <w:uiPriority w:val="99"/>
    <w:rsid w:val="00650B00"/>
    <w:rPr>
      <w:rFonts w:ascii="Courier New" w:hAnsi="Courier New"/>
      <w:lang w:val="ru-RU" w:eastAsia="ru-RU"/>
    </w:rPr>
  </w:style>
  <w:style w:type="character" w:customStyle="1" w:styleId="11ffa">
    <w:name w:val="Замещающий текст11"/>
    <w:uiPriority w:val="99"/>
    <w:rsid w:val="00650B00"/>
    <w:rPr>
      <w:color w:val="808080"/>
    </w:rPr>
  </w:style>
  <w:style w:type="character" w:customStyle="1" w:styleId="21f9">
    <w:name w:val="Основной шрифт абзаца21"/>
    <w:uiPriority w:val="99"/>
    <w:rsid w:val="00650B00"/>
  </w:style>
  <w:style w:type="character" w:customStyle="1" w:styleId="2214">
    <w:name w:val="Знак2 Знак Знак21"/>
    <w:uiPriority w:val="99"/>
    <w:locked/>
    <w:rsid w:val="00650B00"/>
    <w:rPr>
      <w:b/>
      <w:sz w:val="27"/>
      <w:lang w:val="ru-RU" w:eastAsia="ru-RU"/>
    </w:rPr>
  </w:style>
  <w:style w:type="character" w:customStyle="1" w:styleId="5fb">
    <w:name w:val="Название Знак5"/>
    <w:basedOn w:val="a3"/>
    <w:uiPriority w:val="99"/>
    <w:locked/>
    <w:rsid w:val="00650B00"/>
    <w:rPr>
      <w:rFonts w:ascii="Cambria" w:hAnsi="Cambria" w:cs="Times New Roman"/>
      <w:color w:val="17365D"/>
      <w:spacing w:val="5"/>
      <w:kern w:val="28"/>
      <w:sz w:val="52"/>
      <w:szCs w:val="52"/>
    </w:rPr>
  </w:style>
  <w:style w:type="character" w:customStyle="1" w:styleId="23f">
    <w:name w:val="Цитата 2 Знак3"/>
    <w:basedOn w:val="a3"/>
    <w:uiPriority w:val="99"/>
    <w:rsid w:val="00650B00"/>
    <w:rPr>
      <w:rFonts w:ascii="Times New Roman" w:hAnsi="Times New Roman" w:cs="Times New Roman"/>
      <w:i/>
      <w:iCs/>
      <w:color w:val="000000"/>
      <w:sz w:val="24"/>
      <w:szCs w:val="24"/>
    </w:rPr>
  </w:style>
  <w:style w:type="character" w:customStyle="1" w:styleId="3fff4">
    <w:name w:val="Выделенная цитата Знак3"/>
    <w:basedOn w:val="a3"/>
    <w:uiPriority w:val="99"/>
    <w:rsid w:val="00650B00"/>
    <w:rPr>
      <w:rFonts w:ascii="Times New Roman" w:hAnsi="Times New Roman" w:cs="Times New Roman"/>
      <w:b/>
      <w:bCs/>
      <w:i/>
      <w:iCs/>
      <w:color w:val="4F81BD"/>
      <w:sz w:val="24"/>
      <w:szCs w:val="24"/>
    </w:rPr>
  </w:style>
  <w:style w:type="character" w:customStyle="1" w:styleId="fontstyle01">
    <w:name w:val="fontstyle01"/>
    <w:basedOn w:val="a3"/>
    <w:uiPriority w:val="99"/>
    <w:rsid w:val="00650B00"/>
    <w:rPr>
      <w:rFonts w:ascii="Times New Roman" w:hAnsi="Times New Roman" w:cs="Times New Roman"/>
      <w:color w:val="000000"/>
      <w:sz w:val="24"/>
      <w:szCs w:val="24"/>
    </w:rPr>
  </w:style>
  <w:style w:type="paragraph" w:customStyle="1" w:styleId="12f1">
    <w:name w:val="Стиль12"/>
    <w:basedOn w:val="a2"/>
    <w:next w:val="afff1"/>
    <w:uiPriority w:val="99"/>
    <w:rsid w:val="00650B00"/>
    <w:pPr>
      <w:widowControl/>
      <w:snapToGrid/>
      <w:spacing w:before="0" w:after="0"/>
    </w:pPr>
    <w:rPr>
      <w:rFonts w:eastAsia="Times New Roman"/>
      <w:szCs w:val="24"/>
    </w:rPr>
  </w:style>
  <w:style w:type="table" w:customStyle="1" w:styleId="2ffffa">
    <w:name w:val="Сетка таблицы2"/>
    <w:uiPriority w:val="99"/>
    <w:rsid w:val="00650B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ct-infoprofile-name">
    <w:name w:val="dct-info_profile-name"/>
    <w:basedOn w:val="a3"/>
    <w:uiPriority w:val="99"/>
    <w:rsid w:val="00650B00"/>
    <w:rPr>
      <w:rFonts w:cs="Times New Roman"/>
    </w:rPr>
  </w:style>
  <w:style w:type="character" w:customStyle="1" w:styleId="turbo-authorname">
    <w:name w:val="turbo-author__name"/>
    <w:basedOn w:val="a3"/>
    <w:uiPriority w:val="99"/>
    <w:rsid w:val="00650B00"/>
    <w:rPr>
      <w:rFonts w:cs="Times New Roman"/>
    </w:rPr>
  </w:style>
  <w:style w:type="character" w:customStyle="1" w:styleId="cxdhlk">
    <w:name w:val="cxdhlk"/>
    <w:basedOn w:val="a3"/>
    <w:uiPriority w:val="99"/>
    <w:rsid w:val="00650B00"/>
    <w:rPr>
      <w:rFonts w:cs="Times New Roman"/>
    </w:rPr>
  </w:style>
  <w:style w:type="paragraph" w:customStyle="1" w:styleId="ftvvlh">
    <w:name w:val="ftvvlh"/>
    <w:basedOn w:val="a2"/>
    <w:uiPriority w:val="99"/>
    <w:rsid w:val="00650B00"/>
    <w:pPr>
      <w:widowControl/>
      <w:snapToGrid/>
      <w:spacing w:beforeAutospacing="1" w:afterAutospacing="1"/>
    </w:pPr>
    <w:rPr>
      <w:rFonts w:eastAsia="Times New Roman"/>
      <w:szCs w:val="24"/>
      <w:lang w:eastAsia="ja-JP"/>
    </w:rPr>
  </w:style>
  <w:style w:type="character" w:customStyle="1" w:styleId="l59d44510">
    <w:name w:val="l59d44510"/>
    <w:basedOn w:val="a3"/>
    <w:uiPriority w:val="99"/>
    <w:rsid w:val="00650B00"/>
    <w:rPr>
      <w:rFonts w:cs="Times New Roman"/>
    </w:rPr>
  </w:style>
  <w:style w:type="character" w:customStyle="1" w:styleId="duvqdt">
    <w:name w:val="duvqdt"/>
    <w:basedOn w:val="a3"/>
    <w:uiPriority w:val="99"/>
    <w:rsid w:val="00650B00"/>
    <w:rPr>
      <w:rFonts w:cs="Times New Roman"/>
    </w:rPr>
  </w:style>
  <w:style w:type="character" w:customStyle="1" w:styleId="titlesmall">
    <w:name w:val="title_small"/>
    <w:basedOn w:val="a3"/>
    <w:uiPriority w:val="99"/>
    <w:rsid w:val="00650B00"/>
    <w:rPr>
      <w:rFonts w:cs="Times New Roman"/>
    </w:rPr>
  </w:style>
  <w:style w:type="character" w:customStyle="1" w:styleId="2ffffb">
    <w:name w:val="Заголовок2"/>
    <w:basedOn w:val="a3"/>
    <w:uiPriority w:val="99"/>
    <w:rsid w:val="00650B00"/>
    <w:rPr>
      <w:rFonts w:cs="Times New Roman"/>
    </w:rPr>
  </w:style>
  <w:style w:type="character" w:customStyle="1" w:styleId="titlesmallgrey">
    <w:name w:val="title_small_grey"/>
    <w:basedOn w:val="a3"/>
    <w:uiPriority w:val="99"/>
    <w:rsid w:val="00650B00"/>
    <w:rPr>
      <w:rFonts w:cs="Times New Roman"/>
    </w:rPr>
  </w:style>
  <w:style w:type="character" w:customStyle="1" w:styleId="cstatopen-btn">
    <w:name w:val="c_statopen-btn"/>
    <w:basedOn w:val="a3"/>
    <w:uiPriority w:val="99"/>
    <w:rsid w:val="00650B00"/>
    <w:rPr>
      <w:rFonts w:cs="Times New Roman"/>
    </w:rPr>
  </w:style>
  <w:style w:type="character" w:customStyle="1" w:styleId="kc-title">
    <w:name w:val="kc-title"/>
    <w:basedOn w:val="a3"/>
    <w:uiPriority w:val="99"/>
    <w:rsid w:val="00650B00"/>
    <w:rPr>
      <w:rFonts w:cs="Times New Roman"/>
    </w:rPr>
  </w:style>
  <w:style w:type="paragraph" w:customStyle="1" w:styleId="author-name">
    <w:name w:val="author-name"/>
    <w:basedOn w:val="a2"/>
    <w:uiPriority w:val="99"/>
    <w:rsid w:val="00650B00"/>
    <w:pPr>
      <w:widowControl/>
      <w:snapToGrid/>
      <w:spacing w:beforeAutospacing="1" w:afterAutospacing="1"/>
    </w:pPr>
    <w:rPr>
      <w:rFonts w:eastAsia="Times New Roman"/>
      <w:szCs w:val="24"/>
      <w:lang w:eastAsia="ja-JP"/>
    </w:rPr>
  </w:style>
  <w:style w:type="paragraph" w:customStyle="1" w:styleId="dct-infoprofile">
    <w:name w:val="dct-info_profile"/>
    <w:basedOn w:val="a2"/>
    <w:uiPriority w:val="99"/>
    <w:rsid w:val="00650B00"/>
    <w:pPr>
      <w:widowControl/>
      <w:snapToGrid/>
      <w:spacing w:beforeAutospacing="1" w:afterAutospacing="1"/>
    </w:pPr>
    <w:rPr>
      <w:rFonts w:eastAsia="Times New Roman"/>
      <w:szCs w:val="24"/>
      <w:lang w:eastAsia="ja-JP"/>
    </w:rPr>
  </w:style>
  <w:style w:type="character" w:customStyle="1" w:styleId="dct-infoprofile-user">
    <w:name w:val="dct-info_profile-user"/>
    <w:basedOn w:val="a3"/>
    <w:uiPriority w:val="99"/>
    <w:rsid w:val="00650B00"/>
    <w:rPr>
      <w:rFonts w:cs="Times New Roman"/>
    </w:rPr>
  </w:style>
  <w:style w:type="paragraph" w:customStyle="1" w:styleId="s30">
    <w:name w:val="s_3"/>
    <w:basedOn w:val="a2"/>
    <w:uiPriority w:val="99"/>
    <w:rsid w:val="00650B00"/>
    <w:pPr>
      <w:widowControl/>
      <w:snapToGrid/>
      <w:spacing w:beforeAutospacing="1" w:afterAutospacing="1"/>
    </w:pPr>
    <w:rPr>
      <w:rFonts w:eastAsia="Times New Roman"/>
      <w:szCs w:val="24"/>
    </w:rPr>
  </w:style>
  <w:style w:type="paragraph" w:customStyle="1" w:styleId="s90">
    <w:name w:val="s_9"/>
    <w:basedOn w:val="a2"/>
    <w:uiPriority w:val="99"/>
    <w:rsid w:val="00650B00"/>
    <w:pPr>
      <w:widowControl/>
      <w:snapToGrid/>
      <w:spacing w:beforeAutospacing="1" w:afterAutospacing="1"/>
    </w:pPr>
    <w:rPr>
      <w:rFonts w:eastAsia="Times New Roman"/>
      <w:szCs w:val="24"/>
    </w:rPr>
  </w:style>
  <w:style w:type="character" w:customStyle="1" w:styleId="affffffffff9">
    <w:name w:val="Текст сноски Знак Знак Знак"/>
    <w:uiPriority w:val="99"/>
    <w:locked/>
    <w:rsid w:val="00650B00"/>
    <w:rPr>
      <w:rFonts w:ascii="Courier New" w:hAnsi="Courier New"/>
      <w:color w:val="000000"/>
      <w:sz w:val="22"/>
      <w:lang w:val="ru-RU" w:eastAsia="ru-RU"/>
    </w:rPr>
  </w:style>
  <w:style w:type="character" w:customStyle="1" w:styleId="4ff1">
    <w:name w:val="Знак Знак4 Знак"/>
    <w:uiPriority w:val="99"/>
    <w:locked/>
    <w:rsid w:val="00650B00"/>
    <w:rPr>
      <w:rFonts w:ascii="Arial" w:hAnsi="Arial"/>
      <w:b/>
      <w:kern w:val="32"/>
      <w:sz w:val="32"/>
      <w:lang w:val="ru-RU" w:eastAsia="ru-RU"/>
    </w:rPr>
  </w:style>
  <w:style w:type="character" w:customStyle="1" w:styleId="Heading124">
    <w:name w:val="Heading 12 Знак Знак4"/>
    <w:uiPriority w:val="99"/>
    <w:locked/>
    <w:rsid w:val="00650B00"/>
    <w:rPr>
      <w:rFonts w:ascii="Courier New" w:hAnsi="Courier New"/>
      <w:lang w:val="ru-RU" w:eastAsia="ru-RU"/>
    </w:rPr>
  </w:style>
  <w:style w:type="character" w:customStyle="1" w:styleId="1-2">
    <w:name w:val="Средняя сетка 1 - Акцент 2 Знак"/>
    <w:link w:val="1-21"/>
    <w:uiPriority w:val="99"/>
    <w:locked/>
    <w:rsid w:val="00650B00"/>
    <w:rPr>
      <w:rFonts w:ascii="Calibri" w:hAnsi="Calibri"/>
      <w:lang w:eastAsia="ru-RU"/>
    </w:rPr>
  </w:style>
  <w:style w:type="paragraph" w:customStyle="1" w:styleId="1-21">
    <w:name w:val="Средняя сетка 1 - Акцент 21"/>
    <w:basedOn w:val="a2"/>
    <w:link w:val="1-2"/>
    <w:uiPriority w:val="99"/>
    <w:rsid w:val="00650B00"/>
    <w:pPr>
      <w:widowControl/>
      <w:snapToGrid/>
      <w:spacing w:before="0" w:after="200" w:line="276" w:lineRule="auto"/>
      <w:ind w:left="720"/>
    </w:pPr>
    <w:rPr>
      <w:rFonts w:ascii="Calibri" w:eastAsiaTheme="minorHAnsi" w:hAnsi="Calibri" w:cstheme="minorBidi"/>
      <w:sz w:val="22"/>
      <w:szCs w:val="22"/>
    </w:rPr>
  </w:style>
  <w:style w:type="paragraph" w:customStyle="1" w:styleId="1ffffff8">
    <w:name w:val="Обычный текст1"/>
    <w:basedOn w:val="a2"/>
    <w:uiPriority w:val="99"/>
    <w:rsid w:val="00650B00"/>
    <w:pPr>
      <w:widowControl/>
      <w:snapToGrid/>
      <w:spacing w:before="0" w:after="0"/>
      <w:ind w:firstLine="454"/>
      <w:jc w:val="both"/>
    </w:pPr>
    <w:rPr>
      <w:rFonts w:ascii="Calibri" w:eastAsia="Times New Roman" w:hAnsi="Calibri"/>
      <w:sz w:val="20"/>
    </w:rPr>
  </w:style>
  <w:style w:type="character" w:customStyle="1" w:styleId="1-1">
    <w:name w:val="Средняя заливка 1 - Акцент 1 Знак"/>
    <w:link w:val="1-11"/>
    <w:uiPriority w:val="99"/>
    <w:locked/>
    <w:rsid w:val="00650B00"/>
    <w:rPr>
      <w:rFonts w:eastAsia="Times New Roman"/>
      <w:lang w:eastAsia="ru-RU"/>
    </w:rPr>
  </w:style>
  <w:style w:type="paragraph" w:customStyle="1" w:styleId="1-11">
    <w:name w:val="Средняя заливка 1 - Акцент 11"/>
    <w:link w:val="1-1"/>
    <w:uiPriority w:val="99"/>
    <w:rsid w:val="00650B00"/>
    <w:pPr>
      <w:spacing w:after="160" w:line="256" w:lineRule="auto"/>
    </w:pPr>
    <w:rPr>
      <w:rFonts w:eastAsia="Times New Roman"/>
      <w:lang w:eastAsia="ru-RU"/>
    </w:rPr>
  </w:style>
  <w:style w:type="character" w:customStyle="1" w:styleId="2-2">
    <w:name w:val="Средняя сетка 2 - Акцент 2 Знак"/>
    <w:link w:val="2-21"/>
    <w:uiPriority w:val="99"/>
    <w:locked/>
    <w:rsid w:val="00650B00"/>
    <w:rPr>
      <w:rFonts w:ascii="Calibri" w:hAnsi="Calibri"/>
      <w:i/>
      <w:color w:val="000000"/>
      <w:sz w:val="24"/>
      <w:lang w:eastAsia="ru-RU"/>
    </w:rPr>
  </w:style>
  <w:style w:type="paragraph" w:customStyle="1" w:styleId="2-21">
    <w:name w:val="Средняя сетка 2 - Акцент 21"/>
    <w:basedOn w:val="a2"/>
    <w:next w:val="a2"/>
    <w:link w:val="2-2"/>
    <w:uiPriority w:val="99"/>
    <w:rsid w:val="00650B00"/>
    <w:pPr>
      <w:widowControl/>
      <w:snapToGrid/>
      <w:spacing w:before="0" w:after="0"/>
    </w:pPr>
    <w:rPr>
      <w:rFonts w:ascii="Calibri" w:eastAsiaTheme="minorHAnsi" w:hAnsi="Calibri" w:cstheme="minorBidi"/>
      <w:i/>
      <w:color w:val="000000"/>
      <w:szCs w:val="22"/>
    </w:rPr>
  </w:style>
  <w:style w:type="character" w:customStyle="1" w:styleId="3-2">
    <w:name w:val="Средняя сетка 3 - Акцент 2 Знак"/>
    <w:link w:val="3-21"/>
    <w:uiPriority w:val="99"/>
    <w:locked/>
    <w:rsid w:val="00650B00"/>
    <w:rPr>
      <w:rFonts w:ascii="Calibri" w:hAnsi="Calibri"/>
      <w:b/>
      <w:i/>
      <w:color w:val="4F81BD"/>
      <w:sz w:val="24"/>
      <w:lang w:eastAsia="ru-RU"/>
    </w:rPr>
  </w:style>
  <w:style w:type="paragraph" w:customStyle="1" w:styleId="3-21">
    <w:name w:val="Средняя сетка 3 - Акцент 21"/>
    <w:basedOn w:val="a2"/>
    <w:next w:val="a2"/>
    <w:link w:val="3-2"/>
    <w:uiPriority w:val="99"/>
    <w:rsid w:val="00650B00"/>
    <w:pPr>
      <w:widowControl/>
      <w:pBdr>
        <w:bottom w:val="single" w:sz="4" w:space="4" w:color="4F81BD"/>
      </w:pBdr>
      <w:snapToGrid/>
      <w:spacing w:before="200" w:after="280"/>
      <w:ind w:left="936" w:right="936"/>
    </w:pPr>
    <w:rPr>
      <w:rFonts w:ascii="Calibri" w:eastAsiaTheme="minorHAnsi" w:hAnsi="Calibri" w:cstheme="minorBidi"/>
      <w:b/>
      <w:i/>
      <w:color w:val="4F81BD"/>
      <w:szCs w:val="22"/>
    </w:rPr>
  </w:style>
  <w:style w:type="paragraph" w:customStyle="1" w:styleId="-31">
    <w:name w:val="Таблица-сетка 31"/>
    <w:basedOn w:val="10"/>
    <w:next w:val="a2"/>
    <w:uiPriority w:val="99"/>
    <w:rsid w:val="00650B00"/>
    <w:pPr>
      <w:keepNext/>
      <w:keepLines/>
      <w:numPr>
        <w:numId w:val="11"/>
      </w:numPr>
      <w:tabs>
        <w:tab w:val="clear" w:pos="567"/>
        <w:tab w:val="clear" w:pos="680"/>
        <w:tab w:val="clear" w:pos="1106"/>
        <w:tab w:val="clear" w:pos="1729"/>
        <w:tab w:val="clear" w:pos="7002"/>
      </w:tabs>
      <w:autoSpaceDE/>
      <w:autoSpaceDN/>
      <w:adjustRightInd/>
      <w:spacing w:before="480"/>
      <w:jc w:val="left"/>
      <w:outlineLvl w:val="9"/>
    </w:pPr>
    <w:rPr>
      <w:rFonts w:ascii="Cambria" w:eastAsia="Times New Roman" w:hAnsi="Cambria" w:cs="Arial"/>
      <w:b/>
      <w:bCs/>
      <w:caps/>
      <w:color w:val="365F91"/>
      <w:kern w:val="32"/>
      <w:sz w:val="28"/>
      <w:szCs w:val="28"/>
    </w:rPr>
  </w:style>
  <w:style w:type="paragraph" w:customStyle="1" w:styleId="htmlparagraph">
    <w:name w:val="html_paragraph"/>
    <w:basedOn w:val="a2"/>
    <w:uiPriority w:val="99"/>
    <w:rsid w:val="00650B00"/>
    <w:pPr>
      <w:widowControl/>
      <w:snapToGrid/>
      <w:spacing w:before="0" w:after="0"/>
      <w:ind w:firstLine="720"/>
      <w:jc w:val="both"/>
    </w:pPr>
    <w:rPr>
      <w:szCs w:val="24"/>
    </w:rPr>
  </w:style>
  <w:style w:type="paragraph" w:customStyle="1" w:styleId="13e">
    <w:name w:val="Абзац списка13"/>
    <w:basedOn w:val="a2"/>
    <w:uiPriority w:val="99"/>
    <w:rsid w:val="00650B00"/>
    <w:pPr>
      <w:widowControl/>
      <w:snapToGrid/>
      <w:spacing w:before="0" w:after="200" w:line="276" w:lineRule="auto"/>
      <w:ind w:left="720"/>
      <w:contextualSpacing/>
    </w:pPr>
    <w:rPr>
      <w:rFonts w:ascii="Calibri" w:eastAsia="Times New Roman" w:hAnsi="Calibri"/>
      <w:sz w:val="22"/>
      <w:szCs w:val="22"/>
      <w:lang w:eastAsia="en-US"/>
    </w:rPr>
  </w:style>
  <w:style w:type="paragraph" w:customStyle="1" w:styleId="281">
    <w:name w:val="Цитата 28"/>
    <w:basedOn w:val="a2"/>
    <w:next w:val="a2"/>
    <w:link w:val="2fe"/>
    <w:uiPriority w:val="99"/>
    <w:rsid w:val="00650B00"/>
    <w:pPr>
      <w:widowControl/>
      <w:snapToGrid/>
      <w:spacing w:beforeAutospacing="1" w:afterAutospacing="1"/>
      <w:ind w:left="864" w:right="864"/>
      <w:jc w:val="center"/>
    </w:pPr>
    <w:rPr>
      <w:i/>
      <w:iCs/>
      <w:color w:val="000000" w:themeColor="text1"/>
    </w:rPr>
  </w:style>
  <w:style w:type="paragraph" w:customStyle="1" w:styleId="82">
    <w:name w:val="Выделенная цитата8"/>
    <w:basedOn w:val="a2"/>
    <w:next w:val="a2"/>
    <w:link w:val="affffff4"/>
    <w:uiPriority w:val="99"/>
    <w:rsid w:val="00650B00"/>
    <w:pPr>
      <w:widowControl/>
      <w:pBdr>
        <w:top w:val="single" w:sz="4" w:space="10" w:color="5B9BD5"/>
        <w:bottom w:val="single" w:sz="4" w:space="10" w:color="5B9BD5"/>
      </w:pBdr>
      <w:snapToGrid/>
      <w:spacing w:beforeAutospacing="1" w:afterAutospacing="1"/>
      <w:ind w:left="864" w:right="864"/>
      <w:jc w:val="center"/>
    </w:pPr>
    <w:rPr>
      <w:b/>
      <w:bCs/>
      <w:i/>
      <w:iCs/>
      <w:color w:val="4F81BD" w:themeColor="accent1"/>
    </w:rPr>
  </w:style>
  <w:style w:type="paragraph" w:customStyle="1" w:styleId="5fc">
    <w:name w:val="Заголовок оглавления5"/>
    <w:basedOn w:val="10"/>
    <w:next w:val="a2"/>
    <w:uiPriority w:val="99"/>
    <w:rsid w:val="00650B00"/>
    <w:pPr>
      <w:keepNext/>
      <w:keepLines/>
      <w:tabs>
        <w:tab w:val="clear" w:pos="567"/>
        <w:tab w:val="clear" w:pos="680"/>
        <w:tab w:val="clear" w:pos="1106"/>
        <w:tab w:val="clear" w:pos="1729"/>
        <w:tab w:val="clear" w:pos="7002"/>
        <w:tab w:val="left" w:pos="360"/>
      </w:tabs>
      <w:autoSpaceDE/>
      <w:autoSpaceDN/>
      <w:adjustRightInd/>
      <w:spacing w:before="480"/>
      <w:ind w:left="360"/>
      <w:jc w:val="left"/>
      <w:outlineLvl w:val="9"/>
    </w:pPr>
    <w:rPr>
      <w:rFonts w:ascii="Arial" w:eastAsia="Times New Roman" w:hAnsi="Arial" w:cs="Arial"/>
      <w:b/>
      <w:caps/>
      <w:color w:val="365F91"/>
      <w:kern w:val="32"/>
      <w:sz w:val="28"/>
      <w:szCs w:val="28"/>
    </w:rPr>
  </w:style>
  <w:style w:type="character" w:customStyle="1" w:styleId="34b">
    <w:name w:val="Знак3 Знак Знак Знак4"/>
    <w:uiPriority w:val="99"/>
    <w:locked/>
    <w:rsid w:val="00650B00"/>
    <w:rPr>
      <w:rFonts w:ascii="PragmaticaCTT" w:hAnsi="PragmaticaCTT"/>
      <w:sz w:val="20"/>
      <w:lang w:eastAsia="ru-RU"/>
    </w:rPr>
  </w:style>
  <w:style w:type="character" w:customStyle="1" w:styleId="31f5">
    <w:name w:val="Таблица простая 31"/>
    <w:uiPriority w:val="99"/>
    <w:rsid w:val="00650B00"/>
    <w:rPr>
      <w:rFonts w:ascii="Times New Roman" w:hAnsi="Times New Roman"/>
      <w:i/>
      <w:color w:val="808080"/>
    </w:rPr>
  </w:style>
  <w:style w:type="character" w:customStyle="1" w:styleId="41c">
    <w:name w:val="Таблица простая 41"/>
    <w:uiPriority w:val="99"/>
    <w:rsid w:val="00650B00"/>
    <w:rPr>
      <w:rFonts w:ascii="Times New Roman" w:hAnsi="Times New Roman"/>
      <w:b/>
    </w:rPr>
  </w:style>
  <w:style w:type="character" w:customStyle="1" w:styleId="51c">
    <w:name w:val="Таблица простая 51"/>
    <w:uiPriority w:val="99"/>
    <w:rsid w:val="00650B00"/>
    <w:rPr>
      <w:rFonts w:ascii="Times New Roman" w:hAnsi="Times New Roman"/>
      <w:smallCaps/>
      <w:color w:val="C0504D"/>
      <w:u w:val="single"/>
    </w:rPr>
  </w:style>
  <w:style w:type="character" w:customStyle="1" w:styleId="1ffffff9">
    <w:name w:val="Сетка таблицы светлая1"/>
    <w:uiPriority w:val="99"/>
    <w:rsid w:val="00650B00"/>
    <w:rPr>
      <w:rFonts w:ascii="Times New Roman" w:hAnsi="Times New Roman"/>
      <w:b/>
      <w:smallCaps/>
      <w:color w:val="C0504D"/>
      <w:spacing w:val="5"/>
      <w:u w:val="single"/>
    </w:rPr>
  </w:style>
  <w:style w:type="character" w:customStyle="1" w:styleId="-110">
    <w:name w:val="Таблица-сетка 1 светлая1"/>
    <w:uiPriority w:val="99"/>
    <w:rsid w:val="00650B00"/>
    <w:rPr>
      <w:rFonts w:ascii="Times New Roman" w:hAnsi="Times New Roman"/>
      <w:b/>
      <w:smallCaps/>
      <w:spacing w:val="5"/>
    </w:rPr>
  </w:style>
  <w:style w:type="character" w:customStyle="1" w:styleId="-111">
    <w:name w:val="Светлая сетка - Акцент 11"/>
    <w:uiPriority w:val="99"/>
    <w:rsid w:val="00650B00"/>
    <w:rPr>
      <w:rFonts w:ascii="Times New Roman" w:hAnsi="Times New Roman"/>
      <w:color w:val="808080"/>
    </w:rPr>
  </w:style>
  <w:style w:type="character" w:customStyle="1" w:styleId="8f1">
    <w:name w:val="Замещающий текст8"/>
    <w:uiPriority w:val="99"/>
    <w:rsid w:val="00650B00"/>
    <w:rPr>
      <w:rFonts w:ascii="Times New Roman" w:hAnsi="Times New Roman"/>
      <w:color w:val="808080"/>
    </w:rPr>
  </w:style>
  <w:style w:type="character" w:customStyle="1" w:styleId="9f0">
    <w:name w:val="Слабое выделение9"/>
    <w:uiPriority w:val="99"/>
    <w:rsid w:val="00650B00"/>
    <w:rPr>
      <w:rFonts w:ascii="Times New Roman" w:hAnsi="Times New Roman"/>
      <w:i/>
      <w:color w:val="808080"/>
    </w:rPr>
  </w:style>
  <w:style w:type="character" w:customStyle="1" w:styleId="9f1">
    <w:name w:val="Сильное выделение9"/>
    <w:uiPriority w:val="99"/>
    <w:rsid w:val="00650B00"/>
    <w:rPr>
      <w:rFonts w:ascii="Times New Roman" w:hAnsi="Times New Roman"/>
      <w:b/>
      <w:i/>
      <w:color w:val="4F81BD"/>
    </w:rPr>
  </w:style>
  <w:style w:type="character" w:customStyle="1" w:styleId="4ff2">
    <w:name w:val="Слабая ссылка4"/>
    <w:uiPriority w:val="99"/>
    <w:rsid w:val="00650B00"/>
    <w:rPr>
      <w:rFonts w:ascii="Times New Roman" w:hAnsi="Times New Roman"/>
      <w:smallCaps/>
      <w:color w:val="C0504D"/>
      <w:u w:val="single"/>
    </w:rPr>
  </w:style>
  <w:style w:type="character" w:customStyle="1" w:styleId="4ff3">
    <w:name w:val="Сильная ссылка4"/>
    <w:uiPriority w:val="99"/>
    <w:rsid w:val="00650B00"/>
    <w:rPr>
      <w:rFonts w:ascii="Times New Roman" w:hAnsi="Times New Roman"/>
      <w:b/>
      <w:smallCaps/>
      <w:color w:val="C0504D"/>
      <w:spacing w:val="5"/>
      <w:u w:val="single"/>
    </w:rPr>
  </w:style>
  <w:style w:type="character" w:customStyle="1" w:styleId="4ff4">
    <w:name w:val="Название книги4"/>
    <w:uiPriority w:val="99"/>
    <w:rsid w:val="00650B00"/>
    <w:rPr>
      <w:rFonts w:ascii="Times New Roman" w:hAnsi="Times New Roman"/>
      <w:b/>
      <w:smallCaps/>
      <w:spacing w:val="5"/>
    </w:rPr>
  </w:style>
  <w:style w:type="table" w:customStyle="1" w:styleId="11ffb">
    <w:name w:val="Сетка таблицы 11"/>
    <w:uiPriority w:val="99"/>
    <w:rsid w:val="00650B0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ffffffa">
    <w:name w:val="Стандартная таблица1"/>
    <w:uiPriority w:val="99"/>
    <w:rsid w:val="00650B0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f">
    <w:name w:val="Сетка таблицы13"/>
    <w:uiPriority w:val="99"/>
    <w:rsid w:val="00650B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uiPriority w:val="99"/>
    <w:rsid w:val="00650B0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Сетка таблицы121"/>
    <w:uiPriority w:val="99"/>
    <w:rsid w:val="00650B0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a">
    <w:name w:val="Сетка таблицы21"/>
    <w:uiPriority w:val="99"/>
    <w:rsid w:val="00650B00"/>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61">
    <w:name w:val="Знак Знак961"/>
    <w:uiPriority w:val="99"/>
    <w:locked/>
    <w:rsid w:val="00650B00"/>
    <w:rPr>
      <w:b/>
      <w:sz w:val="28"/>
      <w:lang w:val="ru-RU" w:eastAsia="zh-CN"/>
    </w:rPr>
  </w:style>
  <w:style w:type="character" w:customStyle="1" w:styleId="951">
    <w:name w:val="Знак Знак951"/>
    <w:uiPriority w:val="99"/>
    <w:locked/>
    <w:rsid w:val="00650B00"/>
    <w:rPr>
      <w:b/>
      <w:i/>
      <w:sz w:val="26"/>
      <w:lang w:val="ru-RU" w:eastAsia="zh-CN"/>
    </w:rPr>
  </w:style>
  <w:style w:type="character" w:customStyle="1" w:styleId="9410">
    <w:name w:val="Знак Знак941"/>
    <w:uiPriority w:val="99"/>
    <w:locked/>
    <w:rsid w:val="00650B00"/>
    <w:rPr>
      <w:sz w:val="24"/>
      <w:lang w:val="en-US" w:eastAsia="en-US"/>
    </w:rPr>
  </w:style>
  <w:style w:type="character" w:customStyle="1" w:styleId="9310">
    <w:name w:val="Знак Знак931"/>
    <w:uiPriority w:val="99"/>
    <w:locked/>
    <w:rsid w:val="00650B00"/>
    <w:rPr>
      <w:sz w:val="24"/>
      <w:lang w:val="ru-RU" w:eastAsia="zh-CN"/>
    </w:rPr>
  </w:style>
  <w:style w:type="character" w:customStyle="1" w:styleId="9210">
    <w:name w:val="Знак Знак921"/>
    <w:uiPriority w:val="99"/>
    <w:locked/>
    <w:rsid w:val="00650B00"/>
    <w:rPr>
      <w:i/>
      <w:sz w:val="24"/>
      <w:lang w:val="ru-RU" w:eastAsia="zh-CN"/>
    </w:rPr>
  </w:style>
  <w:style w:type="character" w:customStyle="1" w:styleId="9110">
    <w:name w:val="Знак Знак911"/>
    <w:uiPriority w:val="99"/>
    <w:locked/>
    <w:rsid w:val="00650B00"/>
    <w:rPr>
      <w:rFonts w:ascii="Arial" w:hAnsi="Arial"/>
      <w:sz w:val="22"/>
      <w:lang w:val="ru-RU" w:eastAsia="zh-CN"/>
    </w:rPr>
  </w:style>
  <w:style w:type="character" w:customStyle="1" w:styleId="31f6">
    <w:name w:val="Знак3 Знак Знак1"/>
    <w:uiPriority w:val="99"/>
    <w:locked/>
    <w:rsid w:val="00650B00"/>
    <w:rPr>
      <w:rFonts w:ascii="Arial" w:hAnsi="Arial"/>
      <w:b/>
      <w:i/>
      <w:sz w:val="28"/>
      <w:lang w:val="ru-RU" w:eastAsia="zh-CN"/>
    </w:rPr>
  </w:style>
  <w:style w:type="character" w:customStyle="1" w:styleId="890">
    <w:name w:val="Знак Знак89"/>
    <w:uiPriority w:val="99"/>
    <w:locked/>
    <w:rsid w:val="00650B00"/>
    <w:rPr>
      <w:sz w:val="28"/>
      <w:lang w:val="ru-RU" w:eastAsia="ru-RU"/>
    </w:rPr>
  </w:style>
  <w:style w:type="character" w:customStyle="1" w:styleId="2312">
    <w:name w:val="Знак2 Знак Знак31"/>
    <w:uiPriority w:val="99"/>
    <w:locked/>
    <w:rsid w:val="00650B00"/>
    <w:rPr>
      <w:b/>
      <w:sz w:val="27"/>
      <w:lang w:val="ru-RU" w:eastAsia="zh-CN"/>
    </w:rPr>
  </w:style>
  <w:style w:type="paragraph" w:customStyle="1" w:styleId="Pa9">
    <w:name w:val="Pa9"/>
    <w:basedOn w:val="a2"/>
    <w:next w:val="a2"/>
    <w:rsid w:val="00650B00"/>
    <w:pPr>
      <w:widowControl/>
      <w:autoSpaceDE w:val="0"/>
      <w:autoSpaceDN w:val="0"/>
      <w:adjustRightInd w:val="0"/>
      <w:snapToGrid/>
      <w:spacing w:before="0" w:after="0" w:line="201" w:lineRule="atLeast"/>
    </w:pPr>
    <w:rPr>
      <w:rFonts w:ascii="Helios" w:eastAsia="Times New Roman" w:hAnsi="Helios"/>
      <w:szCs w:val="24"/>
    </w:rPr>
  </w:style>
  <w:style w:type="character" w:customStyle="1" w:styleId="b-">
    <w:name w:val="b-"/>
    <w:rsid w:val="0065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104609">
      <w:bodyDiv w:val="1"/>
      <w:marLeft w:val="0"/>
      <w:marRight w:val="0"/>
      <w:marTop w:val="0"/>
      <w:marBottom w:val="0"/>
      <w:divBdr>
        <w:top w:val="none" w:sz="0" w:space="0" w:color="auto"/>
        <w:left w:val="none" w:sz="0" w:space="0" w:color="auto"/>
        <w:bottom w:val="none" w:sz="0" w:space="0" w:color="auto"/>
        <w:right w:val="none" w:sz="0" w:space="0" w:color="auto"/>
      </w:divBdr>
    </w:div>
    <w:div w:id="1461605218">
      <w:bodyDiv w:val="1"/>
      <w:marLeft w:val="0"/>
      <w:marRight w:val="0"/>
      <w:marTop w:val="0"/>
      <w:marBottom w:val="0"/>
      <w:divBdr>
        <w:top w:val="none" w:sz="0" w:space="0" w:color="auto"/>
        <w:left w:val="none" w:sz="0" w:space="0" w:color="auto"/>
        <w:bottom w:val="none" w:sz="0" w:space="0" w:color="auto"/>
        <w:right w:val="none" w:sz="0" w:space="0" w:color="auto"/>
      </w:divBdr>
    </w:div>
    <w:div w:id="161710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konomika.snauka.ru/2018/06/16054"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orj.hse.ru/2019-14-1/252925573.html"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elibrary.ru"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www.infolex.narod.ru/gpl_gnu/gplrus.html" TargetMode="External"/><Relationship Id="rId10" Type="http://schemas.openxmlformats.org/officeDocument/2006/relationships/hyperlink" Target="http://ekonomika.snauka.ru/2019/05/16549"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konomika.snauka.ru/2018/08/16156"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14</Pages>
  <Words>5849</Words>
  <Characters>33344</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20</cp:revision>
  <dcterms:created xsi:type="dcterms:W3CDTF">2022-01-27T13:09:00Z</dcterms:created>
  <dcterms:modified xsi:type="dcterms:W3CDTF">2023-04-24T18:38:00Z</dcterms:modified>
</cp:coreProperties>
</file>